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7B34" w14:textId="77777777" w:rsidR="00090DB9" w:rsidRPr="001E329F" w:rsidRDefault="00090DB9" w:rsidP="001E329F">
      <w:pPr>
        <w:pStyle w:val="Heading2"/>
        <w:keepNext w:val="0"/>
        <w:keepLines w:val="0"/>
        <w:suppressAutoHyphens/>
        <w:spacing w:before="0" w:line="240" w:lineRule="auto"/>
        <w:jc w:val="both"/>
        <w:rPr>
          <w:rFonts w:ascii="Verdana" w:hAnsi="Verdana"/>
          <w:color w:val="000000"/>
          <w:sz w:val="32"/>
          <w:lang w:val="ru-RU"/>
        </w:rPr>
      </w:pPr>
      <w:r w:rsidRPr="001E329F">
        <w:rPr>
          <w:rFonts w:ascii="Verdana" w:hAnsi="Verdana"/>
          <w:color w:val="000000"/>
          <w:sz w:val="32"/>
          <w:lang w:val="ru-RU"/>
        </w:rPr>
        <w:t>Проклятие диавардов</w:t>
      </w:r>
    </w:p>
    <w:p w14:paraId="24E669C7" w14:textId="77777777" w:rsidR="00904F6C" w:rsidRDefault="00904F6C" w:rsidP="00904F6C">
      <w:pPr>
        <w:suppressAutoHyphens/>
        <w:spacing w:after="0" w:line="240" w:lineRule="auto"/>
        <w:jc w:val="both"/>
        <w:rPr>
          <w:rFonts w:ascii="Verdana" w:hAnsi="Verdana"/>
          <w:color w:val="000000"/>
          <w:sz w:val="24"/>
          <w:lang w:val="ru-RU"/>
        </w:rPr>
      </w:pPr>
      <w:r>
        <w:rPr>
          <w:rFonts w:ascii="Verdana" w:hAnsi="Verdana"/>
          <w:color w:val="000000"/>
          <w:sz w:val="24"/>
          <w:lang w:val="ru-RU"/>
        </w:rPr>
        <w:t>Александр Бачило</w:t>
      </w:r>
    </w:p>
    <w:p w14:paraId="76363049" w14:textId="77777777" w:rsidR="00090DB9" w:rsidRPr="001E329F" w:rsidRDefault="00090DB9" w:rsidP="001E329F">
      <w:pPr>
        <w:suppressAutoHyphens/>
        <w:spacing w:after="0" w:line="240" w:lineRule="auto"/>
        <w:jc w:val="both"/>
        <w:rPr>
          <w:rFonts w:ascii="Verdana" w:hAnsi="Verdana"/>
          <w:color w:val="000000"/>
          <w:sz w:val="24"/>
          <w:lang w:val="ru-RU"/>
        </w:rPr>
      </w:pPr>
    </w:p>
    <w:p w14:paraId="17E75BC8" w14:textId="1EDA6998"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1</w:t>
      </w:r>
    </w:p>
    <w:p w14:paraId="21B8B37E"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45CAA6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сонно брел по</w:t>
      </w:r>
      <w:r w:rsidRPr="001E329F">
        <w:rPr>
          <w:rFonts w:ascii="Verdana" w:hAnsi="Verdana"/>
          <w:color w:val="000000"/>
          <w:sz w:val="20"/>
        </w:rPr>
        <w:t> </w:t>
      </w:r>
      <w:r w:rsidRPr="001E329F">
        <w:rPr>
          <w:rFonts w:ascii="Verdana" w:hAnsi="Verdana"/>
          <w:color w:val="000000"/>
          <w:sz w:val="20"/>
          <w:lang w:val="ru-RU"/>
        </w:rPr>
        <w:t>песку, устилавшему дно неглубокой ложбины среди белых камней. Спина его мерно колыхалась в</w:t>
      </w:r>
      <w:r w:rsidRPr="001E329F">
        <w:rPr>
          <w:rFonts w:ascii="Verdana" w:hAnsi="Verdana"/>
          <w:color w:val="000000"/>
          <w:sz w:val="20"/>
        </w:rPr>
        <w:t> </w:t>
      </w:r>
      <w:r w:rsidRPr="001E329F">
        <w:rPr>
          <w:rFonts w:ascii="Verdana" w:hAnsi="Verdana"/>
          <w:color w:val="000000"/>
          <w:sz w:val="20"/>
          <w:lang w:val="ru-RU"/>
        </w:rPr>
        <w:t>такт шагам, и</w:t>
      </w:r>
      <w:r w:rsidRPr="001E329F">
        <w:rPr>
          <w:rFonts w:ascii="Verdana" w:hAnsi="Verdana"/>
          <w:color w:val="000000"/>
          <w:sz w:val="20"/>
        </w:rPr>
        <w:t> </w:t>
      </w:r>
      <w:r w:rsidRPr="001E329F">
        <w:rPr>
          <w:rFonts w:ascii="Verdana" w:hAnsi="Verdana"/>
          <w:color w:val="000000"/>
          <w:sz w:val="20"/>
          <w:lang w:val="ru-RU"/>
        </w:rPr>
        <w:t>Тайк Тхоорт, ссутулившись в</w:t>
      </w:r>
      <w:r w:rsidRPr="001E329F">
        <w:rPr>
          <w:rFonts w:ascii="Verdana" w:hAnsi="Verdana"/>
          <w:color w:val="000000"/>
          <w:sz w:val="20"/>
        </w:rPr>
        <w:t> </w:t>
      </w:r>
      <w:r w:rsidRPr="001E329F">
        <w:rPr>
          <w:rFonts w:ascii="Verdana" w:hAnsi="Verdana"/>
          <w:color w:val="000000"/>
          <w:sz w:val="20"/>
          <w:lang w:val="ru-RU"/>
        </w:rPr>
        <w:t>седле, чувствовал, что его начинает укачивать. Впрочем, дело было, пожалуй,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качке, а</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беспощадно палящем солнце, раскалившем до</w:t>
      </w:r>
      <w:r w:rsidRPr="001E329F">
        <w:rPr>
          <w:rFonts w:ascii="Verdana" w:hAnsi="Verdana"/>
          <w:color w:val="000000"/>
          <w:sz w:val="20"/>
        </w:rPr>
        <w:t> </w:t>
      </w:r>
      <w:r w:rsidRPr="001E329F">
        <w:rPr>
          <w:rFonts w:ascii="Verdana" w:hAnsi="Verdana"/>
          <w:color w:val="000000"/>
          <w:sz w:val="20"/>
          <w:lang w:val="ru-RU"/>
        </w:rPr>
        <w:t>нестерпимого блеска крутые лбы белых скал. Их глаза-пещеры со</w:t>
      </w:r>
      <w:r w:rsidRPr="001E329F">
        <w:rPr>
          <w:rFonts w:ascii="Verdana" w:hAnsi="Verdana"/>
          <w:color w:val="000000"/>
          <w:sz w:val="20"/>
        </w:rPr>
        <w:t> </w:t>
      </w:r>
      <w:r w:rsidRPr="001E329F">
        <w:rPr>
          <w:rFonts w:ascii="Verdana" w:hAnsi="Verdana"/>
          <w:color w:val="000000"/>
          <w:sz w:val="20"/>
          <w:lang w:val="ru-RU"/>
        </w:rPr>
        <w:t>всех сторон уставились на</w:t>
      </w:r>
      <w:r w:rsidRPr="001E329F">
        <w:rPr>
          <w:rFonts w:ascii="Verdana" w:hAnsi="Verdana"/>
          <w:color w:val="000000"/>
          <w:sz w:val="20"/>
        </w:rPr>
        <w:t> </w:t>
      </w:r>
      <w:r w:rsidRPr="001E329F">
        <w:rPr>
          <w:rFonts w:ascii="Verdana" w:hAnsi="Verdana"/>
          <w:color w:val="000000"/>
          <w:sz w:val="20"/>
          <w:lang w:val="ru-RU"/>
        </w:rPr>
        <w:t>одинокого странника и, казалось, терпеливо ожидали момента, когда он соблазнится прохладой подземелья и</w:t>
      </w:r>
      <w:r w:rsidRPr="001E329F">
        <w:rPr>
          <w:rFonts w:ascii="Verdana" w:hAnsi="Verdana"/>
          <w:color w:val="000000"/>
          <w:sz w:val="20"/>
        </w:rPr>
        <w:t> </w:t>
      </w:r>
      <w:r w:rsidRPr="001E329F">
        <w:rPr>
          <w:rFonts w:ascii="Verdana" w:hAnsi="Verdana"/>
          <w:color w:val="000000"/>
          <w:sz w:val="20"/>
          <w:lang w:val="ru-RU"/>
        </w:rPr>
        <w:t>станет, наконец, добычей кишащих там ядовитых тварей.</w:t>
      </w:r>
    </w:p>
    <w:p w14:paraId="0A5763B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поправил повязку, прикрывающую голову и</w:t>
      </w:r>
      <w:r w:rsidRPr="001E329F">
        <w:rPr>
          <w:rFonts w:ascii="Verdana" w:hAnsi="Verdana"/>
          <w:color w:val="000000"/>
          <w:sz w:val="20"/>
        </w:rPr>
        <w:t> </w:t>
      </w:r>
      <w:r w:rsidRPr="001E329F">
        <w:rPr>
          <w:rFonts w:ascii="Verdana" w:hAnsi="Verdana"/>
          <w:color w:val="000000"/>
          <w:sz w:val="20"/>
          <w:lang w:val="ru-RU"/>
        </w:rPr>
        <w:t>плечи. Он давно заменил свой боевой шлем этим куском белой ткани, скрученным по</w:t>
      </w:r>
      <w:r w:rsidRPr="001E329F">
        <w:rPr>
          <w:rFonts w:ascii="Verdana" w:hAnsi="Verdana"/>
          <w:color w:val="000000"/>
          <w:sz w:val="20"/>
        </w:rPr>
        <w:t> </w:t>
      </w:r>
      <w:r w:rsidRPr="001E329F">
        <w:rPr>
          <w:rFonts w:ascii="Verdana" w:hAnsi="Verdana"/>
          <w:color w:val="000000"/>
          <w:sz w:val="20"/>
          <w:lang w:val="ru-RU"/>
        </w:rPr>
        <w:t>моде жителей пустыни, ведь здесь ему не</w:t>
      </w:r>
      <w:r w:rsidRPr="001E329F">
        <w:rPr>
          <w:rFonts w:ascii="Verdana" w:hAnsi="Verdana"/>
          <w:color w:val="000000"/>
          <w:sz w:val="20"/>
        </w:rPr>
        <w:t> </w:t>
      </w:r>
      <w:r w:rsidRPr="001E329F">
        <w:rPr>
          <w:rFonts w:ascii="Verdana" w:hAnsi="Verdana"/>
          <w:color w:val="000000"/>
          <w:sz w:val="20"/>
          <w:lang w:val="ru-RU"/>
        </w:rPr>
        <w:t>угрожало иное оружие, кроме огненных стрел, посылаемых солнцем. Шлем был привязан к</w:t>
      </w:r>
      <w:r w:rsidRPr="001E329F">
        <w:rPr>
          <w:rFonts w:ascii="Verdana" w:hAnsi="Verdana"/>
          <w:color w:val="000000"/>
          <w:sz w:val="20"/>
        </w:rPr>
        <w:t> </w:t>
      </w:r>
      <w:r w:rsidRPr="001E329F">
        <w:rPr>
          <w:rFonts w:ascii="Verdana" w:hAnsi="Verdana"/>
          <w:color w:val="000000"/>
          <w:sz w:val="20"/>
          <w:lang w:val="ru-RU"/>
        </w:rPr>
        <w:t>седлу, ослепительно сиял начищенной медью и</w:t>
      </w:r>
      <w:r w:rsidRPr="001E329F">
        <w:rPr>
          <w:rFonts w:ascii="Verdana" w:hAnsi="Verdana"/>
          <w:color w:val="000000"/>
          <w:sz w:val="20"/>
        </w:rPr>
        <w:t> </w:t>
      </w:r>
      <w:r w:rsidRPr="001E329F">
        <w:rPr>
          <w:rFonts w:ascii="Verdana" w:hAnsi="Verdana"/>
          <w:color w:val="000000"/>
          <w:sz w:val="20"/>
          <w:lang w:val="ru-RU"/>
        </w:rPr>
        <w:t>раскалился, как жаровня, полная углей. Только покрытая жесткой щетиной шкура громадепря могла безболезненно переносить его прикосновения.</w:t>
      </w:r>
    </w:p>
    <w:p w14:paraId="55997E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Тропа привела всадника к</w:t>
      </w:r>
      <w:r w:rsidRPr="001E329F">
        <w:rPr>
          <w:rFonts w:ascii="Verdana" w:hAnsi="Verdana"/>
          <w:color w:val="000000"/>
          <w:sz w:val="20"/>
        </w:rPr>
        <w:t> </w:t>
      </w:r>
      <w:r w:rsidRPr="001E329F">
        <w:rPr>
          <w:rFonts w:ascii="Verdana" w:hAnsi="Verdana"/>
          <w:color w:val="000000"/>
          <w:sz w:val="20"/>
          <w:lang w:val="ru-RU"/>
        </w:rPr>
        <w:t>вершине изборожденного трещинами холма, 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отсюда не</w:t>
      </w:r>
      <w:r w:rsidRPr="001E329F">
        <w:rPr>
          <w:rFonts w:ascii="Verdana" w:hAnsi="Verdana"/>
          <w:color w:val="000000"/>
          <w:sz w:val="20"/>
        </w:rPr>
        <w:t> </w:t>
      </w:r>
      <w:r w:rsidRPr="001E329F">
        <w:rPr>
          <w:rFonts w:ascii="Verdana" w:hAnsi="Verdana"/>
          <w:color w:val="000000"/>
          <w:sz w:val="20"/>
          <w:lang w:val="ru-RU"/>
        </w:rPr>
        <w:t>было видно ничего, кроме посыпанных песком скал.</w:t>
      </w:r>
    </w:p>
    <w:p w14:paraId="7C99F3D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Чертова пустыня!</w:t>
      </w:r>
      <w:r w:rsidRPr="001E329F">
        <w:rPr>
          <w:rFonts w:ascii="Verdana" w:hAnsi="Verdana"/>
          <w:color w:val="000000"/>
          <w:sz w:val="20"/>
        </w:rPr>
        <w:t> </w:t>
      </w:r>
      <w:r w:rsidRPr="001E329F">
        <w:rPr>
          <w:rFonts w:ascii="Verdana" w:hAnsi="Verdana"/>
          <w:color w:val="000000"/>
          <w:sz w:val="20"/>
          <w:lang w:val="ru-RU"/>
        </w:rPr>
        <w:t>— проворчал Тайк, поднимаясь на</w:t>
      </w:r>
      <w:r w:rsidRPr="001E329F">
        <w:rPr>
          <w:rFonts w:ascii="Verdana" w:hAnsi="Verdana"/>
          <w:color w:val="000000"/>
          <w:sz w:val="20"/>
        </w:rPr>
        <w:t> </w:t>
      </w:r>
      <w:r w:rsidRPr="001E329F">
        <w:rPr>
          <w:rFonts w:ascii="Verdana" w:hAnsi="Verdana"/>
          <w:color w:val="000000"/>
          <w:sz w:val="20"/>
          <w:lang w:val="ru-RU"/>
        </w:rPr>
        <w:t>стременах и</w:t>
      </w:r>
      <w:r w:rsidRPr="001E329F">
        <w:rPr>
          <w:rFonts w:ascii="Verdana" w:hAnsi="Verdana"/>
          <w:color w:val="000000"/>
          <w:sz w:val="20"/>
        </w:rPr>
        <w:t> </w:t>
      </w:r>
      <w:r w:rsidRPr="001E329F">
        <w:rPr>
          <w:rFonts w:ascii="Verdana" w:hAnsi="Verdana"/>
          <w:color w:val="000000"/>
          <w:sz w:val="20"/>
          <w:lang w:val="ru-RU"/>
        </w:rPr>
        <w:t>окидывая взглядом горизонт.</w:t>
      </w:r>
      <w:r w:rsidRPr="001E329F">
        <w:rPr>
          <w:rFonts w:ascii="Verdana" w:hAnsi="Verdana"/>
          <w:color w:val="000000"/>
          <w:sz w:val="20"/>
        </w:rPr>
        <w:t> </w:t>
      </w:r>
      <w:r w:rsidRPr="001E329F">
        <w:rPr>
          <w:rFonts w:ascii="Verdana" w:hAnsi="Verdana"/>
          <w:color w:val="000000"/>
          <w:sz w:val="20"/>
          <w:lang w:val="ru-RU"/>
        </w:rPr>
        <w:t>— Кругом одно и</w:t>
      </w:r>
      <w:r w:rsidRPr="001E329F">
        <w:rPr>
          <w:rFonts w:ascii="Verdana" w:hAnsi="Verdana"/>
          <w:color w:val="000000"/>
          <w:sz w:val="20"/>
        </w:rPr>
        <w:t> </w:t>
      </w:r>
      <w:r w:rsidRPr="001E329F">
        <w:rPr>
          <w:rFonts w:ascii="Verdana" w:hAnsi="Verdana"/>
          <w:color w:val="000000"/>
          <w:sz w:val="20"/>
          <w:lang w:val="ru-RU"/>
        </w:rPr>
        <w:t>то</w:t>
      </w:r>
      <w:r w:rsidRPr="001E329F">
        <w:rPr>
          <w:rFonts w:ascii="Verdana" w:hAnsi="Verdana"/>
          <w:color w:val="000000"/>
          <w:sz w:val="20"/>
        </w:rPr>
        <w:t> </w:t>
      </w:r>
      <w:r w:rsidRPr="001E329F">
        <w:rPr>
          <w:rFonts w:ascii="Verdana" w:hAnsi="Verdana"/>
          <w:color w:val="000000"/>
          <w:sz w:val="20"/>
          <w:lang w:val="ru-RU"/>
        </w:rPr>
        <w:t>же. Не</w:t>
      </w:r>
      <w:r w:rsidRPr="001E329F">
        <w:rPr>
          <w:rFonts w:ascii="Verdana" w:hAnsi="Verdana"/>
          <w:color w:val="000000"/>
          <w:sz w:val="20"/>
        </w:rPr>
        <w:t> </w:t>
      </w:r>
      <w:r w:rsidRPr="001E329F">
        <w:rPr>
          <w:rFonts w:ascii="Verdana" w:hAnsi="Verdana"/>
          <w:color w:val="000000"/>
          <w:sz w:val="20"/>
          <w:lang w:val="ru-RU"/>
        </w:rPr>
        <w:t>доставало только заблудиться!</w:t>
      </w:r>
    </w:p>
    <w:p w14:paraId="392B830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При этих словах громадепрь как-то обиженно всхрапнул, ударил копытом в</w:t>
      </w:r>
      <w:r w:rsidRPr="001E329F">
        <w:rPr>
          <w:rFonts w:ascii="Verdana" w:hAnsi="Verdana"/>
          <w:color w:val="000000"/>
          <w:sz w:val="20"/>
        </w:rPr>
        <w:t> </w:t>
      </w:r>
      <w:r w:rsidRPr="001E329F">
        <w:rPr>
          <w:rFonts w:ascii="Verdana" w:hAnsi="Verdana"/>
          <w:color w:val="000000"/>
          <w:sz w:val="20"/>
          <w:lang w:val="ru-RU"/>
        </w:rPr>
        <w:t>камень.</w:t>
      </w:r>
    </w:p>
    <w:p w14:paraId="554E5EC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 удивился Тайк.</w:t>
      </w:r>
      <w:r w:rsidRPr="001E329F">
        <w:rPr>
          <w:rFonts w:ascii="Verdana" w:hAnsi="Verdana"/>
          <w:color w:val="000000"/>
          <w:sz w:val="20"/>
        </w:rPr>
        <w:t> </w:t>
      </w:r>
      <w:r w:rsidRPr="001E329F">
        <w:rPr>
          <w:rFonts w:ascii="Verdana" w:hAnsi="Verdana"/>
          <w:color w:val="000000"/>
          <w:sz w:val="20"/>
          <w:lang w:val="ru-RU"/>
        </w:rPr>
        <w:t>— Ты не</w:t>
      </w:r>
      <w:r w:rsidRPr="001E329F">
        <w:rPr>
          <w:rFonts w:ascii="Verdana" w:hAnsi="Verdana"/>
          <w:color w:val="000000"/>
          <w:sz w:val="20"/>
        </w:rPr>
        <w:t> </w:t>
      </w:r>
      <w:r w:rsidRPr="001E329F">
        <w:rPr>
          <w:rFonts w:ascii="Verdana" w:hAnsi="Verdana"/>
          <w:color w:val="000000"/>
          <w:sz w:val="20"/>
          <w:lang w:val="ru-RU"/>
        </w:rPr>
        <w:t>согласен, Нуфер?</w:t>
      </w:r>
    </w:p>
    <w:p w14:paraId="3A981F0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Зверь в</w:t>
      </w:r>
      <w:r w:rsidRPr="001E329F">
        <w:rPr>
          <w:rFonts w:ascii="Verdana" w:hAnsi="Verdana"/>
          <w:color w:val="000000"/>
          <w:sz w:val="20"/>
        </w:rPr>
        <w:t> </w:t>
      </w:r>
      <w:r w:rsidRPr="001E329F">
        <w:rPr>
          <w:rFonts w:ascii="Verdana" w:hAnsi="Verdana"/>
          <w:color w:val="000000"/>
          <w:sz w:val="20"/>
          <w:lang w:val="ru-RU"/>
        </w:rPr>
        <w:t>нетерпении топтался на</w:t>
      </w:r>
      <w:r w:rsidRPr="001E329F">
        <w:rPr>
          <w:rFonts w:ascii="Verdana" w:hAnsi="Verdana"/>
          <w:color w:val="000000"/>
          <w:sz w:val="20"/>
        </w:rPr>
        <w:t> </w:t>
      </w:r>
      <w:r w:rsidRPr="001E329F">
        <w:rPr>
          <w:rFonts w:ascii="Verdana" w:hAnsi="Verdana"/>
          <w:color w:val="000000"/>
          <w:sz w:val="20"/>
          <w:lang w:val="ru-RU"/>
        </w:rPr>
        <w:t>месте.</w:t>
      </w:r>
    </w:p>
    <w:p w14:paraId="78EB956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Может быть, ты даже знаешь кратчайший путь к</w:t>
      </w:r>
      <w:r w:rsidRPr="001E329F">
        <w:rPr>
          <w:rFonts w:ascii="Verdana" w:hAnsi="Verdana"/>
          <w:color w:val="000000"/>
          <w:sz w:val="20"/>
        </w:rPr>
        <w:t> </w:t>
      </w:r>
      <w:r w:rsidRPr="001E329F">
        <w:rPr>
          <w:rFonts w:ascii="Verdana" w:hAnsi="Verdana"/>
          <w:color w:val="000000"/>
          <w:sz w:val="20"/>
          <w:lang w:val="ru-RU"/>
        </w:rPr>
        <w:t>воде?</w:t>
      </w:r>
    </w:p>
    <w:p w14:paraId="00D06B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ответ громадепрь уверенно затрусил по</w:t>
      </w:r>
      <w:r w:rsidRPr="001E329F">
        <w:rPr>
          <w:rFonts w:ascii="Verdana" w:hAnsi="Verdana"/>
          <w:color w:val="000000"/>
          <w:sz w:val="20"/>
        </w:rPr>
        <w:t> </w:t>
      </w:r>
      <w:r w:rsidRPr="001E329F">
        <w:rPr>
          <w:rFonts w:ascii="Verdana" w:hAnsi="Verdana"/>
          <w:color w:val="000000"/>
          <w:sz w:val="20"/>
          <w:lang w:val="ru-RU"/>
        </w:rPr>
        <w:t>склону к</w:t>
      </w:r>
      <w:r w:rsidRPr="001E329F">
        <w:rPr>
          <w:rFonts w:ascii="Verdana" w:hAnsi="Verdana"/>
          <w:color w:val="000000"/>
          <w:sz w:val="20"/>
        </w:rPr>
        <w:t> </w:t>
      </w:r>
      <w:r w:rsidRPr="001E329F">
        <w:rPr>
          <w:rFonts w:ascii="Verdana" w:hAnsi="Verdana"/>
          <w:color w:val="000000"/>
          <w:sz w:val="20"/>
          <w:lang w:val="ru-RU"/>
        </w:rPr>
        <w:t>подножию холма. Тайк не</w:t>
      </w:r>
      <w:r w:rsidRPr="001E329F">
        <w:rPr>
          <w:rFonts w:ascii="Verdana" w:hAnsi="Verdana"/>
          <w:color w:val="000000"/>
          <w:sz w:val="20"/>
        </w:rPr>
        <w:t> </w:t>
      </w:r>
      <w:r w:rsidRPr="001E329F">
        <w:rPr>
          <w:rFonts w:ascii="Verdana" w:hAnsi="Verdana"/>
          <w:color w:val="000000"/>
          <w:sz w:val="20"/>
          <w:lang w:val="ru-RU"/>
        </w:rPr>
        <w:t>мешал ему. Он совсем опустил повод, зная, что чутье или инстинкт в</w:t>
      </w:r>
      <w:r w:rsidRPr="001E329F">
        <w:rPr>
          <w:rFonts w:ascii="Verdana" w:hAnsi="Verdana"/>
          <w:color w:val="000000"/>
          <w:sz w:val="20"/>
        </w:rPr>
        <w:t> </w:t>
      </w:r>
      <w:r w:rsidRPr="001E329F">
        <w:rPr>
          <w:rFonts w:ascii="Verdana" w:hAnsi="Verdana"/>
          <w:color w:val="000000"/>
          <w:sz w:val="20"/>
          <w:lang w:val="ru-RU"/>
        </w:rPr>
        <w:t>конце концов приведут Нуфера к</w:t>
      </w:r>
      <w:r w:rsidRPr="001E329F">
        <w:rPr>
          <w:rFonts w:ascii="Verdana" w:hAnsi="Verdana"/>
          <w:color w:val="000000"/>
          <w:sz w:val="20"/>
        </w:rPr>
        <w:t> </w:t>
      </w:r>
      <w:r w:rsidRPr="001E329F">
        <w:rPr>
          <w:rFonts w:ascii="Verdana" w:hAnsi="Verdana"/>
          <w:color w:val="000000"/>
          <w:sz w:val="20"/>
          <w:lang w:val="ru-RU"/>
        </w:rPr>
        <w:t>воде. Широкие раздвоенные копыта громадепря теперь энергично взрывали песок, и</w:t>
      </w:r>
      <w:r w:rsidRPr="001E329F">
        <w:rPr>
          <w:rFonts w:ascii="Verdana" w:hAnsi="Verdana"/>
          <w:color w:val="000000"/>
          <w:sz w:val="20"/>
        </w:rPr>
        <w:t> </w:t>
      </w:r>
      <w:r w:rsidRPr="001E329F">
        <w:rPr>
          <w:rFonts w:ascii="Verdana" w:hAnsi="Verdana"/>
          <w:color w:val="000000"/>
          <w:sz w:val="20"/>
          <w:lang w:val="ru-RU"/>
        </w:rPr>
        <w:t>Тхоорт не</w:t>
      </w:r>
      <w:r w:rsidRPr="001E329F">
        <w:rPr>
          <w:rFonts w:ascii="Verdana" w:hAnsi="Verdana"/>
          <w:color w:val="000000"/>
          <w:sz w:val="20"/>
        </w:rPr>
        <w:t> </w:t>
      </w:r>
      <w:r w:rsidRPr="001E329F">
        <w:rPr>
          <w:rFonts w:ascii="Verdana" w:hAnsi="Verdana"/>
          <w:color w:val="000000"/>
          <w:sz w:val="20"/>
          <w:lang w:val="ru-RU"/>
        </w:rPr>
        <w:t>испытывал больше качки</w:t>
      </w:r>
      <w:r w:rsidRPr="001E329F">
        <w:rPr>
          <w:rFonts w:ascii="Verdana" w:hAnsi="Verdana"/>
          <w:color w:val="000000"/>
          <w:sz w:val="20"/>
        </w:rPr>
        <w:t> </w:t>
      </w:r>
      <w:r w:rsidRPr="001E329F">
        <w:rPr>
          <w:rFonts w:ascii="Verdana" w:hAnsi="Verdana"/>
          <w:color w:val="000000"/>
          <w:sz w:val="20"/>
          <w:lang w:val="ru-RU"/>
        </w:rPr>
        <w:t>— ему приходилось высоко подпрыгивать в</w:t>
      </w:r>
      <w:r w:rsidRPr="001E329F">
        <w:rPr>
          <w:rFonts w:ascii="Verdana" w:hAnsi="Verdana"/>
          <w:color w:val="000000"/>
          <w:sz w:val="20"/>
        </w:rPr>
        <w:t> </w:t>
      </w:r>
      <w:r w:rsidRPr="001E329F">
        <w:rPr>
          <w:rFonts w:ascii="Verdana" w:hAnsi="Verdana"/>
          <w:color w:val="000000"/>
          <w:sz w:val="20"/>
          <w:lang w:val="ru-RU"/>
        </w:rPr>
        <w:t>седле.</w:t>
      </w:r>
    </w:p>
    <w:p w14:paraId="56C3DB2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Обогнув несколько каменных лбов, Нуфер вынес всадника к</w:t>
      </w:r>
      <w:r w:rsidRPr="001E329F">
        <w:rPr>
          <w:rFonts w:ascii="Verdana" w:hAnsi="Verdana"/>
          <w:color w:val="000000"/>
          <w:sz w:val="20"/>
        </w:rPr>
        <w:t> </w:t>
      </w:r>
      <w:r w:rsidRPr="001E329F">
        <w:rPr>
          <w:rFonts w:ascii="Verdana" w:hAnsi="Verdana"/>
          <w:color w:val="000000"/>
          <w:sz w:val="20"/>
          <w:lang w:val="ru-RU"/>
        </w:rPr>
        <w:t>руслу высохшего ручья и</w:t>
      </w:r>
      <w:r w:rsidRPr="001E329F">
        <w:rPr>
          <w:rFonts w:ascii="Verdana" w:hAnsi="Verdana"/>
          <w:color w:val="000000"/>
          <w:sz w:val="20"/>
        </w:rPr>
        <w:t> </w:t>
      </w:r>
      <w:r w:rsidRPr="001E329F">
        <w:rPr>
          <w:rFonts w:ascii="Verdana" w:hAnsi="Verdana"/>
          <w:color w:val="000000"/>
          <w:sz w:val="20"/>
          <w:lang w:val="ru-RU"/>
        </w:rPr>
        <w:t>остановился, принюхиваясь.</w:t>
      </w:r>
    </w:p>
    <w:p w14:paraId="32BB5EE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похлопал громадепря по</w:t>
      </w:r>
      <w:r w:rsidRPr="001E329F">
        <w:rPr>
          <w:rFonts w:ascii="Verdana" w:hAnsi="Verdana"/>
          <w:color w:val="000000"/>
          <w:sz w:val="20"/>
        </w:rPr>
        <w:t> </w:t>
      </w:r>
      <w:r w:rsidRPr="001E329F">
        <w:rPr>
          <w:rFonts w:ascii="Verdana" w:hAnsi="Verdana"/>
          <w:color w:val="000000"/>
          <w:sz w:val="20"/>
          <w:lang w:val="ru-RU"/>
        </w:rPr>
        <w:t>холке.</w:t>
      </w:r>
    </w:p>
    <w:p w14:paraId="5934B34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Все это прекрасно, дружище. Весной, вероятно, здесь шумел дивный поток. Но</w:t>
      </w:r>
      <w:r w:rsidRPr="001E329F">
        <w:rPr>
          <w:rFonts w:ascii="Verdana" w:hAnsi="Verdana"/>
          <w:color w:val="000000"/>
          <w:sz w:val="20"/>
        </w:rPr>
        <w:t> </w:t>
      </w:r>
      <w:r w:rsidRPr="001E329F">
        <w:rPr>
          <w:rFonts w:ascii="Verdana" w:hAnsi="Verdana"/>
          <w:color w:val="000000"/>
          <w:sz w:val="20"/>
          <w:lang w:val="ru-RU"/>
        </w:rPr>
        <w:t>мы не</w:t>
      </w:r>
      <w:r w:rsidRPr="001E329F">
        <w:rPr>
          <w:rFonts w:ascii="Verdana" w:hAnsi="Verdana"/>
          <w:color w:val="000000"/>
          <w:sz w:val="20"/>
        </w:rPr>
        <w:t> </w:t>
      </w:r>
      <w:r w:rsidRPr="001E329F">
        <w:rPr>
          <w:rFonts w:ascii="Verdana" w:hAnsi="Verdana"/>
          <w:color w:val="000000"/>
          <w:sz w:val="20"/>
          <w:lang w:val="ru-RU"/>
        </w:rPr>
        <w:t>можем ждать следующей весны, вода нужна нам сейчас.</w:t>
      </w:r>
    </w:p>
    <w:p w14:paraId="55CDE80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Нуфер только поводил рылом, шумно втягивая воздух. Он ничуть не</w:t>
      </w:r>
      <w:r w:rsidRPr="001E329F">
        <w:rPr>
          <w:rFonts w:ascii="Verdana" w:hAnsi="Verdana"/>
          <w:color w:val="000000"/>
          <w:sz w:val="20"/>
        </w:rPr>
        <w:t> </w:t>
      </w:r>
      <w:r w:rsidRPr="001E329F">
        <w:rPr>
          <w:rFonts w:ascii="Verdana" w:hAnsi="Verdana"/>
          <w:color w:val="000000"/>
          <w:sz w:val="20"/>
          <w:lang w:val="ru-RU"/>
        </w:rPr>
        <w:t>был обескуражен и</w:t>
      </w:r>
      <w:r w:rsidRPr="001E329F">
        <w:rPr>
          <w:rFonts w:ascii="Verdana" w:hAnsi="Verdana"/>
          <w:color w:val="000000"/>
          <w:sz w:val="20"/>
        </w:rPr>
        <w:t> </w:t>
      </w:r>
      <w:r w:rsidRPr="001E329F">
        <w:rPr>
          <w:rFonts w:ascii="Verdana" w:hAnsi="Verdana"/>
          <w:color w:val="000000"/>
          <w:sz w:val="20"/>
          <w:lang w:val="ru-RU"/>
        </w:rPr>
        <w:t>смело двинулся дальше</w:t>
      </w:r>
      <w:r w:rsidRPr="001E329F">
        <w:rPr>
          <w:rFonts w:ascii="Verdana" w:hAnsi="Verdana"/>
          <w:color w:val="000000"/>
          <w:sz w:val="20"/>
        </w:rPr>
        <w:t> </w:t>
      </w:r>
      <w:r w:rsidRPr="001E329F">
        <w:rPr>
          <w:rFonts w:ascii="Verdana" w:hAnsi="Verdana"/>
          <w:color w:val="000000"/>
          <w:sz w:val="20"/>
          <w:lang w:val="ru-RU"/>
        </w:rPr>
        <w:t>— по</w:t>
      </w:r>
      <w:r w:rsidRPr="001E329F">
        <w:rPr>
          <w:rFonts w:ascii="Verdana" w:hAnsi="Verdana"/>
          <w:color w:val="000000"/>
          <w:sz w:val="20"/>
        </w:rPr>
        <w:t> </w:t>
      </w:r>
      <w:r w:rsidRPr="001E329F">
        <w:rPr>
          <w:rFonts w:ascii="Verdana" w:hAnsi="Verdana"/>
          <w:color w:val="000000"/>
          <w:sz w:val="20"/>
          <w:lang w:val="ru-RU"/>
        </w:rPr>
        <w:t>дну русла в</w:t>
      </w:r>
      <w:r w:rsidRPr="001E329F">
        <w:rPr>
          <w:rFonts w:ascii="Verdana" w:hAnsi="Verdana"/>
          <w:color w:val="000000"/>
          <w:sz w:val="20"/>
        </w:rPr>
        <w:t> </w:t>
      </w:r>
      <w:r w:rsidRPr="001E329F">
        <w:rPr>
          <w:rFonts w:ascii="Verdana" w:hAnsi="Verdana"/>
          <w:color w:val="000000"/>
          <w:sz w:val="20"/>
          <w:lang w:val="ru-RU"/>
        </w:rPr>
        <w:t>направлении большой белой скалы. Некоторое время спустя Тайк и</w:t>
      </w:r>
      <w:r w:rsidRPr="001E329F">
        <w:rPr>
          <w:rFonts w:ascii="Verdana" w:hAnsi="Verdana"/>
          <w:color w:val="000000"/>
          <w:sz w:val="20"/>
        </w:rPr>
        <w:t> </w:t>
      </w:r>
      <w:r w:rsidRPr="001E329F">
        <w:rPr>
          <w:rFonts w:ascii="Verdana" w:hAnsi="Verdana"/>
          <w:color w:val="000000"/>
          <w:sz w:val="20"/>
          <w:lang w:val="ru-RU"/>
        </w:rPr>
        <w:t>сам почувствовал нечто необычное</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то легкое прохладное дуновение, не</w:t>
      </w:r>
      <w:r w:rsidRPr="001E329F">
        <w:rPr>
          <w:rFonts w:ascii="Verdana" w:hAnsi="Verdana"/>
          <w:color w:val="000000"/>
          <w:sz w:val="20"/>
        </w:rPr>
        <w:t> </w:t>
      </w:r>
      <w:r w:rsidRPr="001E329F">
        <w:rPr>
          <w:rFonts w:ascii="Verdana" w:hAnsi="Verdana"/>
          <w:color w:val="000000"/>
          <w:sz w:val="20"/>
          <w:lang w:val="ru-RU"/>
        </w:rPr>
        <w:t>то тончайший аромат какого-то растения</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заметил в</w:t>
      </w:r>
      <w:r w:rsidRPr="001E329F">
        <w:rPr>
          <w:rFonts w:ascii="Verdana" w:hAnsi="Verdana"/>
          <w:color w:val="000000"/>
          <w:sz w:val="20"/>
        </w:rPr>
        <w:t> </w:t>
      </w:r>
      <w:r w:rsidRPr="001E329F">
        <w:rPr>
          <w:rFonts w:ascii="Verdana" w:hAnsi="Verdana"/>
          <w:color w:val="000000"/>
          <w:sz w:val="20"/>
          <w:lang w:val="ru-RU"/>
        </w:rPr>
        <w:t>тени у</w:t>
      </w:r>
      <w:r w:rsidRPr="001E329F">
        <w:rPr>
          <w:rFonts w:ascii="Verdana" w:hAnsi="Verdana"/>
          <w:color w:val="000000"/>
          <w:sz w:val="20"/>
        </w:rPr>
        <w:t> </w:t>
      </w:r>
      <w:r w:rsidRPr="001E329F">
        <w:rPr>
          <w:rFonts w:ascii="Verdana" w:hAnsi="Verdana"/>
          <w:color w:val="000000"/>
          <w:sz w:val="20"/>
          <w:lang w:val="ru-RU"/>
        </w:rPr>
        <w:t>подножья скалы несколько пучков зелени.</w:t>
      </w:r>
    </w:p>
    <w:p w14:paraId="574B5A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Там вода!</w:t>
      </w:r>
      <w:r w:rsidRPr="001E329F">
        <w:rPr>
          <w:rFonts w:ascii="Verdana" w:hAnsi="Verdana"/>
          <w:color w:val="000000"/>
          <w:sz w:val="20"/>
        </w:rPr>
        <w:t> </w:t>
      </w:r>
      <w:r w:rsidRPr="001E329F">
        <w:rPr>
          <w:rFonts w:ascii="Verdana" w:hAnsi="Verdana"/>
          <w:color w:val="000000"/>
          <w:sz w:val="20"/>
          <w:lang w:val="ru-RU"/>
        </w:rPr>
        <w:t>— радостно воскликнул он.</w:t>
      </w:r>
      <w:r w:rsidRPr="001E329F">
        <w:rPr>
          <w:rFonts w:ascii="Verdana" w:hAnsi="Verdana"/>
          <w:color w:val="000000"/>
          <w:sz w:val="20"/>
        </w:rPr>
        <w:t> </w:t>
      </w:r>
      <w:r w:rsidRPr="001E329F">
        <w:rPr>
          <w:rFonts w:ascii="Verdana" w:hAnsi="Verdana"/>
          <w:color w:val="000000"/>
          <w:sz w:val="20"/>
          <w:lang w:val="ru-RU"/>
        </w:rPr>
        <w:t>— Ай, да Нуфер!</w:t>
      </w:r>
    </w:p>
    <w:p w14:paraId="00E7CA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пустил громадепря галопом и</w:t>
      </w:r>
      <w:r w:rsidRPr="001E329F">
        <w:rPr>
          <w:rFonts w:ascii="Verdana" w:hAnsi="Verdana"/>
          <w:color w:val="000000"/>
          <w:sz w:val="20"/>
        </w:rPr>
        <w:t> </w:t>
      </w:r>
      <w:r w:rsidRPr="001E329F">
        <w:rPr>
          <w:rFonts w:ascii="Verdana" w:hAnsi="Verdana"/>
          <w:color w:val="000000"/>
          <w:sz w:val="20"/>
          <w:lang w:val="ru-RU"/>
        </w:rPr>
        <w:t>скоро уже с</w:t>
      </w:r>
      <w:r w:rsidRPr="001E329F">
        <w:rPr>
          <w:rFonts w:ascii="Verdana" w:hAnsi="Verdana"/>
          <w:color w:val="000000"/>
          <w:sz w:val="20"/>
        </w:rPr>
        <w:t> </w:t>
      </w:r>
      <w:r w:rsidRPr="001E329F">
        <w:rPr>
          <w:rFonts w:ascii="Verdana" w:hAnsi="Verdana"/>
          <w:color w:val="000000"/>
          <w:sz w:val="20"/>
          <w:lang w:val="ru-RU"/>
        </w:rPr>
        <w:t>наслаждением подставлял лицо под холодную сверкающую струю. Источник помещался в</w:t>
      </w:r>
      <w:r w:rsidRPr="001E329F">
        <w:rPr>
          <w:rFonts w:ascii="Verdana" w:hAnsi="Verdana"/>
          <w:color w:val="000000"/>
          <w:sz w:val="20"/>
        </w:rPr>
        <w:t> </w:t>
      </w:r>
      <w:r w:rsidRPr="001E329F">
        <w:rPr>
          <w:rFonts w:ascii="Verdana" w:hAnsi="Verdana"/>
          <w:color w:val="000000"/>
          <w:sz w:val="20"/>
          <w:lang w:val="ru-RU"/>
        </w:rPr>
        <w:t>довольно обширном углублении под скалой и</w:t>
      </w:r>
      <w:r w:rsidRPr="001E329F">
        <w:rPr>
          <w:rFonts w:ascii="Verdana" w:hAnsi="Verdana"/>
          <w:color w:val="000000"/>
          <w:sz w:val="20"/>
        </w:rPr>
        <w:t> </w:t>
      </w:r>
      <w:r w:rsidRPr="001E329F">
        <w:rPr>
          <w:rFonts w:ascii="Verdana" w:hAnsi="Verdana"/>
          <w:color w:val="000000"/>
          <w:sz w:val="20"/>
          <w:lang w:val="ru-RU"/>
        </w:rPr>
        <w:t>был окружен зарослями густого кустарника. Вода, бившая из</w:t>
      </w:r>
      <w:r w:rsidRPr="001E329F">
        <w:rPr>
          <w:rFonts w:ascii="Verdana" w:hAnsi="Verdana"/>
          <w:color w:val="000000"/>
          <w:sz w:val="20"/>
        </w:rPr>
        <w:t> </w:t>
      </w:r>
      <w:r w:rsidRPr="001E329F">
        <w:rPr>
          <w:rFonts w:ascii="Verdana" w:hAnsi="Verdana"/>
          <w:color w:val="000000"/>
          <w:sz w:val="20"/>
          <w:lang w:val="ru-RU"/>
        </w:rPr>
        <w:t>расщелины на</w:t>
      </w:r>
      <w:r w:rsidRPr="001E329F">
        <w:rPr>
          <w:rFonts w:ascii="Verdana" w:hAnsi="Verdana"/>
          <w:color w:val="000000"/>
          <w:sz w:val="20"/>
        </w:rPr>
        <w:t> </w:t>
      </w:r>
      <w:r w:rsidRPr="001E329F">
        <w:rPr>
          <w:rFonts w:ascii="Verdana" w:hAnsi="Verdana"/>
          <w:color w:val="000000"/>
          <w:sz w:val="20"/>
          <w:lang w:val="ru-RU"/>
        </w:rPr>
        <w:t>уровне человеческого роста, одевала камни прозрачной пленкой и</w:t>
      </w:r>
      <w:r w:rsidRPr="001E329F">
        <w:rPr>
          <w:rFonts w:ascii="Verdana" w:hAnsi="Verdana"/>
          <w:color w:val="000000"/>
          <w:sz w:val="20"/>
        </w:rPr>
        <w:t> </w:t>
      </w:r>
      <w:r w:rsidRPr="001E329F">
        <w:rPr>
          <w:rFonts w:ascii="Verdana" w:hAnsi="Verdana"/>
          <w:color w:val="000000"/>
          <w:sz w:val="20"/>
          <w:lang w:val="ru-RU"/>
        </w:rPr>
        <w:t>исчезала в</w:t>
      </w:r>
      <w:r w:rsidRPr="001E329F">
        <w:rPr>
          <w:rFonts w:ascii="Verdana" w:hAnsi="Verdana"/>
          <w:color w:val="000000"/>
          <w:sz w:val="20"/>
        </w:rPr>
        <w:t> </w:t>
      </w:r>
      <w:r w:rsidRPr="001E329F">
        <w:rPr>
          <w:rFonts w:ascii="Verdana" w:hAnsi="Verdana"/>
          <w:color w:val="000000"/>
          <w:sz w:val="20"/>
          <w:lang w:val="ru-RU"/>
        </w:rPr>
        <w:t>песке без остатка, за</w:t>
      </w:r>
      <w:r w:rsidRPr="001E329F">
        <w:rPr>
          <w:rFonts w:ascii="Verdana" w:hAnsi="Verdana"/>
          <w:color w:val="000000"/>
          <w:sz w:val="20"/>
        </w:rPr>
        <w:t> </w:t>
      </w:r>
      <w:r w:rsidRPr="001E329F">
        <w:rPr>
          <w:rFonts w:ascii="Verdana" w:hAnsi="Verdana"/>
          <w:color w:val="000000"/>
          <w:sz w:val="20"/>
          <w:lang w:val="ru-RU"/>
        </w:rPr>
        <w:t>исключением тонкого ручейка, который наполнял лужицу в</w:t>
      </w:r>
      <w:r w:rsidRPr="001E329F">
        <w:rPr>
          <w:rFonts w:ascii="Verdana" w:hAnsi="Verdana"/>
          <w:color w:val="000000"/>
          <w:sz w:val="20"/>
        </w:rPr>
        <w:t> </w:t>
      </w:r>
      <w:r w:rsidRPr="001E329F">
        <w:rPr>
          <w:rFonts w:ascii="Verdana" w:hAnsi="Verdana"/>
          <w:color w:val="000000"/>
          <w:sz w:val="20"/>
          <w:lang w:val="ru-RU"/>
        </w:rPr>
        <w:t>самом центре углубления.</w:t>
      </w:r>
    </w:p>
    <w:p w14:paraId="57539AF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Лужица моментально стала добычей Нуфера. Громадепрь лакал не</w:t>
      </w:r>
      <w:r w:rsidRPr="001E329F">
        <w:rPr>
          <w:rFonts w:ascii="Verdana" w:hAnsi="Verdana"/>
          <w:color w:val="000000"/>
          <w:sz w:val="20"/>
        </w:rPr>
        <w:t> </w:t>
      </w:r>
      <w:r w:rsidRPr="001E329F">
        <w:rPr>
          <w:rFonts w:ascii="Verdana" w:hAnsi="Verdana"/>
          <w:color w:val="000000"/>
          <w:sz w:val="20"/>
          <w:lang w:val="ru-RU"/>
        </w:rPr>
        <w:t>останавливаясь, пока не</w:t>
      </w:r>
      <w:r w:rsidRPr="001E329F">
        <w:rPr>
          <w:rFonts w:ascii="Verdana" w:hAnsi="Verdana"/>
          <w:color w:val="000000"/>
          <w:sz w:val="20"/>
        </w:rPr>
        <w:t> </w:t>
      </w:r>
      <w:r w:rsidRPr="001E329F">
        <w:rPr>
          <w:rFonts w:ascii="Verdana" w:hAnsi="Verdana"/>
          <w:color w:val="000000"/>
          <w:sz w:val="20"/>
          <w:lang w:val="ru-RU"/>
        </w:rPr>
        <w:t>вылизал ее досуха. Тайк тоже напился, ловя ртом влагу, стекающую по</w:t>
      </w:r>
      <w:r w:rsidRPr="001E329F">
        <w:rPr>
          <w:rFonts w:ascii="Verdana" w:hAnsi="Verdana"/>
          <w:color w:val="000000"/>
          <w:sz w:val="20"/>
        </w:rPr>
        <w:t> </w:t>
      </w:r>
      <w:r w:rsidRPr="001E329F">
        <w:rPr>
          <w:rFonts w:ascii="Verdana" w:hAnsi="Verdana"/>
          <w:color w:val="000000"/>
          <w:sz w:val="20"/>
          <w:lang w:val="ru-RU"/>
        </w:rPr>
        <w:t>камню. Он намочил голову, освежил спину и</w:t>
      </w:r>
      <w:r w:rsidRPr="001E329F">
        <w:rPr>
          <w:rFonts w:ascii="Verdana" w:hAnsi="Verdana"/>
          <w:color w:val="000000"/>
          <w:sz w:val="20"/>
        </w:rPr>
        <w:t> </w:t>
      </w:r>
      <w:r w:rsidRPr="001E329F">
        <w:rPr>
          <w:rFonts w:ascii="Verdana" w:hAnsi="Verdana"/>
          <w:color w:val="000000"/>
          <w:sz w:val="20"/>
          <w:lang w:val="ru-RU"/>
        </w:rPr>
        <w:t>грудь, однако еще долго не</w:t>
      </w:r>
      <w:r w:rsidRPr="001E329F">
        <w:rPr>
          <w:rFonts w:ascii="Verdana" w:hAnsi="Verdana"/>
          <w:color w:val="000000"/>
          <w:sz w:val="20"/>
        </w:rPr>
        <w:t> </w:t>
      </w:r>
      <w:r w:rsidRPr="001E329F">
        <w:rPr>
          <w:rFonts w:ascii="Verdana" w:hAnsi="Verdana"/>
          <w:color w:val="000000"/>
          <w:sz w:val="20"/>
          <w:lang w:val="ru-RU"/>
        </w:rPr>
        <w:t>находил в</w:t>
      </w:r>
      <w:r w:rsidRPr="001E329F">
        <w:rPr>
          <w:rFonts w:ascii="Verdana" w:hAnsi="Verdana"/>
          <w:color w:val="000000"/>
          <w:sz w:val="20"/>
        </w:rPr>
        <w:t> </w:t>
      </w:r>
      <w:r w:rsidRPr="001E329F">
        <w:rPr>
          <w:rFonts w:ascii="Verdana" w:hAnsi="Verdana"/>
          <w:color w:val="000000"/>
          <w:sz w:val="20"/>
          <w:lang w:val="ru-RU"/>
        </w:rPr>
        <w:t>себе сил оторваться от</w:t>
      </w:r>
      <w:r w:rsidRPr="001E329F">
        <w:rPr>
          <w:rFonts w:ascii="Verdana" w:hAnsi="Verdana"/>
          <w:color w:val="000000"/>
          <w:sz w:val="20"/>
        </w:rPr>
        <w:t> </w:t>
      </w:r>
      <w:r w:rsidRPr="001E329F">
        <w:rPr>
          <w:rFonts w:ascii="Verdana" w:hAnsi="Verdana"/>
          <w:color w:val="000000"/>
          <w:sz w:val="20"/>
          <w:lang w:val="ru-RU"/>
        </w:rPr>
        <w:t>мокрых прохладных валунов.</w:t>
      </w:r>
    </w:p>
    <w:p w14:paraId="3D6D7B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Здесь мы передохнем, Нуфер,</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Ты заслужил полдня хорошего сна в</w:t>
      </w:r>
      <w:r w:rsidRPr="001E329F">
        <w:rPr>
          <w:rFonts w:ascii="Verdana" w:hAnsi="Verdana"/>
          <w:color w:val="000000"/>
          <w:sz w:val="20"/>
        </w:rPr>
        <w:t> </w:t>
      </w:r>
      <w:r w:rsidRPr="001E329F">
        <w:rPr>
          <w:rFonts w:ascii="Verdana" w:hAnsi="Verdana"/>
          <w:color w:val="000000"/>
          <w:sz w:val="20"/>
          <w:lang w:val="ru-RU"/>
        </w:rPr>
        <w:t>тени этих кустов и</w:t>
      </w:r>
      <w:r w:rsidRPr="001E329F">
        <w:rPr>
          <w:rFonts w:ascii="Verdana" w:hAnsi="Verdana"/>
          <w:color w:val="000000"/>
          <w:sz w:val="20"/>
        </w:rPr>
        <w:t> </w:t>
      </w:r>
      <w:r w:rsidRPr="001E329F">
        <w:rPr>
          <w:rFonts w:ascii="Verdana" w:hAnsi="Verdana"/>
          <w:color w:val="000000"/>
          <w:sz w:val="20"/>
          <w:lang w:val="ru-RU"/>
        </w:rPr>
        <w:t>столько воды, сколько способна вместить твоя ненасытная утроба. Потерпи, вот я сделаю еще глоток и</w:t>
      </w:r>
      <w:r w:rsidRPr="001E329F">
        <w:rPr>
          <w:rFonts w:ascii="Verdana" w:hAnsi="Verdana"/>
          <w:color w:val="000000"/>
          <w:sz w:val="20"/>
        </w:rPr>
        <w:t> </w:t>
      </w:r>
      <w:r w:rsidRPr="001E329F">
        <w:rPr>
          <w:rFonts w:ascii="Verdana" w:hAnsi="Verdana"/>
          <w:color w:val="000000"/>
          <w:sz w:val="20"/>
          <w:lang w:val="ru-RU"/>
        </w:rPr>
        <w:t>освобожу тебя от</w:t>
      </w:r>
      <w:r w:rsidRPr="001E329F">
        <w:rPr>
          <w:rFonts w:ascii="Verdana" w:hAnsi="Verdana"/>
          <w:color w:val="000000"/>
          <w:sz w:val="20"/>
        </w:rPr>
        <w:t> </w:t>
      </w:r>
      <w:r w:rsidRPr="001E329F">
        <w:rPr>
          <w:rFonts w:ascii="Verdana" w:hAnsi="Verdana"/>
          <w:color w:val="000000"/>
          <w:sz w:val="20"/>
          <w:lang w:val="ru-RU"/>
        </w:rPr>
        <w:t>седла.</w:t>
      </w:r>
    </w:p>
    <w:p w14:paraId="2C3187F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Тхоорт снова припал было к</w:t>
      </w:r>
      <w:r w:rsidRPr="001E329F">
        <w:rPr>
          <w:rFonts w:ascii="Verdana" w:hAnsi="Verdana"/>
          <w:color w:val="000000"/>
          <w:sz w:val="20"/>
        </w:rPr>
        <w:t> </w:t>
      </w:r>
      <w:r w:rsidRPr="001E329F">
        <w:rPr>
          <w:rFonts w:ascii="Verdana" w:hAnsi="Verdana"/>
          <w:color w:val="000000"/>
          <w:sz w:val="20"/>
          <w:lang w:val="ru-RU"/>
        </w:rPr>
        <w:t>воде, как вдруг неясная тень пронеслась по</w:t>
      </w:r>
      <w:r w:rsidRPr="001E329F">
        <w:rPr>
          <w:rFonts w:ascii="Verdana" w:hAnsi="Verdana"/>
          <w:color w:val="000000"/>
          <w:sz w:val="20"/>
        </w:rPr>
        <w:t> </w:t>
      </w:r>
      <w:r w:rsidRPr="001E329F">
        <w:rPr>
          <w:rFonts w:ascii="Verdana" w:hAnsi="Verdana"/>
          <w:color w:val="000000"/>
          <w:sz w:val="20"/>
          <w:lang w:val="ru-RU"/>
        </w:rPr>
        <w:t>кустам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мгновение закрыла солнце. Тайк обернулся и</w:t>
      </w:r>
      <w:r w:rsidRPr="001E329F">
        <w:rPr>
          <w:rFonts w:ascii="Verdana" w:hAnsi="Verdana"/>
          <w:color w:val="000000"/>
          <w:sz w:val="20"/>
        </w:rPr>
        <w:t> </w:t>
      </w:r>
      <w:r w:rsidRPr="001E329F">
        <w:rPr>
          <w:rFonts w:ascii="Verdana" w:hAnsi="Verdana"/>
          <w:color w:val="000000"/>
          <w:sz w:val="20"/>
          <w:lang w:val="ru-RU"/>
        </w:rPr>
        <w:t>увидел в</w:t>
      </w:r>
      <w:r w:rsidRPr="001E329F">
        <w:rPr>
          <w:rFonts w:ascii="Verdana" w:hAnsi="Verdana"/>
          <w:color w:val="000000"/>
          <w:sz w:val="20"/>
        </w:rPr>
        <w:t> </w:t>
      </w:r>
      <w:r w:rsidRPr="001E329F">
        <w:rPr>
          <w:rFonts w:ascii="Verdana" w:hAnsi="Verdana"/>
          <w:color w:val="000000"/>
          <w:sz w:val="20"/>
          <w:lang w:val="ru-RU"/>
        </w:rPr>
        <w:t>небе черный силуэт с</w:t>
      </w:r>
      <w:r w:rsidRPr="001E329F">
        <w:rPr>
          <w:rFonts w:ascii="Verdana" w:hAnsi="Verdana"/>
          <w:color w:val="000000"/>
          <w:sz w:val="20"/>
        </w:rPr>
        <w:t> </w:t>
      </w:r>
      <w:r w:rsidRPr="001E329F">
        <w:rPr>
          <w:rFonts w:ascii="Verdana" w:hAnsi="Verdana"/>
          <w:color w:val="000000"/>
          <w:sz w:val="20"/>
          <w:lang w:val="ru-RU"/>
        </w:rPr>
        <w:t>громадными перепончатыми крыльями, стремительно снижавшийся над Нуфером.</w:t>
      </w:r>
    </w:p>
    <w:p w14:paraId="033AA57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угрожающе зарычал, но</w:t>
      </w:r>
      <w:r w:rsidRPr="001E329F">
        <w:rPr>
          <w:rFonts w:ascii="Verdana" w:hAnsi="Verdana"/>
          <w:color w:val="000000"/>
          <w:sz w:val="20"/>
        </w:rPr>
        <w:t> </w:t>
      </w:r>
      <w:r w:rsidRPr="001E329F">
        <w:rPr>
          <w:rFonts w:ascii="Verdana" w:hAnsi="Verdana"/>
          <w:color w:val="000000"/>
          <w:sz w:val="20"/>
          <w:lang w:val="ru-RU"/>
        </w:rPr>
        <w:t>толстая короткая шея мешала ему поднять голову и</w:t>
      </w:r>
      <w:r w:rsidRPr="001E329F">
        <w:rPr>
          <w:rFonts w:ascii="Verdana" w:hAnsi="Verdana"/>
          <w:color w:val="000000"/>
          <w:sz w:val="20"/>
        </w:rPr>
        <w:t> </w:t>
      </w:r>
      <w:r w:rsidRPr="001E329F">
        <w:rPr>
          <w:rFonts w:ascii="Verdana" w:hAnsi="Verdana"/>
          <w:color w:val="000000"/>
          <w:sz w:val="20"/>
          <w:lang w:val="ru-RU"/>
        </w:rPr>
        <w:t>встретить врага своим главным оружием</w:t>
      </w:r>
      <w:r w:rsidRPr="001E329F">
        <w:rPr>
          <w:rFonts w:ascii="Verdana" w:hAnsi="Verdana"/>
          <w:color w:val="000000"/>
          <w:sz w:val="20"/>
        </w:rPr>
        <w:t> </w:t>
      </w:r>
      <w:r w:rsidRPr="001E329F">
        <w:rPr>
          <w:rFonts w:ascii="Verdana" w:hAnsi="Verdana"/>
          <w:color w:val="000000"/>
          <w:sz w:val="20"/>
          <w:lang w:val="ru-RU"/>
        </w:rPr>
        <w:t>— длинными клыками</w:t>
      </w:r>
      <w:r w:rsidRPr="001E329F">
        <w:rPr>
          <w:rFonts w:ascii="Verdana" w:hAnsi="Verdana"/>
          <w:color w:val="000000"/>
          <w:sz w:val="20"/>
        </w:rPr>
        <w:t> </w:t>
      </w:r>
      <w:r w:rsidRPr="001E329F">
        <w:rPr>
          <w:rFonts w:ascii="Verdana" w:hAnsi="Verdana"/>
          <w:color w:val="000000"/>
          <w:sz w:val="20"/>
          <w:lang w:val="ru-RU"/>
        </w:rPr>
        <w:t>— кинжалами.</w:t>
      </w:r>
    </w:p>
    <w:p w14:paraId="7BEA94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Ко мне, Нуфер!</w:t>
      </w:r>
      <w:r w:rsidRPr="001E329F">
        <w:rPr>
          <w:rFonts w:ascii="Verdana" w:hAnsi="Verdana"/>
          <w:color w:val="000000"/>
          <w:sz w:val="20"/>
        </w:rPr>
        <w:t> </w:t>
      </w:r>
      <w:r w:rsidRPr="001E329F">
        <w:rPr>
          <w:rFonts w:ascii="Verdana" w:hAnsi="Verdana"/>
          <w:color w:val="000000"/>
          <w:sz w:val="20"/>
          <w:lang w:val="ru-RU"/>
        </w:rPr>
        <w:t>— крикнул Тайк, бросаясь на</w:t>
      </w:r>
      <w:r w:rsidRPr="001E329F">
        <w:rPr>
          <w:rFonts w:ascii="Verdana" w:hAnsi="Verdana"/>
          <w:color w:val="000000"/>
          <w:sz w:val="20"/>
        </w:rPr>
        <w:t> </w:t>
      </w:r>
      <w:r w:rsidRPr="001E329F">
        <w:rPr>
          <w:rFonts w:ascii="Verdana" w:hAnsi="Verdana"/>
          <w:color w:val="000000"/>
          <w:sz w:val="20"/>
          <w:lang w:val="ru-RU"/>
        </w:rPr>
        <w:t>выручку своему верному другу. Крылатое чудовище опередило его. Страшные когти сомкнулись на</w:t>
      </w:r>
      <w:r w:rsidRPr="001E329F">
        <w:rPr>
          <w:rFonts w:ascii="Verdana" w:hAnsi="Verdana"/>
          <w:color w:val="000000"/>
          <w:sz w:val="20"/>
        </w:rPr>
        <w:t> </w:t>
      </w:r>
      <w:r w:rsidRPr="001E329F">
        <w:rPr>
          <w:rFonts w:ascii="Verdana" w:hAnsi="Verdana"/>
          <w:color w:val="000000"/>
          <w:sz w:val="20"/>
          <w:lang w:val="ru-RU"/>
        </w:rPr>
        <w:t>спине громадепря, но</w:t>
      </w:r>
      <w:r w:rsidRPr="001E329F">
        <w:rPr>
          <w:rFonts w:ascii="Verdana" w:hAnsi="Verdana"/>
          <w:color w:val="000000"/>
          <w:sz w:val="20"/>
        </w:rPr>
        <w:t> </w:t>
      </w:r>
      <w:r w:rsidRPr="001E329F">
        <w:rPr>
          <w:rFonts w:ascii="Verdana" w:hAnsi="Verdana"/>
          <w:color w:val="000000"/>
          <w:sz w:val="20"/>
          <w:lang w:val="ru-RU"/>
        </w:rPr>
        <w:t>только вспороли седло. Нуфер рванулся в</w:t>
      </w:r>
      <w:r w:rsidRPr="001E329F">
        <w:rPr>
          <w:rFonts w:ascii="Verdana" w:hAnsi="Verdana"/>
          <w:color w:val="000000"/>
          <w:sz w:val="20"/>
        </w:rPr>
        <w:t> </w:t>
      </w:r>
      <w:r w:rsidRPr="001E329F">
        <w:rPr>
          <w:rFonts w:ascii="Verdana" w:hAnsi="Verdana"/>
          <w:color w:val="000000"/>
          <w:sz w:val="20"/>
          <w:lang w:val="ru-RU"/>
        </w:rPr>
        <w:t>сторону и</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неожиданным для такой туши проворством развернулся мордой к</w:t>
      </w:r>
      <w:r w:rsidRPr="001E329F">
        <w:rPr>
          <w:rFonts w:ascii="Verdana" w:hAnsi="Verdana"/>
          <w:color w:val="000000"/>
          <w:sz w:val="20"/>
        </w:rPr>
        <w:t> </w:t>
      </w:r>
      <w:r w:rsidRPr="001E329F">
        <w:rPr>
          <w:rFonts w:ascii="Verdana" w:hAnsi="Verdana"/>
          <w:color w:val="000000"/>
          <w:sz w:val="20"/>
          <w:lang w:val="ru-RU"/>
        </w:rPr>
        <w:t>врагу. Крылатая тварь обнажила длинный ряд треугольных зубов, но</w:t>
      </w:r>
      <w:r w:rsidRPr="001E329F">
        <w:rPr>
          <w:rFonts w:ascii="Verdana" w:hAnsi="Verdana"/>
          <w:color w:val="000000"/>
          <w:sz w:val="20"/>
        </w:rPr>
        <w:t> </w:t>
      </w:r>
      <w:r w:rsidRPr="001E329F">
        <w:rPr>
          <w:rFonts w:ascii="Verdana" w:hAnsi="Verdana"/>
          <w:color w:val="000000"/>
          <w:sz w:val="20"/>
          <w:lang w:val="ru-RU"/>
        </w:rPr>
        <w:t>взлетела чуть выше. Видимо, она почувствовала, что добычу не</w:t>
      </w:r>
      <w:r w:rsidRPr="001E329F">
        <w:rPr>
          <w:rFonts w:ascii="Verdana" w:hAnsi="Verdana"/>
          <w:color w:val="000000"/>
          <w:sz w:val="20"/>
        </w:rPr>
        <w:t> </w:t>
      </w:r>
      <w:r w:rsidRPr="001E329F">
        <w:rPr>
          <w:rFonts w:ascii="Verdana" w:hAnsi="Verdana"/>
          <w:color w:val="000000"/>
          <w:sz w:val="20"/>
          <w:lang w:val="ru-RU"/>
        </w:rPr>
        <w:t>унести целиком. Этой заминки хватило Тайку, чтобы добежать до</w:t>
      </w:r>
      <w:r w:rsidRPr="001E329F">
        <w:rPr>
          <w:rFonts w:ascii="Verdana" w:hAnsi="Verdana"/>
          <w:color w:val="000000"/>
          <w:sz w:val="20"/>
        </w:rPr>
        <w:t> </w:t>
      </w:r>
      <w:r w:rsidRPr="001E329F">
        <w:rPr>
          <w:rFonts w:ascii="Verdana" w:hAnsi="Verdana"/>
          <w:color w:val="000000"/>
          <w:sz w:val="20"/>
          <w:lang w:val="ru-RU"/>
        </w:rPr>
        <w:t>громадепря и</w:t>
      </w:r>
      <w:r w:rsidRPr="001E329F">
        <w:rPr>
          <w:rFonts w:ascii="Verdana" w:hAnsi="Verdana"/>
          <w:color w:val="000000"/>
          <w:sz w:val="20"/>
        </w:rPr>
        <w:t> </w:t>
      </w:r>
      <w:r w:rsidRPr="001E329F">
        <w:rPr>
          <w:rFonts w:ascii="Verdana" w:hAnsi="Verdana"/>
          <w:color w:val="000000"/>
          <w:sz w:val="20"/>
          <w:lang w:val="ru-RU"/>
        </w:rPr>
        <w:t>выхватить из</w:t>
      </w:r>
      <w:r w:rsidRPr="001E329F">
        <w:rPr>
          <w:rFonts w:ascii="Verdana" w:hAnsi="Verdana"/>
          <w:color w:val="000000"/>
          <w:sz w:val="20"/>
        </w:rPr>
        <w:t> </w:t>
      </w:r>
      <w:r w:rsidRPr="001E329F">
        <w:rPr>
          <w:rFonts w:ascii="Verdana" w:hAnsi="Verdana"/>
          <w:color w:val="000000"/>
          <w:sz w:val="20"/>
          <w:lang w:val="ru-RU"/>
        </w:rPr>
        <w:t>петель у</w:t>
      </w:r>
      <w:r w:rsidRPr="001E329F">
        <w:rPr>
          <w:rFonts w:ascii="Verdana" w:hAnsi="Verdana"/>
          <w:color w:val="000000"/>
          <w:sz w:val="20"/>
        </w:rPr>
        <w:t> </w:t>
      </w:r>
      <w:r w:rsidRPr="001E329F">
        <w:rPr>
          <w:rFonts w:ascii="Verdana" w:hAnsi="Verdana"/>
          <w:color w:val="000000"/>
          <w:sz w:val="20"/>
          <w:lang w:val="ru-RU"/>
        </w:rPr>
        <w:t>седла свой боевой посох. Щелкнула пружина, и</w:t>
      </w:r>
      <w:r w:rsidRPr="001E329F">
        <w:rPr>
          <w:rFonts w:ascii="Verdana" w:hAnsi="Verdana"/>
          <w:color w:val="000000"/>
          <w:sz w:val="20"/>
        </w:rPr>
        <w:t> </w:t>
      </w:r>
      <w:r w:rsidRPr="001E329F">
        <w:rPr>
          <w:rFonts w:ascii="Verdana" w:hAnsi="Verdana"/>
          <w:color w:val="000000"/>
          <w:sz w:val="20"/>
          <w:lang w:val="ru-RU"/>
        </w:rPr>
        <w:t>острое, как бритва, лезвие длиною в</w:t>
      </w:r>
      <w:r w:rsidRPr="001E329F">
        <w:rPr>
          <w:rFonts w:ascii="Verdana" w:hAnsi="Verdana"/>
          <w:color w:val="000000"/>
          <w:sz w:val="20"/>
        </w:rPr>
        <w:t> </w:t>
      </w:r>
      <w:r w:rsidRPr="001E329F">
        <w:rPr>
          <w:rFonts w:ascii="Verdana" w:hAnsi="Verdana"/>
          <w:color w:val="000000"/>
          <w:sz w:val="20"/>
          <w:lang w:val="ru-RU"/>
        </w:rPr>
        <w:t>локоть появилось на</w:t>
      </w:r>
      <w:r w:rsidRPr="001E329F">
        <w:rPr>
          <w:rFonts w:ascii="Verdana" w:hAnsi="Verdana"/>
          <w:color w:val="000000"/>
          <w:sz w:val="20"/>
        </w:rPr>
        <w:t> </w:t>
      </w:r>
      <w:r w:rsidRPr="001E329F">
        <w:rPr>
          <w:rFonts w:ascii="Verdana" w:hAnsi="Verdana"/>
          <w:color w:val="000000"/>
          <w:sz w:val="20"/>
          <w:lang w:val="ru-RU"/>
        </w:rPr>
        <w:t>конце посоха. Быстро перебирая руками, Тайк раскрутил оружие над головой так, что в</w:t>
      </w:r>
      <w:r w:rsidRPr="001E329F">
        <w:rPr>
          <w:rFonts w:ascii="Verdana" w:hAnsi="Verdana"/>
          <w:color w:val="000000"/>
          <w:sz w:val="20"/>
        </w:rPr>
        <w:t> </w:t>
      </w:r>
      <w:r w:rsidRPr="001E329F">
        <w:rPr>
          <w:rFonts w:ascii="Verdana" w:hAnsi="Verdana"/>
          <w:color w:val="000000"/>
          <w:sz w:val="20"/>
          <w:lang w:val="ru-RU"/>
        </w:rPr>
        <w:t>воздухе повис сияющий круг.</w:t>
      </w:r>
    </w:p>
    <w:p w14:paraId="7156B7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Появление нового противника в</w:t>
      </w:r>
      <w:r w:rsidRPr="001E329F">
        <w:rPr>
          <w:rFonts w:ascii="Verdana" w:hAnsi="Verdana"/>
          <w:color w:val="000000"/>
          <w:sz w:val="20"/>
        </w:rPr>
        <w:t> </w:t>
      </w:r>
      <w:r w:rsidRPr="001E329F">
        <w:rPr>
          <w:rFonts w:ascii="Verdana" w:hAnsi="Verdana"/>
          <w:color w:val="000000"/>
          <w:sz w:val="20"/>
          <w:lang w:val="ru-RU"/>
        </w:rPr>
        <w:t>первую минуту смутило чудовище,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заставило отказаться от</w:t>
      </w:r>
      <w:r w:rsidRPr="001E329F">
        <w:rPr>
          <w:rFonts w:ascii="Verdana" w:hAnsi="Verdana"/>
          <w:color w:val="000000"/>
          <w:sz w:val="20"/>
        </w:rPr>
        <w:t> </w:t>
      </w:r>
      <w:r w:rsidRPr="001E329F">
        <w:rPr>
          <w:rFonts w:ascii="Verdana" w:hAnsi="Verdana"/>
          <w:color w:val="000000"/>
          <w:sz w:val="20"/>
          <w:lang w:val="ru-RU"/>
        </w:rPr>
        <w:t>нападения. Выставив вперед когтистые лапы и</w:t>
      </w:r>
      <w:r w:rsidRPr="001E329F">
        <w:rPr>
          <w:rFonts w:ascii="Verdana" w:hAnsi="Verdana"/>
          <w:color w:val="000000"/>
          <w:sz w:val="20"/>
        </w:rPr>
        <w:t> </w:t>
      </w:r>
      <w:r w:rsidRPr="001E329F">
        <w:rPr>
          <w:rFonts w:ascii="Verdana" w:hAnsi="Verdana"/>
          <w:color w:val="000000"/>
          <w:sz w:val="20"/>
          <w:lang w:val="ru-RU"/>
        </w:rPr>
        <w:t>бешено размахивая длинным тонким хвостом, оно ринулось на</w:t>
      </w:r>
      <w:r w:rsidRPr="001E329F">
        <w:rPr>
          <w:rFonts w:ascii="Verdana" w:hAnsi="Verdana"/>
          <w:color w:val="000000"/>
          <w:sz w:val="20"/>
        </w:rPr>
        <w:t> </w:t>
      </w:r>
      <w:r w:rsidRPr="001E329F">
        <w:rPr>
          <w:rFonts w:ascii="Verdana" w:hAnsi="Verdana"/>
          <w:color w:val="000000"/>
          <w:sz w:val="20"/>
          <w:lang w:val="ru-RU"/>
        </w:rPr>
        <w:t>Тайка. Тхоорт был готов к</w:t>
      </w:r>
      <w:r w:rsidRPr="001E329F">
        <w:rPr>
          <w:rFonts w:ascii="Verdana" w:hAnsi="Verdana"/>
          <w:color w:val="000000"/>
          <w:sz w:val="20"/>
        </w:rPr>
        <w:t> </w:t>
      </w:r>
      <w:r w:rsidRPr="001E329F">
        <w:rPr>
          <w:rFonts w:ascii="Verdana" w:hAnsi="Verdana"/>
          <w:color w:val="000000"/>
          <w:sz w:val="20"/>
          <w:lang w:val="ru-RU"/>
        </w:rPr>
        <w:t>атаке и</w:t>
      </w:r>
      <w:r w:rsidRPr="001E329F">
        <w:rPr>
          <w:rFonts w:ascii="Verdana" w:hAnsi="Verdana"/>
          <w:color w:val="000000"/>
          <w:sz w:val="20"/>
        </w:rPr>
        <w:t> </w:t>
      </w:r>
      <w:r w:rsidRPr="001E329F">
        <w:rPr>
          <w:rFonts w:ascii="Verdana" w:hAnsi="Verdana"/>
          <w:color w:val="000000"/>
          <w:sz w:val="20"/>
          <w:lang w:val="ru-RU"/>
        </w:rPr>
        <w:t>встретил противника неожиданным длинным выпадом. Лезвие коснулось чешуйчатой лапы и</w:t>
      </w:r>
      <w:r w:rsidRPr="001E329F">
        <w:rPr>
          <w:rFonts w:ascii="Verdana" w:hAnsi="Verdana"/>
          <w:color w:val="000000"/>
          <w:sz w:val="20"/>
        </w:rPr>
        <w:t> </w:t>
      </w:r>
      <w:r w:rsidRPr="001E329F">
        <w:rPr>
          <w:rFonts w:ascii="Verdana" w:hAnsi="Verdana"/>
          <w:color w:val="000000"/>
          <w:sz w:val="20"/>
          <w:lang w:val="ru-RU"/>
        </w:rPr>
        <w:t>заставило чудовище резко изменить направление полета. Оно плюхнулось на</w:t>
      </w:r>
      <w:r w:rsidRPr="001E329F">
        <w:rPr>
          <w:rFonts w:ascii="Verdana" w:hAnsi="Verdana"/>
          <w:color w:val="000000"/>
          <w:sz w:val="20"/>
        </w:rPr>
        <w:t> </w:t>
      </w:r>
      <w:r w:rsidRPr="001E329F">
        <w:rPr>
          <w:rFonts w:ascii="Verdana" w:hAnsi="Verdana"/>
          <w:color w:val="000000"/>
          <w:sz w:val="20"/>
          <w:lang w:val="ru-RU"/>
        </w:rPr>
        <w:t>землю перед Тайком и</w:t>
      </w:r>
      <w:r w:rsidRPr="001E329F">
        <w:rPr>
          <w:rFonts w:ascii="Verdana" w:hAnsi="Verdana"/>
          <w:color w:val="000000"/>
          <w:sz w:val="20"/>
        </w:rPr>
        <w:t> </w:t>
      </w:r>
      <w:r w:rsidRPr="001E329F">
        <w:rPr>
          <w:rFonts w:ascii="Verdana" w:hAnsi="Verdana"/>
          <w:color w:val="000000"/>
          <w:sz w:val="20"/>
          <w:lang w:val="ru-RU"/>
        </w:rPr>
        <w:t>подобрало крылья. С</w:t>
      </w:r>
      <w:r w:rsidRPr="001E329F">
        <w:rPr>
          <w:rFonts w:ascii="Verdana" w:hAnsi="Verdana"/>
          <w:color w:val="000000"/>
          <w:sz w:val="20"/>
        </w:rPr>
        <w:t> </w:t>
      </w:r>
      <w:r w:rsidRPr="001E329F">
        <w:rPr>
          <w:rFonts w:ascii="Verdana" w:hAnsi="Verdana"/>
          <w:color w:val="000000"/>
          <w:sz w:val="20"/>
          <w:lang w:val="ru-RU"/>
        </w:rPr>
        <w:t>радостным криком Тайк бросился вперед, чтобы добить врага но</w:t>
      </w:r>
      <w:r w:rsidRPr="001E329F">
        <w:rPr>
          <w:rFonts w:ascii="Verdana" w:hAnsi="Verdana"/>
          <w:color w:val="000000"/>
          <w:sz w:val="20"/>
        </w:rPr>
        <w:t> </w:t>
      </w:r>
      <w:r w:rsidRPr="001E329F">
        <w:rPr>
          <w:rFonts w:ascii="Verdana" w:hAnsi="Verdana"/>
          <w:color w:val="000000"/>
          <w:sz w:val="20"/>
          <w:lang w:val="ru-RU"/>
        </w:rPr>
        <w:t>черная тварь вдруг резко оттолкнулась от</w:t>
      </w:r>
      <w:r w:rsidRPr="001E329F">
        <w:rPr>
          <w:rFonts w:ascii="Verdana" w:hAnsi="Verdana"/>
          <w:color w:val="000000"/>
          <w:sz w:val="20"/>
        </w:rPr>
        <w:t> </w:t>
      </w:r>
      <w:r w:rsidRPr="001E329F">
        <w:rPr>
          <w:rFonts w:ascii="Verdana" w:hAnsi="Verdana"/>
          <w:color w:val="000000"/>
          <w:sz w:val="20"/>
          <w:lang w:val="ru-RU"/>
        </w:rPr>
        <w:t>земли и</w:t>
      </w:r>
      <w:r w:rsidRPr="001E329F">
        <w:rPr>
          <w:rFonts w:ascii="Verdana" w:hAnsi="Verdana"/>
          <w:color w:val="000000"/>
          <w:sz w:val="20"/>
        </w:rPr>
        <w:t> </w:t>
      </w:r>
      <w:r w:rsidRPr="001E329F">
        <w:rPr>
          <w:rFonts w:ascii="Verdana" w:hAnsi="Verdana"/>
          <w:color w:val="000000"/>
          <w:sz w:val="20"/>
          <w:lang w:val="ru-RU"/>
        </w:rPr>
        <w:t>совершив гигантский прыжок через голову Тхоорта, оказалась позади Нуфера.</w:t>
      </w:r>
    </w:p>
    <w:p w14:paraId="26D8BCB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Шипастый хвост обвился вокруг задних ног громадепря, чудовище взмахнуло крыльями и</w:t>
      </w:r>
      <w:r w:rsidRPr="001E329F">
        <w:rPr>
          <w:rFonts w:ascii="Verdana" w:hAnsi="Verdana"/>
          <w:color w:val="000000"/>
          <w:sz w:val="20"/>
        </w:rPr>
        <w:t> </w:t>
      </w:r>
      <w:r w:rsidRPr="001E329F">
        <w:rPr>
          <w:rFonts w:ascii="Verdana" w:hAnsi="Verdana"/>
          <w:color w:val="000000"/>
          <w:sz w:val="20"/>
          <w:lang w:val="ru-RU"/>
        </w:rPr>
        <w:t>поволокло беднягу Нуфера по</w:t>
      </w:r>
      <w:r w:rsidRPr="001E329F">
        <w:rPr>
          <w:rFonts w:ascii="Verdana" w:hAnsi="Verdana"/>
          <w:color w:val="000000"/>
          <w:sz w:val="20"/>
        </w:rPr>
        <w:t> </w:t>
      </w:r>
      <w:r w:rsidRPr="001E329F">
        <w:rPr>
          <w:rFonts w:ascii="Verdana" w:hAnsi="Verdana"/>
          <w:color w:val="000000"/>
          <w:sz w:val="20"/>
          <w:lang w:val="ru-RU"/>
        </w:rPr>
        <w:t>земле.</w:t>
      </w:r>
    </w:p>
    <w:p w14:paraId="63CC25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Ноша была нелегка для хищника,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 Тайк понял, что пешком за</w:t>
      </w:r>
      <w:r w:rsidRPr="001E329F">
        <w:rPr>
          <w:rFonts w:ascii="Verdana" w:hAnsi="Verdana"/>
          <w:color w:val="000000"/>
          <w:sz w:val="20"/>
        </w:rPr>
        <w:t> </w:t>
      </w:r>
      <w:r w:rsidRPr="001E329F">
        <w:rPr>
          <w:rFonts w:ascii="Verdana" w:hAnsi="Verdana"/>
          <w:color w:val="000000"/>
          <w:sz w:val="20"/>
          <w:lang w:val="ru-RU"/>
        </w:rPr>
        <w:t>ним не</w:t>
      </w:r>
      <w:r w:rsidRPr="001E329F">
        <w:rPr>
          <w:rFonts w:ascii="Verdana" w:hAnsi="Verdana"/>
          <w:color w:val="000000"/>
          <w:sz w:val="20"/>
        </w:rPr>
        <w:t> </w:t>
      </w:r>
      <w:r w:rsidRPr="001E329F">
        <w:rPr>
          <w:rFonts w:ascii="Verdana" w:hAnsi="Verdana"/>
          <w:color w:val="000000"/>
          <w:sz w:val="20"/>
          <w:lang w:val="ru-RU"/>
        </w:rPr>
        <w:t>угнаться. Он торопливо вскинул посох на</w:t>
      </w:r>
      <w:r w:rsidRPr="001E329F">
        <w:rPr>
          <w:rFonts w:ascii="Verdana" w:hAnsi="Verdana"/>
          <w:color w:val="000000"/>
          <w:sz w:val="20"/>
        </w:rPr>
        <w:t> </w:t>
      </w:r>
      <w:r w:rsidRPr="001E329F">
        <w:rPr>
          <w:rFonts w:ascii="Verdana" w:hAnsi="Verdana"/>
          <w:color w:val="000000"/>
          <w:sz w:val="20"/>
          <w:lang w:val="ru-RU"/>
        </w:rPr>
        <w:t>плечо, направил его вслед удаляющемуся крылатому силуэту и</w:t>
      </w:r>
      <w:r w:rsidRPr="001E329F">
        <w:rPr>
          <w:rFonts w:ascii="Verdana" w:hAnsi="Verdana"/>
          <w:color w:val="000000"/>
          <w:sz w:val="20"/>
        </w:rPr>
        <w:t> </w:t>
      </w:r>
      <w:r w:rsidRPr="001E329F">
        <w:rPr>
          <w:rFonts w:ascii="Verdana" w:hAnsi="Verdana"/>
          <w:color w:val="000000"/>
          <w:sz w:val="20"/>
          <w:lang w:val="ru-RU"/>
        </w:rPr>
        <w:t>нажал вторую скрытую пружину. Тяжелая стальная стрела сверкнула на</w:t>
      </w:r>
      <w:r w:rsidRPr="001E329F">
        <w:rPr>
          <w:rFonts w:ascii="Verdana" w:hAnsi="Verdana"/>
          <w:color w:val="000000"/>
          <w:sz w:val="20"/>
        </w:rPr>
        <w:t> </w:t>
      </w:r>
      <w:r w:rsidRPr="001E329F">
        <w:rPr>
          <w:rFonts w:ascii="Verdana" w:hAnsi="Verdana"/>
          <w:color w:val="000000"/>
          <w:sz w:val="20"/>
          <w:lang w:val="ru-RU"/>
        </w:rPr>
        <w:t>солнце и</w:t>
      </w:r>
      <w:r w:rsidRPr="001E329F">
        <w:rPr>
          <w:rFonts w:ascii="Verdana" w:hAnsi="Verdana"/>
          <w:color w:val="000000"/>
          <w:sz w:val="20"/>
        </w:rPr>
        <w:t> </w:t>
      </w:r>
      <w:r w:rsidRPr="001E329F">
        <w:rPr>
          <w:rFonts w:ascii="Verdana" w:hAnsi="Verdana"/>
          <w:color w:val="000000"/>
          <w:sz w:val="20"/>
          <w:lang w:val="ru-RU"/>
        </w:rPr>
        <w:t>впилась в</w:t>
      </w:r>
      <w:r w:rsidRPr="001E329F">
        <w:rPr>
          <w:rFonts w:ascii="Verdana" w:hAnsi="Verdana"/>
          <w:color w:val="000000"/>
          <w:sz w:val="20"/>
        </w:rPr>
        <w:t> </w:t>
      </w:r>
      <w:r w:rsidRPr="001E329F">
        <w:rPr>
          <w:rFonts w:ascii="Verdana" w:hAnsi="Verdana"/>
          <w:color w:val="000000"/>
          <w:sz w:val="20"/>
          <w:lang w:val="ru-RU"/>
        </w:rPr>
        <w:t>тело чудовища под крылом. Отчаянный вопль разнесся над пустыней. Черная тварь качнулась, выпустила Нуфера, приземлилась неловко, взрыв когтями тучи песка, и</w:t>
      </w:r>
      <w:r w:rsidRPr="001E329F">
        <w:rPr>
          <w:rFonts w:ascii="Verdana" w:hAnsi="Verdana"/>
          <w:color w:val="000000"/>
          <w:sz w:val="20"/>
        </w:rPr>
        <w:t> </w:t>
      </w:r>
      <w:r w:rsidRPr="001E329F">
        <w:rPr>
          <w:rFonts w:ascii="Verdana" w:hAnsi="Verdana"/>
          <w:color w:val="000000"/>
          <w:sz w:val="20"/>
          <w:lang w:val="ru-RU"/>
        </w:rPr>
        <w:t>проворно заковыляла прочь. Одно крыло ее волочилось по</w:t>
      </w:r>
      <w:r w:rsidRPr="001E329F">
        <w:rPr>
          <w:rFonts w:ascii="Verdana" w:hAnsi="Verdana"/>
          <w:color w:val="000000"/>
          <w:sz w:val="20"/>
        </w:rPr>
        <w:t> </w:t>
      </w:r>
      <w:r w:rsidRPr="001E329F">
        <w:rPr>
          <w:rFonts w:ascii="Verdana" w:hAnsi="Verdana"/>
          <w:color w:val="000000"/>
          <w:sz w:val="20"/>
          <w:lang w:val="ru-RU"/>
        </w:rPr>
        <w:t>земле.</w:t>
      </w:r>
    </w:p>
    <w:p w14:paraId="29C2A18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Впрочем и</w:t>
      </w:r>
      <w:r w:rsidRPr="001E329F">
        <w:rPr>
          <w:rFonts w:ascii="Verdana" w:hAnsi="Verdana"/>
          <w:color w:val="000000"/>
          <w:sz w:val="20"/>
        </w:rPr>
        <w:t> </w:t>
      </w:r>
      <w:r w:rsidRPr="001E329F">
        <w:rPr>
          <w:rFonts w:ascii="Verdana" w:hAnsi="Verdana"/>
          <w:color w:val="000000"/>
          <w:sz w:val="20"/>
          <w:lang w:val="ru-RU"/>
        </w:rPr>
        <w:t>таким способом раненое чудовище сумело</w:t>
      </w:r>
      <w:r w:rsidRPr="001E329F">
        <w:rPr>
          <w:rFonts w:ascii="Verdana" w:hAnsi="Verdana"/>
          <w:color w:val="000000"/>
          <w:sz w:val="20"/>
        </w:rPr>
        <w:t> </w:t>
      </w:r>
      <w:r w:rsidRPr="001E329F">
        <w:rPr>
          <w:rFonts w:ascii="Verdana" w:hAnsi="Verdana"/>
          <w:color w:val="000000"/>
          <w:sz w:val="20"/>
          <w:lang w:val="ru-RU"/>
        </w:rPr>
        <w:t>бы уйти от</w:t>
      </w:r>
      <w:r w:rsidRPr="001E329F">
        <w:rPr>
          <w:rFonts w:ascii="Verdana" w:hAnsi="Verdana"/>
          <w:color w:val="000000"/>
          <w:sz w:val="20"/>
        </w:rPr>
        <w:t> </w:t>
      </w:r>
      <w:r w:rsidRPr="001E329F">
        <w:rPr>
          <w:rFonts w:ascii="Verdana" w:hAnsi="Verdana"/>
          <w:color w:val="000000"/>
          <w:sz w:val="20"/>
          <w:lang w:val="ru-RU"/>
        </w:rPr>
        <w:t>Тайка, если</w:t>
      </w:r>
      <w:r w:rsidRPr="001E329F">
        <w:rPr>
          <w:rFonts w:ascii="Verdana" w:hAnsi="Verdana"/>
          <w:color w:val="000000"/>
          <w:sz w:val="20"/>
        </w:rPr>
        <w:t> </w:t>
      </w:r>
      <w:r w:rsidRPr="001E329F">
        <w:rPr>
          <w:rFonts w:ascii="Verdana" w:hAnsi="Verdana"/>
          <w:color w:val="000000"/>
          <w:sz w:val="20"/>
          <w:lang w:val="ru-RU"/>
        </w:rPr>
        <w:t>бы не</w:t>
      </w:r>
      <w:r w:rsidRPr="001E329F">
        <w:rPr>
          <w:rFonts w:ascii="Verdana" w:hAnsi="Verdana"/>
          <w:color w:val="000000"/>
          <w:sz w:val="20"/>
        </w:rPr>
        <w:t> </w:t>
      </w:r>
      <w:r w:rsidRPr="001E329F">
        <w:rPr>
          <w:rFonts w:ascii="Verdana" w:hAnsi="Verdana"/>
          <w:color w:val="000000"/>
          <w:sz w:val="20"/>
          <w:lang w:val="ru-RU"/>
        </w:rPr>
        <w:t>громадепрь. Едва коснувшись ногами земли, Нуфер повернулся к</w:t>
      </w:r>
      <w:r w:rsidRPr="001E329F">
        <w:rPr>
          <w:rFonts w:ascii="Verdana" w:hAnsi="Verdana"/>
          <w:color w:val="000000"/>
          <w:sz w:val="20"/>
        </w:rPr>
        <w:t> </w:t>
      </w:r>
      <w:r w:rsidRPr="001E329F">
        <w:rPr>
          <w:rFonts w:ascii="Verdana" w:hAnsi="Verdana"/>
          <w:color w:val="000000"/>
          <w:sz w:val="20"/>
          <w:lang w:val="ru-RU"/>
        </w:rPr>
        <w:t>врагу и</w:t>
      </w:r>
      <w:r w:rsidRPr="001E329F">
        <w:rPr>
          <w:rFonts w:ascii="Verdana" w:hAnsi="Verdana"/>
          <w:color w:val="000000"/>
          <w:sz w:val="20"/>
        </w:rPr>
        <w:t> </w:t>
      </w:r>
      <w:r w:rsidRPr="001E329F">
        <w:rPr>
          <w:rFonts w:ascii="Verdana" w:hAnsi="Verdana"/>
          <w:color w:val="000000"/>
          <w:sz w:val="20"/>
          <w:lang w:val="ru-RU"/>
        </w:rPr>
        <w:t>бросился в</w:t>
      </w:r>
      <w:r w:rsidRPr="001E329F">
        <w:rPr>
          <w:rFonts w:ascii="Verdana" w:hAnsi="Verdana"/>
          <w:color w:val="000000"/>
          <w:sz w:val="20"/>
        </w:rPr>
        <w:t> </w:t>
      </w:r>
      <w:r w:rsidRPr="001E329F">
        <w:rPr>
          <w:rFonts w:ascii="Verdana" w:hAnsi="Verdana"/>
          <w:color w:val="000000"/>
          <w:sz w:val="20"/>
          <w:lang w:val="ru-RU"/>
        </w:rPr>
        <w:t>атаку. Ярость клокотала в</w:t>
      </w:r>
      <w:r w:rsidRPr="001E329F">
        <w:rPr>
          <w:rFonts w:ascii="Verdana" w:hAnsi="Verdana"/>
          <w:color w:val="000000"/>
          <w:sz w:val="20"/>
        </w:rPr>
        <w:t> </w:t>
      </w:r>
      <w:r w:rsidRPr="001E329F">
        <w:rPr>
          <w:rFonts w:ascii="Verdana" w:hAnsi="Verdana"/>
          <w:color w:val="000000"/>
          <w:sz w:val="20"/>
          <w:lang w:val="ru-RU"/>
        </w:rPr>
        <w:t>нем. Ни когтистые лапы, ни широкие крылья, ни длинный хвост, унизанный шипами, не</w:t>
      </w:r>
      <w:r w:rsidRPr="001E329F">
        <w:rPr>
          <w:rFonts w:ascii="Verdana" w:hAnsi="Verdana"/>
          <w:color w:val="000000"/>
          <w:sz w:val="20"/>
        </w:rPr>
        <w:t> </w:t>
      </w:r>
      <w:r w:rsidRPr="001E329F">
        <w:rPr>
          <w:rFonts w:ascii="Verdana" w:hAnsi="Verdana"/>
          <w:color w:val="000000"/>
          <w:sz w:val="20"/>
          <w:lang w:val="ru-RU"/>
        </w:rPr>
        <w:t>помогли чудовищу. Умело уклоняясь от</w:t>
      </w:r>
      <w:r w:rsidRPr="001E329F">
        <w:rPr>
          <w:rFonts w:ascii="Verdana" w:hAnsi="Verdana"/>
          <w:color w:val="000000"/>
          <w:sz w:val="20"/>
        </w:rPr>
        <w:t> </w:t>
      </w:r>
      <w:r w:rsidRPr="001E329F">
        <w:rPr>
          <w:rFonts w:ascii="Verdana" w:hAnsi="Verdana"/>
          <w:color w:val="000000"/>
          <w:sz w:val="20"/>
          <w:lang w:val="ru-RU"/>
        </w:rPr>
        <w:t>ударов, ни на</w:t>
      </w:r>
      <w:r w:rsidRPr="001E329F">
        <w:rPr>
          <w:rFonts w:ascii="Verdana" w:hAnsi="Verdana"/>
          <w:color w:val="000000"/>
          <w:sz w:val="20"/>
        </w:rPr>
        <w:t> </w:t>
      </w:r>
      <w:r w:rsidRPr="001E329F">
        <w:rPr>
          <w:rFonts w:ascii="Verdana" w:hAnsi="Verdana"/>
          <w:color w:val="000000"/>
          <w:sz w:val="20"/>
          <w:lang w:val="ru-RU"/>
        </w:rPr>
        <w:t>мгновение не</w:t>
      </w:r>
      <w:r w:rsidRPr="001E329F">
        <w:rPr>
          <w:rFonts w:ascii="Verdana" w:hAnsi="Verdana"/>
          <w:color w:val="000000"/>
          <w:sz w:val="20"/>
        </w:rPr>
        <w:t> </w:t>
      </w:r>
      <w:r w:rsidRPr="001E329F">
        <w:rPr>
          <w:rFonts w:ascii="Verdana" w:hAnsi="Verdana"/>
          <w:color w:val="000000"/>
          <w:sz w:val="20"/>
          <w:lang w:val="ru-RU"/>
        </w:rPr>
        <w:t>давая врагу передышки, Нуфер пролез под самое брюхо чудовища, извернувшись, вспорол его снизу доверху клыками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отскочил в</w:t>
      </w:r>
      <w:r w:rsidRPr="001E329F">
        <w:rPr>
          <w:rFonts w:ascii="Verdana" w:hAnsi="Verdana"/>
          <w:color w:val="000000"/>
          <w:sz w:val="20"/>
        </w:rPr>
        <w:t> </w:t>
      </w:r>
      <w:r w:rsidRPr="001E329F">
        <w:rPr>
          <w:rFonts w:ascii="Verdana" w:hAnsi="Verdana"/>
          <w:color w:val="000000"/>
          <w:sz w:val="20"/>
          <w:lang w:val="ru-RU"/>
        </w:rPr>
        <w:t>сторону.</w:t>
      </w:r>
    </w:p>
    <w:p w14:paraId="2ABA8C3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Крылатая тварь в</w:t>
      </w:r>
      <w:r w:rsidRPr="001E329F">
        <w:rPr>
          <w:rFonts w:ascii="Verdana" w:hAnsi="Verdana"/>
          <w:color w:val="000000"/>
          <w:sz w:val="20"/>
        </w:rPr>
        <w:t> </w:t>
      </w:r>
      <w:r w:rsidRPr="001E329F">
        <w:rPr>
          <w:rFonts w:ascii="Verdana" w:hAnsi="Verdana"/>
          <w:color w:val="000000"/>
          <w:sz w:val="20"/>
          <w:lang w:val="ru-RU"/>
        </w:rPr>
        <w:t>агонии заметалась по</w:t>
      </w:r>
      <w:r w:rsidRPr="001E329F">
        <w:rPr>
          <w:rFonts w:ascii="Verdana" w:hAnsi="Verdana"/>
          <w:color w:val="000000"/>
          <w:sz w:val="20"/>
        </w:rPr>
        <w:t> </w:t>
      </w:r>
      <w:r w:rsidRPr="001E329F">
        <w:rPr>
          <w:rFonts w:ascii="Verdana" w:hAnsi="Verdana"/>
          <w:color w:val="000000"/>
          <w:sz w:val="20"/>
          <w:lang w:val="ru-RU"/>
        </w:rPr>
        <w:t>песку, разливая потоки черной крови. Громадепрь гордо поднял голову и</w:t>
      </w:r>
      <w:r w:rsidRPr="001E329F">
        <w:rPr>
          <w:rFonts w:ascii="Verdana" w:hAnsi="Verdana"/>
          <w:color w:val="000000"/>
          <w:sz w:val="20"/>
        </w:rPr>
        <w:t> </w:t>
      </w:r>
      <w:r w:rsidRPr="001E329F">
        <w:rPr>
          <w:rFonts w:ascii="Verdana" w:hAnsi="Verdana"/>
          <w:color w:val="000000"/>
          <w:sz w:val="20"/>
          <w:lang w:val="ru-RU"/>
        </w:rPr>
        <w:t>прокричал победу. Подоспевшему Тайку оставалось только прикончить смертельно раненного врага. Клинок его посоха глубоко вонзился в</w:t>
      </w:r>
      <w:r w:rsidRPr="001E329F">
        <w:rPr>
          <w:rFonts w:ascii="Verdana" w:hAnsi="Verdana"/>
          <w:color w:val="000000"/>
          <w:sz w:val="20"/>
        </w:rPr>
        <w:t> </w:t>
      </w:r>
      <w:r w:rsidRPr="001E329F">
        <w:rPr>
          <w:rFonts w:ascii="Verdana" w:hAnsi="Verdana"/>
          <w:color w:val="000000"/>
          <w:sz w:val="20"/>
          <w:lang w:val="ru-RU"/>
        </w:rPr>
        <w:t>горло чудовища, и</w:t>
      </w:r>
      <w:r w:rsidRPr="001E329F">
        <w:rPr>
          <w:rFonts w:ascii="Verdana" w:hAnsi="Verdana"/>
          <w:color w:val="000000"/>
          <w:sz w:val="20"/>
        </w:rPr>
        <w:t> </w:t>
      </w:r>
      <w:r w:rsidRPr="001E329F">
        <w:rPr>
          <w:rFonts w:ascii="Verdana" w:hAnsi="Verdana"/>
          <w:color w:val="000000"/>
          <w:sz w:val="20"/>
          <w:lang w:val="ru-RU"/>
        </w:rPr>
        <w:t>оно затихло.</w:t>
      </w:r>
    </w:p>
    <w:p w14:paraId="51A2A06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Хорошо, Нуфер, хорошо!</w:t>
      </w:r>
      <w:r w:rsidRPr="001E329F">
        <w:rPr>
          <w:rFonts w:ascii="Verdana" w:hAnsi="Verdana"/>
          <w:color w:val="000000"/>
          <w:sz w:val="20"/>
        </w:rPr>
        <w:t> </w:t>
      </w:r>
      <w:r w:rsidRPr="001E329F">
        <w:rPr>
          <w:rFonts w:ascii="Verdana" w:hAnsi="Verdana"/>
          <w:color w:val="000000"/>
          <w:sz w:val="20"/>
          <w:lang w:val="ru-RU"/>
        </w:rPr>
        <w:t>— Тайк подошел к</w:t>
      </w:r>
      <w:r w:rsidRPr="001E329F">
        <w:rPr>
          <w:rFonts w:ascii="Verdana" w:hAnsi="Verdana"/>
          <w:color w:val="000000"/>
          <w:sz w:val="20"/>
        </w:rPr>
        <w:t> </w:t>
      </w:r>
      <w:r w:rsidRPr="001E329F">
        <w:rPr>
          <w:rFonts w:ascii="Verdana" w:hAnsi="Verdana"/>
          <w:color w:val="000000"/>
          <w:sz w:val="20"/>
          <w:lang w:val="ru-RU"/>
        </w:rPr>
        <w:t>громадепрю и</w:t>
      </w:r>
      <w:r w:rsidRPr="001E329F">
        <w:rPr>
          <w:rFonts w:ascii="Verdana" w:hAnsi="Verdana"/>
          <w:color w:val="000000"/>
          <w:sz w:val="20"/>
        </w:rPr>
        <w:t> </w:t>
      </w:r>
      <w:r w:rsidRPr="001E329F">
        <w:rPr>
          <w:rFonts w:ascii="Verdana" w:hAnsi="Verdana"/>
          <w:color w:val="000000"/>
          <w:sz w:val="20"/>
          <w:lang w:val="ru-RU"/>
        </w:rPr>
        <w:t>взлохматил его короткую гриву.</w:t>
      </w:r>
      <w:r w:rsidRPr="001E329F">
        <w:rPr>
          <w:rFonts w:ascii="Verdana" w:hAnsi="Verdana"/>
          <w:color w:val="000000"/>
          <w:sz w:val="20"/>
        </w:rPr>
        <w:t> </w:t>
      </w:r>
      <w:r w:rsidRPr="001E329F">
        <w:rPr>
          <w:rFonts w:ascii="Verdana" w:hAnsi="Verdana"/>
          <w:color w:val="000000"/>
          <w:sz w:val="20"/>
          <w:lang w:val="ru-RU"/>
        </w:rPr>
        <w:t>— Мы еще годимся с</w:t>
      </w:r>
      <w:r w:rsidRPr="001E329F">
        <w:rPr>
          <w:rFonts w:ascii="Verdana" w:hAnsi="Verdana"/>
          <w:color w:val="000000"/>
          <w:sz w:val="20"/>
        </w:rPr>
        <w:t> </w:t>
      </w:r>
      <w:r w:rsidRPr="001E329F">
        <w:rPr>
          <w:rFonts w:ascii="Verdana" w:hAnsi="Verdana"/>
          <w:color w:val="000000"/>
          <w:sz w:val="20"/>
          <w:lang w:val="ru-RU"/>
        </w:rPr>
        <w:t>тобой для дела, старичок. В</w:t>
      </w:r>
      <w:r w:rsidRPr="001E329F">
        <w:rPr>
          <w:rFonts w:ascii="Verdana" w:hAnsi="Verdana"/>
          <w:color w:val="000000"/>
          <w:sz w:val="20"/>
        </w:rPr>
        <w:t> </w:t>
      </w:r>
      <w:r w:rsidRPr="001E329F">
        <w:rPr>
          <w:rFonts w:ascii="Verdana" w:hAnsi="Verdana"/>
          <w:color w:val="000000"/>
          <w:sz w:val="20"/>
          <w:lang w:val="ru-RU"/>
        </w:rPr>
        <w:t>нас можно еще узнать солдат Странствующей армии,</w:t>
      </w:r>
      <w:r w:rsidRPr="001E329F">
        <w:rPr>
          <w:rFonts w:ascii="Verdana" w:hAnsi="Verdana"/>
          <w:color w:val="000000"/>
          <w:sz w:val="20"/>
        </w:rPr>
        <w:t> </w:t>
      </w:r>
      <w:r w:rsidRPr="001E329F">
        <w:rPr>
          <w:rFonts w:ascii="Verdana" w:hAnsi="Verdana"/>
          <w:color w:val="000000"/>
          <w:sz w:val="20"/>
          <w:lang w:val="ru-RU"/>
        </w:rPr>
        <w:t>а?</w:t>
      </w:r>
    </w:p>
    <w:p w14:paraId="66EF871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издал короткий</w:t>
      </w:r>
      <w:r w:rsidRPr="001E329F">
        <w:rPr>
          <w:rFonts w:ascii="Verdana" w:hAnsi="Verdana"/>
          <w:color w:val="000000"/>
          <w:sz w:val="20"/>
        </w:rPr>
        <w:t> </w:t>
      </w:r>
      <w:r w:rsidRPr="001E329F">
        <w:rPr>
          <w:rFonts w:ascii="Verdana" w:hAnsi="Verdana"/>
          <w:color w:val="000000"/>
          <w:sz w:val="20"/>
          <w:lang w:val="ru-RU"/>
        </w:rPr>
        <w:t>рык.</w:t>
      </w:r>
    </w:p>
    <w:p w14:paraId="0E1FA0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ну! Успокойся, боец! Твой враг уже не</w:t>
      </w:r>
      <w:r w:rsidRPr="001E329F">
        <w:rPr>
          <w:rFonts w:ascii="Verdana" w:hAnsi="Verdana"/>
          <w:color w:val="000000"/>
          <w:sz w:val="20"/>
        </w:rPr>
        <w:t> </w:t>
      </w:r>
      <w:r w:rsidRPr="001E329F">
        <w:rPr>
          <w:rFonts w:ascii="Verdana" w:hAnsi="Verdana"/>
          <w:color w:val="000000"/>
          <w:sz w:val="20"/>
          <w:lang w:val="ru-RU"/>
        </w:rPr>
        <w:t>встанет, он мертв.</w:t>
      </w:r>
    </w:p>
    <w:p w14:paraId="6E6E91A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Нуфер снова зарычал и</w:t>
      </w:r>
      <w:r w:rsidRPr="001E329F">
        <w:rPr>
          <w:rFonts w:ascii="Verdana" w:hAnsi="Verdana"/>
          <w:color w:val="000000"/>
          <w:sz w:val="20"/>
        </w:rPr>
        <w:t> </w:t>
      </w:r>
      <w:r w:rsidRPr="001E329F">
        <w:rPr>
          <w:rFonts w:ascii="Verdana" w:hAnsi="Verdana"/>
          <w:color w:val="000000"/>
          <w:sz w:val="20"/>
          <w:lang w:val="ru-RU"/>
        </w:rPr>
        <w:t>потянулся рылом в</w:t>
      </w:r>
      <w:r w:rsidRPr="001E329F">
        <w:rPr>
          <w:rFonts w:ascii="Verdana" w:hAnsi="Verdana"/>
          <w:color w:val="000000"/>
          <w:sz w:val="20"/>
        </w:rPr>
        <w:t> </w:t>
      </w:r>
      <w:r w:rsidRPr="001E329F">
        <w:rPr>
          <w:rFonts w:ascii="Verdana" w:hAnsi="Verdana"/>
          <w:color w:val="000000"/>
          <w:sz w:val="20"/>
          <w:lang w:val="ru-RU"/>
        </w:rPr>
        <w:t>сторону кустов, росших по</w:t>
      </w:r>
      <w:r w:rsidRPr="001E329F">
        <w:rPr>
          <w:rFonts w:ascii="Verdana" w:hAnsi="Verdana"/>
          <w:color w:val="000000"/>
          <w:sz w:val="20"/>
        </w:rPr>
        <w:t> </w:t>
      </w:r>
      <w:r w:rsidRPr="001E329F">
        <w:rPr>
          <w:rFonts w:ascii="Verdana" w:hAnsi="Verdana"/>
          <w:color w:val="000000"/>
          <w:sz w:val="20"/>
          <w:lang w:val="ru-RU"/>
        </w:rPr>
        <w:t>краю впадины. Тайк взглянул туда и</w:t>
      </w:r>
      <w:r w:rsidRPr="001E329F">
        <w:rPr>
          <w:rFonts w:ascii="Verdana" w:hAnsi="Verdana"/>
          <w:color w:val="000000"/>
          <w:sz w:val="20"/>
        </w:rPr>
        <w:t> </w:t>
      </w:r>
      <w:r w:rsidRPr="001E329F">
        <w:rPr>
          <w:rFonts w:ascii="Verdana" w:hAnsi="Verdana"/>
          <w:color w:val="000000"/>
          <w:sz w:val="20"/>
          <w:lang w:val="ru-RU"/>
        </w:rPr>
        <w:t>увидел быстро оползающий по</w:t>
      </w:r>
      <w:r w:rsidRPr="001E329F">
        <w:rPr>
          <w:rFonts w:ascii="Verdana" w:hAnsi="Verdana"/>
          <w:color w:val="000000"/>
          <w:sz w:val="20"/>
        </w:rPr>
        <w:t> </w:t>
      </w:r>
      <w:r w:rsidRPr="001E329F">
        <w:rPr>
          <w:rFonts w:ascii="Verdana" w:hAnsi="Verdana"/>
          <w:color w:val="000000"/>
          <w:sz w:val="20"/>
          <w:lang w:val="ru-RU"/>
        </w:rPr>
        <w:t>склону песок.</w:t>
      </w:r>
    </w:p>
    <w:p w14:paraId="22D755F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Эй, кто там?</w:t>
      </w:r>
      <w:r w:rsidRPr="001E329F">
        <w:rPr>
          <w:rFonts w:ascii="Verdana" w:hAnsi="Verdana"/>
          <w:color w:val="000000"/>
          <w:sz w:val="20"/>
        </w:rPr>
        <w:t> </w:t>
      </w:r>
      <w:r w:rsidRPr="001E329F">
        <w:rPr>
          <w:rFonts w:ascii="Verdana" w:hAnsi="Verdana"/>
          <w:color w:val="000000"/>
          <w:sz w:val="20"/>
          <w:lang w:val="ru-RU"/>
        </w:rPr>
        <w:t>— крикнул он, перехватывая посох поудобнее.</w:t>
      </w:r>
    </w:p>
    <w:p w14:paraId="3A08CC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Затрещали ветви, и</w:t>
      </w:r>
      <w:r w:rsidRPr="001E329F">
        <w:rPr>
          <w:rFonts w:ascii="Verdana" w:hAnsi="Verdana"/>
          <w:color w:val="000000"/>
          <w:sz w:val="20"/>
        </w:rPr>
        <w:t> </w:t>
      </w:r>
      <w:r w:rsidRPr="001E329F">
        <w:rPr>
          <w:rFonts w:ascii="Verdana" w:hAnsi="Verdana"/>
          <w:color w:val="000000"/>
          <w:sz w:val="20"/>
          <w:lang w:val="ru-RU"/>
        </w:rPr>
        <w:t>из</w:t>
      </w:r>
      <w:r w:rsidRPr="001E329F">
        <w:rPr>
          <w:rFonts w:ascii="Verdana" w:hAnsi="Verdana"/>
          <w:color w:val="000000"/>
          <w:sz w:val="20"/>
        </w:rPr>
        <w:t> </w:t>
      </w:r>
      <w:r w:rsidRPr="001E329F">
        <w:rPr>
          <w:rFonts w:ascii="Verdana" w:hAnsi="Verdana"/>
          <w:color w:val="000000"/>
          <w:sz w:val="20"/>
          <w:lang w:val="ru-RU"/>
        </w:rPr>
        <w:t>зарослей показалась человеческая голова, за</w:t>
      </w:r>
      <w:r w:rsidRPr="001E329F">
        <w:rPr>
          <w:rFonts w:ascii="Verdana" w:hAnsi="Verdana"/>
          <w:color w:val="000000"/>
          <w:sz w:val="20"/>
        </w:rPr>
        <w:t> </w:t>
      </w:r>
      <w:r w:rsidRPr="001E329F">
        <w:rPr>
          <w:rFonts w:ascii="Verdana" w:hAnsi="Verdana"/>
          <w:color w:val="000000"/>
          <w:sz w:val="20"/>
          <w:lang w:val="ru-RU"/>
        </w:rPr>
        <w:t>ней вторая.</w:t>
      </w:r>
    </w:p>
    <w:p w14:paraId="7E8ADB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беспокойтесь из-за нас, сударь,</w:t>
      </w:r>
      <w:r w:rsidRPr="001E329F">
        <w:rPr>
          <w:rFonts w:ascii="Verdana" w:hAnsi="Verdana"/>
          <w:color w:val="000000"/>
          <w:sz w:val="20"/>
        </w:rPr>
        <w:t> </w:t>
      </w:r>
      <w:r w:rsidRPr="001E329F">
        <w:rPr>
          <w:rFonts w:ascii="Verdana" w:hAnsi="Verdana"/>
          <w:color w:val="000000"/>
          <w:sz w:val="20"/>
          <w:lang w:val="ru-RU"/>
        </w:rPr>
        <w:t>— прокричала первая голова,</w:t>
      </w:r>
      <w:r w:rsidRPr="001E329F">
        <w:rPr>
          <w:rFonts w:ascii="Verdana" w:hAnsi="Verdana"/>
          <w:color w:val="000000"/>
          <w:sz w:val="20"/>
        </w:rPr>
        <w:t> </w:t>
      </w:r>
      <w:r w:rsidRPr="001E329F">
        <w:rPr>
          <w:rFonts w:ascii="Verdana" w:hAnsi="Verdana"/>
          <w:color w:val="000000"/>
          <w:sz w:val="20"/>
          <w:lang w:val="ru-RU"/>
        </w:rPr>
        <w:t>— мы мирные горожане.</w:t>
      </w:r>
    </w:p>
    <w:p w14:paraId="3008715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усмехнулся.</w:t>
      </w:r>
    </w:p>
    <w:p w14:paraId="4EF034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Горожане? Тогда что</w:t>
      </w:r>
      <w:r w:rsidRPr="001E329F">
        <w:rPr>
          <w:rFonts w:ascii="Verdana" w:hAnsi="Verdana"/>
          <w:color w:val="000000"/>
          <w:sz w:val="20"/>
        </w:rPr>
        <w:t> </w:t>
      </w:r>
      <w:r w:rsidRPr="001E329F">
        <w:rPr>
          <w:rFonts w:ascii="Verdana" w:hAnsi="Verdana"/>
          <w:color w:val="000000"/>
          <w:sz w:val="20"/>
          <w:lang w:val="ru-RU"/>
        </w:rPr>
        <w:t>же вы делаете в</w:t>
      </w:r>
      <w:r w:rsidRPr="001E329F">
        <w:rPr>
          <w:rFonts w:ascii="Verdana" w:hAnsi="Verdana"/>
          <w:color w:val="000000"/>
          <w:sz w:val="20"/>
        </w:rPr>
        <w:t> </w:t>
      </w:r>
      <w:r w:rsidRPr="001E329F">
        <w:rPr>
          <w:rFonts w:ascii="Verdana" w:hAnsi="Verdana"/>
          <w:color w:val="000000"/>
          <w:sz w:val="20"/>
          <w:lang w:val="ru-RU"/>
        </w:rPr>
        <w:t>пустыне? Горожанам следует жить в</w:t>
      </w:r>
      <w:r w:rsidRPr="001E329F">
        <w:rPr>
          <w:rFonts w:ascii="Verdana" w:hAnsi="Verdana"/>
          <w:color w:val="000000"/>
          <w:sz w:val="20"/>
        </w:rPr>
        <w:t> </w:t>
      </w:r>
      <w:r w:rsidRPr="001E329F">
        <w:rPr>
          <w:rFonts w:ascii="Verdana" w:hAnsi="Verdana"/>
          <w:color w:val="000000"/>
          <w:sz w:val="20"/>
          <w:lang w:val="ru-RU"/>
        </w:rPr>
        <w:t>городе.</w:t>
      </w:r>
    </w:p>
    <w:p w14:paraId="70161BB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Совершенно справедливо, сударь!</w:t>
      </w:r>
      <w:r w:rsidRPr="001E329F">
        <w:rPr>
          <w:rFonts w:ascii="Verdana" w:hAnsi="Verdana"/>
          <w:color w:val="000000"/>
          <w:sz w:val="20"/>
        </w:rPr>
        <w:t> </w:t>
      </w:r>
      <w:r w:rsidRPr="001E329F">
        <w:rPr>
          <w:rFonts w:ascii="Verdana" w:hAnsi="Verdana"/>
          <w:color w:val="000000"/>
          <w:sz w:val="20"/>
          <w:lang w:val="ru-RU"/>
        </w:rPr>
        <w:t>— заулыбалась голова.</w:t>
      </w:r>
      <w:r w:rsidRPr="001E329F">
        <w:rPr>
          <w:rFonts w:ascii="Verdana" w:hAnsi="Verdana"/>
          <w:color w:val="000000"/>
          <w:sz w:val="20"/>
        </w:rPr>
        <w:t> </w:t>
      </w:r>
      <w:r w:rsidRPr="001E329F">
        <w:rPr>
          <w:rFonts w:ascii="Verdana" w:hAnsi="Verdana"/>
          <w:color w:val="000000"/>
          <w:sz w:val="20"/>
          <w:lang w:val="ru-RU"/>
        </w:rPr>
        <w:t>— Однако, позвольте сообщить вам, что город расположен совсем недалеко отсюда.</w:t>
      </w:r>
    </w:p>
    <w:p w14:paraId="1B3146D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да! Тут рукой подать до</w:t>
      </w:r>
      <w:r w:rsidRPr="001E329F">
        <w:rPr>
          <w:rFonts w:ascii="Verdana" w:hAnsi="Verdana"/>
          <w:color w:val="000000"/>
          <w:sz w:val="20"/>
        </w:rPr>
        <w:t> </w:t>
      </w:r>
      <w:r w:rsidRPr="001E329F">
        <w:rPr>
          <w:rFonts w:ascii="Verdana" w:hAnsi="Verdana"/>
          <w:color w:val="000000"/>
          <w:sz w:val="20"/>
          <w:lang w:val="ru-RU"/>
        </w:rPr>
        <w:t>города-то!</w:t>
      </w:r>
      <w:r w:rsidRPr="001E329F">
        <w:rPr>
          <w:rFonts w:ascii="Verdana" w:hAnsi="Verdana"/>
          <w:color w:val="000000"/>
          <w:sz w:val="20"/>
        </w:rPr>
        <w:t> </w:t>
      </w:r>
      <w:r w:rsidRPr="001E329F">
        <w:rPr>
          <w:rFonts w:ascii="Verdana" w:hAnsi="Verdana"/>
          <w:color w:val="000000"/>
          <w:sz w:val="20"/>
          <w:lang w:val="ru-RU"/>
        </w:rPr>
        <w:t>— закивала и</w:t>
      </w:r>
      <w:r w:rsidRPr="001E329F">
        <w:rPr>
          <w:rFonts w:ascii="Verdana" w:hAnsi="Verdana"/>
          <w:color w:val="000000"/>
          <w:sz w:val="20"/>
        </w:rPr>
        <w:t> </w:t>
      </w:r>
      <w:r w:rsidRPr="001E329F">
        <w:rPr>
          <w:rFonts w:ascii="Verdana" w:hAnsi="Verdana"/>
          <w:color w:val="000000"/>
          <w:sz w:val="20"/>
          <w:lang w:val="ru-RU"/>
        </w:rPr>
        <w:t>вторая голова.</w:t>
      </w:r>
    </w:p>
    <w:p w14:paraId="4C76A0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 вот как!</w:t>
      </w:r>
      <w:r w:rsidRPr="001E329F">
        <w:rPr>
          <w:rFonts w:ascii="Verdana" w:hAnsi="Verdana"/>
          <w:color w:val="000000"/>
          <w:sz w:val="20"/>
        </w:rPr>
        <w:t> </w:t>
      </w:r>
      <w:r w:rsidRPr="001E329F">
        <w:rPr>
          <w:rFonts w:ascii="Verdana" w:hAnsi="Verdana"/>
          <w:color w:val="000000"/>
          <w:sz w:val="20"/>
          <w:lang w:val="ru-RU"/>
        </w:rPr>
        <w:t>— оживился Тайк.</w:t>
      </w:r>
      <w:r w:rsidRPr="001E329F">
        <w:rPr>
          <w:rFonts w:ascii="Verdana" w:hAnsi="Verdana"/>
          <w:color w:val="000000"/>
          <w:sz w:val="20"/>
        </w:rPr>
        <w:t> </w:t>
      </w:r>
      <w:r w:rsidRPr="001E329F">
        <w:rPr>
          <w:rFonts w:ascii="Verdana" w:hAnsi="Verdana"/>
          <w:color w:val="000000"/>
          <w:sz w:val="20"/>
          <w:lang w:val="ru-RU"/>
        </w:rPr>
        <w:t>— Что</w:t>
      </w:r>
      <w:r w:rsidRPr="001E329F">
        <w:rPr>
          <w:rFonts w:ascii="Verdana" w:hAnsi="Verdana"/>
          <w:color w:val="000000"/>
          <w:sz w:val="20"/>
        </w:rPr>
        <w:t> </w:t>
      </w:r>
      <w:r w:rsidRPr="001E329F">
        <w:rPr>
          <w:rFonts w:ascii="Verdana" w:hAnsi="Verdana"/>
          <w:color w:val="000000"/>
          <w:sz w:val="20"/>
          <w:lang w:val="ru-RU"/>
        </w:rPr>
        <w:t>ж, это добрая весть. Подойдите-ка сюда, господа горожане, мне необходимо хорошенько расспросить вас. Что это вы забрались в</w:t>
      </w:r>
      <w:r w:rsidRPr="001E329F">
        <w:rPr>
          <w:rFonts w:ascii="Verdana" w:hAnsi="Verdana"/>
          <w:color w:val="000000"/>
          <w:sz w:val="20"/>
        </w:rPr>
        <w:t> </w:t>
      </w:r>
      <w:r w:rsidRPr="001E329F">
        <w:rPr>
          <w:rFonts w:ascii="Verdana" w:hAnsi="Verdana"/>
          <w:color w:val="000000"/>
          <w:sz w:val="20"/>
          <w:lang w:val="ru-RU"/>
        </w:rPr>
        <w:t>кусты?</w:t>
      </w:r>
    </w:p>
    <w:p w14:paraId="7E09B97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увидели крылана, ваша милость, и</w:t>
      </w:r>
      <w:r w:rsidRPr="001E329F">
        <w:rPr>
          <w:rFonts w:ascii="Verdana" w:hAnsi="Verdana"/>
          <w:color w:val="000000"/>
          <w:sz w:val="20"/>
        </w:rPr>
        <w:t> </w:t>
      </w:r>
      <w:r w:rsidRPr="001E329F">
        <w:rPr>
          <w:rFonts w:ascii="Verdana" w:hAnsi="Verdana"/>
          <w:color w:val="000000"/>
          <w:sz w:val="20"/>
          <w:lang w:val="ru-RU"/>
        </w:rPr>
        <w:t>спрятались.</w:t>
      </w:r>
    </w:p>
    <w:p w14:paraId="561CB14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эта тварь зовется крыланом?</w:t>
      </w:r>
    </w:p>
    <w:p w14:paraId="25C96F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сударь. Они живут в</w:t>
      </w:r>
      <w:r w:rsidRPr="001E329F">
        <w:rPr>
          <w:rFonts w:ascii="Verdana" w:hAnsi="Verdana"/>
          <w:color w:val="000000"/>
          <w:sz w:val="20"/>
        </w:rPr>
        <w:t> </w:t>
      </w:r>
      <w:r w:rsidRPr="001E329F">
        <w:rPr>
          <w:rFonts w:ascii="Verdana" w:hAnsi="Verdana"/>
          <w:color w:val="000000"/>
          <w:sz w:val="20"/>
          <w:lang w:val="ru-RU"/>
        </w:rPr>
        <w:t>окрестных пещерах и</w:t>
      </w:r>
      <w:r w:rsidRPr="001E329F">
        <w:rPr>
          <w:rFonts w:ascii="Verdana" w:hAnsi="Verdana"/>
          <w:color w:val="000000"/>
          <w:sz w:val="20"/>
        </w:rPr>
        <w:t> </w:t>
      </w:r>
      <w:r w:rsidRPr="001E329F">
        <w:rPr>
          <w:rFonts w:ascii="Verdana" w:hAnsi="Verdana"/>
          <w:color w:val="000000"/>
          <w:sz w:val="20"/>
          <w:lang w:val="ru-RU"/>
        </w:rPr>
        <w:t>охотятся только по</w:t>
      </w:r>
      <w:r w:rsidRPr="001E329F">
        <w:rPr>
          <w:rFonts w:ascii="Verdana" w:hAnsi="Verdana"/>
          <w:color w:val="000000"/>
          <w:sz w:val="20"/>
        </w:rPr>
        <w:t> </w:t>
      </w:r>
      <w:r w:rsidRPr="001E329F">
        <w:rPr>
          <w:rFonts w:ascii="Verdana" w:hAnsi="Verdana"/>
          <w:color w:val="000000"/>
          <w:sz w:val="20"/>
          <w:lang w:val="ru-RU"/>
        </w:rPr>
        <w:t>ночам. Страшно представить, что могло выгнать крылана из-под земли среди бела дня. Это очень дурной знак.</w:t>
      </w:r>
    </w:p>
    <w:p w14:paraId="3BD9570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Оба горожанина сокрушенно закачали головами.</w:t>
      </w:r>
    </w:p>
    <w:p w14:paraId="1BEBC0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Пусть так,</w:t>
      </w:r>
      <w:r w:rsidRPr="001E329F">
        <w:rPr>
          <w:rFonts w:ascii="Verdana" w:hAnsi="Verdana"/>
          <w:color w:val="000000"/>
          <w:sz w:val="20"/>
        </w:rPr>
        <w:t> </w:t>
      </w:r>
      <w:r w:rsidRPr="001E329F">
        <w:rPr>
          <w:rFonts w:ascii="Verdana" w:hAnsi="Verdana"/>
          <w:color w:val="000000"/>
          <w:sz w:val="20"/>
          <w:lang w:val="ru-RU"/>
        </w:rPr>
        <w:t>— сказал Тхоорт. Он слишком часто подвергался непосредственной опасности, чтобы обращать внимание на</w:t>
      </w:r>
      <w:r w:rsidRPr="001E329F">
        <w:rPr>
          <w:rFonts w:ascii="Verdana" w:hAnsi="Verdana"/>
          <w:color w:val="000000"/>
          <w:sz w:val="20"/>
        </w:rPr>
        <w:t> </w:t>
      </w:r>
      <w:r w:rsidRPr="001E329F">
        <w:rPr>
          <w:rFonts w:ascii="Verdana" w:hAnsi="Verdana"/>
          <w:color w:val="000000"/>
          <w:sz w:val="20"/>
          <w:lang w:val="ru-RU"/>
        </w:rPr>
        <w:t>всяческие предзнаменования.</w:t>
      </w:r>
    </w:p>
    <w:p w14:paraId="3E3FAB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Горожане, опасливо поглядывая на</w:t>
      </w:r>
      <w:r w:rsidRPr="001E329F">
        <w:rPr>
          <w:rFonts w:ascii="Verdana" w:hAnsi="Verdana"/>
          <w:color w:val="000000"/>
          <w:sz w:val="20"/>
        </w:rPr>
        <w:t> </w:t>
      </w:r>
      <w:r w:rsidRPr="001E329F">
        <w:rPr>
          <w:rFonts w:ascii="Verdana" w:hAnsi="Verdana"/>
          <w:color w:val="000000"/>
          <w:sz w:val="20"/>
          <w:lang w:val="ru-RU"/>
        </w:rPr>
        <w:t>Нуфера, все еще не</w:t>
      </w:r>
      <w:r w:rsidRPr="001E329F">
        <w:rPr>
          <w:rFonts w:ascii="Verdana" w:hAnsi="Verdana"/>
          <w:color w:val="000000"/>
          <w:sz w:val="20"/>
        </w:rPr>
        <w:t> </w:t>
      </w:r>
      <w:r w:rsidRPr="001E329F">
        <w:rPr>
          <w:rFonts w:ascii="Verdana" w:hAnsi="Verdana"/>
          <w:color w:val="000000"/>
          <w:sz w:val="20"/>
          <w:lang w:val="ru-RU"/>
        </w:rPr>
        <w:t>решались выйти из</w:t>
      </w:r>
      <w:r w:rsidRPr="001E329F">
        <w:rPr>
          <w:rFonts w:ascii="Verdana" w:hAnsi="Verdana"/>
          <w:color w:val="000000"/>
          <w:sz w:val="20"/>
        </w:rPr>
        <w:t> </w:t>
      </w:r>
      <w:r w:rsidRPr="001E329F">
        <w:rPr>
          <w:rFonts w:ascii="Verdana" w:hAnsi="Verdana"/>
          <w:color w:val="000000"/>
          <w:sz w:val="20"/>
          <w:lang w:val="ru-RU"/>
        </w:rPr>
        <w:t>кустов.</w:t>
      </w:r>
    </w:p>
    <w:p w14:paraId="2B9FF6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Подойдите, подойдите, не</w:t>
      </w:r>
      <w:r w:rsidRPr="001E329F">
        <w:rPr>
          <w:rFonts w:ascii="Verdana" w:hAnsi="Verdana"/>
          <w:color w:val="000000"/>
          <w:sz w:val="20"/>
        </w:rPr>
        <w:t> </w:t>
      </w:r>
      <w:r w:rsidRPr="001E329F">
        <w:rPr>
          <w:rFonts w:ascii="Verdana" w:hAnsi="Verdana"/>
          <w:color w:val="000000"/>
          <w:sz w:val="20"/>
          <w:lang w:val="ru-RU"/>
        </w:rPr>
        <w:t>бойтесь!</w:t>
      </w:r>
      <w:r w:rsidRPr="001E329F">
        <w:rPr>
          <w:rFonts w:ascii="Verdana" w:hAnsi="Verdana"/>
          <w:color w:val="000000"/>
          <w:sz w:val="20"/>
        </w:rPr>
        <w:t> </w:t>
      </w:r>
      <w:r w:rsidRPr="001E329F">
        <w:rPr>
          <w:rFonts w:ascii="Verdana" w:hAnsi="Verdana"/>
          <w:color w:val="000000"/>
          <w:sz w:val="20"/>
          <w:lang w:val="ru-RU"/>
        </w:rPr>
        <w:t>— повторил Тайк.</w:t>
      </w:r>
      <w:r w:rsidRPr="001E329F">
        <w:rPr>
          <w:rFonts w:ascii="Verdana" w:hAnsi="Verdana"/>
          <w:color w:val="000000"/>
          <w:sz w:val="20"/>
        </w:rPr>
        <w:t> </w:t>
      </w:r>
      <w:r w:rsidRPr="001E329F">
        <w:rPr>
          <w:rFonts w:ascii="Verdana" w:hAnsi="Verdana"/>
          <w:color w:val="000000"/>
          <w:sz w:val="20"/>
          <w:lang w:val="ru-RU"/>
        </w:rPr>
        <w:t>— Я вижу теперь, что вы люди мирные и</w:t>
      </w:r>
      <w:r w:rsidRPr="001E329F">
        <w:rPr>
          <w:rFonts w:ascii="Verdana" w:hAnsi="Verdana"/>
          <w:color w:val="000000"/>
          <w:sz w:val="20"/>
        </w:rPr>
        <w:t> </w:t>
      </w:r>
      <w:r w:rsidRPr="001E329F">
        <w:rPr>
          <w:rFonts w:ascii="Verdana" w:hAnsi="Verdana"/>
          <w:color w:val="000000"/>
          <w:sz w:val="20"/>
          <w:lang w:val="ru-RU"/>
        </w:rPr>
        <w:t>добрые.</w:t>
      </w:r>
    </w:p>
    <w:p w14:paraId="32BF48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Спасибо, сударь! Но</w:t>
      </w:r>
      <w:r w:rsidRPr="001E329F">
        <w:rPr>
          <w:rFonts w:ascii="Verdana" w:hAnsi="Verdana"/>
          <w:color w:val="000000"/>
          <w:sz w:val="20"/>
        </w:rPr>
        <w:t> </w:t>
      </w:r>
      <w:r w:rsidRPr="001E329F">
        <w:rPr>
          <w:rFonts w:ascii="Verdana" w:hAnsi="Verdana"/>
          <w:color w:val="000000"/>
          <w:sz w:val="20"/>
          <w:lang w:val="ru-RU"/>
        </w:rPr>
        <w:t>вот ваш... м-м... спутник... Понимает</w:t>
      </w:r>
      <w:r w:rsidRPr="001E329F">
        <w:rPr>
          <w:rFonts w:ascii="Verdana" w:hAnsi="Verdana"/>
          <w:color w:val="000000"/>
          <w:sz w:val="20"/>
        </w:rPr>
        <w:t> </w:t>
      </w:r>
      <w:r w:rsidRPr="001E329F">
        <w:rPr>
          <w:rFonts w:ascii="Verdana" w:hAnsi="Verdana"/>
          <w:color w:val="000000"/>
          <w:sz w:val="20"/>
          <w:lang w:val="ru-RU"/>
        </w:rPr>
        <w:t>ли он</w:t>
      </w:r>
      <w:r w:rsidRPr="001E329F">
        <w:rPr>
          <w:rFonts w:ascii="Verdana" w:hAnsi="Verdana"/>
          <w:color w:val="000000"/>
          <w:sz w:val="20"/>
        </w:rPr>
        <w:t> </w:t>
      </w:r>
      <w:r w:rsidRPr="001E329F">
        <w:rPr>
          <w:rFonts w:ascii="Verdana" w:hAnsi="Verdana"/>
          <w:color w:val="000000"/>
          <w:sz w:val="20"/>
          <w:lang w:val="ru-RU"/>
        </w:rPr>
        <w:t>это?</w:t>
      </w:r>
    </w:p>
    <w:p w14:paraId="6F41372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сомневайтесь. Нуфер</w:t>
      </w:r>
      <w:r w:rsidRPr="001E329F">
        <w:rPr>
          <w:rFonts w:ascii="Verdana" w:hAnsi="Verdana"/>
          <w:color w:val="000000"/>
          <w:sz w:val="20"/>
        </w:rPr>
        <w:t> </w:t>
      </w:r>
      <w:r w:rsidRPr="001E329F">
        <w:rPr>
          <w:rFonts w:ascii="Verdana" w:hAnsi="Verdana"/>
          <w:color w:val="000000"/>
          <w:sz w:val="20"/>
          <w:lang w:val="ru-RU"/>
        </w:rPr>
        <w:t>— самое добродушное в</w:t>
      </w:r>
      <w:r w:rsidRPr="001E329F">
        <w:rPr>
          <w:rFonts w:ascii="Verdana" w:hAnsi="Verdana"/>
          <w:color w:val="000000"/>
          <w:sz w:val="20"/>
        </w:rPr>
        <w:t> </w:t>
      </w:r>
      <w:r w:rsidRPr="001E329F">
        <w:rPr>
          <w:rFonts w:ascii="Verdana" w:hAnsi="Verdana"/>
          <w:color w:val="000000"/>
          <w:sz w:val="20"/>
          <w:lang w:val="ru-RU"/>
        </w:rPr>
        <w:t>мире создание.</w:t>
      </w:r>
    </w:p>
    <w:p w14:paraId="33EE75B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Конечно, конечно,</w:t>
      </w:r>
      <w:r w:rsidRPr="001E329F">
        <w:rPr>
          <w:rFonts w:ascii="Verdana" w:hAnsi="Verdana"/>
          <w:color w:val="000000"/>
          <w:sz w:val="20"/>
        </w:rPr>
        <w:t> </w:t>
      </w:r>
      <w:r w:rsidRPr="001E329F">
        <w:rPr>
          <w:rFonts w:ascii="Verdana" w:hAnsi="Verdana"/>
          <w:color w:val="000000"/>
          <w:sz w:val="20"/>
          <w:lang w:val="ru-RU"/>
        </w:rPr>
        <w:t>— закивали сидящие в</w:t>
      </w:r>
      <w:r w:rsidRPr="001E329F">
        <w:rPr>
          <w:rFonts w:ascii="Verdana" w:hAnsi="Verdana"/>
          <w:color w:val="000000"/>
          <w:sz w:val="20"/>
        </w:rPr>
        <w:t> </w:t>
      </w:r>
      <w:r w:rsidRPr="001E329F">
        <w:rPr>
          <w:rFonts w:ascii="Verdana" w:hAnsi="Verdana"/>
          <w:color w:val="000000"/>
          <w:sz w:val="20"/>
          <w:lang w:val="ru-RU"/>
        </w:rPr>
        <w:t>зарослях, припоминая вспоротое брюхо крылана.</w:t>
      </w:r>
    </w:p>
    <w:p w14:paraId="5E27BD1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Тем не</w:t>
      </w:r>
      <w:r w:rsidRPr="001E329F">
        <w:rPr>
          <w:rFonts w:ascii="Verdana" w:hAnsi="Verdana"/>
          <w:color w:val="000000"/>
          <w:sz w:val="20"/>
        </w:rPr>
        <w:t> </w:t>
      </w:r>
      <w:r w:rsidRPr="001E329F">
        <w:rPr>
          <w:rFonts w:ascii="Verdana" w:hAnsi="Verdana"/>
          <w:color w:val="000000"/>
          <w:sz w:val="20"/>
          <w:lang w:val="ru-RU"/>
        </w:rPr>
        <w:t>менее, оба выбрались из</w:t>
      </w:r>
      <w:r w:rsidRPr="001E329F">
        <w:rPr>
          <w:rFonts w:ascii="Verdana" w:hAnsi="Verdana"/>
          <w:color w:val="000000"/>
          <w:sz w:val="20"/>
        </w:rPr>
        <w:t> </w:t>
      </w:r>
      <w:r w:rsidRPr="001E329F">
        <w:rPr>
          <w:rFonts w:ascii="Verdana" w:hAnsi="Verdana"/>
          <w:color w:val="000000"/>
          <w:sz w:val="20"/>
          <w:lang w:val="ru-RU"/>
        </w:rPr>
        <w:t>кустов и</w:t>
      </w:r>
      <w:r w:rsidRPr="001E329F">
        <w:rPr>
          <w:rFonts w:ascii="Verdana" w:hAnsi="Verdana"/>
          <w:color w:val="000000"/>
          <w:sz w:val="20"/>
        </w:rPr>
        <w:t> </w:t>
      </w:r>
      <w:r w:rsidRPr="001E329F">
        <w:rPr>
          <w:rFonts w:ascii="Verdana" w:hAnsi="Verdana"/>
          <w:color w:val="000000"/>
          <w:sz w:val="20"/>
          <w:lang w:val="ru-RU"/>
        </w:rPr>
        <w:t>осторожно поползли по</w:t>
      </w:r>
      <w:r w:rsidRPr="001E329F">
        <w:rPr>
          <w:rFonts w:ascii="Verdana" w:hAnsi="Verdana"/>
          <w:color w:val="000000"/>
          <w:sz w:val="20"/>
        </w:rPr>
        <w:t> </w:t>
      </w:r>
      <w:r w:rsidRPr="001E329F">
        <w:rPr>
          <w:rFonts w:ascii="Verdana" w:hAnsi="Verdana"/>
          <w:color w:val="000000"/>
          <w:sz w:val="20"/>
          <w:lang w:val="ru-RU"/>
        </w:rPr>
        <w:t>песчаному откосу вниз. Громадепрь, казалось, понял, что тревожит этих людей. Презрительно хрюкнув, он отвернулся от</w:t>
      </w:r>
      <w:r w:rsidRPr="001E329F">
        <w:rPr>
          <w:rFonts w:ascii="Verdana" w:hAnsi="Verdana"/>
          <w:color w:val="000000"/>
          <w:sz w:val="20"/>
        </w:rPr>
        <w:t> </w:t>
      </w:r>
      <w:r w:rsidRPr="001E329F">
        <w:rPr>
          <w:rFonts w:ascii="Verdana" w:hAnsi="Verdana"/>
          <w:color w:val="000000"/>
          <w:sz w:val="20"/>
          <w:lang w:val="ru-RU"/>
        </w:rPr>
        <w:t>них и</w:t>
      </w:r>
      <w:r w:rsidRPr="001E329F">
        <w:rPr>
          <w:rFonts w:ascii="Verdana" w:hAnsi="Verdana"/>
          <w:color w:val="000000"/>
          <w:sz w:val="20"/>
        </w:rPr>
        <w:t> </w:t>
      </w:r>
      <w:r w:rsidRPr="001E329F">
        <w:rPr>
          <w:rFonts w:ascii="Verdana" w:hAnsi="Verdana"/>
          <w:color w:val="000000"/>
          <w:sz w:val="20"/>
          <w:lang w:val="ru-RU"/>
        </w:rPr>
        <w:t>направился к</w:t>
      </w:r>
      <w:r w:rsidRPr="001E329F">
        <w:rPr>
          <w:rFonts w:ascii="Verdana" w:hAnsi="Verdana"/>
          <w:color w:val="000000"/>
          <w:sz w:val="20"/>
        </w:rPr>
        <w:t> </w:t>
      </w:r>
      <w:r w:rsidRPr="001E329F">
        <w:rPr>
          <w:rFonts w:ascii="Verdana" w:hAnsi="Verdana"/>
          <w:color w:val="000000"/>
          <w:sz w:val="20"/>
          <w:lang w:val="ru-RU"/>
        </w:rPr>
        <w:t>своей луже, успевшей уже наполниться водой.</w:t>
      </w:r>
    </w:p>
    <w:p w14:paraId="358DBE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с</w:t>
      </w:r>
      <w:r w:rsidRPr="001E329F">
        <w:rPr>
          <w:rFonts w:ascii="Verdana" w:hAnsi="Verdana"/>
          <w:color w:val="000000"/>
          <w:sz w:val="20"/>
        </w:rPr>
        <w:t> </w:t>
      </w:r>
      <w:r w:rsidRPr="001E329F">
        <w:rPr>
          <w:rFonts w:ascii="Verdana" w:hAnsi="Verdana"/>
          <w:color w:val="000000"/>
          <w:sz w:val="20"/>
          <w:lang w:val="ru-RU"/>
        </w:rPr>
        <w:t>помощью горожан занялся убитым крыланом. Втроем они перевернули окровавленную тушу и</w:t>
      </w:r>
      <w:r w:rsidRPr="001E329F">
        <w:rPr>
          <w:rFonts w:ascii="Verdana" w:hAnsi="Verdana"/>
          <w:color w:val="000000"/>
          <w:sz w:val="20"/>
        </w:rPr>
        <w:t> </w:t>
      </w:r>
      <w:r w:rsidRPr="001E329F">
        <w:rPr>
          <w:rFonts w:ascii="Verdana" w:hAnsi="Verdana"/>
          <w:color w:val="000000"/>
          <w:sz w:val="20"/>
          <w:lang w:val="ru-RU"/>
        </w:rPr>
        <w:t>извлекли стрелу.</w:t>
      </w:r>
    </w:p>
    <w:p w14:paraId="19C94F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Сударь,</w:t>
      </w:r>
      <w:r w:rsidRPr="001E329F">
        <w:rPr>
          <w:rFonts w:ascii="Verdana" w:hAnsi="Verdana"/>
          <w:color w:val="000000"/>
          <w:sz w:val="20"/>
        </w:rPr>
        <w:t> </w:t>
      </w:r>
      <w:r w:rsidRPr="001E329F">
        <w:rPr>
          <w:rFonts w:ascii="Verdana" w:hAnsi="Verdana"/>
          <w:color w:val="000000"/>
          <w:sz w:val="20"/>
          <w:lang w:val="ru-RU"/>
        </w:rPr>
        <w:t>— осторожно начал один из</w:t>
      </w:r>
      <w:r w:rsidRPr="001E329F">
        <w:rPr>
          <w:rFonts w:ascii="Verdana" w:hAnsi="Verdana"/>
          <w:color w:val="000000"/>
          <w:sz w:val="20"/>
        </w:rPr>
        <w:t> </w:t>
      </w:r>
      <w:r w:rsidRPr="001E329F">
        <w:rPr>
          <w:rFonts w:ascii="Verdana" w:hAnsi="Verdana"/>
          <w:color w:val="000000"/>
          <w:sz w:val="20"/>
          <w:lang w:val="ru-RU"/>
        </w:rPr>
        <w:t>горожан, назвавшийся Бакумом,</w:t>
      </w:r>
      <w:r w:rsidRPr="001E329F">
        <w:rPr>
          <w:rFonts w:ascii="Verdana" w:hAnsi="Verdana"/>
          <w:color w:val="000000"/>
          <w:sz w:val="20"/>
        </w:rPr>
        <w:t> </w:t>
      </w:r>
      <w:r w:rsidRPr="001E329F">
        <w:rPr>
          <w:rFonts w:ascii="Verdana" w:hAnsi="Verdana"/>
          <w:color w:val="000000"/>
          <w:sz w:val="20"/>
          <w:lang w:val="ru-RU"/>
        </w:rPr>
        <w:t>— если крылан больше не</w:t>
      </w:r>
      <w:r w:rsidRPr="001E329F">
        <w:rPr>
          <w:rFonts w:ascii="Verdana" w:hAnsi="Verdana"/>
          <w:color w:val="000000"/>
          <w:sz w:val="20"/>
        </w:rPr>
        <w:t> </w:t>
      </w:r>
      <w:r w:rsidRPr="001E329F">
        <w:rPr>
          <w:rFonts w:ascii="Verdana" w:hAnsi="Verdana"/>
          <w:color w:val="000000"/>
          <w:sz w:val="20"/>
          <w:lang w:val="ru-RU"/>
        </w:rPr>
        <w:t>нужен вашей милости, не</w:t>
      </w:r>
      <w:r w:rsidRPr="001E329F">
        <w:rPr>
          <w:rFonts w:ascii="Verdana" w:hAnsi="Verdana"/>
          <w:color w:val="000000"/>
          <w:sz w:val="20"/>
        </w:rPr>
        <w:t> </w:t>
      </w:r>
      <w:r w:rsidRPr="001E329F">
        <w:rPr>
          <w:rFonts w:ascii="Verdana" w:hAnsi="Verdana"/>
          <w:color w:val="000000"/>
          <w:sz w:val="20"/>
          <w:lang w:val="ru-RU"/>
        </w:rPr>
        <w:t>прикажете</w:t>
      </w:r>
      <w:r w:rsidRPr="001E329F">
        <w:rPr>
          <w:rFonts w:ascii="Verdana" w:hAnsi="Verdana"/>
          <w:color w:val="000000"/>
          <w:sz w:val="20"/>
        </w:rPr>
        <w:t> </w:t>
      </w:r>
      <w:r w:rsidRPr="001E329F">
        <w:rPr>
          <w:rFonts w:ascii="Verdana" w:hAnsi="Verdana"/>
          <w:color w:val="000000"/>
          <w:sz w:val="20"/>
          <w:lang w:val="ru-RU"/>
        </w:rPr>
        <w:t>ли нам забрать тушу для своих нужд?</w:t>
      </w:r>
    </w:p>
    <w:p w14:paraId="5B00C9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Можете делать с</w:t>
      </w:r>
      <w:r w:rsidRPr="001E329F">
        <w:rPr>
          <w:rFonts w:ascii="Verdana" w:hAnsi="Verdana"/>
          <w:color w:val="000000"/>
          <w:sz w:val="20"/>
        </w:rPr>
        <w:t> </w:t>
      </w:r>
      <w:r w:rsidRPr="001E329F">
        <w:rPr>
          <w:rFonts w:ascii="Verdana" w:hAnsi="Verdana"/>
          <w:color w:val="000000"/>
          <w:sz w:val="20"/>
          <w:lang w:val="ru-RU"/>
        </w:rPr>
        <w:t>ней все, что угодно,</w:t>
      </w:r>
      <w:r w:rsidRPr="001E329F">
        <w:rPr>
          <w:rFonts w:ascii="Verdana" w:hAnsi="Verdana"/>
          <w:color w:val="000000"/>
          <w:sz w:val="20"/>
        </w:rPr>
        <w:t> </w:t>
      </w:r>
      <w:r w:rsidRPr="001E329F">
        <w:rPr>
          <w:rFonts w:ascii="Verdana" w:hAnsi="Verdana"/>
          <w:color w:val="000000"/>
          <w:sz w:val="20"/>
          <w:lang w:val="ru-RU"/>
        </w:rPr>
        <w:t>— сказал Тайк,</w:t>
      </w:r>
      <w:r w:rsidRPr="001E329F">
        <w:rPr>
          <w:rFonts w:ascii="Verdana" w:hAnsi="Verdana"/>
          <w:color w:val="000000"/>
          <w:sz w:val="20"/>
        </w:rPr>
        <w:t> </w:t>
      </w:r>
      <w:r w:rsidRPr="001E329F">
        <w:rPr>
          <w:rFonts w:ascii="Verdana" w:hAnsi="Verdana"/>
          <w:color w:val="000000"/>
          <w:sz w:val="20"/>
          <w:lang w:val="ru-RU"/>
        </w:rPr>
        <w:t>— только на</w:t>
      </w:r>
      <w:r w:rsidRPr="001E329F">
        <w:rPr>
          <w:rFonts w:ascii="Verdana" w:hAnsi="Verdana"/>
          <w:color w:val="000000"/>
          <w:sz w:val="20"/>
        </w:rPr>
        <w:t> </w:t>
      </w:r>
      <w:r w:rsidRPr="001E329F">
        <w:rPr>
          <w:rFonts w:ascii="Verdana" w:hAnsi="Verdana"/>
          <w:color w:val="000000"/>
          <w:sz w:val="20"/>
          <w:lang w:val="ru-RU"/>
        </w:rPr>
        <w:t>что она вам? Разве мясо крылана годится в</w:t>
      </w:r>
      <w:r w:rsidRPr="001E329F">
        <w:rPr>
          <w:rFonts w:ascii="Verdana" w:hAnsi="Verdana"/>
          <w:color w:val="000000"/>
          <w:sz w:val="20"/>
        </w:rPr>
        <w:t> </w:t>
      </w:r>
      <w:r w:rsidRPr="001E329F">
        <w:rPr>
          <w:rFonts w:ascii="Verdana" w:hAnsi="Verdana"/>
          <w:color w:val="000000"/>
          <w:sz w:val="20"/>
          <w:lang w:val="ru-RU"/>
        </w:rPr>
        <w:t>пищу?</w:t>
      </w:r>
    </w:p>
    <w:p w14:paraId="483670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что вы!</w:t>
      </w:r>
      <w:r w:rsidRPr="001E329F">
        <w:rPr>
          <w:rFonts w:ascii="Verdana" w:hAnsi="Verdana"/>
          <w:color w:val="000000"/>
          <w:sz w:val="20"/>
        </w:rPr>
        <w:t> </w:t>
      </w:r>
      <w:r w:rsidRPr="001E329F">
        <w:rPr>
          <w:rFonts w:ascii="Verdana" w:hAnsi="Verdana"/>
          <w:color w:val="000000"/>
          <w:sz w:val="20"/>
          <w:lang w:val="ru-RU"/>
        </w:rPr>
        <w:t>— Бакум брезгливо скривился.</w:t>
      </w:r>
      <w:r w:rsidRPr="001E329F">
        <w:rPr>
          <w:rFonts w:ascii="Verdana" w:hAnsi="Verdana"/>
          <w:color w:val="000000"/>
          <w:sz w:val="20"/>
        </w:rPr>
        <w:t> </w:t>
      </w:r>
      <w:r w:rsidRPr="001E329F">
        <w:rPr>
          <w:rFonts w:ascii="Verdana" w:hAnsi="Verdana"/>
          <w:color w:val="000000"/>
          <w:sz w:val="20"/>
          <w:lang w:val="ru-RU"/>
        </w:rPr>
        <w:t>— Мы используем только шкуру и</w:t>
      </w:r>
      <w:r w:rsidRPr="001E329F">
        <w:rPr>
          <w:rFonts w:ascii="Verdana" w:hAnsi="Verdana"/>
          <w:color w:val="000000"/>
          <w:sz w:val="20"/>
        </w:rPr>
        <w:t> </w:t>
      </w:r>
      <w:r w:rsidRPr="001E329F">
        <w:rPr>
          <w:rFonts w:ascii="Verdana" w:hAnsi="Verdana"/>
          <w:color w:val="000000"/>
          <w:sz w:val="20"/>
          <w:lang w:val="ru-RU"/>
        </w:rPr>
        <w:t>крылья.</w:t>
      </w:r>
    </w:p>
    <w:p w14:paraId="6B97F1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крыльев самая кожа на</w:t>
      </w:r>
      <w:r w:rsidRPr="001E329F">
        <w:rPr>
          <w:rFonts w:ascii="Verdana" w:hAnsi="Verdana"/>
          <w:color w:val="000000"/>
          <w:sz w:val="20"/>
        </w:rPr>
        <w:t> </w:t>
      </w:r>
      <w:r w:rsidRPr="001E329F">
        <w:rPr>
          <w:rFonts w:ascii="Verdana" w:hAnsi="Verdana"/>
          <w:color w:val="000000"/>
          <w:sz w:val="20"/>
          <w:lang w:val="ru-RU"/>
        </w:rPr>
        <w:t>сапоги,</w:t>
      </w:r>
      <w:r w:rsidRPr="001E329F">
        <w:rPr>
          <w:rFonts w:ascii="Verdana" w:hAnsi="Verdana"/>
          <w:color w:val="000000"/>
          <w:sz w:val="20"/>
        </w:rPr>
        <w:t> </w:t>
      </w:r>
      <w:r w:rsidRPr="001E329F">
        <w:rPr>
          <w:rFonts w:ascii="Verdana" w:hAnsi="Verdana"/>
          <w:color w:val="000000"/>
          <w:sz w:val="20"/>
          <w:lang w:val="ru-RU"/>
        </w:rPr>
        <w:t>— прибавил его товарищ, которого звали Рук,</w:t>
      </w:r>
      <w:r w:rsidRPr="001E329F">
        <w:rPr>
          <w:rFonts w:ascii="Verdana" w:hAnsi="Verdana"/>
          <w:color w:val="000000"/>
          <w:sz w:val="20"/>
        </w:rPr>
        <w:t> </w:t>
      </w:r>
      <w:r w:rsidRPr="001E329F">
        <w:rPr>
          <w:rFonts w:ascii="Verdana" w:hAnsi="Verdana"/>
          <w:color w:val="000000"/>
          <w:sz w:val="20"/>
          <w:lang w:val="ru-RU"/>
        </w:rPr>
        <w:t>— если желаете, так я сведу вашу милость к</w:t>
      </w:r>
      <w:r w:rsidRPr="001E329F">
        <w:rPr>
          <w:rFonts w:ascii="Verdana" w:hAnsi="Verdana"/>
          <w:color w:val="000000"/>
          <w:sz w:val="20"/>
        </w:rPr>
        <w:t> </w:t>
      </w:r>
      <w:r w:rsidRPr="001E329F">
        <w:rPr>
          <w:rFonts w:ascii="Verdana" w:hAnsi="Verdana"/>
          <w:color w:val="000000"/>
          <w:sz w:val="20"/>
          <w:lang w:val="ru-RU"/>
        </w:rPr>
        <w:t>Нилему</w:t>
      </w:r>
      <w:r w:rsidRPr="001E329F">
        <w:rPr>
          <w:rFonts w:ascii="Verdana" w:hAnsi="Verdana"/>
          <w:color w:val="000000"/>
          <w:sz w:val="20"/>
        </w:rPr>
        <w:t> </w:t>
      </w:r>
      <w:r w:rsidRPr="001E329F">
        <w:rPr>
          <w:rFonts w:ascii="Verdana" w:hAnsi="Verdana"/>
          <w:color w:val="000000"/>
          <w:sz w:val="20"/>
          <w:lang w:val="ru-RU"/>
        </w:rPr>
        <w:t>— сапожнику...</w:t>
      </w:r>
    </w:p>
    <w:p w14:paraId="3F0719D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Боюсь, у</w:t>
      </w:r>
      <w:r w:rsidRPr="001E329F">
        <w:rPr>
          <w:rFonts w:ascii="Verdana" w:hAnsi="Verdana"/>
          <w:color w:val="000000"/>
          <w:sz w:val="20"/>
        </w:rPr>
        <w:t> </w:t>
      </w:r>
      <w:r w:rsidRPr="001E329F">
        <w:rPr>
          <w:rFonts w:ascii="Verdana" w:hAnsi="Verdana"/>
          <w:color w:val="000000"/>
          <w:sz w:val="20"/>
          <w:lang w:val="ru-RU"/>
        </w:rPr>
        <w:t>меня нет времени дожидаться новых сапог. Я солдат Странствующей армии и</w:t>
      </w:r>
      <w:r w:rsidRPr="001E329F">
        <w:rPr>
          <w:rFonts w:ascii="Verdana" w:hAnsi="Verdana"/>
          <w:color w:val="000000"/>
          <w:sz w:val="20"/>
        </w:rPr>
        <w:t> </w:t>
      </w:r>
      <w:r w:rsidRPr="001E329F">
        <w:rPr>
          <w:rFonts w:ascii="Verdana" w:hAnsi="Verdana"/>
          <w:color w:val="000000"/>
          <w:sz w:val="20"/>
          <w:lang w:val="ru-RU"/>
        </w:rPr>
        <w:t>спешу присоединиться к</w:t>
      </w:r>
      <w:r w:rsidRPr="001E329F">
        <w:rPr>
          <w:rFonts w:ascii="Verdana" w:hAnsi="Verdana"/>
          <w:color w:val="000000"/>
          <w:sz w:val="20"/>
        </w:rPr>
        <w:t> </w:t>
      </w:r>
      <w:r w:rsidRPr="001E329F">
        <w:rPr>
          <w:rFonts w:ascii="Verdana" w:hAnsi="Verdana"/>
          <w:color w:val="000000"/>
          <w:sz w:val="20"/>
          <w:lang w:val="ru-RU"/>
        </w:rPr>
        <w:t>войскам принца. Кстати, не</w:t>
      </w:r>
      <w:r w:rsidRPr="001E329F">
        <w:rPr>
          <w:rFonts w:ascii="Verdana" w:hAnsi="Verdana"/>
          <w:color w:val="000000"/>
          <w:sz w:val="20"/>
        </w:rPr>
        <w:t> </w:t>
      </w:r>
      <w:r w:rsidRPr="001E329F">
        <w:rPr>
          <w:rFonts w:ascii="Verdana" w:hAnsi="Verdana"/>
          <w:color w:val="000000"/>
          <w:sz w:val="20"/>
          <w:lang w:val="ru-RU"/>
        </w:rPr>
        <w:t>проходил</w:t>
      </w:r>
      <w:r w:rsidRPr="001E329F">
        <w:rPr>
          <w:rFonts w:ascii="Verdana" w:hAnsi="Verdana"/>
          <w:color w:val="000000"/>
          <w:sz w:val="20"/>
        </w:rPr>
        <w:t> </w:t>
      </w:r>
      <w:r w:rsidRPr="001E329F">
        <w:rPr>
          <w:rFonts w:ascii="Verdana" w:hAnsi="Verdana"/>
          <w:color w:val="000000"/>
          <w:sz w:val="20"/>
          <w:lang w:val="ru-RU"/>
        </w:rPr>
        <w:t>ли он через ваш город?</w:t>
      </w:r>
    </w:p>
    <w:p w14:paraId="0E7868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Горожане удивленно переглянулись.</w:t>
      </w:r>
    </w:p>
    <w:p w14:paraId="3C6077B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w:t>
      </w:r>
      <w:r w:rsidRPr="001E329F">
        <w:rPr>
          <w:rFonts w:ascii="Verdana" w:hAnsi="Verdana"/>
          <w:color w:val="000000"/>
          <w:sz w:val="20"/>
        </w:rPr>
        <w:t> </w:t>
      </w:r>
      <w:r w:rsidRPr="001E329F">
        <w:rPr>
          <w:rFonts w:ascii="Verdana" w:hAnsi="Verdana"/>
          <w:color w:val="000000"/>
          <w:sz w:val="20"/>
          <w:lang w:val="ru-RU"/>
        </w:rPr>
        <w:t>каком принце угодно говорить вашей милости?</w:t>
      </w:r>
      <w:r w:rsidRPr="001E329F">
        <w:rPr>
          <w:rFonts w:ascii="Verdana" w:hAnsi="Verdana"/>
          <w:color w:val="000000"/>
          <w:sz w:val="20"/>
        </w:rPr>
        <w:t> </w:t>
      </w:r>
      <w:r w:rsidRPr="001E329F">
        <w:rPr>
          <w:rFonts w:ascii="Verdana" w:hAnsi="Verdana"/>
          <w:color w:val="000000"/>
          <w:sz w:val="20"/>
          <w:lang w:val="ru-RU"/>
        </w:rPr>
        <w:t>— спросил Бакум.</w:t>
      </w:r>
    </w:p>
    <w:p w14:paraId="5BDE98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Черт возьми! О</w:t>
      </w:r>
      <w:r w:rsidRPr="001E329F">
        <w:rPr>
          <w:rFonts w:ascii="Verdana" w:hAnsi="Verdana"/>
          <w:color w:val="000000"/>
          <w:sz w:val="20"/>
        </w:rPr>
        <w:t> </w:t>
      </w:r>
      <w:r w:rsidRPr="001E329F">
        <w:rPr>
          <w:rFonts w:ascii="Verdana" w:hAnsi="Verdana"/>
          <w:color w:val="000000"/>
          <w:sz w:val="20"/>
          <w:lang w:val="ru-RU"/>
        </w:rPr>
        <w:t>принце Тако Ченкоме, разумеется! Вся пустыня знает его Странствующую армию, прозванную также Пыльной Бурей.</w:t>
      </w:r>
    </w:p>
    <w:p w14:paraId="059E95D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вопросительно посмотрел на</w:t>
      </w:r>
      <w:r w:rsidRPr="001E329F">
        <w:rPr>
          <w:rFonts w:ascii="Verdana" w:hAnsi="Verdana"/>
          <w:color w:val="000000"/>
          <w:sz w:val="20"/>
        </w:rPr>
        <w:t> </w:t>
      </w:r>
      <w:r w:rsidRPr="001E329F">
        <w:rPr>
          <w:rFonts w:ascii="Verdana" w:hAnsi="Verdana"/>
          <w:color w:val="000000"/>
          <w:sz w:val="20"/>
          <w:lang w:val="ru-RU"/>
        </w:rPr>
        <w:t>Рука, но</w:t>
      </w:r>
      <w:r w:rsidRPr="001E329F">
        <w:rPr>
          <w:rFonts w:ascii="Verdana" w:hAnsi="Verdana"/>
          <w:color w:val="000000"/>
          <w:sz w:val="20"/>
        </w:rPr>
        <w:t> </w:t>
      </w:r>
      <w:r w:rsidRPr="001E329F">
        <w:rPr>
          <w:rFonts w:ascii="Verdana" w:hAnsi="Verdana"/>
          <w:color w:val="000000"/>
          <w:sz w:val="20"/>
          <w:lang w:val="ru-RU"/>
        </w:rPr>
        <w:t>получил в</w:t>
      </w:r>
      <w:r w:rsidRPr="001E329F">
        <w:rPr>
          <w:rFonts w:ascii="Verdana" w:hAnsi="Verdana"/>
          <w:color w:val="000000"/>
          <w:sz w:val="20"/>
        </w:rPr>
        <w:t> </w:t>
      </w:r>
      <w:r w:rsidRPr="001E329F">
        <w:rPr>
          <w:rFonts w:ascii="Verdana" w:hAnsi="Verdana"/>
          <w:color w:val="000000"/>
          <w:sz w:val="20"/>
          <w:lang w:val="ru-RU"/>
        </w:rPr>
        <w:t>ответ лишь такой</w:t>
      </w:r>
      <w:r w:rsidRPr="001E329F">
        <w:rPr>
          <w:rFonts w:ascii="Verdana" w:hAnsi="Verdana"/>
          <w:color w:val="000000"/>
          <w:sz w:val="20"/>
        </w:rPr>
        <w:t> </w:t>
      </w:r>
      <w:r w:rsidRPr="001E329F">
        <w:rPr>
          <w:rFonts w:ascii="Verdana" w:hAnsi="Verdana"/>
          <w:color w:val="000000"/>
          <w:sz w:val="20"/>
          <w:lang w:val="ru-RU"/>
        </w:rPr>
        <w:t>же недоуменный взгляд.</w:t>
      </w:r>
    </w:p>
    <w:p w14:paraId="2FE650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Сударь,</w:t>
      </w:r>
      <w:r w:rsidRPr="001E329F">
        <w:rPr>
          <w:rFonts w:ascii="Verdana" w:hAnsi="Verdana"/>
          <w:color w:val="000000"/>
          <w:sz w:val="20"/>
        </w:rPr>
        <w:t> </w:t>
      </w:r>
      <w:r w:rsidRPr="001E329F">
        <w:rPr>
          <w:rFonts w:ascii="Verdana" w:hAnsi="Verdana"/>
          <w:color w:val="000000"/>
          <w:sz w:val="20"/>
          <w:lang w:val="ru-RU"/>
        </w:rPr>
        <w:t>— неуверенно начал он,</w:t>
      </w:r>
      <w:r w:rsidRPr="001E329F">
        <w:rPr>
          <w:rFonts w:ascii="Verdana" w:hAnsi="Verdana"/>
          <w:color w:val="000000"/>
          <w:sz w:val="20"/>
        </w:rPr>
        <w:t> </w:t>
      </w:r>
      <w:r w:rsidRPr="001E329F">
        <w:rPr>
          <w:rFonts w:ascii="Verdana" w:hAnsi="Verdana"/>
          <w:color w:val="000000"/>
          <w:sz w:val="20"/>
          <w:lang w:val="ru-RU"/>
        </w:rPr>
        <w:t>— простите нам наше невежество... то есть... ну да, конечно! Войска принца как</w:t>
      </w:r>
      <w:r w:rsidRPr="001E329F">
        <w:rPr>
          <w:rFonts w:ascii="Verdana" w:hAnsi="Verdana"/>
          <w:color w:val="000000"/>
          <w:sz w:val="20"/>
        </w:rPr>
        <w:t> </w:t>
      </w:r>
      <w:r w:rsidRPr="001E329F">
        <w:rPr>
          <w:rFonts w:ascii="Verdana" w:hAnsi="Verdana"/>
          <w:color w:val="000000"/>
          <w:sz w:val="20"/>
          <w:lang w:val="ru-RU"/>
        </w:rPr>
        <w:t>же! Без сомнения... Словом, я полагаю что в</w:t>
      </w:r>
      <w:r w:rsidRPr="001E329F">
        <w:rPr>
          <w:rFonts w:ascii="Verdana" w:hAnsi="Verdana"/>
          <w:color w:val="000000"/>
          <w:sz w:val="20"/>
        </w:rPr>
        <w:t> </w:t>
      </w:r>
      <w:r w:rsidRPr="001E329F">
        <w:rPr>
          <w:rFonts w:ascii="Verdana" w:hAnsi="Verdana"/>
          <w:color w:val="000000"/>
          <w:sz w:val="20"/>
          <w:lang w:val="ru-RU"/>
        </w:rPr>
        <w:t>городе вы получите самые подробные сведения.</w:t>
      </w:r>
    </w:p>
    <w:p w14:paraId="31A006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Тогда едем немедленно!</w:t>
      </w:r>
    </w:p>
    <w:p w14:paraId="63368D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 вам будет угодно, сударь,</w:t>
      </w:r>
      <w:r w:rsidRPr="001E329F">
        <w:rPr>
          <w:rFonts w:ascii="Verdana" w:hAnsi="Verdana"/>
          <w:color w:val="000000"/>
          <w:sz w:val="20"/>
        </w:rPr>
        <w:t> </w:t>
      </w:r>
      <w:r w:rsidRPr="001E329F">
        <w:rPr>
          <w:rFonts w:ascii="Verdana" w:hAnsi="Verdana"/>
          <w:color w:val="000000"/>
          <w:sz w:val="20"/>
          <w:lang w:val="ru-RU"/>
        </w:rPr>
        <w:t>— поклонился Бакум и</w:t>
      </w:r>
      <w:r w:rsidRPr="001E329F">
        <w:rPr>
          <w:rFonts w:ascii="Verdana" w:hAnsi="Verdana"/>
          <w:color w:val="000000"/>
          <w:sz w:val="20"/>
        </w:rPr>
        <w:t> </w:t>
      </w:r>
      <w:r w:rsidRPr="001E329F">
        <w:rPr>
          <w:rFonts w:ascii="Verdana" w:hAnsi="Verdana"/>
          <w:color w:val="000000"/>
          <w:sz w:val="20"/>
          <w:lang w:val="ru-RU"/>
        </w:rPr>
        <w:t>добавил, обращаясь к</w:t>
      </w:r>
      <w:r w:rsidRPr="001E329F">
        <w:rPr>
          <w:rFonts w:ascii="Verdana" w:hAnsi="Verdana"/>
          <w:color w:val="000000"/>
          <w:sz w:val="20"/>
        </w:rPr>
        <w:t> </w:t>
      </w:r>
      <w:r w:rsidRPr="001E329F">
        <w:rPr>
          <w:rFonts w:ascii="Verdana" w:hAnsi="Verdana"/>
          <w:color w:val="000000"/>
          <w:sz w:val="20"/>
          <w:lang w:val="ru-RU"/>
        </w:rPr>
        <w:t>Руку:</w:t>
      </w:r>
    </w:p>
    <w:p w14:paraId="3EE844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Побудь здесь. Я провожу его милость в</w:t>
      </w:r>
      <w:r w:rsidRPr="001E329F">
        <w:rPr>
          <w:rFonts w:ascii="Verdana" w:hAnsi="Verdana"/>
          <w:color w:val="000000"/>
          <w:sz w:val="20"/>
        </w:rPr>
        <w:t> </w:t>
      </w:r>
      <w:r w:rsidRPr="001E329F">
        <w:rPr>
          <w:rFonts w:ascii="Verdana" w:hAnsi="Verdana"/>
          <w:color w:val="000000"/>
          <w:sz w:val="20"/>
          <w:lang w:val="ru-RU"/>
        </w:rPr>
        <w:t>город и</w:t>
      </w:r>
      <w:r w:rsidRPr="001E329F">
        <w:rPr>
          <w:rFonts w:ascii="Verdana" w:hAnsi="Verdana"/>
          <w:color w:val="000000"/>
          <w:sz w:val="20"/>
        </w:rPr>
        <w:t> </w:t>
      </w:r>
      <w:r w:rsidRPr="001E329F">
        <w:rPr>
          <w:rFonts w:ascii="Verdana" w:hAnsi="Verdana"/>
          <w:color w:val="000000"/>
          <w:sz w:val="20"/>
          <w:lang w:val="ru-RU"/>
        </w:rPr>
        <w:t>вернусь с</w:t>
      </w:r>
      <w:r w:rsidRPr="001E329F">
        <w:rPr>
          <w:rFonts w:ascii="Verdana" w:hAnsi="Verdana"/>
          <w:color w:val="000000"/>
          <w:sz w:val="20"/>
        </w:rPr>
        <w:t> </w:t>
      </w:r>
      <w:r w:rsidRPr="001E329F">
        <w:rPr>
          <w:rFonts w:ascii="Verdana" w:hAnsi="Verdana"/>
          <w:color w:val="000000"/>
          <w:sz w:val="20"/>
          <w:lang w:val="ru-RU"/>
        </w:rPr>
        <w:t>телегой. Да смотри, не</w:t>
      </w:r>
      <w:r w:rsidRPr="001E329F">
        <w:rPr>
          <w:rFonts w:ascii="Verdana" w:hAnsi="Verdana"/>
          <w:color w:val="000000"/>
          <w:sz w:val="20"/>
        </w:rPr>
        <w:t> </w:t>
      </w:r>
      <w:r w:rsidRPr="001E329F">
        <w:rPr>
          <w:rFonts w:ascii="Verdana" w:hAnsi="Verdana"/>
          <w:color w:val="000000"/>
          <w:sz w:val="20"/>
          <w:lang w:val="ru-RU"/>
        </w:rPr>
        <w:t>зевай, как в</w:t>
      </w:r>
      <w:r w:rsidRPr="001E329F">
        <w:rPr>
          <w:rFonts w:ascii="Verdana" w:hAnsi="Verdana"/>
          <w:color w:val="000000"/>
          <w:sz w:val="20"/>
        </w:rPr>
        <w:t> </w:t>
      </w:r>
      <w:r w:rsidRPr="001E329F">
        <w:rPr>
          <w:rFonts w:ascii="Verdana" w:hAnsi="Verdana"/>
          <w:color w:val="000000"/>
          <w:sz w:val="20"/>
          <w:lang w:val="ru-RU"/>
        </w:rPr>
        <w:t>прошлый раз Если наша добыча снова достанется нюхарям ты у</w:t>
      </w:r>
      <w:r w:rsidRPr="001E329F">
        <w:rPr>
          <w:rFonts w:ascii="Verdana" w:hAnsi="Verdana"/>
          <w:color w:val="000000"/>
          <w:sz w:val="20"/>
        </w:rPr>
        <w:t> </w:t>
      </w:r>
      <w:r w:rsidRPr="001E329F">
        <w:rPr>
          <w:rFonts w:ascii="Verdana" w:hAnsi="Verdana"/>
          <w:color w:val="000000"/>
          <w:sz w:val="20"/>
          <w:lang w:val="ru-RU"/>
        </w:rPr>
        <w:t>меня попляшешь!</w:t>
      </w:r>
    </w:p>
    <w:p w14:paraId="6FA289A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Обнадежив таким образом своего товарища, Бакум выразил готовность отправляться в</w:t>
      </w:r>
      <w:r w:rsidRPr="001E329F">
        <w:rPr>
          <w:rFonts w:ascii="Verdana" w:hAnsi="Verdana"/>
          <w:color w:val="000000"/>
          <w:sz w:val="20"/>
        </w:rPr>
        <w:t> </w:t>
      </w:r>
      <w:r w:rsidRPr="001E329F">
        <w:rPr>
          <w:rFonts w:ascii="Verdana" w:hAnsi="Verdana"/>
          <w:color w:val="000000"/>
          <w:sz w:val="20"/>
          <w:lang w:val="ru-RU"/>
        </w:rPr>
        <w:t>путь.</w:t>
      </w:r>
    </w:p>
    <w:p w14:paraId="4988FC2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1E53574B"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273E4E7E" w14:textId="0BCEF9D7"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lastRenderedPageBreak/>
        <w:t>2</w:t>
      </w:r>
    </w:p>
    <w:p w14:paraId="1C5607F3"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2B7BB6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очереди за</w:t>
      </w:r>
      <w:r w:rsidRPr="001E329F">
        <w:rPr>
          <w:rFonts w:ascii="Verdana" w:hAnsi="Verdana"/>
          <w:color w:val="000000"/>
          <w:sz w:val="20"/>
        </w:rPr>
        <w:t> </w:t>
      </w:r>
      <w:r w:rsidRPr="001E329F">
        <w:rPr>
          <w:rFonts w:ascii="Verdana" w:hAnsi="Verdana"/>
          <w:color w:val="000000"/>
          <w:sz w:val="20"/>
          <w:lang w:val="ru-RU"/>
        </w:rPr>
        <w:t>крупой говорили разное. Одни считали ночной налет на</w:t>
      </w:r>
      <w:r w:rsidRPr="001E329F">
        <w:rPr>
          <w:rFonts w:ascii="Verdana" w:hAnsi="Verdana"/>
          <w:color w:val="000000"/>
          <w:sz w:val="20"/>
        </w:rPr>
        <w:t> </w:t>
      </w:r>
      <w:r w:rsidRPr="001E329F">
        <w:rPr>
          <w:rFonts w:ascii="Verdana" w:hAnsi="Verdana"/>
          <w:color w:val="000000"/>
          <w:sz w:val="20"/>
          <w:lang w:val="ru-RU"/>
        </w:rPr>
        <w:t>продовольственные склады новой «визиткой» Кольки Крутого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доказательство приводили косвенный слух, будто налетчики были на</w:t>
      </w:r>
      <w:r w:rsidRPr="001E329F">
        <w:rPr>
          <w:rFonts w:ascii="Verdana" w:hAnsi="Verdana"/>
          <w:color w:val="000000"/>
          <w:sz w:val="20"/>
        </w:rPr>
        <w:t> </w:t>
      </w:r>
      <w:r w:rsidRPr="001E329F">
        <w:rPr>
          <w:rFonts w:ascii="Verdana" w:hAnsi="Verdana"/>
          <w:color w:val="000000"/>
          <w:sz w:val="20"/>
          <w:lang w:val="ru-RU"/>
        </w:rPr>
        <w:t>мотоциклах. Банда Кольки росла и</w:t>
      </w:r>
      <w:r w:rsidRPr="001E329F">
        <w:rPr>
          <w:rFonts w:ascii="Verdana" w:hAnsi="Verdana"/>
          <w:color w:val="000000"/>
          <w:sz w:val="20"/>
        </w:rPr>
        <w:t> </w:t>
      </w:r>
      <w:r w:rsidRPr="001E329F">
        <w:rPr>
          <w:rFonts w:ascii="Verdana" w:hAnsi="Verdana"/>
          <w:color w:val="000000"/>
          <w:sz w:val="20"/>
          <w:lang w:val="ru-RU"/>
        </w:rPr>
        <w:t>крепла день ото дня, молодежь к</w:t>
      </w:r>
      <w:r w:rsidRPr="001E329F">
        <w:rPr>
          <w:rFonts w:ascii="Verdana" w:hAnsi="Verdana"/>
          <w:color w:val="000000"/>
          <w:sz w:val="20"/>
        </w:rPr>
        <w:t> </w:t>
      </w:r>
      <w:r w:rsidRPr="001E329F">
        <w:rPr>
          <w:rFonts w:ascii="Verdana" w:hAnsi="Verdana"/>
          <w:color w:val="000000"/>
          <w:sz w:val="20"/>
          <w:lang w:val="ru-RU"/>
        </w:rPr>
        <w:t>нему валом валила, последний пацан понимал теперь, что жизнь в</w:t>
      </w:r>
      <w:r w:rsidRPr="001E329F">
        <w:rPr>
          <w:rFonts w:ascii="Verdana" w:hAnsi="Verdana"/>
          <w:color w:val="000000"/>
          <w:sz w:val="20"/>
        </w:rPr>
        <w:t> </w:t>
      </w:r>
      <w:r w:rsidRPr="001E329F">
        <w:rPr>
          <w:rFonts w:ascii="Verdana" w:hAnsi="Verdana"/>
          <w:color w:val="000000"/>
          <w:sz w:val="20"/>
          <w:lang w:val="ru-RU"/>
        </w:rPr>
        <w:t>банде безопасней, прибыльней и, главное, интересней чем зыбкая, беззащитная самостийность.</w:t>
      </w:r>
    </w:p>
    <w:p w14:paraId="4410EE3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Кому</w:t>
      </w:r>
      <w:r w:rsidRPr="001E329F">
        <w:rPr>
          <w:rFonts w:ascii="Verdana" w:hAnsi="Verdana"/>
          <w:color w:val="000000"/>
          <w:sz w:val="20"/>
        </w:rPr>
        <w:t> </w:t>
      </w:r>
      <w:r w:rsidRPr="001E329F">
        <w:rPr>
          <w:rFonts w:ascii="Verdana" w:hAnsi="Verdana"/>
          <w:color w:val="000000"/>
          <w:sz w:val="20"/>
          <w:lang w:val="ru-RU"/>
        </w:rPr>
        <w:t>же и</w:t>
      </w:r>
      <w:r w:rsidRPr="001E329F">
        <w:rPr>
          <w:rFonts w:ascii="Verdana" w:hAnsi="Verdana"/>
          <w:color w:val="000000"/>
          <w:sz w:val="20"/>
        </w:rPr>
        <w:t> </w:t>
      </w:r>
      <w:r w:rsidRPr="001E329F">
        <w:rPr>
          <w:rFonts w:ascii="Verdana" w:hAnsi="Verdana"/>
          <w:color w:val="000000"/>
          <w:sz w:val="20"/>
          <w:lang w:val="ru-RU"/>
        </w:rPr>
        <w:t>быть с</w:t>
      </w:r>
      <w:r w:rsidRPr="001E329F">
        <w:rPr>
          <w:rFonts w:ascii="Verdana" w:hAnsi="Verdana"/>
          <w:color w:val="000000"/>
          <w:sz w:val="20"/>
        </w:rPr>
        <w:t> </w:t>
      </w:r>
      <w:r w:rsidRPr="001E329F">
        <w:rPr>
          <w:rFonts w:ascii="Verdana" w:hAnsi="Verdana"/>
          <w:color w:val="000000"/>
          <w:sz w:val="20"/>
          <w:lang w:val="ru-RU"/>
        </w:rPr>
        <w:t>мотоциклами, говорили в</w:t>
      </w:r>
      <w:r w:rsidRPr="001E329F">
        <w:rPr>
          <w:rFonts w:ascii="Verdana" w:hAnsi="Verdana"/>
          <w:color w:val="000000"/>
          <w:sz w:val="20"/>
        </w:rPr>
        <w:t> </w:t>
      </w:r>
      <w:r w:rsidRPr="001E329F">
        <w:rPr>
          <w:rFonts w:ascii="Verdana" w:hAnsi="Verdana"/>
          <w:color w:val="000000"/>
          <w:sz w:val="20"/>
          <w:lang w:val="ru-RU"/>
        </w:rPr>
        <w:t>очереди как не</w:t>
      </w:r>
      <w:r w:rsidRPr="001E329F">
        <w:rPr>
          <w:rFonts w:ascii="Verdana" w:hAnsi="Verdana"/>
          <w:color w:val="000000"/>
          <w:sz w:val="20"/>
        </w:rPr>
        <w:t> </w:t>
      </w:r>
      <w:r w:rsidRPr="001E329F">
        <w:rPr>
          <w:rFonts w:ascii="Verdana" w:hAnsi="Verdana"/>
          <w:color w:val="000000"/>
          <w:sz w:val="20"/>
          <w:lang w:val="ru-RU"/>
        </w:rPr>
        <w:t>Колькиной шпане?</w:t>
      </w:r>
    </w:p>
    <w:p w14:paraId="5890D18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 какие там мотоциклы, возражали другие. Много ты на</w:t>
      </w:r>
      <w:r w:rsidRPr="001E329F">
        <w:rPr>
          <w:rFonts w:ascii="Verdana" w:hAnsi="Verdana"/>
          <w:color w:val="000000"/>
          <w:sz w:val="20"/>
        </w:rPr>
        <w:t> </w:t>
      </w:r>
      <w:r w:rsidRPr="001E329F">
        <w:rPr>
          <w:rFonts w:ascii="Verdana" w:hAnsi="Verdana"/>
          <w:color w:val="000000"/>
          <w:sz w:val="20"/>
          <w:lang w:val="ru-RU"/>
        </w:rPr>
        <w:t>мотоцикле увезешь? А</w:t>
      </w:r>
      <w:r w:rsidRPr="001E329F">
        <w:rPr>
          <w:rFonts w:ascii="Verdana" w:hAnsi="Verdana"/>
          <w:color w:val="000000"/>
          <w:sz w:val="20"/>
        </w:rPr>
        <w:t> </w:t>
      </w:r>
      <w:r w:rsidRPr="001E329F">
        <w:rPr>
          <w:rFonts w:ascii="Verdana" w:hAnsi="Verdana"/>
          <w:color w:val="000000"/>
          <w:sz w:val="20"/>
          <w:lang w:val="ru-RU"/>
        </w:rPr>
        <w:t>склады-то пустые стоят! Ветер гуляет. Куда продукты девались? Известно, куда. Сами</w:t>
      </w:r>
      <w:r w:rsidRPr="001E329F">
        <w:rPr>
          <w:rFonts w:ascii="Verdana" w:hAnsi="Verdana"/>
          <w:color w:val="000000"/>
          <w:sz w:val="20"/>
        </w:rPr>
        <w:t> </w:t>
      </w:r>
      <w:r w:rsidRPr="001E329F">
        <w:rPr>
          <w:rFonts w:ascii="Verdana" w:hAnsi="Verdana"/>
          <w:color w:val="000000"/>
          <w:sz w:val="20"/>
          <w:lang w:val="ru-RU"/>
        </w:rPr>
        <w:t>же складские и</w:t>
      </w:r>
      <w:r w:rsidRPr="001E329F">
        <w:rPr>
          <w:rFonts w:ascii="Verdana" w:hAnsi="Verdana"/>
          <w:color w:val="000000"/>
          <w:sz w:val="20"/>
        </w:rPr>
        <w:t> </w:t>
      </w:r>
      <w:r w:rsidRPr="001E329F">
        <w:rPr>
          <w:rFonts w:ascii="Verdana" w:hAnsi="Verdana"/>
          <w:color w:val="000000"/>
          <w:sz w:val="20"/>
          <w:lang w:val="ru-RU"/>
        </w:rPr>
        <w:t>разворовали. Главную часть, конечно, раньше, а</w:t>
      </w:r>
      <w:r w:rsidRPr="001E329F">
        <w:rPr>
          <w:rFonts w:ascii="Verdana" w:hAnsi="Verdana"/>
          <w:color w:val="000000"/>
          <w:sz w:val="20"/>
        </w:rPr>
        <w:t> </w:t>
      </w:r>
      <w:r w:rsidRPr="001E329F">
        <w:rPr>
          <w:rFonts w:ascii="Verdana" w:hAnsi="Verdana"/>
          <w:color w:val="000000"/>
          <w:sz w:val="20"/>
          <w:lang w:val="ru-RU"/>
        </w:rPr>
        <w:t>остатки</w:t>
      </w:r>
      <w:r w:rsidRPr="001E329F">
        <w:rPr>
          <w:rFonts w:ascii="Verdana" w:hAnsi="Verdana"/>
          <w:color w:val="000000"/>
          <w:sz w:val="20"/>
        </w:rPr>
        <w:t> </w:t>
      </w:r>
      <w:r w:rsidRPr="001E329F">
        <w:rPr>
          <w:rFonts w:ascii="Verdana" w:hAnsi="Verdana"/>
          <w:color w:val="000000"/>
          <w:sz w:val="20"/>
          <w:lang w:val="ru-RU"/>
        </w:rPr>
        <w:t>— этой ночью. Погрузили на</w:t>
      </w:r>
      <w:r w:rsidRPr="001E329F">
        <w:rPr>
          <w:rFonts w:ascii="Verdana" w:hAnsi="Verdana"/>
          <w:color w:val="000000"/>
          <w:sz w:val="20"/>
        </w:rPr>
        <w:t> </w:t>
      </w:r>
      <w:r w:rsidRPr="001E329F">
        <w:rPr>
          <w:rFonts w:ascii="Verdana" w:hAnsi="Verdana"/>
          <w:color w:val="000000"/>
          <w:sz w:val="20"/>
          <w:lang w:val="ru-RU"/>
        </w:rPr>
        <w:t>десять грузовиков и</w:t>
      </w:r>
      <w:r w:rsidRPr="001E329F">
        <w:rPr>
          <w:rFonts w:ascii="Verdana" w:hAnsi="Verdana"/>
          <w:color w:val="000000"/>
          <w:sz w:val="20"/>
        </w:rPr>
        <w:t> </w:t>
      </w:r>
      <w:r w:rsidRPr="001E329F">
        <w:rPr>
          <w:rFonts w:ascii="Verdana" w:hAnsi="Verdana"/>
          <w:color w:val="000000"/>
          <w:sz w:val="20"/>
          <w:lang w:val="ru-RU"/>
        </w:rPr>
        <w:t>по</w:t>
      </w:r>
      <w:r w:rsidRPr="001E329F">
        <w:rPr>
          <w:rFonts w:ascii="Verdana" w:hAnsi="Verdana"/>
          <w:color w:val="000000"/>
          <w:sz w:val="20"/>
        </w:rPr>
        <w:t> </w:t>
      </w:r>
      <w:r w:rsidRPr="001E329F">
        <w:rPr>
          <w:rFonts w:ascii="Verdana" w:hAnsi="Verdana"/>
          <w:color w:val="000000"/>
          <w:sz w:val="20"/>
          <w:lang w:val="ru-RU"/>
        </w:rPr>
        <w:t>начальству развезли. Вот тебе и</w:t>
      </w:r>
      <w:r w:rsidRPr="001E329F">
        <w:rPr>
          <w:rFonts w:ascii="Verdana" w:hAnsi="Verdana"/>
          <w:color w:val="000000"/>
          <w:sz w:val="20"/>
        </w:rPr>
        <w:t> </w:t>
      </w:r>
      <w:r w:rsidRPr="001E329F">
        <w:rPr>
          <w:rFonts w:ascii="Verdana" w:hAnsi="Verdana"/>
          <w:color w:val="000000"/>
          <w:sz w:val="20"/>
          <w:lang w:val="ru-RU"/>
        </w:rPr>
        <w:t>ограбление.</w:t>
      </w:r>
    </w:p>
    <w:p w14:paraId="46C254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не</w:t>
      </w:r>
      <w:r w:rsidRPr="001E329F">
        <w:rPr>
          <w:rFonts w:ascii="Verdana" w:hAnsi="Verdana"/>
          <w:color w:val="000000"/>
          <w:sz w:val="20"/>
        </w:rPr>
        <w:t> </w:t>
      </w:r>
      <w:r w:rsidRPr="001E329F">
        <w:rPr>
          <w:rFonts w:ascii="Verdana" w:hAnsi="Verdana"/>
          <w:color w:val="000000"/>
          <w:sz w:val="20"/>
          <w:lang w:val="ru-RU"/>
        </w:rPr>
        <w:t>особенно прислушивался к</w:t>
      </w:r>
      <w:r w:rsidRPr="001E329F">
        <w:rPr>
          <w:rFonts w:ascii="Verdana" w:hAnsi="Verdana"/>
          <w:color w:val="000000"/>
          <w:sz w:val="20"/>
        </w:rPr>
        <w:t> </w:t>
      </w:r>
      <w:r w:rsidRPr="001E329F">
        <w:rPr>
          <w:rFonts w:ascii="Verdana" w:hAnsi="Verdana"/>
          <w:color w:val="000000"/>
          <w:sz w:val="20"/>
          <w:lang w:val="ru-RU"/>
        </w:rPr>
        <w:t>разговорам. Он, как и</w:t>
      </w:r>
      <w:r w:rsidRPr="001E329F">
        <w:rPr>
          <w:rFonts w:ascii="Verdana" w:hAnsi="Verdana"/>
          <w:color w:val="000000"/>
          <w:sz w:val="20"/>
        </w:rPr>
        <w:t> </w:t>
      </w:r>
      <w:r w:rsidRPr="001E329F">
        <w:rPr>
          <w:rFonts w:ascii="Verdana" w:hAnsi="Verdana"/>
          <w:color w:val="000000"/>
          <w:sz w:val="20"/>
          <w:lang w:val="ru-RU"/>
        </w:rPr>
        <w:t>большинство стоявших за</w:t>
      </w:r>
      <w:r w:rsidRPr="001E329F">
        <w:rPr>
          <w:rFonts w:ascii="Verdana" w:hAnsi="Verdana"/>
          <w:color w:val="000000"/>
          <w:sz w:val="20"/>
        </w:rPr>
        <w:t> </w:t>
      </w:r>
      <w:r w:rsidRPr="001E329F">
        <w:rPr>
          <w:rFonts w:ascii="Verdana" w:hAnsi="Verdana"/>
          <w:color w:val="000000"/>
          <w:sz w:val="20"/>
          <w:lang w:val="ru-RU"/>
        </w:rPr>
        <w:t>крупой, был уверен, что налет на</w:t>
      </w:r>
      <w:r w:rsidRPr="001E329F">
        <w:rPr>
          <w:rFonts w:ascii="Verdana" w:hAnsi="Verdana"/>
          <w:color w:val="000000"/>
          <w:sz w:val="20"/>
        </w:rPr>
        <w:t> </w:t>
      </w:r>
      <w:r w:rsidRPr="001E329F">
        <w:rPr>
          <w:rFonts w:ascii="Verdana" w:hAnsi="Verdana"/>
          <w:color w:val="000000"/>
          <w:sz w:val="20"/>
          <w:lang w:val="ru-RU"/>
        </w:rPr>
        <w:t>склады</w:t>
      </w:r>
      <w:r w:rsidRPr="001E329F">
        <w:rPr>
          <w:rFonts w:ascii="Verdana" w:hAnsi="Verdana"/>
          <w:color w:val="000000"/>
          <w:sz w:val="20"/>
        </w:rPr>
        <w:t> </w:t>
      </w:r>
      <w:r w:rsidRPr="001E329F">
        <w:rPr>
          <w:rFonts w:ascii="Verdana" w:hAnsi="Verdana"/>
          <w:color w:val="000000"/>
          <w:sz w:val="20"/>
          <w:lang w:val="ru-RU"/>
        </w:rPr>
        <w:t>— дело рук покойников с</w:t>
      </w:r>
      <w:r w:rsidRPr="001E329F">
        <w:rPr>
          <w:rFonts w:ascii="Verdana" w:hAnsi="Verdana"/>
          <w:color w:val="000000"/>
          <w:sz w:val="20"/>
        </w:rPr>
        <w:t> </w:t>
      </w:r>
      <w:r w:rsidRPr="001E329F">
        <w:rPr>
          <w:rFonts w:ascii="Verdana" w:hAnsi="Verdana"/>
          <w:color w:val="000000"/>
          <w:sz w:val="20"/>
          <w:lang w:val="ru-RU"/>
        </w:rPr>
        <w:t>Базы. Первый раз, что</w:t>
      </w:r>
      <w:r w:rsidRPr="001E329F">
        <w:rPr>
          <w:rFonts w:ascii="Verdana" w:hAnsi="Verdana"/>
          <w:color w:val="000000"/>
          <w:sz w:val="20"/>
        </w:rPr>
        <w:t> </w:t>
      </w:r>
      <w:r w:rsidRPr="001E329F">
        <w:rPr>
          <w:rFonts w:ascii="Verdana" w:hAnsi="Verdana"/>
          <w:color w:val="000000"/>
          <w:sz w:val="20"/>
          <w:lang w:val="ru-RU"/>
        </w:rPr>
        <w:t>ли? Догнивающая в</w:t>
      </w:r>
      <w:r w:rsidRPr="001E329F">
        <w:rPr>
          <w:rFonts w:ascii="Verdana" w:hAnsi="Verdana"/>
          <w:color w:val="000000"/>
          <w:sz w:val="20"/>
        </w:rPr>
        <w:t> </w:t>
      </w:r>
      <w:r w:rsidRPr="001E329F">
        <w:rPr>
          <w:rFonts w:ascii="Verdana" w:hAnsi="Verdana"/>
          <w:color w:val="000000"/>
          <w:sz w:val="20"/>
          <w:lang w:val="ru-RU"/>
        </w:rPr>
        <w:t>лесу падаль только так себя и</w:t>
      </w:r>
      <w:r w:rsidRPr="001E329F">
        <w:rPr>
          <w:rFonts w:ascii="Verdana" w:hAnsi="Verdana"/>
          <w:color w:val="000000"/>
          <w:sz w:val="20"/>
        </w:rPr>
        <w:t> </w:t>
      </w:r>
      <w:r w:rsidRPr="001E329F">
        <w:rPr>
          <w:rFonts w:ascii="Verdana" w:hAnsi="Verdana"/>
          <w:color w:val="000000"/>
          <w:sz w:val="20"/>
          <w:lang w:val="ru-RU"/>
        </w:rPr>
        <w:t>снабжала. Правда, какие-то грузы туда, в</w:t>
      </w:r>
      <w:r w:rsidRPr="001E329F">
        <w:rPr>
          <w:rFonts w:ascii="Verdana" w:hAnsi="Verdana"/>
          <w:color w:val="000000"/>
          <w:sz w:val="20"/>
        </w:rPr>
        <w:t> </w:t>
      </w:r>
      <w:r w:rsidRPr="001E329F">
        <w:rPr>
          <w:rFonts w:ascii="Verdana" w:hAnsi="Verdana"/>
          <w:color w:val="000000"/>
          <w:sz w:val="20"/>
          <w:lang w:val="ru-RU"/>
        </w:rPr>
        <w:t>бывший поселок ликвидаторов, еще возили по</w:t>
      </w:r>
      <w:r w:rsidRPr="001E329F">
        <w:rPr>
          <w:rFonts w:ascii="Verdana" w:hAnsi="Verdana"/>
          <w:color w:val="000000"/>
          <w:sz w:val="20"/>
        </w:rPr>
        <w:t> </w:t>
      </w:r>
      <w:r w:rsidRPr="001E329F">
        <w:rPr>
          <w:rFonts w:ascii="Verdana" w:hAnsi="Verdana"/>
          <w:color w:val="000000"/>
          <w:sz w:val="20"/>
          <w:lang w:val="ru-RU"/>
        </w:rPr>
        <w:t>старой памяти, но</w:t>
      </w:r>
      <w:r w:rsidRPr="001E329F">
        <w:rPr>
          <w:rFonts w:ascii="Verdana" w:hAnsi="Verdana"/>
          <w:color w:val="000000"/>
          <w:sz w:val="20"/>
        </w:rPr>
        <w:t> </w:t>
      </w:r>
      <w:r w:rsidRPr="001E329F">
        <w:rPr>
          <w:rFonts w:ascii="Verdana" w:hAnsi="Verdana"/>
          <w:color w:val="000000"/>
          <w:sz w:val="20"/>
          <w:lang w:val="ru-RU"/>
        </w:rPr>
        <w:t>год от</w:t>
      </w:r>
      <w:r w:rsidRPr="001E329F">
        <w:rPr>
          <w:rFonts w:ascii="Verdana" w:hAnsi="Verdana"/>
          <w:color w:val="000000"/>
          <w:sz w:val="20"/>
        </w:rPr>
        <w:t> </w:t>
      </w:r>
      <w:r w:rsidRPr="001E329F">
        <w:rPr>
          <w:rFonts w:ascii="Verdana" w:hAnsi="Verdana"/>
          <w:color w:val="000000"/>
          <w:sz w:val="20"/>
          <w:lang w:val="ru-RU"/>
        </w:rPr>
        <w:t>года все реже, да этим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прокормить было разросшееся тамошнее население. Оно, конечно, со</w:t>
      </w:r>
      <w:r w:rsidRPr="001E329F">
        <w:rPr>
          <w:rFonts w:ascii="Verdana" w:hAnsi="Verdana"/>
          <w:color w:val="000000"/>
          <w:sz w:val="20"/>
        </w:rPr>
        <w:t> </w:t>
      </w:r>
      <w:r w:rsidRPr="001E329F">
        <w:rPr>
          <w:rFonts w:ascii="Verdana" w:hAnsi="Verdana"/>
          <w:color w:val="000000"/>
          <w:sz w:val="20"/>
          <w:lang w:val="ru-RU"/>
        </w:rPr>
        <w:t>временем поголовно вымирало, но</w:t>
      </w:r>
      <w:r w:rsidRPr="001E329F">
        <w:rPr>
          <w:rFonts w:ascii="Verdana" w:hAnsi="Verdana"/>
          <w:color w:val="000000"/>
          <w:sz w:val="20"/>
        </w:rPr>
        <w:t> </w:t>
      </w:r>
      <w:r w:rsidRPr="001E329F">
        <w:rPr>
          <w:rFonts w:ascii="Verdana" w:hAnsi="Verdana"/>
          <w:color w:val="000000"/>
          <w:sz w:val="20"/>
          <w:lang w:val="ru-RU"/>
        </w:rPr>
        <w:t>непрерывно обновлялось за</w:t>
      </w:r>
      <w:r w:rsidRPr="001E329F">
        <w:rPr>
          <w:rFonts w:ascii="Verdana" w:hAnsi="Verdana"/>
          <w:color w:val="000000"/>
          <w:sz w:val="20"/>
        </w:rPr>
        <w:t> </w:t>
      </w:r>
      <w:r w:rsidRPr="001E329F">
        <w:rPr>
          <w:rFonts w:ascii="Verdana" w:hAnsi="Verdana"/>
          <w:color w:val="000000"/>
          <w:sz w:val="20"/>
          <w:lang w:val="ru-RU"/>
        </w:rPr>
        <w:t>счет стекавшихся туда зараженных.</w:t>
      </w:r>
    </w:p>
    <w:p w14:paraId="2827D86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вообще-то, покойники, банда или начальство</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ли равно? Главное, что продуктов теперь нет, и</w:t>
      </w:r>
      <w:r w:rsidRPr="001E329F">
        <w:rPr>
          <w:rFonts w:ascii="Verdana" w:hAnsi="Verdana"/>
          <w:color w:val="000000"/>
          <w:sz w:val="20"/>
        </w:rPr>
        <w:t> </w:t>
      </w:r>
      <w:r w:rsidRPr="001E329F">
        <w:rPr>
          <w:rFonts w:ascii="Verdana" w:hAnsi="Verdana"/>
          <w:color w:val="000000"/>
          <w:sz w:val="20"/>
          <w:lang w:val="ru-RU"/>
        </w:rPr>
        <w:t>пока их откуда-нибудь не</w:t>
      </w:r>
      <w:r w:rsidRPr="001E329F">
        <w:rPr>
          <w:rFonts w:ascii="Verdana" w:hAnsi="Verdana"/>
          <w:color w:val="000000"/>
          <w:sz w:val="20"/>
        </w:rPr>
        <w:t> </w:t>
      </w:r>
      <w:r w:rsidRPr="001E329F">
        <w:rPr>
          <w:rFonts w:ascii="Verdana" w:hAnsi="Verdana"/>
          <w:color w:val="000000"/>
          <w:sz w:val="20"/>
          <w:lang w:val="ru-RU"/>
        </w:rPr>
        <w:t>подвезут, нечем будет отоваривать талоны. Олег сплюнул.</w:t>
      </w:r>
    </w:p>
    <w:p w14:paraId="1BA67CA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так за</w:t>
      </w:r>
      <w:r w:rsidRPr="001E329F">
        <w:rPr>
          <w:rFonts w:ascii="Verdana" w:hAnsi="Verdana"/>
          <w:color w:val="000000"/>
          <w:sz w:val="20"/>
        </w:rPr>
        <w:t> </w:t>
      </w:r>
      <w:r w:rsidRPr="001E329F">
        <w:rPr>
          <w:rFonts w:ascii="Verdana" w:hAnsi="Verdana"/>
          <w:color w:val="000000"/>
          <w:sz w:val="20"/>
          <w:lang w:val="ru-RU"/>
        </w:rPr>
        <w:t>каждым куском приходится стоять в</w:t>
      </w:r>
      <w:r w:rsidRPr="001E329F">
        <w:rPr>
          <w:rFonts w:ascii="Verdana" w:hAnsi="Verdana"/>
          <w:color w:val="000000"/>
          <w:sz w:val="20"/>
        </w:rPr>
        <w:t> </w:t>
      </w:r>
      <w:r w:rsidRPr="001E329F">
        <w:rPr>
          <w:rFonts w:ascii="Verdana" w:hAnsi="Verdana"/>
          <w:color w:val="000000"/>
          <w:sz w:val="20"/>
          <w:lang w:val="ru-RU"/>
        </w:rPr>
        <w:t>очередях, а</w:t>
      </w:r>
      <w:r w:rsidRPr="001E329F">
        <w:rPr>
          <w:rFonts w:ascii="Verdana" w:hAnsi="Verdana"/>
          <w:color w:val="000000"/>
          <w:sz w:val="20"/>
        </w:rPr>
        <w:t> </w:t>
      </w:r>
      <w:r w:rsidRPr="001E329F">
        <w:rPr>
          <w:rFonts w:ascii="Verdana" w:hAnsi="Verdana"/>
          <w:color w:val="000000"/>
          <w:sz w:val="20"/>
          <w:lang w:val="ru-RU"/>
        </w:rPr>
        <w:t>теперь что будет, и</w:t>
      </w:r>
      <w:r w:rsidRPr="001E329F">
        <w:rPr>
          <w:rFonts w:ascii="Verdana" w:hAnsi="Verdana"/>
          <w:color w:val="000000"/>
          <w:sz w:val="20"/>
        </w:rPr>
        <w:t> </w:t>
      </w:r>
      <w:r w:rsidRPr="001E329F">
        <w:rPr>
          <w:rFonts w:ascii="Verdana" w:hAnsi="Verdana"/>
          <w:color w:val="000000"/>
          <w:sz w:val="20"/>
          <w:lang w:val="ru-RU"/>
        </w:rPr>
        <w:t>вовсе неизвестно. С</w:t>
      </w:r>
      <w:r w:rsidRPr="001E329F">
        <w:rPr>
          <w:rFonts w:ascii="Verdana" w:hAnsi="Verdana"/>
          <w:color w:val="000000"/>
          <w:sz w:val="20"/>
        </w:rPr>
        <w:t> </w:t>
      </w:r>
      <w:r w:rsidRPr="001E329F">
        <w:rPr>
          <w:rFonts w:ascii="Verdana" w:hAnsi="Verdana"/>
          <w:color w:val="000000"/>
          <w:sz w:val="20"/>
          <w:lang w:val="ru-RU"/>
        </w:rPr>
        <w:t>утра, едва прошел слух об</w:t>
      </w:r>
      <w:r w:rsidRPr="001E329F">
        <w:rPr>
          <w:rFonts w:ascii="Verdana" w:hAnsi="Verdana"/>
          <w:color w:val="000000"/>
          <w:sz w:val="20"/>
        </w:rPr>
        <w:t> </w:t>
      </w:r>
      <w:r w:rsidRPr="001E329F">
        <w:rPr>
          <w:rFonts w:ascii="Verdana" w:hAnsi="Verdana"/>
          <w:color w:val="000000"/>
          <w:sz w:val="20"/>
          <w:lang w:val="ru-RU"/>
        </w:rPr>
        <w:t>ограблении, весь район кинулся занимать очереди у</w:t>
      </w:r>
      <w:r w:rsidRPr="001E329F">
        <w:rPr>
          <w:rFonts w:ascii="Verdana" w:hAnsi="Verdana"/>
          <w:color w:val="000000"/>
          <w:sz w:val="20"/>
        </w:rPr>
        <w:t> </w:t>
      </w:r>
      <w:r w:rsidRPr="001E329F">
        <w:rPr>
          <w:rFonts w:ascii="Verdana" w:hAnsi="Verdana"/>
          <w:color w:val="000000"/>
          <w:sz w:val="20"/>
          <w:lang w:val="ru-RU"/>
        </w:rPr>
        <w:t>дверей магазинов в</w:t>
      </w:r>
      <w:r w:rsidRPr="001E329F">
        <w:rPr>
          <w:rFonts w:ascii="Verdana" w:hAnsi="Verdana"/>
          <w:color w:val="000000"/>
          <w:sz w:val="20"/>
        </w:rPr>
        <w:t> </w:t>
      </w:r>
      <w:r w:rsidRPr="001E329F">
        <w:rPr>
          <w:rFonts w:ascii="Verdana" w:hAnsi="Verdana"/>
          <w:color w:val="000000"/>
          <w:sz w:val="20"/>
          <w:lang w:val="ru-RU"/>
        </w:rPr>
        <w:t>надежде запастись хоть последними, не</w:t>
      </w:r>
      <w:r w:rsidRPr="001E329F">
        <w:rPr>
          <w:rFonts w:ascii="Verdana" w:hAnsi="Verdana"/>
          <w:color w:val="000000"/>
          <w:sz w:val="20"/>
        </w:rPr>
        <w:t> </w:t>
      </w:r>
      <w:r w:rsidRPr="001E329F">
        <w:rPr>
          <w:rFonts w:ascii="Verdana" w:hAnsi="Verdana"/>
          <w:color w:val="000000"/>
          <w:sz w:val="20"/>
          <w:lang w:val="ru-RU"/>
        </w:rPr>
        <w:t>распроданными еще продуктами. Вряд</w:t>
      </w:r>
      <w:r w:rsidRPr="001E329F">
        <w:rPr>
          <w:rFonts w:ascii="Verdana" w:hAnsi="Verdana"/>
          <w:color w:val="000000"/>
          <w:sz w:val="20"/>
        </w:rPr>
        <w:t> </w:t>
      </w:r>
      <w:r w:rsidRPr="001E329F">
        <w:rPr>
          <w:rFonts w:ascii="Verdana" w:hAnsi="Verdana"/>
          <w:color w:val="000000"/>
          <w:sz w:val="20"/>
          <w:lang w:val="ru-RU"/>
        </w:rPr>
        <w:t>ли сегодня хоть один человек вышел на</w:t>
      </w:r>
      <w:r w:rsidRPr="001E329F">
        <w:rPr>
          <w:rFonts w:ascii="Verdana" w:hAnsi="Verdana"/>
          <w:color w:val="000000"/>
          <w:sz w:val="20"/>
        </w:rPr>
        <w:t> </w:t>
      </w:r>
      <w:r w:rsidRPr="001E329F">
        <w:rPr>
          <w:rFonts w:ascii="Verdana" w:hAnsi="Verdana"/>
          <w:color w:val="000000"/>
          <w:sz w:val="20"/>
          <w:lang w:val="ru-RU"/>
        </w:rPr>
        <w:t>работу, кроме торговых. Эти-то, конечно, прибежали, кому надо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надо. Однако магазин открывать не</w:t>
      </w:r>
      <w:r w:rsidRPr="001E329F">
        <w:rPr>
          <w:rFonts w:ascii="Verdana" w:hAnsi="Verdana"/>
          <w:color w:val="000000"/>
          <w:sz w:val="20"/>
        </w:rPr>
        <w:t> </w:t>
      </w:r>
      <w:r w:rsidRPr="001E329F">
        <w:rPr>
          <w:rFonts w:ascii="Verdana" w:hAnsi="Verdana"/>
          <w:color w:val="000000"/>
          <w:sz w:val="20"/>
          <w:lang w:val="ru-RU"/>
        </w:rPr>
        <w:t>торопились, отвешивали сначала себе и</w:t>
      </w:r>
      <w:r w:rsidRPr="001E329F">
        <w:rPr>
          <w:rFonts w:ascii="Verdana" w:hAnsi="Verdana"/>
          <w:color w:val="000000"/>
          <w:sz w:val="20"/>
        </w:rPr>
        <w:t> </w:t>
      </w:r>
      <w:r w:rsidRPr="001E329F">
        <w:rPr>
          <w:rFonts w:ascii="Verdana" w:hAnsi="Verdana"/>
          <w:color w:val="000000"/>
          <w:sz w:val="20"/>
          <w:lang w:val="ru-RU"/>
        </w:rPr>
        <w:t>своим, у</w:t>
      </w:r>
      <w:r w:rsidRPr="001E329F">
        <w:rPr>
          <w:rFonts w:ascii="Verdana" w:hAnsi="Verdana"/>
          <w:color w:val="000000"/>
          <w:sz w:val="20"/>
        </w:rPr>
        <w:t> </w:t>
      </w:r>
      <w:r w:rsidRPr="001E329F">
        <w:rPr>
          <w:rFonts w:ascii="Verdana" w:hAnsi="Verdana"/>
          <w:color w:val="000000"/>
          <w:sz w:val="20"/>
          <w:lang w:val="ru-RU"/>
        </w:rPr>
        <w:t>служебного входа ведь тоже собралась очередь.</w:t>
      </w:r>
    </w:p>
    <w:p w14:paraId="5D08EF3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встал на</w:t>
      </w:r>
      <w:r w:rsidRPr="001E329F">
        <w:rPr>
          <w:rFonts w:ascii="Verdana" w:hAnsi="Verdana"/>
          <w:color w:val="000000"/>
          <w:sz w:val="20"/>
        </w:rPr>
        <w:t> </w:t>
      </w:r>
      <w:r w:rsidRPr="001E329F">
        <w:rPr>
          <w:rFonts w:ascii="Verdana" w:hAnsi="Verdana"/>
          <w:color w:val="000000"/>
          <w:sz w:val="20"/>
          <w:lang w:val="ru-RU"/>
        </w:rPr>
        <w:t>цыпочки и</w:t>
      </w:r>
      <w:r w:rsidRPr="001E329F">
        <w:rPr>
          <w:rFonts w:ascii="Verdana" w:hAnsi="Verdana"/>
          <w:color w:val="000000"/>
          <w:sz w:val="20"/>
        </w:rPr>
        <w:t> </w:t>
      </w:r>
      <w:r w:rsidRPr="001E329F">
        <w:rPr>
          <w:rFonts w:ascii="Verdana" w:hAnsi="Verdana"/>
          <w:color w:val="000000"/>
          <w:sz w:val="20"/>
          <w:lang w:val="ru-RU"/>
        </w:rPr>
        <w:t>попытался пересчитать головы впереди себя. Что</w:t>
      </w:r>
      <w:r w:rsidRPr="001E329F">
        <w:rPr>
          <w:rFonts w:ascii="Verdana" w:hAnsi="Verdana"/>
          <w:color w:val="000000"/>
          <w:sz w:val="20"/>
        </w:rPr>
        <w:t> </w:t>
      </w:r>
      <w:r w:rsidRPr="001E329F">
        <w:rPr>
          <w:rFonts w:ascii="Verdana" w:hAnsi="Verdana"/>
          <w:color w:val="000000"/>
          <w:sz w:val="20"/>
          <w:lang w:val="ru-RU"/>
        </w:rPr>
        <w:t>ж, шансы есть, может и</w:t>
      </w:r>
      <w:r w:rsidRPr="001E329F">
        <w:rPr>
          <w:rFonts w:ascii="Verdana" w:hAnsi="Verdana"/>
          <w:color w:val="000000"/>
          <w:sz w:val="20"/>
        </w:rPr>
        <w:t> </w:t>
      </w:r>
      <w:r w:rsidRPr="001E329F">
        <w:rPr>
          <w:rFonts w:ascii="Verdana" w:hAnsi="Verdana"/>
          <w:color w:val="000000"/>
          <w:sz w:val="20"/>
          <w:lang w:val="ru-RU"/>
        </w:rPr>
        <w:t>хватить. Интересно, как там у</w:t>
      </w:r>
      <w:r w:rsidRPr="001E329F">
        <w:rPr>
          <w:rFonts w:ascii="Verdana" w:hAnsi="Verdana"/>
          <w:color w:val="000000"/>
          <w:sz w:val="20"/>
        </w:rPr>
        <w:t> </w:t>
      </w:r>
      <w:r w:rsidRPr="001E329F">
        <w:rPr>
          <w:rFonts w:ascii="Verdana" w:hAnsi="Verdana"/>
          <w:color w:val="000000"/>
          <w:sz w:val="20"/>
          <w:lang w:val="ru-RU"/>
        </w:rPr>
        <w:t>Зои? Жена стояла у</w:t>
      </w:r>
      <w:r w:rsidRPr="001E329F">
        <w:rPr>
          <w:rFonts w:ascii="Verdana" w:hAnsi="Verdana"/>
          <w:color w:val="000000"/>
          <w:sz w:val="20"/>
        </w:rPr>
        <w:t> </w:t>
      </w:r>
      <w:r w:rsidRPr="001E329F">
        <w:rPr>
          <w:rFonts w:ascii="Verdana" w:hAnsi="Verdana"/>
          <w:color w:val="000000"/>
          <w:sz w:val="20"/>
          <w:lang w:val="ru-RU"/>
        </w:rPr>
        <w:t>кондитерского с</w:t>
      </w:r>
      <w:r w:rsidRPr="001E329F">
        <w:rPr>
          <w:rFonts w:ascii="Verdana" w:hAnsi="Verdana"/>
          <w:color w:val="000000"/>
          <w:sz w:val="20"/>
        </w:rPr>
        <w:t> </w:t>
      </w:r>
      <w:r w:rsidRPr="001E329F">
        <w:rPr>
          <w:rFonts w:ascii="Verdana" w:hAnsi="Verdana"/>
          <w:color w:val="000000"/>
          <w:sz w:val="20"/>
          <w:lang w:val="ru-RU"/>
        </w:rPr>
        <w:t>талонами на</w:t>
      </w:r>
      <w:r w:rsidRPr="001E329F">
        <w:rPr>
          <w:rFonts w:ascii="Verdana" w:hAnsi="Verdana"/>
          <w:color w:val="000000"/>
          <w:sz w:val="20"/>
        </w:rPr>
        <w:t> </w:t>
      </w:r>
      <w:r w:rsidRPr="001E329F">
        <w:rPr>
          <w:rFonts w:ascii="Verdana" w:hAnsi="Verdana"/>
          <w:color w:val="000000"/>
          <w:sz w:val="20"/>
          <w:lang w:val="ru-RU"/>
        </w:rPr>
        <w:t>сахар. Его на</w:t>
      </w:r>
      <w:r w:rsidRPr="001E329F">
        <w:rPr>
          <w:rFonts w:ascii="Verdana" w:hAnsi="Verdana"/>
          <w:color w:val="000000"/>
          <w:sz w:val="20"/>
        </w:rPr>
        <w:t> </w:t>
      </w:r>
      <w:r w:rsidRPr="001E329F">
        <w:rPr>
          <w:rFonts w:ascii="Verdana" w:hAnsi="Verdana"/>
          <w:color w:val="000000"/>
          <w:sz w:val="20"/>
          <w:lang w:val="ru-RU"/>
        </w:rPr>
        <w:t>складах, правда, не</w:t>
      </w:r>
      <w:r w:rsidRPr="001E329F">
        <w:rPr>
          <w:rFonts w:ascii="Verdana" w:hAnsi="Verdana"/>
          <w:color w:val="000000"/>
          <w:sz w:val="20"/>
        </w:rPr>
        <w:t> </w:t>
      </w:r>
      <w:r w:rsidRPr="001E329F">
        <w:rPr>
          <w:rFonts w:ascii="Verdana" w:hAnsi="Verdana"/>
          <w:color w:val="000000"/>
          <w:sz w:val="20"/>
          <w:lang w:val="ru-RU"/>
        </w:rPr>
        <w:t>было и</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налета, но, говорят, вчера в</w:t>
      </w:r>
      <w:r w:rsidRPr="001E329F">
        <w:rPr>
          <w:rFonts w:ascii="Verdana" w:hAnsi="Verdana"/>
          <w:color w:val="000000"/>
          <w:sz w:val="20"/>
        </w:rPr>
        <w:t> </w:t>
      </w:r>
      <w:r w:rsidRPr="001E329F">
        <w:rPr>
          <w:rFonts w:ascii="Verdana" w:hAnsi="Verdana"/>
          <w:color w:val="000000"/>
          <w:sz w:val="20"/>
          <w:lang w:val="ru-RU"/>
        </w:rPr>
        <w:t>кондитерский успели завезти карамель и</w:t>
      </w:r>
      <w:r w:rsidRPr="001E329F">
        <w:rPr>
          <w:rFonts w:ascii="Verdana" w:hAnsi="Verdana"/>
          <w:color w:val="000000"/>
          <w:sz w:val="20"/>
        </w:rPr>
        <w:t> </w:t>
      </w:r>
      <w:r w:rsidRPr="001E329F">
        <w:rPr>
          <w:rFonts w:ascii="Verdana" w:hAnsi="Verdana"/>
          <w:color w:val="000000"/>
          <w:sz w:val="20"/>
          <w:lang w:val="ru-RU"/>
        </w:rPr>
        <w:t>сегодня могут выкинуть по</w:t>
      </w:r>
      <w:r w:rsidRPr="001E329F">
        <w:rPr>
          <w:rFonts w:ascii="Verdana" w:hAnsi="Verdana"/>
          <w:color w:val="000000"/>
          <w:sz w:val="20"/>
        </w:rPr>
        <w:t> </w:t>
      </w:r>
      <w:r w:rsidRPr="001E329F">
        <w:rPr>
          <w:rFonts w:ascii="Verdana" w:hAnsi="Verdana"/>
          <w:color w:val="000000"/>
          <w:sz w:val="20"/>
          <w:lang w:val="ru-RU"/>
        </w:rPr>
        <w:t>сахарным талонам...</w:t>
      </w:r>
    </w:p>
    <w:p w14:paraId="3ACD843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Когда-то Олег терпеть не</w:t>
      </w:r>
      <w:r w:rsidRPr="001E329F">
        <w:rPr>
          <w:rFonts w:ascii="Verdana" w:hAnsi="Verdana"/>
          <w:color w:val="000000"/>
          <w:sz w:val="20"/>
        </w:rPr>
        <w:t> </w:t>
      </w:r>
      <w:r w:rsidRPr="001E329F">
        <w:rPr>
          <w:rFonts w:ascii="Verdana" w:hAnsi="Verdana"/>
          <w:color w:val="000000"/>
          <w:sz w:val="20"/>
          <w:lang w:val="ru-RU"/>
        </w:rPr>
        <w:t>мог стоять в</w:t>
      </w:r>
      <w:r w:rsidRPr="001E329F">
        <w:rPr>
          <w:rFonts w:ascii="Verdana" w:hAnsi="Verdana"/>
          <w:color w:val="000000"/>
          <w:sz w:val="20"/>
        </w:rPr>
        <w:t> </w:t>
      </w:r>
      <w:r w:rsidRPr="001E329F">
        <w:rPr>
          <w:rFonts w:ascii="Verdana" w:hAnsi="Verdana"/>
          <w:color w:val="000000"/>
          <w:sz w:val="20"/>
          <w:lang w:val="ru-RU"/>
        </w:rPr>
        <w:t>очереди, предпочитал обходиться без дефицитных излишеств и</w:t>
      </w:r>
      <w:r w:rsidRPr="001E329F">
        <w:rPr>
          <w:rFonts w:ascii="Verdana" w:hAnsi="Verdana"/>
          <w:color w:val="000000"/>
          <w:sz w:val="20"/>
        </w:rPr>
        <w:t> </w:t>
      </w:r>
      <w:r w:rsidRPr="001E329F">
        <w:rPr>
          <w:rFonts w:ascii="Verdana" w:hAnsi="Verdana"/>
          <w:color w:val="000000"/>
          <w:sz w:val="20"/>
          <w:lang w:val="ru-RU"/>
        </w:rPr>
        <w:t>радовался введению талонов, гарантирующих, как он говорил, «удовлетворение нормальных потребностей». Но</w:t>
      </w:r>
      <w:r w:rsidRPr="001E329F">
        <w:rPr>
          <w:rFonts w:ascii="Verdana" w:hAnsi="Verdana"/>
          <w:color w:val="000000"/>
          <w:sz w:val="20"/>
        </w:rPr>
        <w:t> </w:t>
      </w:r>
      <w:r w:rsidRPr="001E329F">
        <w:rPr>
          <w:rFonts w:ascii="Verdana" w:hAnsi="Verdana"/>
          <w:color w:val="000000"/>
          <w:sz w:val="20"/>
          <w:lang w:val="ru-RU"/>
        </w:rPr>
        <w:t>талонами сыт-умыт не</w:t>
      </w:r>
      <w:r w:rsidRPr="001E329F">
        <w:rPr>
          <w:rFonts w:ascii="Verdana" w:hAnsi="Verdana"/>
          <w:color w:val="000000"/>
          <w:sz w:val="20"/>
        </w:rPr>
        <w:t> </w:t>
      </w:r>
      <w:r w:rsidRPr="001E329F">
        <w:rPr>
          <w:rFonts w:ascii="Verdana" w:hAnsi="Verdana"/>
          <w:color w:val="000000"/>
          <w:sz w:val="20"/>
          <w:lang w:val="ru-RU"/>
        </w:rPr>
        <w:t>будешь, а</w:t>
      </w:r>
      <w:r w:rsidRPr="001E329F">
        <w:rPr>
          <w:rFonts w:ascii="Verdana" w:hAnsi="Verdana"/>
          <w:color w:val="000000"/>
          <w:sz w:val="20"/>
        </w:rPr>
        <w:t> </w:t>
      </w:r>
      <w:r w:rsidRPr="001E329F">
        <w:rPr>
          <w:rFonts w:ascii="Verdana" w:hAnsi="Verdana"/>
          <w:color w:val="000000"/>
          <w:sz w:val="20"/>
          <w:lang w:val="ru-RU"/>
        </w:rPr>
        <w:t>муки и</w:t>
      </w:r>
      <w:r w:rsidRPr="001E329F">
        <w:rPr>
          <w:rFonts w:ascii="Verdana" w:hAnsi="Verdana"/>
          <w:color w:val="000000"/>
          <w:sz w:val="20"/>
        </w:rPr>
        <w:t> </w:t>
      </w:r>
      <w:r w:rsidRPr="001E329F">
        <w:rPr>
          <w:rFonts w:ascii="Verdana" w:hAnsi="Verdana"/>
          <w:color w:val="000000"/>
          <w:sz w:val="20"/>
          <w:lang w:val="ru-RU"/>
        </w:rPr>
        <w:t>мыла, спичек и</w:t>
      </w:r>
      <w:r w:rsidRPr="001E329F">
        <w:rPr>
          <w:rFonts w:ascii="Verdana" w:hAnsi="Verdana"/>
          <w:color w:val="000000"/>
          <w:sz w:val="20"/>
        </w:rPr>
        <w:t> </w:t>
      </w:r>
      <w:r w:rsidRPr="001E329F">
        <w:rPr>
          <w:rFonts w:ascii="Verdana" w:hAnsi="Verdana"/>
          <w:color w:val="000000"/>
          <w:sz w:val="20"/>
          <w:lang w:val="ru-RU"/>
        </w:rPr>
        <w:t>хлеба с</w:t>
      </w:r>
      <w:r w:rsidRPr="001E329F">
        <w:rPr>
          <w:rFonts w:ascii="Verdana" w:hAnsi="Verdana"/>
          <w:color w:val="000000"/>
          <w:sz w:val="20"/>
        </w:rPr>
        <w:t> </w:t>
      </w:r>
      <w:r w:rsidRPr="001E329F">
        <w:rPr>
          <w:rFonts w:ascii="Verdana" w:hAnsi="Verdana"/>
          <w:color w:val="000000"/>
          <w:sz w:val="20"/>
          <w:lang w:val="ru-RU"/>
        </w:rPr>
        <w:t>началом эпидемии не</w:t>
      </w:r>
      <w:r w:rsidRPr="001E329F">
        <w:rPr>
          <w:rFonts w:ascii="Verdana" w:hAnsi="Verdana"/>
          <w:color w:val="000000"/>
          <w:sz w:val="20"/>
        </w:rPr>
        <w:t> </w:t>
      </w:r>
      <w:r w:rsidRPr="001E329F">
        <w:rPr>
          <w:rFonts w:ascii="Verdana" w:hAnsi="Verdana"/>
          <w:color w:val="000000"/>
          <w:sz w:val="20"/>
          <w:lang w:val="ru-RU"/>
        </w:rPr>
        <w:t>стало хватать не</w:t>
      </w:r>
      <w:r w:rsidRPr="001E329F">
        <w:rPr>
          <w:rFonts w:ascii="Verdana" w:hAnsi="Verdana"/>
          <w:color w:val="000000"/>
          <w:sz w:val="20"/>
        </w:rPr>
        <w:t> </w:t>
      </w:r>
      <w:r w:rsidRPr="001E329F">
        <w:rPr>
          <w:rFonts w:ascii="Verdana" w:hAnsi="Verdana"/>
          <w:color w:val="000000"/>
          <w:sz w:val="20"/>
          <w:lang w:val="ru-RU"/>
        </w:rPr>
        <w:t>то что на</w:t>
      </w:r>
      <w:r w:rsidRPr="001E329F">
        <w:rPr>
          <w:rFonts w:ascii="Verdana" w:hAnsi="Verdana"/>
          <w:color w:val="000000"/>
          <w:sz w:val="20"/>
        </w:rPr>
        <w:t> </w:t>
      </w:r>
      <w:r w:rsidRPr="001E329F">
        <w:rPr>
          <w:rFonts w:ascii="Verdana" w:hAnsi="Verdana"/>
          <w:color w:val="000000"/>
          <w:sz w:val="20"/>
          <w:lang w:val="ru-RU"/>
        </w:rPr>
        <w:t>нормальные, но</w:t>
      </w:r>
      <w:r w:rsidRPr="001E329F">
        <w:rPr>
          <w:rFonts w:ascii="Verdana" w:hAnsi="Verdana"/>
          <w:color w:val="000000"/>
          <w:sz w:val="20"/>
        </w:rPr>
        <w:t> </w:t>
      </w:r>
      <w:r w:rsidRPr="001E329F">
        <w:rPr>
          <w:rFonts w:ascii="Verdana" w:hAnsi="Verdana"/>
          <w:color w:val="000000"/>
          <w:sz w:val="20"/>
          <w:lang w:val="ru-RU"/>
        </w:rPr>
        <w:t>даже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самые усеченные потребности. Подвоза нет. Пришлось-таки становиться в</w:t>
      </w:r>
      <w:r w:rsidRPr="001E329F">
        <w:rPr>
          <w:rFonts w:ascii="Verdana" w:hAnsi="Verdana"/>
          <w:color w:val="000000"/>
          <w:sz w:val="20"/>
        </w:rPr>
        <w:t> </w:t>
      </w:r>
      <w:r w:rsidRPr="001E329F">
        <w:rPr>
          <w:rFonts w:ascii="Verdana" w:hAnsi="Verdana"/>
          <w:color w:val="000000"/>
          <w:sz w:val="20"/>
          <w:lang w:val="ru-RU"/>
        </w:rPr>
        <w:t>очередь.</w:t>
      </w:r>
    </w:p>
    <w:p w14:paraId="79571D0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Магазин открыли перед самым обедом. Сейчас</w:t>
      </w:r>
      <w:r w:rsidRPr="001E329F">
        <w:rPr>
          <w:rFonts w:ascii="Verdana" w:hAnsi="Verdana"/>
          <w:color w:val="000000"/>
          <w:sz w:val="20"/>
        </w:rPr>
        <w:t> </w:t>
      </w:r>
      <w:r w:rsidRPr="001E329F">
        <w:rPr>
          <w:rFonts w:ascii="Verdana" w:hAnsi="Verdana"/>
          <w:color w:val="000000"/>
          <w:sz w:val="20"/>
          <w:lang w:val="ru-RU"/>
        </w:rPr>
        <w:t>же откуда-то из-за угла с</w:t>
      </w:r>
      <w:r w:rsidRPr="001E329F">
        <w:rPr>
          <w:rFonts w:ascii="Verdana" w:hAnsi="Verdana"/>
          <w:color w:val="000000"/>
          <w:sz w:val="20"/>
        </w:rPr>
        <w:t> </w:t>
      </w:r>
      <w:r w:rsidRPr="001E329F">
        <w:rPr>
          <w:rFonts w:ascii="Verdana" w:hAnsi="Verdana"/>
          <w:color w:val="000000"/>
          <w:sz w:val="20"/>
          <w:lang w:val="ru-RU"/>
        </w:rPr>
        <w:t>ревом налетела толпа посторонних и, не</w:t>
      </w:r>
      <w:r w:rsidRPr="001E329F">
        <w:rPr>
          <w:rFonts w:ascii="Verdana" w:hAnsi="Verdana"/>
          <w:color w:val="000000"/>
          <w:sz w:val="20"/>
        </w:rPr>
        <w:t> </w:t>
      </w:r>
      <w:r w:rsidRPr="001E329F">
        <w:rPr>
          <w:rFonts w:ascii="Verdana" w:hAnsi="Verdana"/>
          <w:color w:val="000000"/>
          <w:sz w:val="20"/>
          <w:lang w:val="ru-RU"/>
        </w:rPr>
        <w:t>обращая внимания на</w:t>
      </w:r>
      <w:r w:rsidRPr="001E329F">
        <w:rPr>
          <w:rFonts w:ascii="Verdana" w:hAnsi="Verdana"/>
          <w:color w:val="000000"/>
          <w:sz w:val="20"/>
        </w:rPr>
        <w:t> </w:t>
      </w:r>
      <w:r w:rsidRPr="001E329F">
        <w:rPr>
          <w:rFonts w:ascii="Verdana" w:hAnsi="Verdana"/>
          <w:color w:val="000000"/>
          <w:sz w:val="20"/>
          <w:lang w:val="ru-RU"/>
        </w:rPr>
        <w:t>очередь, пошла на</w:t>
      </w:r>
      <w:r w:rsidRPr="001E329F">
        <w:rPr>
          <w:rFonts w:ascii="Verdana" w:hAnsi="Verdana"/>
          <w:color w:val="000000"/>
          <w:sz w:val="20"/>
        </w:rPr>
        <w:t> </w:t>
      </w:r>
      <w:r w:rsidRPr="001E329F">
        <w:rPr>
          <w:rFonts w:ascii="Verdana" w:hAnsi="Verdana"/>
          <w:color w:val="000000"/>
          <w:sz w:val="20"/>
          <w:lang w:val="ru-RU"/>
        </w:rPr>
        <w:t>штурм дверей. Какого-то мужика, обеими руками сжимавшего огромную охапку талонов, подняли над головами и</w:t>
      </w:r>
      <w:r w:rsidRPr="001E329F">
        <w:rPr>
          <w:rFonts w:ascii="Verdana" w:hAnsi="Verdana"/>
          <w:color w:val="000000"/>
          <w:sz w:val="20"/>
        </w:rPr>
        <w:t> </w:t>
      </w:r>
      <w:r w:rsidRPr="001E329F">
        <w:rPr>
          <w:rFonts w:ascii="Verdana" w:hAnsi="Verdana"/>
          <w:color w:val="000000"/>
          <w:sz w:val="20"/>
          <w:lang w:val="ru-RU"/>
        </w:rPr>
        <w:t>забросили в</w:t>
      </w:r>
      <w:r w:rsidRPr="001E329F">
        <w:rPr>
          <w:rFonts w:ascii="Verdana" w:hAnsi="Verdana"/>
          <w:color w:val="000000"/>
          <w:sz w:val="20"/>
        </w:rPr>
        <w:t> </w:t>
      </w:r>
      <w:r w:rsidRPr="001E329F">
        <w:rPr>
          <w:rFonts w:ascii="Verdana" w:hAnsi="Verdana"/>
          <w:color w:val="000000"/>
          <w:sz w:val="20"/>
          <w:lang w:val="ru-RU"/>
        </w:rPr>
        <w:t>магазин. Оттуда мешками пошла крупа. Трое человек штабелевали мешки на</w:t>
      </w:r>
      <w:r w:rsidRPr="001E329F">
        <w:rPr>
          <w:rFonts w:ascii="Verdana" w:hAnsi="Verdana"/>
          <w:color w:val="000000"/>
          <w:sz w:val="20"/>
        </w:rPr>
        <w:t> </w:t>
      </w:r>
      <w:r w:rsidRPr="001E329F">
        <w:rPr>
          <w:rFonts w:ascii="Verdana" w:hAnsi="Verdana"/>
          <w:color w:val="000000"/>
          <w:sz w:val="20"/>
          <w:lang w:val="ru-RU"/>
        </w:rPr>
        <w:t>газоне, еще пятеро</w:t>
      </w:r>
      <w:r w:rsidRPr="001E329F">
        <w:rPr>
          <w:rFonts w:ascii="Verdana" w:hAnsi="Verdana"/>
          <w:color w:val="000000"/>
          <w:sz w:val="20"/>
        </w:rPr>
        <w:t> </w:t>
      </w:r>
      <w:r w:rsidRPr="001E329F">
        <w:rPr>
          <w:rFonts w:ascii="Verdana" w:hAnsi="Verdana"/>
          <w:color w:val="000000"/>
          <w:sz w:val="20"/>
          <w:lang w:val="ru-RU"/>
        </w:rPr>
        <w:t>— охраняли подступы.</w:t>
      </w:r>
    </w:p>
    <w:p w14:paraId="1E00B17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Народ взвыл. Задние надавили на</w:t>
      </w:r>
      <w:r w:rsidRPr="001E329F">
        <w:rPr>
          <w:rFonts w:ascii="Verdana" w:hAnsi="Verdana"/>
          <w:color w:val="000000"/>
          <w:sz w:val="20"/>
        </w:rPr>
        <w:t> </w:t>
      </w:r>
      <w:r w:rsidRPr="001E329F">
        <w:rPr>
          <w:rFonts w:ascii="Verdana" w:hAnsi="Verdana"/>
          <w:color w:val="000000"/>
          <w:sz w:val="20"/>
          <w:lang w:val="ru-RU"/>
        </w:rPr>
        <w:t>передних, в</w:t>
      </w:r>
      <w:r w:rsidRPr="001E329F">
        <w:rPr>
          <w:rFonts w:ascii="Verdana" w:hAnsi="Verdana"/>
          <w:color w:val="000000"/>
          <w:sz w:val="20"/>
        </w:rPr>
        <w:t> </w:t>
      </w:r>
      <w:r w:rsidRPr="001E329F">
        <w:rPr>
          <w:rFonts w:ascii="Verdana" w:hAnsi="Verdana"/>
          <w:color w:val="000000"/>
          <w:sz w:val="20"/>
          <w:lang w:val="ru-RU"/>
        </w:rPr>
        <w:t>дверях произошла короткая свалка, волна отхлынула было, но</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навалилась с</w:t>
      </w:r>
      <w:r w:rsidRPr="001E329F">
        <w:rPr>
          <w:rFonts w:ascii="Verdana" w:hAnsi="Verdana"/>
          <w:color w:val="000000"/>
          <w:sz w:val="20"/>
        </w:rPr>
        <w:t> </w:t>
      </w:r>
      <w:r w:rsidRPr="001E329F">
        <w:rPr>
          <w:rFonts w:ascii="Verdana" w:hAnsi="Verdana"/>
          <w:color w:val="000000"/>
          <w:sz w:val="20"/>
          <w:lang w:val="ru-RU"/>
        </w:rPr>
        <w:t>новой силой, и</w:t>
      </w:r>
      <w:r w:rsidRPr="001E329F">
        <w:rPr>
          <w:rFonts w:ascii="Verdana" w:hAnsi="Verdana"/>
          <w:color w:val="000000"/>
          <w:sz w:val="20"/>
        </w:rPr>
        <w:t> </w:t>
      </w:r>
      <w:r w:rsidRPr="001E329F">
        <w:rPr>
          <w:rFonts w:ascii="Verdana" w:hAnsi="Verdana"/>
          <w:color w:val="000000"/>
          <w:sz w:val="20"/>
          <w:lang w:val="ru-RU"/>
        </w:rPr>
        <w:t>очередь вдруг с</w:t>
      </w:r>
      <w:r w:rsidRPr="001E329F">
        <w:rPr>
          <w:rFonts w:ascii="Verdana" w:hAnsi="Verdana"/>
          <w:color w:val="000000"/>
          <w:sz w:val="20"/>
        </w:rPr>
        <w:t> </w:t>
      </w:r>
      <w:r w:rsidRPr="001E329F">
        <w:rPr>
          <w:rFonts w:ascii="Verdana" w:hAnsi="Verdana"/>
          <w:color w:val="000000"/>
          <w:sz w:val="20"/>
          <w:lang w:val="ru-RU"/>
        </w:rPr>
        <w:t>нехорошей быстротой пошла вперед. Зажатого со</w:t>
      </w:r>
      <w:r w:rsidRPr="001E329F">
        <w:rPr>
          <w:rFonts w:ascii="Verdana" w:hAnsi="Verdana"/>
          <w:color w:val="000000"/>
          <w:sz w:val="20"/>
        </w:rPr>
        <w:t> </w:t>
      </w:r>
      <w:r w:rsidRPr="001E329F">
        <w:rPr>
          <w:rFonts w:ascii="Verdana" w:hAnsi="Verdana"/>
          <w:color w:val="000000"/>
          <w:sz w:val="20"/>
          <w:lang w:val="ru-RU"/>
        </w:rPr>
        <w:t>всех сторон Олега внесли на</w:t>
      </w:r>
      <w:r w:rsidRPr="001E329F">
        <w:rPr>
          <w:rFonts w:ascii="Verdana" w:hAnsi="Verdana"/>
          <w:color w:val="000000"/>
          <w:sz w:val="20"/>
        </w:rPr>
        <w:t> </w:t>
      </w:r>
      <w:r w:rsidRPr="001E329F">
        <w:rPr>
          <w:rFonts w:ascii="Verdana" w:hAnsi="Verdana"/>
          <w:color w:val="000000"/>
          <w:sz w:val="20"/>
          <w:lang w:val="ru-RU"/>
        </w:rPr>
        <w:t>крыльцо, где под ноги попалось что-то живое, дергающееся, в</w:t>
      </w:r>
      <w:r w:rsidRPr="001E329F">
        <w:rPr>
          <w:rFonts w:ascii="Verdana" w:hAnsi="Verdana"/>
          <w:color w:val="000000"/>
          <w:sz w:val="20"/>
        </w:rPr>
        <w:t> </w:t>
      </w:r>
      <w:r w:rsidRPr="001E329F">
        <w:rPr>
          <w:rFonts w:ascii="Verdana" w:hAnsi="Verdana"/>
          <w:color w:val="000000"/>
          <w:sz w:val="20"/>
          <w:lang w:val="ru-RU"/>
        </w:rPr>
        <w:t>дверях стиснули так, что крикнуть не</w:t>
      </w:r>
      <w:r w:rsidRPr="001E329F">
        <w:rPr>
          <w:rFonts w:ascii="Verdana" w:hAnsi="Verdana"/>
          <w:color w:val="000000"/>
          <w:sz w:val="20"/>
        </w:rPr>
        <w:t> </w:t>
      </w:r>
      <w:r w:rsidRPr="001E329F">
        <w:rPr>
          <w:rFonts w:ascii="Verdana" w:hAnsi="Verdana"/>
          <w:color w:val="000000"/>
          <w:sz w:val="20"/>
          <w:lang w:val="ru-RU"/>
        </w:rPr>
        <w:t>хватило</w:t>
      </w:r>
      <w:r w:rsidRPr="001E329F">
        <w:rPr>
          <w:rFonts w:ascii="Verdana" w:hAnsi="Verdana"/>
          <w:color w:val="000000"/>
          <w:sz w:val="20"/>
        </w:rPr>
        <w:t> </w:t>
      </w:r>
      <w:r w:rsidRPr="001E329F">
        <w:rPr>
          <w:rFonts w:ascii="Verdana" w:hAnsi="Verdana"/>
          <w:color w:val="000000"/>
          <w:sz w:val="20"/>
          <w:lang w:val="ru-RU"/>
        </w:rPr>
        <w:t>бы воздуха, и, наконец, запихнули в</w:t>
      </w:r>
      <w:r w:rsidRPr="001E329F">
        <w:rPr>
          <w:rFonts w:ascii="Verdana" w:hAnsi="Verdana"/>
          <w:color w:val="000000"/>
          <w:sz w:val="20"/>
        </w:rPr>
        <w:t> </w:t>
      </w:r>
      <w:r w:rsidRPr="001E329F">
        <w:rPr>
          <w:rFonts w:ascii="Verdana" w:hAnsi="Verdana"/>
          <w:color w:val="000000"/>
          <w:sz w:val="20"/>
          <w:lang w:val="ru-RU"/>
        </w:rPr>
        <w:t>магазин. Здесь в</w:t>
      </w:r>
      <w:r w:rsidRPr="001E329F">
        <w:rPr>
          <w:rFonts w:ascii="Verdana" w:hAnsi="Verdana"/>
          <w:color w:val="000000"/>
          <w:sz w:val="20"/>
        </w:rPr>
        <w:t> </w:t>
      </w:r>
      <w:r w:rsidRPr="001E329F">
        <w:rPr>
          <w:rFonts w:ascii="Verdana" w:hAnsi="Verdana"/>
          <w:color w:val="000000"/>
          <w:sz w:val="20"/>
          <w:lang w:val="ru-RU"/>
        </w:rPr>
        <w:t>груде шевелящихся тел еще мелькали обломки сметенного толпой прилавка и</w:t>
      </w:r>
      <w:r w:rsidRPr="001E329F">
        <w:rPr>
          <w:rFonts w:ascii="Verdana" w:hAnsi="Verdana"/>
          <w:color w:val="000000"/>
          <w:sz w:val="20"/>
        </w:rPr>
        <w:t> </w:t>
      </w:r>
      <w:r w:rsidRPr="001E329F">
        <w:rPr>
          <w:rFonts w:ascii="Verdana" w:hAnsi="Verdana"/>
          <w:color w:val="000000"/>
          <w:sz w:val="20"/>
          <w:lang w:val="ru-RU"/>
        </w:rPr>
        <w:t>разорванные в</w:t>
      </w:r>
      <w:r w:rsidRPr="001E329F">
        <w:rPr>
          <w:rFonts w:ascii="Verdana" w:hAnsi="Verdana"/>
          <w:color w:val="000000"/>
          <w:sz w:val="20"/>
        </w:rPr>
        <w:t> </w:t>
      </w:r>
      <w:r w:rsidRPr="001E329F">
        <w:rPr>
          <w:rFonts w:ascii="Verdana" w:hAnsi="Verdana"/>
          <w:color w:val="000000"/>
          <w:sz w:val="20"/>
          <w:lang w:val="ru-RU"/>
        </w:rPr>
        <w:t>клочья мешки. Крупа устилала пол, а</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ней в</w:t>
      </w:r>
      <w:r w:rsidRPr="001E329F">
        <w:rPr>
          <w:rFonts w:ascii="Verdana" w:hAnsi="Verdana"/>
          <w:color w:val="000000"/>
          <w:sz w:val="20"/>
        </w:rPr>
        <w:t> </w:t>
      </w:r>
      <w:r w:rsidRPr="001E329F">
        <w:rPr>
          <w:rFonts w:ascii="Verdana" w:hAnsi="Verdana"/>
          <w:color w:val="000000"/>
          <w:sz w:val="20"/>
          <w:lang w:val="ru-RU"/>
        </w:rPr>
        <w:t>два слоя копошились люди. Олег полез было в</w:t>
      </w:r>
      <w:r w:rsidRPr="001E329F">
        <w:rPr>
          <w:rFonts w:ascii="Verdana" w:hAnsi="Verdana"/>
          <w:color w:val="000000"/>
          <w:sz w:val="20"/>
        </w:rPr>
        <w:t> </w:t>
      </w:r>
      <w:r w:rsidRPr="001E329F">
        <w:rPr>
          <w:rFonts w:ascii="Verdana" w:hAnsi="Verdana"/>
          <w:color w:val="000000"/>
          <w:sz w:val="20"/>
          <w:lang w:val="ru-RU"/>
        </w:rPr>
        <w:t>карман за</w:t>
      </w:r>
      <w:r w:rsidRPr="001E329F">
        <w:rPr>
          <w:rFonts w:ascii="Verdana" w:hAnsi="Verdana"/>
          <w:color w:val="000000"/>
          <w:sz w:val="20"/>
        </w:rPr>
        <w:t> </w:t>
      </w:r>
      <w:r w:rsidRPr="001E329F">
        <w:rPr>
          <w:rFonts w:ascii="Verdana" w:hAnsi="Verdana"/>
          <w:color w:val="000000"/>
          <w:sz w:val="20"/>
          <w:lang w:val="ru-RU"/>
        </w:rPr>
        <w:t>сумкой, но</w:t>
      </w:r>
      <w:r w:rsidRPr="001E329F">
        <w:rPr>
          <w:rFonts w:ascii="Verdana" w:hAnsi="Verdana"/>
          <w:color w:val="000000"/>
          <w:sz w:val="20"/>
        </w:rPr>
        <w:t> </w:t>
      </w:r>
      <w:r w:rsidRPr="001E329F">
        <w:rPr>
          <w:rFonts w:ascii="Verdana" w:hAnsi="Verdana"/>
          <w:color w:val="000000"/>
          <w:sz w:val="20"/>
          <w:lang w:val="ru-RU"/>
        </w:rPr>
        <w:t>ее не</w:t>
      </w:r>
      <w:r w:rsidRPr="001E329F">
        <w:rPr>
          <w:rFonts w:ascii="Verdana" w:hAnsi="Verdana"/>
          <w:color w:val="000000"/>
          <w:sz w:val="20"/>
        </w:rPr>
        <w:t> </w:t>
      </w:r>
      <w:r w:rsidRPr="001E329F">
        <w:rPr>
          <w:rFonts w:ascii="Verdana" w:hAnsi="Verdana"/>
          <w:color w:val="000000"/>
          <w:sz w:val="20"/>
          <w:lang w:val="ru-RU"/>
        </w:rPr>
        <w:t>оказалось, наверное, вытряхнули в</w:t>
      </w:r>
      <w:r w:rsidRPr="001E329F">
        <w:rPr>
          <w:rFonts w:ascii="Verdana" w:hAnsi="Verdana"/>
          <w:color w:val="000000"/>
          <w:sz w:val="20"/>
        </w:rPr>
        <w:t> </w:t>
      </w:r>
      <w:r w:rsidRPr="001E329F">
        <w:rPr>
          <w:rFonts w:ascii="Verdana" w:hAnsi="Verdana"/>
          <w:color w:val="000000"/>
          <w:sz w:val="20"/>
          <w:lang w:val="ru-RU"/>
        </w:rPr>
        <w:t>давке. Однако, раздумывать было некогда, он рванул за</w:t>
      </w:r>
      <w:r w:rsidRPr="001E329F">
        <w:rPr>
          <w:rFonts w:ascii="Verdana" w:hAnsi="Verdana"/>
          <w:color w:val="000000"/>
          <w:sz w:val="20"/>
        </w:rPr>
        <w:t> </w:t>
      </w:r>
      <w:r w:rsidRPr="001E329F">
        <w:rPr>
          <w:rFonts w:ascii="Verdana" w:hAnsi="Verdana"/>
          <w:color w:val="000000"/>
          <w:sz w:val="20"/>
          <w:lang w:val="ru-RU"/>
        </w:rPr>
        <w:t>плечи одного из</w:t>
      </w:r>
      <w:r w:rsidRPr="001E329F">
        <w:rPr>
          <w:rFonts w:ascii="Verdana" w:hAnsi="Verdana"/>
          <w:color w:val="000000"/>
          <w:sz w:val="20"/>
        </w:rPr>
        <w:t> </w:t>
      </w:r>
      <w:r w:rsidRPr="001E329F">
        <w:rPr>
          <w:rFonts w:ascii="Verdana" w:hAnsi="Verdana"/>
          <w:color w:val="000000"/>
          <w:sz w:val="20"/>
          <w:lang w:val="ru-RU"/>
        </w:rPr>
        <w:t>ползавших, втиснулся вместо него и</w:t>
      </w:r>
      <w:r w:rsidRPr="001E329F">
        <w:rPr>
          <w:rFonts w:ascii="Verdana" w:hAnsi="Verdana"/>
          <w:color w:val="000000"/>
          <w:sz w:val="20"/>
        </w:rPr>
        <w:t> </w:t>
      </w:r>
      <w:r w:rsidRPr="001E329F">
        <w:rPr>
          <w:rFonts w:ascii="Verdana" w:hAnsi="Verdana"/>
          <w:color w:val="000000"/>
          <w:sz w:val="20"/>
          <w:lang w:val="ru-RU"/>
        </w:rPr>
        <w:t>принялся подгребать крупу под себя...</w:t>
      </w:r>
    </w:p>
    <w:p w14:paraId="1BA3FC1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7D0BC9F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Сегодня в</w:t>
      </w:r>
      <w:r w:rsidRPr="001E329F">
        <w:rPr>
          <w:rFonts w:ascii="Verdana" w:hAnsi="Verdana"/>
          <w:color w:val="000000"/>
          <w:sz w:val="20"/>
        </w:rPr>
        <w:t> </w:t>
      </w:r>
      <w:r w:rsidRPr="001E329F">
        <w:rPr>
          <w:rFonts w:ascii="Verdana" w:hAnsi="Verdana"/>
          <w:color w:val="000000"/>
          <w:sz w:val="20"/>
          <w:lang w:val="ru-RU"/>
        </w:rPr>
        <w:t>школе опять покойника гоняли,</w:t>
      </w:r>
      <w:r w:rsidRPr="001E329F">
        <w:rPr>
          <w:rFonts w:ascii="Verdana" w:hAnsi="Verdana"/>
          <w:color w:val="000000"/>
          <w:sz w:val="20"/>
        </w:rPr>
        <w:t> </w:t>
      </w:r>
      <w:r w:rsidRPr="001E329F">
        <w:rPr>
          <w:rFonts w:ascii="Verdana" w:hAnsi="Verdana"/>
          <w:color w:val="000000"/>
          <w:sz w:val="20"/>
          <w:lang w:val="ru-RU"/>
        </w:rPr>
        <w:t>— сказал Пашка, уплетая кашу.</w:t>
      </w:r>
    </w:p>
    <w:p w14:paraId="4850C68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Зачем</w:t>
      </w:r>
      <w:r w:rsidRPr="001E329F">
        <w:rPr>
          <w:rFonts w:ascii="Verdana" w:hAnsi="Verdana"/>
          <w:color w:val="000000"/>
          <w:sz w:val="20"/>
        </w:rPr>
        <w:t> </w:t>
      </w:r>
      <w:r w:rsidRPr="001E329F">
        <w:rPr>
          <w:rFonts w:ascii="Verdana" w:hAnsi="Verdana"/>
          <w:color w:val="000000"/>
          <w:sz w:val="20"/>
          <w:lang w:val="ru-RU"/>
        </w:rPr>
        <w:t>же его гонять?</w:t>
      </w:r>
      <w:r w:rsidRPr="001E329F">
        <w:rPr>
          <w:rFonts w:ascii="Verdana" w:hAnsi="Verdana"/>
          <w:color w:val="000000"/>
          <w:sz w:val="20"/>
        </w:rPr>
        <w:t> </w:t>
      </w:r>
      <w:r w:rsidRPr="001E329F">
        <w:rPr>
          <w:rFonts w:ascii="Verdana" w:hAnsi="Verdana"/>
          <w:color w:val="000000"/>
          <w:sz w:val="20"/>
          <w:lang w:val="ru-RU"/>
        </w:rPr>
        <w:t>— Олег отложил газету и</w:t>
      </w:r>
      <w:r w:rsidRPr="001E329F">
        <w:rPr>
          <w:rFonts w:ascii="Verdana" w:hAnsi="Verdana"/>
          <w:color w:val="000000"/>
          <w:sz w:val="20"/>
        </w:rPr>
        <w:t> </w:t>
      </w:r>
      <w:r w:rsidRPr="001E329F">
        <w:rPr>
          <w:rFonts w:ascii="Verdana" w:hAnsi="Verdana"/>
          <w:color w:val="000000"/>
          <w:sz w:val="20"/>
          <w:lang w:val="ru-RU"/>
        </w:rPr>
        <w:t>строго посмотрел на</w:t>
      </w:r>
      <w:r w:rsidRPr="001E329F">
        <w:rPr>
          <w:rFonts w:ascii="Verdana" w:hAnsi="Verdana"/>
          <w:color w:val="000000"/>
          <w:sz w:val="20"/>
        </w:rPr>
        <w:t> </w:t>
      </w:r>
      <w:r w:rsidRPr="001E329F">
        <w:rPr>
          <w:rFonts w:ascii="Verdana" w:hAnsi="Verdana"/>
          <w:color w:val="000000"/>
          <w:sz w:val="20"/>
          <w:lang w:val="ru-RU"/>
        </w:rPr>
        <w:t>сына.</w:t>
      </w:r>
      <w:r w:rsidRPr="001E329F">
        <w:rPr>
          <w:rFonts w:ascii="Verdana" w:hAnsi="Verdana"/>
          <w:color w:val="000000"/>
          <w:sz w:val="20"/>
        </w:rPr>
        <w:t> </w:t>
      </w:r>
      <w:r w:rsidRPr="001E329F">
        <w:rPr>
          <w:rFonts w:ascii="Verdana" w:hAnsi="Verdana"/>
          <w:color w:val="000000"/>
          <w:sz w:val="20"/>
          <w:lang w:val="ru-RU"/>
        </w:rPr>
        <w:t>— Он ведь не</w:t>
      </w:r>
      <w:r w:rsidRPr="001E329F">
        <w:rPr>
          <w:rFonts w:ascii="Verdana" w:hAnsi="Verdana"/>
          <w:color w:val="000000"/>
          <w:sz w:val="20"/>
        </w:rPr>
        <w:t> </w:t>
      </w:r>
      <w:r w:rsidRPr="001E329F">
        <w:rPr>
          <w:rFonts w:ascii="Verdana" w:hAnsi="Verdana"/>
          <w:color w:val="000000"/>
          <w:sz w:val="20"/>
          <w:lang w:val="ru-RU"/>
        </w:rPr>
        <w:t>виноват.</w:t>
      </w:r>
    </w:p>
    <w:p w14:paraId="5DDC03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чего он ходит? Заразу носит... Да и</w:t>
      </w:r>
      <w:r w:rsidRPr="001E329F">
        <w:rPr>
          <w:rFonts w:ascii="Verdana" w:hAnsi="Verdana"/>
          <w:color w:val="000000"/>
          <w:sz w:val="20"/>
        </w:rPr>
        <w:t> </w:t>
      </w:r>
      <w:r w:rsidRPr="001E329F">
        <w:rPr>
          <w:rFonts w:ascii="Verdana" w:hAnsi="Verdana"/>
          <w:color w:val="000000"/>
          <w:sz w:val="20"/>
          <w:lang w:val="ru-RU"/>
        </w:rPr>
        <w:t>зачем ему теперь школа?</w:t>
      </w:r>
    </w:p>
    <w:p w14:paraId="5C7A62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Если</w:t>
      </w:r>
      <w:r w:rsidRPr="001E329F">
        <w:rPr>
          <w:rFonts w:ascii="Verdana" w:hAnsi="Verdana"/>
          <w:color w:val="000000"/>
          <w:sz w:val="20"/>
        </w:rPr>
        <w:t> </w:t>
      </w:r>
      <w:r w:rsidRPr="001E329F">
        <w:rPr>
          <w:rFonts w:ascii="Verdana" w:hAnsi="Verdana"/>
          <w:color w:val="000000"/>
          <w:sz w:val="20"/>
          <w:lang w:val="ru-RU"/>
        </w:rPr>
        <w:t>бы к</w:t>
      </w:r>
      <w:r w:rsidRPr="001E329F">
        <w:rPr>
          <w:rFonts w:ascii="Verdana" w:hAnsi="Verdana"/>
          <w:color w:val="000000"/>
          <w:sz w:val="20"/>
        </w:rPr>
        <w:t> </w:t>
      </w:r>
      <w:r w:rsidRPr="001E329F">
        <w:rPr>
          <w:rFonts w:ascii="Verdana" w:hAnsi="Verdana"/>
          <w:color w:val="000000"/>
          <w:sz w:val="20"/>
          <w:lang w:val="ru-RU"/>
        </w:rPr>
        <w:t>ним не</w:t>
      </w:r>
      <w:r w:rsidRPr="001E329F">
        <w:rPr>
          <w:rFonts w:ascii="Verdana" w:hAnsi="Verdana"/>
          <w:color w:val="000000"/>
          <w:sz w:val="20"/>
        </w:rPr>
        <w:t> </w:t>
      </w:r>
      <w:r w:rsidRPr="001E329F">
        <w:rPr>
          <w:rFonts w:ascii="Verdana" w:hAnsi="Verdana"/>
          <w:color w:val="000000"/>
          <w:sz w:val="20"/>
          <w:lang w:val="ru-RU"/>
        </w:rPr>
        <w:t>лезли, никакой заразы</w:t>
      </w:r>
      <w:r w:rsidRPr="001E329F">
        <w:rPr>
          <w:rFonts w:ascii="Verdana" w:hAnsi="Verdana"/>
          <w:color w:val="000000"/>
          <w:sz w:val="20"/>
        </w:rPr>
        <w:t> </w:t>
      </w:r>
      <w:r w:rsidRPr="001E329F">
        <w:rPr>
          <w:rFonts w:ascii="Verdana" w:hAnsi="Verdana"/>
          <w:color w:val="000000"/>
          <w:sz w:val="20"/>
          <w:lang w:val="ru-RU"/>
        </w:rPr>
        <w:t>бы не</w:t>
      </w:r>
      <w:r w:rsidRPr="001E329F">
        <w:rPr>
          <w:rFonts w:ascii="Verdana" w:hAnsi="Verdana"/>
          <w:color w:val="000000"/>
          <w:sz w:val="20"/>
        </w:rPr>
        <w:t> </w:t>
      </w:r>
      <w:r w:rsidRPr="001E329F">
        <w:rPr>
          <w:rFonts w:ascii="Verdana" w:hAnsi="Verdana"/>
          <w:color w:val="000000"/>
          <w:sz w:val="20"/>
          <w:lang w:val="ru-RU"/>
        </w:rPr>
        <w:t>было,</w:t>
      </w:r>
      <w:r w:rsidRPr="001E329F">
        <w:rPr>
          <w:rFonts w:ascii="Verdana" w:hAnsi="Verdana"/>
          <w:color w:val="000000"/>
          <w:sz w:val="20"/>
        </w:rPr>
        <w:t> </w:t>
      </w:r>
      <w:r w:rsidRPr="001E329F">
        <w:rPr>
          <w:rFonts w:ascii="Verdana" w:hAnsi="Verdana"/>
          <w:color w:val="000000"/>
          <w:sz w:val="20"/>
          <w:lang w:val="ru-RU"/>
        </w:rPr>
        <w:t>— сказал Олег.</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то ваши балбесы устроят драку, носы раскровавят друг другу, а</w:t>
      </w:r>
      <w:r w:rsidRPr="001E329F">
        <w:rPr>
          <w:rFonts w:ascii="Verdana" w:hAnsi="Verdana"/>
          <w:color w:val="000000"/>
          <w:sz w:val="20"/>
        </w:rPr>
        <w:t> </w:t>
      </w:r>
      <w:r w:rsidRPr="001E329F">
        <w:rPr>
          <w:rFonts w:ascii="Verdana" w:hAnsi="Verdana"/>
          <w:color w:val="000000"/>
          <w:sz w:val="20"/>
          <w:lang w:val="ru-RU"/>
        </w:rPr>
        <w:t>врачи потом удивляются: как это в</w:t>
      </w:r>
      <w:r w:rsidRPr="001E329F">
        <w:rPr>
          <w:rFonts w:ascii="Verdana" w:hAnsi="Verdana"/>
          <w:color w:val="000000"/>
          <w:sz w:val="20"/>
        </w:rPr>
        <w:t> </w:t>
      </w:r>
      <w:r w:rsidRPr="001E329F">
        <w:rPr>
          <w:rFonts w:ascii="Verdana" w:hAnsi="Verdana"/>
          <w:color w:val="000000"/>
          <w:sz w:val="20"/>
          <w:lang w:val="ru-RU"/>
        </w:rPr>
        <w:t>школе вирус передается?</w:t>
      </w:r>
    </w:p>
    <w:p w14:paraId="5E2C2B2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Официально считалось, что ретровирус «СВС» или, попросту, покойницкий глаз, передается исключительно через кровь, и</w:t>
      </w:r>
      <w:r w:rsidRPr="001E329F">
        <w:rPr>
          <w:rFonts w:ascii="Verdana" w:hAnsi="Verdana"/>
          <w:color w:val="000000"/>
          <w:sz w:val="20"/>
        </w:rPr>
        <w:t> </w:t>
      </w:r>
      <w:r w:rsidRPr="001E329F">
        <w:rPr>
          <w:rFonts w:ascii="Verdana" w:hAnsi="Verdana"/>
          <w:color w:val="000000"/>
          <w:sz w:val="20"/>
          <w:lang w:val="ru-RU"/>
        </w:rPr>
        <w:t>носители его для окружающих не</w:t>
      </w:r>
      <w:r w:rsidRPr="001E329F">
        <w:rPr>
          <w:rFonts w:ascii="Verdana" w:hAnsi="Verdana"/>
          <w:color w:val="000000"/>
          <w:sz w:val="20"/>
        </w:rPr>
        <w:t> </w:t>
      </w:r>
      <w:r w:rsidRPr="001E329F">
        <w:rPr>
          <w:rFonts w:ascii="Verdana" w:hAnsi="Verdana"/>
          <w:color w:val="000000"/>
          <w:sz w:val="20"/>
          <w:lang w:val="ru-RU"/>
        </w:rPr>
        <w:t>опасны, если соблюдать кое-какие предосторожности. Но</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народе бытовало свое мнение на</w:t>
      </w:r>
      <w:r w:rsidRPr="001E329F">
        <w:rPr>
          <w:rFonts w:ascii="Verdana" w:hAnsi="Verdana"/>
          <w:color w:val="000000"/>
          <w:sz w:val="20"/>
        </w:rPr>
        <w:t> </w:t>
      </w:r>
      <w:r w:rsidRPr="001E329F">
        <w:rPr>
          <w:rFonts w:ascii="Verdana" w:hAnsi="Verdana"/>
          <w:color w:val="000000"/>
          <w:sz w:val="20"/>
          <w:lang w:val="ru-RU"/>
        </w:rPr>
        <w:t>этот счет. Зараженных звали покойниками и</w:t>
      </w:r>
      <w:r w:rsidRPr="001E329F">
        <w:rPr>
          <w:rFonts w:ascii="Verdana" w:hAnsi="Verdana"/>
          <w:color w:val="000000"/>
          <w:sz w:val="20"/>
        </w:rPr>
        <w:t> </w:t>
      </w:r>
      <w:r w:rsidRPr="001E329F">
        <w:rPr>
          <w:rFonts w:ascii="Verdana" w:hAnsi="Verdana"/>
          <w:color w:val="000000"/>
          <w:sz w:val="20"/>
          <w:lang w:val="ru-RU"/>
        </w:rPr>
        <w:t>падалью, старались избавиться от</w:t>
      </w:r>
      <w:r w:rsidRPr="001E329F">
        <w:rPr>
          <w:rFonts w:ascii="Verdana" w:hAnsi="Verdana"/>
          <w:color w:val="000000"/>
          <w:sz w:val="20"/>
        </w:rPr>
        <w:t> </w:t>
      </w:r>
      <w:r w:rsidRPr="001E329F">
        <w:rPr>
          <w:rFonts w:ascii="Verdana" w:hAnsi="Verdana"/>
          <w:color w:val="000000"/>
          <w:sz w:val="20"/>
          <w:lang w:val="ru-RU"/>
        </w:rPr>
        <w:t>них любыми средствами.</w:t>
      </w:r>
    </w:p>
    <w:p w14:paraId="5F80869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и</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 его гоняли?</w:t>
      </w:r>
      <w:r w:rsidRPr="001E329F">
        <w:rPr>
          <w:rFonts w:ascii="Verdana" w:hAnsi="Verdana"/>
          <w:color w:val="000000"/>
          <w:sz w:val="20"/>
        </w:rPr>
        <w:t> </w:t>
      </w:r>
      <w:r w:rsidRPr="001E329F">
        <w:rPr>
          <w:rFonts w:ascii="Verdana" w:hAnsi="Verdana"/>
          <w:color w:val="000000"/>
          <w:sz w:val="20"/>
          <w:lang w:val="ru-RU"/>
        </w:rPr>
        <w:t>— спросил Олег.</w:t>
      </w:r>
    </w:p>
    <w:p w14:paraId="60B7CEE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ихнем классе, когда узнали, сначала сговорились на</w:t>
      </w:r>
      <w:r w:rsidRPr="001E329F">
        <w:rPr>
          <w:rFonts w:ascii="Verdana" w:hAnsi="Verdana"/>
          <w:color w:val="000000"/>
          <w:sz w:val="20"/>
        </w:rPr>
        <w:t> </w:t>
      </w:r>
      <w:r w:rsidRPr="001E329F">
        <w:rPr>
          <w:rFonts w:ascii="Verdana" w:hAnsi="Verdana"/>
          <w:color w:val="000000"/>
          <w:sz w:val="20"/>
          <w:lang w:val="ru-RU"/>
        </w:rPr>
        <w:t>уроки не</w:t>
      </w:r>
      <w:r w:rsidRPr="001E329F">
        <w:rPr>
          <w:rFonts w:ascii="Verdana" w:hAnsi="Verdana"/>
          <w:color w:val="000000"/>
          <w:sz w:val="20"/>
        </w:rPr>
        <w:t> </w:t>
      </w:r>
      <w:r w:rsidRPr="001E329F">
        <w:rPr>
          <w:rFonts w:ascii="Verdana" w:hAnsi="Verdana"/>
          <w:color w:val="000000"/>
          <w:sz w:val="20"/>
          <w:lang w:val="ru-RU"/>
        </w:rPr>
        <w:t>идти, он один в</w:t>
      </w:r>
      <w:r w:rsidRPr="001E329F">
        <w:rPr>
          <w:rFonts w:ascii="Verdana" w:hAnsi="Verdana"/>
          <w:color w:val="000000"/>
          <w:sz w:val="20"/>
        </w:rPr>
        <w:t> </w:t>
      </w:r>
      <w:r w:rsidRPr="001E329F">
        <w:rPr>
          <w:rFonts w:ascii="Verdana" w:hAnsi="Verdana"/>
          <w:color w:val="000000"/>
          <w:sz w:val="20"/>
          <w:lang w:val="ru-RU"/>
        </w:rPr>
        <w:t>школу притащился. Училка, как увидела это, сразу все поняла и</w:t>
      </w:r>
      <w:r w:rsidRPr="001E329F">
        <w:rPr>
          <w:rFonts w:ascii="Verdana" w:hAnsi="Verdana"/>
          <w:color w:val="000000"/>
          <w:sz w:val="20"/>
        </w:rPr>
        <w:t> </w:t>
      </w:r>
      <w:r w:rsidRPr="001E329F">
        <w:rPr>
          <w:rFonts w:ascii="Verdana" w:hAnsi="Verdana"/>
          <w:color w:val="000000"/>
          <w:sz w:val="20"/>
          <w:lang w:val="ru-RU"/>
        </w:rPr>
        <w:t>тоже</w:t>
      </w:r>
      <w:r w:rsidRPr="001E329F">
        <w:rPr>
          <w:rFonts w:ascii="Verdana" w:hAnsi="Verdana"/>
          <w:color w:val="000000"/>
          <w:sz w:val="20"/>
        </w:rPr>
        <w:t> </w:t>
      </w:r>
      <w:r w:rsidRPr="001E329F">
        <w:rPr>
          <w:rFonts w:ascii="Verdana" w:hAnsi="Verdana"/>
          <w:color w:val="000000"/>
          <w:sz w:val="20"/>
          <w:lang w:val="ru-RU"/>
        </w:rPr>
        <w:t>— ходу. Ну, вышел он из</w:t>
      </w:r>
      <w:r w:rsidRPr="001E329F">
        <w:rPr>
          <w:rFonts w:ascii="Verdana" w:hAnsi="Verdana"/>
          <w:color w:val="000000"/>
          <w:sz w:val="20"/>
        </w:rPr>
        <w:t> </w:t>
      </w:r>
      <w:r w:rsidRPr="001E329F">
        <w:rPr>
          <w:rFonts w:ascii="Verdana" w:hAnsi="Verdana"/>
          <w:color w:val="000000"/>
          <w:sz w:val="20"/>
          <w:lang w:val="ru-RU"/>
        </w:rPr>
        <w:t>класса, а</w:t>
      </w:r>
      <w:r w:rsidRPr="001E329F">
        <w:rPr>
          <w:rFonts w:ascii="Verdana" w:hAnsi="Verdana"/>
          <w:color w:val="000000"/>
          <w:sz w:val="20"/>
        </w:rPr>
        <w:t> </w:t>
      </w:r>
      <w:r w:rsidRPr="001E329F">
        <w:rPr>
          <w:rFonts w:ascii="Verdana" w:hAnsi="Verdana"/>
          <w:color w:val="000000"/>
          <w:sz w:val="20"/>
          <w:lang w:val="ru-RU"/>
        </w:rPr>
        <w:t>там его уже ждали, кто с</w:t>
      </w:r>
      <w:r w:rsidRPr="001E329F">
        <w:rPr>
          <w:rFonts w:ascii="Verdana" w:hAnsi="Verdana"/>
          <w:color w:val="000000"/>
          <w:sz w:val="20"/>
        </w:rPr>
        <w:t> </w:t>
      </w:r>
      <w:r w:rsidRPr="001E329F">
        <w:rPr>
          <w:rFonts w:ascii="Verdana" w:hAnsi="Verdana"/>
          <w:color w:val="000000"/>
          <w:sz w:val="20"/>
          <w:lang w:val="ru-RU"/>
        </w:rPr>
        <w:t>палкой, кто камней набрал...</w:t>
      </w:r>
    </w:p>
    <w:p w14:paraId="068A61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Звери какие-то, а</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дети!</w:t>
      </w:r>
      <w:r w:rsidRPr="001E329F">
        <w:rPr>
          <w:rFonts w:ascii="Verdana" w:hAnsi="Verdana"/>
          <w:color w:val="000000"/>
          <w:sz w:val="20"/>
        </w:rPr>
        <w:t> </w:t>
      </w:r>
      <w:r w:rsidRPr="001E329F">
        <w:rPr>
          <w:rFonts w:ascii="Verdana" w:hAnsi="Verdana"/>
          <w:color w:val="000000"/>
          <w:sz w:val="20"/>
          <w:lang w:val="ru-RU"/>
        </w:rPr>
        <w:t>— возмутился Олег.</w:t>
      </w:r>
      <w:r w:rsidRPr="001E329F">
        <w:rPr>
          <w:rFonts w:ascii="Verdana" w:hAnsi="Verdana"/>
          <w:color w:val="000000"/>
          <w:sz w:val="20"/>
        </w:rPr>
        <w:t> </w:t>
      </w:r>
      <w:r w:rsidRPr="001E329F">
        <w:rPr>
          <w:rFonts w:ascii="Verdana" w:hAnsi="Verdana"/>
          <w:color w:val="000000"/>
          <w:sz w:val="20"/>
          <w:lang w:val="ru-RU"/>
        </w:rPr>
        <w:t>— Мать, ты слышишь?</w:t>
      </w:r>
    </w:p>
    <w:p w14:paraId="05C2619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кухню вошла</w:t>
      </w:r>
      <w:r w:rsidRPr="001E329F">
        <w:rPr>
          <w:rFonts w:ascii="Verdana" w:hAnsi="Verdana"/>
          <w:color w:val="000000"/>
          <w:sz w:val="20"/>
        </w:rPr>
        <w:t> </w:t>
      </w:r>
      <w:r w:rsidRPr="001E329F">
        <w:rPr>
          <w:rFonts w:ascii="Verdana" w:hAnsi="Verdana"/>
          <w:color w:val="000000"/>
          <w:sz w:val="20"/>
          <w:lang w:val="ru-RU"/>
        </w:rPr>
        <w:t>Зоя.</w:t>
      </w:r>
    </w:p>
    <w:p w14:paraId="0D27C4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Слышу, слышу. Неужели нельзя принять такой закон, чтобы всех выявленных сразу отправлять на</w:t>
      </w:r>
      <w:r w:rsidRPr="001E329F">
        <w:rPr>
          <w:rFonts w:ascii="Verdana" w:hAnsi="Verdana"/>
          <w:color w:val="000000"/>
          <w:sz w:val="20"/>
        </w:rPr>
        <w:t> </w:t>
      </w:r>
      <w:r w:rsidRPr="001E329F">
        <w:rPr>
          <w:rFonts w:ascii="Verdana" w:hAnsi="Verdana"/>
          <w:color w:val="000000"/>
          <w:sz w:val="20"/>
          <w:lang w:val="ru-RU"/>
        </w:rPr>
        <w:t>Базу?</w:t>
      </w:r>
    </w:p>
    <w:p w14:paraId="499D49F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да, корми их там...</w:t>
      </w:r>
      <w:r w:rsidRPr="001E329F">
        <w:rPr>
          <w:rFonts w:ascii="Verdana" w:hAnsi="Verdana"/>
          <w:color w:val="000000"/>
          <w:sz w:val="20"/>
        </w:rPr>
        <w:t> </w:t>
      </w:r>
      <w:r w:rsidRPr="001E329F">
        <w:rPr>
          <w:rFonts w:ascii="Verdana" w:hAnsi="Verdana"/>
          <w:color w:val="000000"/>
          <w:sz w:val="20"/>
          <w:lang w:val="ru-RU"/>
        </w:rPr>
        <w:t>— буркнул Олег. Он изо всех сил старался относиться к</w:t>
      </w:r>
      <w:r w:rsidRPr="001E329F">
        <w:rPr>
          <w:rFonts w:ascii="Verdana" w:hAnsi="Verdana"/>
          <w:color w:val="000000"/>
          <w:sz w:val="20"/>
        </w:rPr>
        <w:t> </w:t>
      </w:r>
      <w:r w:rsidRPr="001E329F">
        <w:rPr>
          <w:rFonts w:ascii="Verdana" w:hAnsi="Verdana"/>
          <w:color w:val="000000"/>
          <w:sz w:val="20"/>
          <w:lang w:val="ru-RU"/>
        </w:rPr>
        <w:t>покойникам, как все, но</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него пока плохо выходило. Не</w:t>
      </w:r>
      <w:r w:rsidRPr="001E329F">
        <w:rPr>
          <w:rFonts w:ascii="Verdana" w:hAnsi="Verdana"/>
          <w:color w:val="000000"/>
          <w:sz w:val="20"/>
        </w:rPr>
        <w:t> </w:t>
      </w:r>
      <w:r w:rsidRPr="001E329F">
        <w:rPr>
          <w:rFonts w:ascii="Verdana" w:hAnsi="Verdana"/>
          <w:color w:val="000000"/>
          <w:sz w:val="20"/>
          <w:lang w:val="ru-RU"/>
        </w:rPr>
        <w:t>то чтобы жалость овладевала им, скорее</w:t>
      </w:r>
      <w:r w:rsidRPr="001E329F">
        <w:rPr>
          <w:rFonts w:ascii="Verdana" w:hAnsi="Verdana"/>
          <w:color w:val="000000"/>
          <w:sz w:val="20"/>
        </w:rPr>
        <w:t> </w:t>
      </w:r>
      <w:r w:rsidRPr="001E329F">
        <w:rPr>
          <w:rFonts w:ascii="Verdana" w:hAnsi="Verdana"/>
          <w:color w:val="000000"/>
          <w:sz w:val="20"/>
          <w:lang w:val="ru-RU"/>
        </w:rPr>
        <w:t>— удивление. Он никак не</w:t>
      </w:r>
      <w:r w:rsidRPr="001E329F">
        <w:rPr>
          <w:rFonts w:ascii="Verdana" w:hAnsi="Verdana"/>
          <w:color w:val="000000"/>
          <w:sz w:val="20"/>
        </w:rPr>
        <w:t> </w:t>
      </w:r>
      <w:r w:rsidRPr="001E329F">
        <w:rPr>
          <w:rFonts w:ascii="Verdana" w:hAnsi="Verdana"/>
          <w:color w:val="000000"/>
          <w:sz w:val="20"/>
          <w:lang w:val="ru-RU"/>
        </w:rPr>
        <w:t>мог понять, за</w:t>
      </w:r>
      <w:r w:rsidRPr="001E329F">
        <w:rPr>
          <w:rFonts w:ascii="Verdana" w:hAnsi="Verdana"/>
          <w:color w:val="000000"/>
          <w:sz w:val="20"/>
        </w:rPr>
        <w:t> </w:t>
      </w:r>
      <w:r w:rsidRPr="001E329F">
        <w:rPr>
          <w:rFonts w:ascii="Verdana" w:hAnsi="Verdana"/>
          <w:color w:val="000000"/>
          <w:sz w:val="20"/>
          <w:lang w:val="ru-RU"/>
        </w:rPr>
        <w:t>что ему ненавидеть этих вчерашних людей, заживо похороненных сегодня в</w:t>
      </w:r>
      <w:r w:rsidRPr="001E329F">
        <w:rPr>
          <w:rFonts w:ascii="Verdana" w:hAnsi="Verdana"/>
          <w:color w:val="000000"/>
          <w:sz w:val="20"/>
        </w:rPr>
        <w:t> </w:t>
      </w:r>
      <w:r w:rsidRPr="001E329F">
        <w:rPr>
          <w:rFonts w:ascii="Verdana" w:hAnsi="Verdana"/>
          <w:color w:val="000000"/>
          <w:sz w:val="20"/>
          <w:lang w:val="ru-RU"/>
        </w:rPr>
        <w:t>сознании окружающих.</w:t>
      </w:r>
    </w:p>
    <w:p w14:paraId="322B3FE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когда они тайком сюда пробираются, это лучше, да?</w:t>
      </w:r>
      <w:r w:rsidRPr="001E329F">
        <w:rPr>
          <w:rFonts w:ascii="Verdana" w:hAnsi="Verdana"/>
          <w:color w:val="000000"/>
          <w:sz w:val="20"/>
        </w:rPr>
        <w:t> </w:t>
      </w:r>
      <w:r w:rsidRPr="001E329F">
        <w:rPr>
          <w:rFonts w:ascii="Verdana" w:hAnsi="Verdana"/>
          <w:color w:val="000000"/>
          <w:sz w:val="20"/>
          <w:lang w:val="ru-RU"/>
        </w:rPr>
        <w:t>— сказала</w:t>
      </w:r>
      <w:r w:rsidRPr="001E329F">
        <w:rPr>
          <w:rFonts w:ascii="Verdana" w:hAnsi="Verdana"/>
          <w:color w:val="000000"/>
          <w:sz w:val="20"/>
        </w:rPr>
        <w:t> </w:t>
      </w:r>
      <w:r w:rsidRPr="001E329F">
        <w:rPr>
          <w:rFonts w:ascii="Verdana" w:hAnsi="Verdana"/>
          <w:color w:val="000000"/>
          <w:sz w:val="20"/>
          <w:lang w:val="ru-RU"/>
        </w:rPr>
        <w:t>Зоя.</w:t>
      </w:r>
    </w:p>
    <w:p w14:paraId="403E689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Пашка, смотри, чтоб на</w:t>
      </w:r>
      <w:r w:rsidRPr="001E329F">
        <w:rPr>
          <w:rFonts w:ascii="Verdana" w:hAnsi="Verdana"/>
          <w:color w:val="000000"/>
          <w:sz w:val="20"/>
        </w:rPr>
        <w:t> </w:t>
      </w:r>
      <w:r w:rsidRPr="001E329F">
        <w:rPr>
          <w:rFonts w:ascii="Verdana" w:hAnsi="Verdana"/>
          <w:color w:val="000000"/>
          <w:sz w:val="20"/>
          <w:lang w:val="ru-RU"/>
        </w:rPr>
        <w:t>пушечный выстрел к</w:t>
      </w:r>
      <w:r w:rsidRPr="001E329F">
        <w:rPr>
          <w:rFonts w:ascii="Verdana" w:hAnsi="Verdana"/>
          <w:color w:val="000000"/>
          <w:sz w:val="20"/>
        </w:rPr>
        <w:t> </w:t>
      </w:r>
      <w:r w:rsidRPr="001E329F">
        <w:rPr>
          <w:rFonts w:ascii="Verdana" w:hAnsi="Verdana"/>
          <w:color w:val="000000"/>
          <w:sz w:val="20"/>
          <w:lang w:val="ru-RU"/>
        </w:rPr>
        <w:t>покойнику не</w:t>
      </w:r>
      <w:r w:rsidRPr="001E329F">
        <w:rPr>
          <w:rFonts w:ascii="Verdana" w:hAnsi="Verdana"/>
          <w:color w:val="000000"/>
          <w:sz w:val="20"/>
        </w:rPr>
        <w:t> </w:t>
      </w:r>
      <w:r w:rsidRPr="001E329F">
        <w:rPr>
          <w:rFonts w:ascii="Verdana" w:hAnsi="Verdana"/>
          <w:color w:val="000000"/>
          <w:sz w:val="20"/>
          <w:lang w:val="ru-RU"/>
        </w:rPr>
        <w:t>подходил! Лучше дома сиди, пока его из</w:t>
      </w:r>
      <w:r w:rsidRPr="001E329F">
        <w:rPr>
          <w:rFonts w:ascii="Verdana" w:hAnsi="Verdana"/>
          <w:color w:val="000000"/>
          <w:sz w:val="20"/>
        </w:rPr>
        <w:t> </w:t>
      </w:r>
      <w:r w:rsidRPr="001E329F">
        <w:rPr>
          <w:rFonts w:ascii="Verdana" w:hAnsi="Verdana"/>
          <w:color w:val="000000"/>
          <w:sz w:val="20"/>
          <w:lang w:val="ru-RU"/>
        </w:rPr>
        <w:t>школы не</w:t>
      </w:r>
      <w:r w:rsidRPr="001E329F">
        <w:rPr>
          <w:rFonts w:ascii="Verdana" w:hAnsi="Verdana"/>
          <w:color w:val="000000"/>
          <w:sz w:val="20"/>
        </w:rPr>
        <w:t> </w:t>
      </w:r>
      <w:r w:rsidRPr="001E329F">
        <w:rPr>
          <w:rFonts w:ascii="Verdana" w:hAnsi="Verdana"/>
          <w:color w:val="000000"/>
          <w:sz w:val="20"/>
          <w:lang w:val="ru-RU"/>
        </w:rPr>
        <w:t>спровадят, я разрешаю... Как его фамилия-то была?</w:t>
      </w:r>
    </w:p>
    <w:p w14:paraId="353F382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Пашка, опустив нос в</w:t>
      </w:r>
      <w:r w:rsidRPr="001E329F">
        <w:rPr>
          <w:rFonts w:ascii="Verdana" w:hAnsi="Verdana"/>
          <w:color w:val="000000"/>
          <w:sz w:val="20"/>
        </w:rPr>
        <w:t> </w:t>
      </w:r>
      <w:r w:rsidRPr="001E329F">
        <w:rPr>
          <w:rFonts w:ascii="Verdana" w:hAnsi="Verdana"/>
          <w:color w:val="000000"/>
          <w:sz w:val="20"/>
          <w:lang w:val="ru-RU"/>
        </w:rPr>
        <w:t>тарелку, тихо сказал:</w:t>
      </w:r>
    </w:p>
    <w:p w14:paraId="55592A9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Зарецкий.</w:t>
      </w:r>
    </w:p>
    <w:p w14:paraId="58C3020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Костя?!</w:t>
      </w:r>
    </w:p>
    <w:p w14:paraId="4C326C7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Пашка молча кивнул и, выбравшись из-за стола, ушел в</w:t>
      </w:r>
      <w:r w:rsidRPr="001E329F">
        <w:rPr>
          <w:rFonts w:ascii="Verdana" w:hAnsi="Verdana"/>
          <w:color w:val="000000"/>
          <w:sz w:val="20"/>
        </w:rPr>
        <w:t> </w:t>
      </w:r>
      <w:r w:rsidRPr="001E329F">
        <w:rPr>
          <w:rFonts w:ascii="Verdana" w:hAnsi="Verdana"/>
          <w:color w:val="000000"/>
          <w:sz w:val="20"/>
          <w:lang w:val="ru-RU"/>
        </w:rPr>
        <w:t>комнату. Олег посмотрел на</w:t>
      </w:r>
      <w:r w:rsidRPr="001E329F">
        <w:rPr>
          <w:rFonts w:ascii="Verdana" w:hAnsi="Verdana"/>
          <w:color w:val="000000"/>
          <w:sz w:val="20"/>
        </w:rPr>
        <w:t> </w:t>
      </w:r>
      <w:r w:rsidRPr="001E329F">
        <w:rPr>
          <w:rFonts w:ascii="Verdana" w:hAnsi="Verdana"/>
          <w:color w:val="000000"/>
          <w:sz w:val="20"/>
          <w:lang w:val="ru-RU"/>
        </w:rPr>
        <w:t>жену.</w:t>
      </w:r>
    </w:p>
    <w:p w14:paraId="4578C0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ведь он</w:t>
      </w:r>
      <w:r w:rsidRPr="001E329F">
        <w:rPr>
          <w:rFonts w:ascii="Verdana" w:hAnsi="Verdana"/>
          <w:color w:val="000000"/>
          <w:sz w:val="20"/>
        </w:rPr>
        <w:t> </w:t>
      </w:r>
      <w:r w:rsidRPr="001E329F">
        <w:rPr>
          <w:rFonts w:ascii="Verdana" w:hAnsi="Verdana"/>
          <w:color w:val="000000"/>
          <w:sz w:val="20"/>
          <w:lang w:val="ru-RU"/>
        </w:rPr>
        <w:t>же из</w:t>
      </w:r>
      <w:r w:rsidRPr="001E329F">
        <w:rPr>
          <w:rFonts w:ascii="Verdana" w:hAnsi="Verdana"/>
          <w:color w:val="000000"/>
          <w:sz w:val="20"/>
        </w:rPr>
        <w:t> </w:t>
      </w:r>
      <w:r w:rsidRPr="001E329F">
        <w:rPr>
          <w:rFonts w:ascii="Verdana" w:hAnsi="Verdana"/>
          <w:color w:val="000000"/>
          <w:sz w:val="20"/>
          <w:lang w:val="ru-RU"/>
        </w:rPr>
        <w:t>нашего дома!</w:t>
      </w:r>
      <w:r w:rsidRPr="001E329F">
        <w:rPr>
          <w:rFonts w:ascii="Verdana" w:hAnsi="Verdana"/>
          <w:color w:val="000000"/>
          <w:sz w:val="20"/>
        </w:rPr>
        <w:t> </w:t>
      </w:r>
      <w:r w:rsidRPr="001E329F">
        <w:rPr>
          <w:rFonts w:ascii="Verdana" w:hAnsi="Verdana"/>
          <w:color w:val="000000"/>
          <w:sz w:val="20"/>
          <w:lang w:val="ru-RU"/>
        </w:rPr>
        <w:t>— испуганно прошептала</w:t>
      </w:r>
      <w:r w:rsidRPr="001E329F">
        <w:rPr>
          <w:rFonts w:ascii="Verdana" w:hAnsi="Verdana"/>
          <w:color w:val="000000"/>
          <w:sz w:val="20"/>
        </w:rPr>
        <w:t> </w:t>
      </w:r>
      <w:r w:rsidRPr="001E329F">
        <w:rPr>
          <w:rFonts w:ascii="Verdana" w:hAnsi="Verdana"/>
          <w:color w:val="000000"/>
          <w:sz w:val="20"/>
          <w:lang w:val="ru-RU"/>
        </w:rPr>
        <w:t>Зоя.</w:t>
      </w:r>
    </w:p>
    <w:p w14:paraId="449091F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Словно в</w:t>
      </w:r>
      <w:r w:rsidRPr="001E329F">
        <w:rPr>
          <w:rFonts w:ascii="Verdana" w:hAnsi="Verdana"/>
          <w:color w:val="000000"/>
          <w:sz w:val="20"/>
        </w:rPr>
        <w:t> </w:t>
      </w:r>
      <w:r w:rsidRPr="001E329F">
        <w:rPr>
          <w:rFonts w:ascii="Verdana" w:hAnsi="Verdana"/>
          <w:color w:val="000000"/>
          <w:sz w:val="20"/>
          <w:lang w:val="ru-RU"/>
        </w:rPr>
        <w:t>ответ ей во</w:t>
      </w:r>
      <w:r w:rsidRPr="001E329F">
        <w:rPr>
          <w:rFonts w:ascii="Verdana" w:hAnsi="Verdana"/>
          <w:color w:val="000000"/>
          <w:sz w:val="20"/>
        </w:rPr>
        <w:t> </w:t>
      </w:r>
      <w:r w:rsidRPr="001E329F">
        <w:rPr>
          <w:rFonts w:ascii="Verdana" w:hAnsi="Verdana"/>
          <w:color w:val="000000"/>
          <w:sz w:val="20"/>
          <w:lang w:val="ru-RU"/>
        </w:rPr>
        <w:t>дворе раздался звон стекла и</w:t>
      </w:r>
      <w:r w:rsidRPr="001E329F">
        <w:rPr>
          <w:rFonts w:ascii="Verdana" w:hAnsi="Verdana"/>
          <w:color w:val="000000"/>
          <w:sz w:val="20"/>
        </w:rPr>
        <w:t> </w:t>
      </w:r>
      <w:r w:rsidRPr="001E329F">
        <w:rPr>
          <w:rFonts w:ascii="Verdana" w:hAnsi="Verdana"/>
          <w:color w:val="000000"/>
          <w:sz w:val="20"/>
          <w:lang w:val="ru-RU"/>
        </w:rPr>
        <w:t>раскатистый хохот, подхваченный сразу десятком голосов.</w:t>
      </w:r>
    </w:p>
    <w:p w14:paraId="793D55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Начинается!</w:t>
      </w:r>
      <w:r w:rsidRPr="001E329F">
        <w:rPr>
          <w:rFonts w:ascii="Verdana" w:hAnsi="Verdana"/>
          <w:color w:val="000000"/>
          <w:sz w:val="20"/>
        </w:rPr>
        <w:t> </w:t>
      </w:r>
      <w:r w:rsidRPr="001E329F">
        <w:rPr>
          <w:rFonts w:ascii="Verdana" w:hAnsi="Verdana"/>
          <w:color w:val="000000"/>
          <w:sz w:val="20"/>
          <w:lang w:val="ru-RU"/>
        </w:rPr>
        <w:t>— Олег открыл окно и</w:t>
      </w:r>
      <w:r w:rsidRPr="001E329F">
        <w:rPr>
          <w:rFonts w:ascii="Verdana" w:hAnsi="Verdana"/>
          <w:color w:val="000000"/>
          <w:sz w:val="20"/>
        </w:rPr>
        <w:t> </w:t>
      </w:r>
      <w:r w:rsidRPr="001E329F">
        <w:rPr>
          <w:rFonts w:ascii="Verdana" w:hAnsi="Verdana"/>
          <w:color w:val="000000"/>
          <w:sz w:val="20"/>
          <w:lang w:val="ru-RU"/>
        </w:rPr>
        <w:t>выглянул во</w:t>
      </w:r>
      <w:r w:rsidRPr="001E329F">
        <w:rPr>
          <w:rFonts w:ascii="Verdana" w:hAnsi="Verdana"/>
          <w:color w:val="000000"/>
          <w:sz w:val="20"/>
        </w:rPr>
        <w:t> </w:t>
      </w:r>
      <w:r w:rsidRPr="001E329F">
        <w:rPr>
          <w:rFonts w:ascii="Verdana" w:hAnsi="Verdana"/>
          <w:color w:val="000000"/>
          <w:sz w:val="20"/>
          <w:lang w:val="ru-RU"/>
        </w:rPr>
        <w:t>двор.</w:t>
      </w:r>
    </w:p>
    <w:p w14:paraId="411355D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Перед домом уже собралась толпа, изо всех окон торчали головы жильцов. Со</w:t>
      </w:r>
      <w:r w:rsidRPr="001E329F">
        <w:rPr>
          <w:rFonts w:ascii="Verdana" w:hAnsi="Verdana"/>
          <w:color w:val="000000"/>
          <w:sz w:val="20"/>
        </w:rPr>
        <w:t> </w:t>
      </w:r>
      <w:r w:rsidRPr="001E329F">
        <w:rPr>
          <w:rFonts w:ascii="Verdana" w:hAnsi="Verdana"/>
          <w:color w:val="000000"/>
          <w:sz w:val="20"/>
          <w:lang w:val="ru-RU"/>
        </w:rPr>
        <w:t>стороны четвертого подъезда</w:t>
      </w:r>
      <w:r w:rsidRPr="001E329F">
        <w:rPr>
          <w:rFonts w:ascii="Verdana" w:hAnsi="Verdana"/>
          <w:color w:val="000000"/>
          <w:sz w:val="20"/>
        </w:rPr>
        <w:t> </w:t>
      </w:r>
      <w:r w:rsidRPr="001E329F">
        <w:rPr>
          <w:rFonts w:ascii="Verdana" w:hAnsi="Verdana"/>
          <w:color w:val="000000"/>
          <w:sz w:val="20"/>
          <w:lang w:val="ru-RU"/>
        </w:rPr>
        <w:t>— как раз там была квартира Зарецких</w:t>
      </w:r>
      <w:r w:rsidRPr="001E329F">
        <w:rPr>
          <w:rFonts w:ascii="Verdana" w:hAnsi="Verdana"/>
          <w:color w:val="000000"/>
          <w:sz w:val="20"/>
        </w:rPr>
        <w:t> </w:t>
      </w:r>
      <w:r w:rsidRPr="001E329F">
        <w:rPr>
          <w:rFonts w:ascii="Verdana" w:hAnsi="Verdana"/>
          <w:color w:val="000000"/>
          <w:sz w:val="20"/>
          <w:lang w:val="ru-RU"/>
        </w:rPr>
        <w:t>— доносились неразборчивые крики и</w:t>
      </w:r>
      <w:r w:rsidRPr="001E329F">
        <w:rPr>
          <w:rFonts w:ascii="Verdana" w:hAnsi="Verdana"/>
          <w:color w:val="000000"/>
          <w:sz w:val="20"/>
        </w:rPr>
        <w:t> </w:t>
      </w:r>
      <w:r w:rsidRPr="001E329F">
        <w:rPr>
          <w:rFonts w:ascii="Verdana" w:hAnsi="Verdana"/>
          <w:color w:val="000000"/>
          <w:sz w:val="20"/>
          <w:lang w:val="ru-RU"/>
        </w:rPr>
        <w:t>размеренные, гулкие удары. Хлопнул выстрел.</w:t>
      </w:r>
    </w:p>
    <w:p w14:paraId="1DD154F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Ого! Палят!</w:t>
      </w:r>
      <w:r w:rsidRPr="001E329F">
        <w:rPr>
          <w:rFonts w:ascii="Verdana" w:hAnsi="Verdana"/>
          <w:color w:val="000000"/>
          <w:sz w:val="20"/>
        </w:rPr>
        <w:t> </w:t>
      </w:r>
      <w:r w:rsidRPr="001E329F">
        <w:rPr>
          <w:rFonts w:ascii="Verdana" w:hAnsi="Verdana"/>
          <w:color w:val="000000"/>
          <w:sz w:val="20"/>
          <w:lang w:val="ru-RU"/>
        </w:rPr>
        <w:t>— сказал Олег.</w:t>
      </w:r>
    </w:p>
    <w:p w14:paraId="02B4D66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Убери голову! Отойди от</w:t>
      </w:r>
      <w:r w:rsidRPr="001E329F">
        <w:rPr>
          <w:rFonts w:ascii="Verdana" w:hAnsi="Verdana"/>
          <w:color w:val="000000"/>
          <w:sz w:val="20"/>
        </w:rPr>
        <w:t> </w:t>
      </w:r>
      <w:r w:rsidRPr="001E329F">
        <w:rPr>
          <w:rFonts w:ascii="Verdana" w:hAnsi="Verdana"/>
          <w:color w:val="000000"/>
          <w:sz w:val="20"/>
          <w:lang w:val="ru-RU"/>
        </w:rPr>
        <w:t>окна сейчас</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всполошилась Зоя.</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хватало еще пулю из-за падали получить!</w:t>
      </w:r>
    </w:p>
    <w:p w14:paraId="6E92FF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это внутри, в</w:t>
      </w:r>
      <w:r w:rsidRPr="001E329F">
        <w:rPr>
          <w:rFonts w:ascii="Verdana" w:hAnsi="Verdana"/>
          <w:color w:val="000000"/>
          <w:sz w:val="20"/>
        </w:rPr>
        <w:t> </w:t>
      </w:r>
      <w:r w:rsidRPr="001E329F">
        <w:rPr>
          <w:rFonts w:ascii="Verdana" w:hAnsi="Verdana"/>
          <w:color w:val="000000"/>
          <w:sz w:val="20"/>
          <w:lang w:val="ru-RU"/>
        </w:rPr>
        <w:t>квартире. Непонятно, отстреливаться, что</w:t>
      </w:r>
      <w:r w:rsidRPr="001E329F">
        <w:rPr>
          <w:rFonts w:ascii="Verdana" w:hAnsi="Verdana"/>
          <w:color w:val="000000"/>
          <w:sz w:val="20"/>
        </w:rPr>
        <w:t> </w:t>
      </w:r>
      <w:r w:rsidRPr="001E329F">
        <w:rPr>
          <w:rFonts w:ascii="Verdana" w:hAnsi="Verdana"/>
          <w:color w:val="000000"/>
          <w:sz w:val="20"/>
          <w:lang w:val="ru-RU"/>
        </w:rPr>
        <w:t>ли решили? Сумасшедшие...</w:t>
      </w:r>
    </w:p>
    <w:p w14:paraId="186ED38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им теперь все равно...</w:t>
      </w:r>
    </w:p>
    <w:p w14:paraId="6EB681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где это Зарецкие оружие взяли?</w:t>
      </w:r>
      <w:r w:rsidRPr="001E329F">
        <w:rPr>
          <w:rFonts w:ascii="Verdana" w:hAnsi="Verdana"/>
          <w:color w:val="000000"/>
          <w:sz w:val="20"/>
        </w:rPr>
        <w:t> </w:t>
      </w:r>
      <w:r w:rsidRPr="001E329F">
        <w:rPr>
          <w:rFonts w:ascii="Verdana" w:hAnsi="Verdana"/>
          <w:color w:val="000000"/>
          <w:sz w:val="20"/>
          <w:lang w:val="ru-RU"/>
        </w:rPr>
        <w:t>— Олег покачал головой.</w:t>
      </w:r>
      <w:r w:rsidRPr="001E329F">
        <w:rPr>
          <w:rFonts w:ascii="Verdana" w:hAnsi="Verdana"/>
          <w:color w:val="000000"/>
          <w:sz w:val="20"/>
        </w:rPr>
        <w:t> </w:t>
      </w:r>
      <w:r w:rsidRPr="001E329F">
        <w:rPr>
          <w:rFonts w:ascii="Verdana" w:hAnsi="Verdana"/>
          <w:color w:val="000000"/>
          <w:sz w:val="20"/>
          <w:lang w:val="ru-RU"/>
        </w:rPr>
        <w:t>— Разорвут ведь</w:t>
      </w:r>
      <w:r w:rsidRPr="001E329F">
        <w:rPr>
          <w:rFonts w:ascii="Verdana" w:hAnsi="Verdana"/>
          <w:color w:val="000000"/>
          <w:sz w:val="20"/>
        </w:rPr>
        <w:t> </w:t>
      </w:r>
      <w:r w:rsidRPr="001E329F">
        <w:rPr>
          <w:rFonts w:ascii="Verdana" w:hAnsi="Verdana"/>
          <w:color w:val="000000"/>
          <w:sz w:val="20"/>
          <w:lang w:val="ru-RU"/>
        </w:rPr>
        <w:t>их...</w:t>
      </w:r>
    </w:p>
    <w:p w14:paraId="6AA5C8D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выстрелы больше не</w:t>
      </w:r>
      <w:r w:rsidRPr="001E329F">
        <w:rPr>
          <w:rFonts w:ascii="Verdana" w:hAnsi="Verdana"/>
          <w:color w:val="000000"/>
          <w:sz w:val="20"/>
        </w:rPr>
        <w:t> </w:t>
      </w:r>
      <w:r w:rsidRPr="001E329F">
        <w:rPr>
          <w:rFonts w:ascii="Verdana" w:hAnsi="Verdana"/>
          <w:color w:val="000000"/>
          <w:sz w:val="20"/>
          <w:lang w:val="ru-RU"/>
        </w:rPr>
        <w:t>повторялись. Из</w:t>
      </w:r>
      <w:r w:rsidRPr="001E329F">
        <w:rPr>
          <w:rFonts w:ascii="Verdana" w:hAnsi="Verdana"/>
          <w:color w:val="000000"/>
          <w:sz w:val="20"/>
        </w:rPr>
        <w:t> </w:t>
      </w:r>
      <w:r w:rsidRPr="001E329F">
        <w:rPr>
          <w:rFonts w:ascii="Verdana" w:hAnsi="Verdana"/>
          <w:color w:val="000000"/>
          <w:sz w:val="20"/>
          <w:lang w:val="ru-RU"/>
        </w:rPr>
        <w:t>подъезда вдруг повалил народ, толпа на</w:t>
      </w:r>
      <w:r w:rsidRPr="001E329F">
        <w:rPr>
          <w:rFonts w:ascii="Verdana" w:hAnsi="Verdana"/>
          <w:color w:val="000000"/>
          <w:sz w:val="20"/>
        </w:rPr>
        <w:t> </w:t>
      </w:r>
      <w:r w:rsidRPr="001E329F">
        <w:rPr>
          <w:rFonts w:ascii="Verdana" w:hAnsi="Verdana"/>
          <w:color w:val="000000"/>
          <w:sz w:val="20"/>
          <w:lang w:val="ru-RU"/>
        </w:rPr>
        <w:t>улице раздалась, оставляя широкий проход. Последним, поминутно оглядываясь, вышел человек с</w:t>
      </w:r>
      <w:r w:rsidRPr="001E329F">
        <w:rPr>
          <w:rFonts w:ascii="Verdana" w:hAnsi="Verdana"/>
          <w:color w:val="000000"/>
          <w:sz w:val="20"/>
        </w:rPr>
        <w:t> </w:t>
      </w:r>
      <w:r w:rsidRPr="001E329F">
        <w:rPr>
          <w:rFonts w:ascii="Verdana" w:hAnsi="Verdana"/>
          <w:color w:val="000000"/>
          <w:sz w:val="20"/>
          <w:lang w:val="ru-RU"/>
        </w:rPr>
        <w:t>топором.</w:t>
      </w:r>
    </w:p>
    <w:p w14:paraId="7516926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Идут, идут!</w:t>
      </w:r>
      <w:r w:rsidRPr="001E329F">
        <w:rPr>
          <w:rFonts w:ascii="Verdana" w:hAnsi="Verdana"/>
          <w:color w:val="000000"/>
          <w:sz w:val="20"/>
        </w:rPr>
        <w:t> </w:t>
      </w:r>
      <w:r w:rsidRPr="001E329F">
        <w:rPr>
          <w:rFonts w:ascii="Verdana" w:hAnsi="Verdana"/>
          <w:color w:val="000000"/>
          <w:sz w:val="20"/>
          <w:lang w:val="ru-RU"/>
        </w:rPr>
        <w:t>— Олег еще дальше высунулся в</w:t>
      </w:r>
      <w:r w:rsidRPr="001E329F">
        <w:rPr>
          <w:rFonts w:ascii="Verdana" w:hAnsi="Verdana"/>
          <w:color w:val="000000"/>
          <w:sz w:val="20"/>
        </w:rPr>
        <w:t> </w:t>
      </w:r>
      <w:r w:rsidRPr="001E329F">
        <w:rPr>
          <w:rFonts w:ascii="Verdana" w:hAnsi="Verdana"/>
          <w:color w:val="000000"/>
          <w:sz w:val="20"/>
          <w:lang w:val="ru-RU"/>
        </w:rPr>
        <w:t>окно. Зоя тоже подошла посмотреть.</w:t>
      </w:r>
    </w:p>
    <w:p w14:paraId="7DFA8E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w:t>
      </w:r>
      <w:r w:rsidRPr="001E329F">
        <w:rPr>
          <w:rFonts w:ascii="Verdana" w:hAnsi="Verdana"/>
          <w:color w:val="000000"/>
          <w:sz w:val="20"/>
        </w:rPr>
        <w:t> </w:t>
      </w:r>
      <w:r w:rsidRPr="001E329F">
        <w:rPr>
          <w:rFonts w:ascii="Verdana" w:hAnsi="Verdana"/>
          <w:color w:val="000000"/>
          <w:sz w:val="20"/>
          <w:lang w:val="ru-RU"/>
        </w:rPr>
        <w:t>дворе наступила такая тишина, что стали отчетливо слышны шаги нескольких человек, медленно спускавшихся по</w:t>
      </w:r>
      <w:r w:rsidRPr="001E329F">
        <w:rPr>
          <w:rFonts w:ascii="Verdana" w:hAnsi="Verdana"/>
          <w:color w:val="000000"/>
          <w:sz w:val="20"/>
        </w:rPr>
        <w:t> </w:t>
      </w:r>
      <w:r w:rsidRPr="001E329F">
        <w:rPr>
          <w:rFonts w:ascii="Verdana" w:hAnsi="Verdana"/>
          <w:color w:val="000000"/>
          <w:sz w:val="20"/>
          <w:lang w:val="ru-RU"/>
        </w:rPr>
        <w:t>лестнице.</w:t>
      </w:r>
    </w:p>
    <w:p w14:paraId="1047CFC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Первым показался Зарецкий с</w:t>
      </w:r>
      <w:r w:rsidRPr="001E329F">
        <w:rPr>
          <w:rFonts w:ascii="Verdana" w:hAnsi="Verdana"/>
          <w:color w:val="000000"/>
          <w:sz w:val="20"/>
        </w:rPr>
        <w:t> </w:t>
      </w:r>
      <w:r w:rsidRPr="001E329F">
        <w:rPr>
          <w:rFonts w:ascii="Verdana" w:hAnsi="Verdana"/>
          <w:color w:val="000000"/>
          <w:sz w:val="20"/>
          <w:lang w:val="ru-RU"/>
        </w:rPr>
        <w:t>Костей на</w:t>
      </w:r>
      <w:r w:rsidRPr="001E329F">
        <w:rPr>
          <w:rFonts w:ascii="Verdana" w:hAnsi="Verdana"/>
          <w:color w:val="000000"/>
          <w:sz w:val="20"/>
        </w:rPr>
        <w:t> </w:t>
      </w:r>
      <w:r w:rsidRPr="001E329F">
        <w:rPr>
          <w:rFonts w:ascii="Verdana" w:hAnsi="Verdana"/>
          <w:color w:val="000000"/>
          <w:sz w:val="20"/>
          <w:lang w:val="ru-RU"/>
        </w:rPr>
        <w:t>руках. Голова мальчика была запрокинута, рука повисла плетью. Следом Зарецкая вела мать. Старуха голосила</w:t>
      </w:r>
      <w:r w:rsidRPr="001E329F">
        <w:rPr>
          <w:rFonts w:ascii="Verdana" w:hAnsi="Verdana"/>
          <w:color w:val="000000"/>
          <w:sz w:val="20"/>
        </w:rPr>
        <w:t> </w:t>
      </w:r>
      <w:r w:rsidRPr="001E329F">
        <w:rPr>
          <w:rFonts w:ascii="Verdana" w:hAnsi="Verdana"/>
          <w:color w:val="000000"/>
          <w:sz w:val="20"/>
          <w:lang w:val="ru-RU"/>
        </w:rPr>
        <w:t>— молилась, что</w:t>
      </w:r>
      <w:r w:rsidRPr="001E329F">
        <w:rPr>
          <w:rFonts w:ascii="Verdana" w:hAnsi="Verdana"/>
          <w:color w:val="000000"/>
          <w:sz w:val="20"/>
        </w:rPr>
        <w:t> </w:t>
      </w:r>
      <w:r w:rsidRPr="001E329F">
        <w:rPr>
          <w:rFonts w:ascii="Verdana" w:hAnsi="Verdana"/>
          <w:color w:val="000000"/>
          <w:sz w:val="20"/>
          <w:lang w:val="ru-RU"/>
        </w:rPr>
        <w:t>ли?</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тут</w:t>
      </w:r>
      <w:r w:rsidRPr="001E329F">
        <w:rPr>
          <w:rFonts w:ascii="Verdana" w:hAnsi="Verdana"/>
          <w:color w:val="000000"/>
          <w:sz w:val="20"/>
        </w:rPr>
        <w:t> </w:t>
      </w:r>
      <w:r w:rsidRPr="001E329F">
        <w:rPr>
          <w:rFonts w:ascii="Verdana" w:hAnsi="Verdana"/>
          <w:color w:val="000000"/>
          <w:sz w:val="20"/>
          <w:lang w:val="ru-RU"/>
        </w:rPr>
        <w:t>же грозила кому-то, потрясая над головой сухонькими кулачками.</w:t>
      </w:r>
    </w:p>
    <w:p w14:paraId="2DFA421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Никто из</w:t>
      </w:r>
      <w:r w:rsidRPr="001E329F">
        <w:rPr>
          <w:rFonts w:ascii="Verdana" w:hAnsi="Verdana"/>
          <w:color w:val="000000"/>
          <w:sz w:val="20"/>
        </w:rPr>
        <w:t> </w:t>
      </w:r>
      <w:r w:rsidRPr="001E329F">
        <w:rPr>
          <w:rFonts w:ascii="Verdana" w:hAnsi="Verdana"/>
          <w:color w:val="000000"/>
          <w:sz w:val="20"/>
          <w:lang w:val="ru-RU"/>
        </w:rPr>
        <w:t>них словно</w:t>
      </w:r>
      <w:r w:rsidRPr="001E329F">
        <w:rPr>
          <w:rFonts w:ascii="Verdana" w:hAnsi="Verdana"/>
          <w:color w:val="000000"/>
          <w:sz w:val="20"/>
        </w:rPr>
        <w:t> </w:t>
      </w:r>
      <w:r w:rsidRPr="001E329F">
        <w:rPr>
          <w:rFonts w:ascii="Verdana" w:hAnsi="Verdana"/>
          <w:color w:val="000000"/>
          <w:sz w:val="20"/>
          <w:lang w:val="ru-RU"/>
        </w:rPr>
        <w:t>бы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замечал выстроившейся вдоль дороги толпы. Они ни разу не</w:t>
      </w:r>
      <w:r w:rsidRPr="001E329F">
        <w:rPr>
          <w:rFonts w:ascii="Verdana" w:hAnsi="Verdana"/>
          <w:color w:val="000000"/>
          <w:sz w:val="20"/>
        </w:rPr>
        <w:t> </w:t>
      </w:r>
      <w:r w:rsidRPr="001E329F">
        <w:rPr>
          <w:rFonts w:ascii="Verdana" w:hAnsi="Verdana"/>
          <w:color w:val="000000"/>
          <w:sz w:val="20"/>
          <w:lang w:val="ru-RU"/>
        </w:rPr>
        <w:t>оглянулись назад, на</w:t>
      </w:r>
      <w:r w:rsidRPr="001E329F">
        <w:rPr>
          <w:rFonts w:ascii="Verdana" w:hAnsi="Verdana"/>
          <w:color w:val="000000"/>
          <w:sz w:val="20"/>
        </w:rPr>
        <w:t> </w:t>
      </w:r>
      <w:r w:rsidRPr="001E329F">
        <w:rPr>
          <w:rFonts w:ascii="Verdana" w:hAnsi="Verdana"/>
          <w:color w:val="000000"/>
          <w:sz w:val="20"/>
          <w:lang w:val="ru-RU"/>
        </w:rPr>
        <w:t>оставляемый дом, и</w:t>
      </w:r>
      <w:r w:rsidRPr="001E329F">
        <w:rPr>
          <w:rFonts w:ascii="Verdana" w:hAnsi="Verdana"/>
          <w:color w:val="000000"/>
          <w:sz w:val="20"/>
        </w:rPr>
        <w:t> </w:t>
      </w:r>
      <w:r w:rsidRPr="001E329F">
        <w:rPr>
          <w:rFonts w:ascii="Verdana" w:hAnsi="Verdana"/>
          <w:color w:val="000000"/>
          <w:sz w:val="20"/>
          <w:lang w:val="ru-RU"/>
        </w:rPr>
        <w:t>ушли, без вещей, одетые кое-как, по</w:t>
      </w:r>
      <w:r w:rsidRPr="001E329F">
        <w:rPr>
          <w:rFonts w:ascii="Verdana" w:hAnsi="Verdana"/>
          <w:color w:val="000000"/>
          <w:sz w:val="20"/>
        </w:rPr>
        <w:t> </w:t>
      </w:r>
      <w:r w:rsidRPr="001E329F">
        <w:rPr>
          <w:rFonts w:ascii="Verdana" w:hAnsi="Verdana"/>
          <w:color w:val="000000"/>
          <w:sz w:val="20"/>
          <w:lang w:val="ru-RU"/>
        </w:rPr>
        <w:t>направлению к</w:t>
      </w:r>
      <w:r w:rsidRPr="001E329F">
        <w:rPr>
          <w:rFonts w:ascii="Verdana" w:hAnsi="Verdana"/>
          <w:color w:val="000000"/>
          <w:sz w:val="20"/>
        </w:rPr>
        <w:t> </w:t>
      </w:r>
      <w:r w:rsidRPr="001E329F">
        <w:rPr>
          <w:rFonts w:ascii="Verdana" w:hAnsi="Verdana"/>
          <w:color w:val="000000"/>
          <w:sz w:val="20"/>
          <w:lang w:val="ru-RU"/>
        </w:rPr>
        <w:t>шоссе, ведущему в</w:t>
      </w:r>
      <w:r w:rsidRPr="001E329F">
        <w:rPr>
          <w:rFonts w:ascii="Verdana" w:hAnsi="Verdana"/>
          <w:color w:val="000000"/>
          <w:sz w:val="20"/>
        </w:rPr>
        <w:t> </w:t>
      </w:r>
      <w:r w:rsidRPr="001E329F">
        <w:rPr>
          <w:rFonts w:ascii="Verdana" w:hAnsi="Verdana"/>
          <w:color w:val="000000"/>
          <w:sz w:val="20"/>
          <w:lang w:val="ru-RU"/>
        </w:rPr>
        <w:t>лес.</w:t>
      </w:r>
    </w:p>
    <w:p w14:paraId="74C5FC1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Олегу стало не</w:t>
      </w:r>
      <w:r w:rsidRPr="001E329F">
        <w:rPr>
          <w:rFonts w:ascii="Verdana" w:hAnsi="Verdana"/>
          <w:color w:val="000000"/>
          <w:sz w:val="20"/>
        </w:rPr>
        <w:t> </w:t>
      </w:r>
      <w:r w:rsidRPr="001E329F">
        <w:rPr>
          <w:rFonts w:ascii="Verdana" w:hAnsi="Verdana"/>
          <w:color w:val="000000"/>
          <w:sz w:val="20"/>
          <w:lang w:val="ru-RU"/>
        </w:rPr>
        <w:t>по</w:t>
      </w:r>
      <w:r w:rsidRPr="001E329F">
        <w:rPr>
          <w:rFonts w:ascii="Verdana" w:hAnsi="Verdana"/>
          <w:color w:val="000000"/>
          <w:sz w:val="20"/>
        </w:rPr>
        <w:t> </w:t>
      </w:r>
      <w:r w:rsidRPr="001E329F">
        <w:rPr>
          <w:rFonts w:ascii="Verdana" w:hAnsi="Verdana"/>
          <w:color w:val="000000"/>
          <w:sz w:val="20"/>
          <w:lang w:val="ru-RU"/>
        </w:rPr>
        <w:t>себе. Зое, видимо, тоже, она поспешно произнесла:</w:t>
      </w:r>
    </w:p>
    <w:p w14:paraId="6A64DDB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и</w:t>
      </w:r>
      <w:r w:rsidRPr="001E329F">
        <w:rPr>
          <w:rFonts w:ascii="Verdana" w:hAnsi="Verdana"/>
          <w:color w:val="000000"/>
          <w:sz w:val="20"/>
        </w:rPr>
        <w:t> </w:t>
      </w:r>
      <w:r w:rsidRPr="001E329F">
        <w:rPr>
          <w:rFonts w:ascii="Verdana" w:hAnsi="Verdana"/>
          <w:color w:val="000000"/>
          <w:sz w:val="20"/>
          <w:lang w:val="ru-RU"/>
        </w:rPr>
        <w:t>надо! Не</w:t>
      </w:r>
      <w:r w:rsidRPr="001E329F">
        <w:rPr>
          <w:rFonts w:ascii="Verdana" w:hAnsi="Verdana"/>
          <w:color w:val="000000"/>
          <w:sz w:val="20"/>
        </w:rPr>
        <w:t> </w:t>
      </w:r>
      <w:r w:rsidRPr="001E329F">
        <w:rPr>
          <w:rFonts w:ascii="Verdana" w:hAnsi="Verdana"/>
          <w:color w:val="000000"/>
          <w:sz w:val="20"/>
          <w:lang w:val="ru-RU"/>
        </w:rPr>
        <w:t>будут путаться с</w:t>
      </w:r>
      <w:r w:rsidRPr="001E329F">
        <w:rPr>
          <w:rFonts w:ascii="Verdana" w:hAnsi="Verdana"/>
          <w:color w:val="000000"/>
          <w:sz w:val="20"/>
        </w:rPr>
        <w:t> </w:t>
      </w:r>
      <w:r w:rsidRPr="001E329F">
        <w:rPr>
          <w:rFonts w:ascii="Verdana" w:hAnsi="Verdana"/>
          <w:color w:val="000000"/>
          <w:sz w:val="20"/>
          <w:lang w:val="ru-RU"/>
        </w:rPr>
        <w:t>кем попало.</w:t>
      </w:r>
    </w:p>
    <w:p w14:paraId="3A9B7E5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Откуда ты знаешь, что они путались?</w:t>
      </w:r>
    </w:p>
    <w:p w14:paraId="7A4AB1E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кто</w:t>
      </w:r>
      <w:r w:rsidRPr="001E329F">
        <w:rPr>
          <w:rFonts w:ascii="Verdana" w:hAnsi="Verdana"/>
          <w:color w:val="000000"/>
          <w:sz w:val="20"/>
        </w:rPr>
        <w:t> </w:t>
      </w:r>
      <w:r w:rsidRPr="001E329F">
        <w:rPr>
          <w:rFonts w:ascii="Verdana" w:hAnsi="Verdana"/>
          <w:color w:val="000000"/>
          <w:sz w:val="20"/>
          <w:lang w:val="ru-RU"/>
        </w:rPr>
        <w:t>ж не</w:t>
      </w:r>
      <w:r w:rsidRPr="001E329F">
        <w:rPr>
          <w:rFonts w:ascii="Verdana" w:hAnsi="Verdana"/>
          <w:color w:val="000000"/>
          <w:sz w:val="20"/>
        </w:rPr>
        <w:t> </w:t>
      </w:r>
      <w:r w:rsidRPr="001E329F">
        <w:rPr>
          <w:rFonts w:ascii="Verdana" w:hAnsi="Verdana"/>
          <w:color w:val="000000"/>
          <w:sz w:val="20"/>
          <w:lang w:val="ru-RU"/>
        </w:rPr>
        <w:t>знает, как вирус подхватывают?</w:t>
      </w:r>
    </w:p>
    <w:p w14:paraId="1E981D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пожал плечами.</w:t>
      </w:r>
    </w:p>
    <w:p w14:paraId="4CAF7F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По-разному...</w:t>
      </w:r>
    </w:p>
    <w:p w14:paraId="03ABE1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Толпа во</w:t>
      </w:r>
      <w:r w:rsidRPr="001E329F">
        <w:rPr>
          <w:rFonts w:ascii="Verdana" w:hAnsi="Verdana"/>
          <w:color w:val="000000"/>
          <w:sz w:val="20"/>
        </w:rPr>
        <w:t> </w:t>
      </w:r>
      <w:r w:rsidRPr="001E329F">
        <w:rPr>
          <w:rFonts w:ascii="Verdana" w:hAnsi="Verdana"/>
          <w:color w:val="000000"/>
          <w:sz w:val="20"/>
          <w:lang w:val="ru-RU"/>
        </w:rPr>
        <w:t>дворе зашевелилась, но</w:t>
      </w:r>
      <w:r w:rsidRPr="001E329F">
        <w:rPr>
          <w:rFonts w:ascii="Verdana" w:hAnsi="Verdana"/>
          <w:color w:val="000000"/>
          <w:sz w:val="20"/>
        </w:rPr>
        <w:t> </w:t>
      </w:r>
      <w:r w:rsidRPr="001E329F">
        <w:rPr>
          <w:rFonts w:ascii="Verdana" w:hAnsi="Verdana"/>
          <w:color w:val="000000"/>
          <w:sz w:val="20"/>
          <w:lang w:val="ru-RU"/>
        </w:rPr>
        <w:t>проход по-прежнему оставался свободным, людям не</w:t>
      </w:r>
      <w:r w:rsidRPr="001E329F">
        <w:rPr>
          <w:rFonts w:ascii="Verdana" w:hAnsi="Verdana"/>
          <w:color w:val="000000"/>
          <w:sz w:val="20"/>
        </w:rPr>
        <w:t> </w:t>
      </w:r>
      <w:r w:rsidRPr="001E329F">
        <w:rPr>
          <w:rFonts w:ascii="Verdana" w:hAnsi="Verdana"/>
          <w:color w:val="000000"/>
          <w:sz w:val="20"/>
          <w:lang w:val="ru-RU"/>
        </w:rPr>
        <w:t>хотелось и</w:t>
      </w:r>
      <w:r w:rsidRPr="001E329F">
        <w:rPr>
          <w:rFonts w:ascii="Verdana" w:hAnsi="Verdana"/>
          <w:color w:val="000000"/>
          <w:sz w:val="20"/>
        </w:rPr>
        <w:t> </w:t>
      </w:r>
      <w:r w:rsidRPr="001E329F">
        <w:rPr>
          <w:rFonts w:ascii="Verdana" w:hAnsi="Verdana"/>
          <w:color w:val="000000"/>
          <w:sz w:val="20"/>
          <w:lang w:val="ru-RU"/>
        </w:rPr>
        <w:t>наступать на</w:t>
      </w:r>
      <w:r w:rsidRPr="001E329F">
        <w:rPr>
          <w:rFonts w:ascii="Verdana" w:hAnsi="Verdana"/>
          <w:color w:val="000000"/>
          <w:sz w:val="20"/>
        </w:rPr>
        <w:t> </w:t>
      </w:r>
      <w:r w:rsidRPr="001E329F">
        <w:rPr>
          <w:rFonts w:ascii="Verdana" w:hAnsi="Verdana"/>
          <w:color w:val="000000"/>
          <w:sz w:val="20"/>
          <w:lang w:val="ru-RU"/>
        </w:rPr>
        <w:t>то место, где только что прошли покойники. Шум постепенно усиливался, кто-то предложил поджечь квартиру, и</w:t>
      </w:r>
      <w:r w:rsidRPr="001E329F">
        <w:rPr>
          <w:rFonts w:ascii="Verdana" w:hAnsi="Verdana"/>
          <w:color w:val="000000"/>
          <w:sz w:val="20"/>
        </w:rPr>
        <w:t> </w:t>
      </w:r>
      <w:r w:rsidRPr="001E329F">
        <w:rPr>
          <w:rFonts w:ascii="Verdana" w:hAnsi="Verdana"/>
          <w:color w:val="000000"/>
          <w:sz w:val="20"/>
          <w:lang w:val="ru-RU"/>
        </w:rPr>
        <w:t>уже двинулись было обратно в</w:t>
      </w:r>
      <w:r w:rsidRPr="001E329F">
        <w:rPr>
          <w:rFonts w:ascii="Verdana" w:hAnsi="Verdana"/>
          <w:color w:val="000000"/>
          <w:sz w:val="20"/>
        </w:rPr>
        <w:t> </w:t>
      </w:r>
      <w:r w:rsidRPr="001E329F">
        <w:rPr>
          <w:rFonts w:ascii="Verdana" w:hAnsi="Verdana"/>
          <w:color w:val="000000"/>
          <w:sz w:val="20"/>
          <w:lang w:val="ru-RU"/>
        </w:rPr>
        <w:t>подъезд, но</w:t>
      </w:r>
      <w:r w:rsidRPr="001E329F">
        <w:rPr>
          <w:rFonts w:ascii="Verdana" w:hAnsi="Verdana"/>
          <w:color w:val="000000"/>
          <w:sz w:val="20"/>
        </w:rPr>
        <w:t> </w:t>
      </w:r>
      <w:r w:rsidRPr="001E329F">
        <w:rPr>
          <w:rFonts w:ascii="Verdana" w:hAnsi="Verdana"/>
          <w:color w:val="000000"/>
          <w:sz w:val="20"/>
          <w:lang w:val="ru-RU"/>
        </w:rPr>
        <w:t>соседи закричали страшно, умоляли пощадить, клялись протравить и</w:t>
      </w:r>
      <w:r w:rsidRPr="001E329F">
        <w:rPr>
          <w:rFonts w:ascii="Verdana" w:hAnsi="Verdana"/>
          <w:color w:val="000000"/>
          <w:sz w:val="20"/>
        </w:rPr>
        <w:t> </w:t>
      </w:r>
      <w:r w:rsidRPr="001E329F">
        <w:rPr>
          <w:rFonts w:ascii="Verdana" w:hAnsi="Verdana"/>
          <w:color w:val="000000"/>
          <w:sz w:val="20"/>
          <w:lang w:val="ru-RU"/>
        </w:rPr>
        <w:t>просмолить в</w:t>
      </w:r>
      <w:r w:rsidRPr="001E329F">
        <w:rPr>
          <w:rFonts w:ascii="Verdana" w:hAnsi="Verdana"/>
          <w:color w:val="000000"/>
          <w:sz w:val="20"/>
        </w:rPr>
        <w:t> </w:t>
      </w:r>
      <w:r w:rsidRPr="001E329F">
        <w:rPr>
          <w:rFonts w:ascii="Verdana" w:hAnsi="Verdana"/>
          <w:color w:val="000000"/>
          <w:sz w:val="20"/>
          <w:lang w:val="ru-RU"/>
        </w:rPr>
        <w:t>квартире каждый сантиметр, а</w:t>
      </w:r>
      <w:r w:rsidRPr="001E329F">
        <w:rPr>
          <w:rFonts w:ascii="Verdana" w:hAnsi="Verdana"/>
          <w:color w:val="000000"/>
          <w:sz w:val="20"/>
        </w:rPr>
        <w:t> </w:t>
      </w:r>
      <w:r w:rsidRPr="001E329F">
        <w:rPr>
          <w:rFonts w:ascii="Verdana" w:hAnsi="Verdana"/>
          <w:color w:val="000000"/>
          <w:sz w:val="20"/>
          <w:lang w:val="ru-RU"/>
        </w:rPr>
        <w:t>вещи сжечь во</w:t>
      </w:r>
      <w:r w:rsidRPr="001E329F">
        <w:rPr>
          <w:rFonts w:ascii="Verdana" w:hAnsi="Verdana"/>
          <w:color w:val="000000"/>
          <w:sz w:val="20"/>
        </w:rPr>
        <w:t> </w:t>
      </w:r>
      <w:r w:rsidRPr="001E329F">
        <w:rPr>
          <w:rFonts w:ascii="Verdana" w:hAnsi="Verdana"/>
          <w:color w:val="000000"/>
          <w:sz w:val="20"/>
          <w:lang w:val="ru-RU"/>
        </w:rPr>
        <w:t>дворе сегодня</w:t>
      </w:r>
      <w:r w:rsidRPr="001E329F">
        <w:rPr>
          <w:rFonts w:ascii="Verdana" w:hAnsi="Verdana"/>
          <w:color w:val="000000"/>
          <w:sz w:val="20"/>
        </w:rPr>
        <w:t> </w:t>
      </w:r>
      <w:r w:rsidRPr="001E329F">
        <w:rPr>
          <w:rFonts w:ascii="Verdana" w:hAnsi="Verdana"/>
          <w:color w:val="000000"/>
          <w:sz w:val="20"/>
          <w:lang w:val="ru-RU"/>
        </w:rPr>
        <w:t>же.</w:t>
      </w:r>
    </w:p>
    <w:p w14:paraId="73FAFD5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Кое-как уговорили, высыпав всем подъездом, повернули толпу и</w:t>
      </w:r>
      <w:r w:rsidRPr="001E329F">
        <w:rPr>
          <w:rFonts w:ascii="Verdana" w:hAnsi="Verdana"/>
          <w:color w:val="000000"/>
          <w:sz w:val="20"/>
        </w:rPr>
        <w:t> </w:t>
      </w:r>
      <w:r w:rsidRPr="001E329F">
        <w:rPr>
          <w:rFonts w:ascii="Verdana" w:hAnsi="Verdana"/>
          <w:color w:val="000000"/>
          <w:sz w:val="20"/>
          <w:lang w:val="ru-RU"/>
        </w:rPr>
        <w:t>повели ее прочь от</w:t>
      </w:r>
      <w:r w:rsidRPr="001E329F">
        <w:rPr>
          <w:rFonts w:ascii="Verdana" w:hAnsi="Verdana"/>
          <w:color w:val="000000"/>
          <w:sz w:val="20"/>
        </w:rPr>
        <w:t> </w:t>
      </w:r>
      <w:r w:rsidRPr="001E329F">
        <w:rPr>
          <w:rFonts w:ascii="Verdana" w:hAnsi="Verdana"/>
          <w:color w:val="000000"/>
          <w:sz w:val="20"/>
          <w:lang w:val="ru-RU"/>
        </w:rPr>
        <w:t>дома, затем, дескать, чтобы проследить, не</w:t>
      </w:r>
      <w:r w:rsidRPr="001E329F">
        <w:rPr>
          <w:rFonts w:ascii="Verdana" w:hAnsi="Verdana"/>
          <w:color w:val="000000"/>
          <w:sz w:val="20"/>
        </w:rPr>
        <w:t> </w:t>
      </w:r>
      <w:r w:rsidRPr="001E329F">
        <w:rPr>
          <w:rFonts w:ascii="Verdana" w:hAnsi="Verdana"/>
          <w:color w:val="000000"/>
          <w:sz w:val="20"/>
          <w:lang w:val="ru-RU"/>
        </w:rPr>
        <w:t>попытаются</w:t>
      </w:r>
      <w:r w:rsidRPr="001E329F">
        <w:rPr>
          <w:rFonts w:ascii="Verdana" w:hAnsi="Verdana"/>
          <w:color w:val="000000"/>
          <w:sz w:val="20"/>
        </w:rPr>
        <w:t> </w:t>
      </w:r>
      <w:r w:rsidRPr="001E329F">
        <w:rPr>
          <w:rFonts w:ascii="Verdana" w:hAnsi="Verdana"/>
          <w:color w:val="000000"/>
          <w:sz w:val="20"/>
          <w:lang w:val="ru-RU"/>
        </w:rPr>
        <w:t>ли покойники как-нибудь остаться в</w:t>
      </w:r>
      <w:r w:rsidRPr="001E329F">
        <w:rPr>
          <w:rFonts w:ascii="Verdana" w:hAnsi="Verdana"/>
          <w:color w:val="000000"/>
          <w:sz w:val="20"/>
        </w:rPr>
        <w:t> </w:t>
      </w:r>
      <w:r w:rsidRPr="001E329F">
        <w:rPr>
          <w:rFonts w:ascii="Verdana" w:hAnsi="Verdana"/>
          <w:color w:val="000000"/>
          <w:sz w:val="20"/>
          <w:lang w:val="ru-RU"/>
        </w:rPr>
        <w:t>городе.</w:t>
      </w:r>
    </w:p>
    <w:p w14:paraId="7ED6642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схватил пиджак и</w:t>
      </w:r>
      <w:r w:rsidRPr="001E329F">
        <w:rPr>
          <w:rFonts w:ascii="Verdana" w:hAnsi="Verdana"/>
          <w:color w:val="000000"/>
          <w:sz w:val="20"/>
        </w:rPr>
        <w:t> </w:t>
      </w:r>
      <w:r w:rsidRPr="001E329F">
        <w:rPr>
          <w:rFonts w:ascii="Verdana" w:hAnsi="Verdana"/>
          <w:color w:val="000000"/>
          <w:sz w:val="20"/>
          <w:lang w:val="ru-RU"/>
        </w:rPr>
        <w:t>направился к</w:t>
      </w:r>
      <w:r w:rsidRPr="001E329F">
        <w:rPr>
          <w:rFonts w:ascii="Verdana" w:hAnsi="Verdana"/>
          <w:color w:val="000000"/>
          <w:sz w:val="20"/>
        </w:rPr>
        <w:t> </w:t>
      </w:r>
      <w:r w:rsidRPr="001E329F">
        <w:rPr>
          <w:rFonts w:ascii="Verdana" w:hAnsi="Verdana"/>
          <w:color w:val="000000"/>
          <w:sz w:val="20"/>
          <w:lang w:val="ru-RU"/>
        </w:rPr>
        <w:t>двери.</w:t>
      </w:r>
    </w:p>
    <w:p w14:paraId="01CDDD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Куда ты?</w:t>
      </w:r>
      <w:r w:rsidRPr="001E329F">
        <w:rPr>
          <w:rFonts w:ascii="Verdana" w:hAnsi="Verdana"/>
          <w:color w:val="000000"/>
          <w:sz w:val="20"/>
        </w:rPr>
        <w:t> </w:t>
      </w:r>
      <w:r w:rsidRPr="001E329F">
        <w:rPr>
          <w:rFonts w:ascii="Verdana" w:hAnsi="Verdana"/>
          <w:color w:val="000000"/>
          <w:sz w:val="20"/>
          <w:lang w:val="ru-RU"/>
        </w:rPr>
        <w:t>— испуганно спросила Зоя.</w:t>
      </w:r>
      <w:r w:rsidRPr="001E329F">
        <w:rPr>
          <w:rFonts w:ascii="Verdana" w:hAnsi="Verdana"/>
          <w:color w:val="000000"/>
          <w:sz w:val="20"/>
        </w:rPr>
        <w:t> </w:t>
      </w:r>
      <w:r w:rsidRPr="001E329F">
        <w:rPr>
          <w:rFonts w:ascii="Verdana" w:hAnsi="Verdana"/>
          <w:color w:val="000000"/>
          <w:sz w:val="20"/>
          <w:lang w:val="ru-RU"/>
        </w:rPr>
        <w:t>— Смотри,</w:t>
      </w:r>
      <w:r w:rsidRPr="001E329F">
        <w:rPr>
          <w:rFonts w:ascii="Verdana" w:hAnsi="Verdana"/>
          <w:color w:val="000000"/>
          <w:sz w:val="20"/>
        </w:rPr>
        <w:t> </w:t>
      </w:r>
      <w:r w:rsidRPr="001E329F">
        <w:rPr>
          <w:rFonts w:ascii="Verdana" w:hAnsi="Verdana"/>
          <w:color w:val="000000"/>
          <w:sz w:val="20"/>
          <w:lang w:val="ru-RU"/>
        </w:rPr>
        <w:t>же темнеет! Чего ты там не</w:t>
      </w:r>
      <w:r w:rsidRPr="001E329F">
        <w:rPr>
          <w:rFonts w:ascii="Verdana" w:hAnsi="Verdana"/>
          <w:color w:val="000000"/>
          <w:sz w:val="20"/>
        </w:rPr>
        <w:t> </w:t>
      </w:r>
      <w:r w:rsidRPr="001E329F">
        <w:rPr>
          <w:rFonts w:ascii="Verdana" w:hAnsi="Verdana"/>
          <w:color w:val="000000"/>
          <w:sz w:val="20"/>
          <w:lang w:val="ru-RU"/>
        </w:rPr>
        <w:t>видел?</w:t>
      </w:r>
    </w:p>
    <w:p w14:paraId="51ABD90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 никуда... сейчас вернусь!</w:t>
      </w:r>
    </w:p>
    <w:p w14:paraId="48B294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и</w:t>
      </w:r>
      <w:r w:rsidRPr="001E329F">
        <w:rPr>
          <w:rFonts w:ascii="Verdana" w:hAnsi="Verdana"/>
          <w:color w:val="000000"/>
          <w:sz w:val="20"/>
        </w:rPr>
        <w:t> </w:t>
      </w:r>
      <w:r w:rsidRPr="001E329F">
        <w:rPr>
          <w:rFonts w:ascii="Verdana" w:hAnsi="Verdana"/>
          <w:color w:val="000000"/>
          <w:sz w:val="20"/>
          <w:lang w:val="ru-RU"/>
        </w:rPr>
        <w:t>сам еще толком не</w:t>
      </w:r>
      <w:r w:rsidRPr="001E329F">
        <w:rPr>
          <w:rFonts w:ascii="Verdana" w:hAnsi="Verdana"/>
          <w:color w:val="000000"/>
          <w:sz w:val="20"/>
        </w:rPr>
        <w:t> </w:t>
      </w:r>
      <w:r w:rsidRPr="001E329F">
        <w:rPr>
          <w:rFonts w:ascii="Verdana" w:hAnsi="Verdana"/>
          <w:color w:val="000000"/>
          <w:sz w:val="20"/>
          <w:lang w:val="ru-RU"/>
        </w:rPr>
        <w:t>знал, что собирается делать Острая неотвязная тоска, сдавившая вдруг сердце, не</w:t>
      </w:r>
      <w:r w:rsidRPr="001E329F">
        <w:rPr>
          <w:rFonts w:ascii="Verdana" w:hAnsi="Verdana"/>
          <w:color w:val="000000"/>
          <w:sz w:val="20"/>
        </w:rPr>
        <w:t> </w:t>
      </w:r>
      <w:r w:rsidRPr="001E329F">
        <w:rPr>
          <w:rFonts w:ascii="Verdana" w:hAnsi="Verdana"/>
          <w:color w:val="000000"/>
          <w:sz w:val="20"/>
          <w:lang w:val="ru-RU"/>
        </w:rPr>
        <w:t>давала ему покоя, гнала из</w:t>
      </w:r>
      <w:r w:rsidRPr="001E329F">
        <w:rPr>
          <w:rFonts w:ascii="Verdana" w:hAnsi="Verdana"/>
          <w:color w:val="000000"/>
          <w:sz w:val="20"/>
        </w:rPr>
        <w:t> </w:t>
      </w:r>
      <w:r w:rsidRPr="001E329F">
        <w:rPr>
          <w:rFonts w:ascii="Verdana" w:hAnsi="Verdana"/>
          <w:color w:val="000000"/>
          <w:sz w:val="20"/>
          <w:lang w:val="ru-RU"/>
        </w:rPr>
        <w:t>дома, он чувствовал, что должен куда-то пойти и</w:t>
      </w:r>
      <w:r w:rsidRPr="001E329F">
        <w:rPr>
          <w:rFonts w:ascii="Verdana" w:hAnsi="Verdana"/>
          <w:color w:val="000000"/>
          <w:sz w:val="20"/>
        </w:rPr>
        <w:t> </w:t>
      </w:r>
      <w:r w:rsidRPr="001E329F">
        <w:rPr>
          <w:rFonts w:ascii="Verdana" w:hAnsi="Verdana"/>
          <w:color w:val="000000"/>
          <w:sz w:val="20"/>
          <w:lang w:val="ru-RU"/>
        </w:rPr>
        <w:t>что-то увидеть.</w:t>
      </w:r>
    </w:p>
    <w:p w14:paraId="05F030E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Двор опустел, в</w:t>
      </w:r>
      <w:r w:rsidRPr="001E329F">
        <w:rPr>
          <w:rFonts w:ascii="Verdana" w:hAnsi="Verdana"/>
          <w:color w:val="000000"/>
          <w:sz w:val="20"/>
        </w:rPr>
        <w:t> </w:t>
      </w:r>
      <w:r w:rsidRPr="001E329F">
        <w:rPr>
          <w:rFonts w:ascii="Verdana" w:hAnsi="Verdana"/>
          <w:color w:val="000000"/>
          <w:sz w:val="20"/>
          <w:lang w:val="ru-RU"/>
        </w:rPr>
        <w:t>четвертом подъезде тоже никого не</w:t>
      </w:r>
      <w:r w:rsidRPr="001E329F">
        <w:rPr>
          <w:rFonts w:ascii="Verdana" w:hAnsi="Verdana"/>
          <w:color w:val="000000"/>
          <w:sz w:val="20"/>
        </w:rPr>
        <w:t> </w:t>
      </w:r>
      <w:r w:rsidRPr="001E329F">
        <w:rPr>
          <w:rFonts w:ascii="Verdana" w:hAnsi="Verdana"/>
          <w:color w:val="000000"/>
          <w:sz w:val="20"/>
          <w:lang w:val="ru-RU"/>
        </w:rPr>
        <w:t>было (почти все жильцы ушли провожать толпу). Олег беспрепятственно поднялся на</w:t>
      </w:r>
      <w:r w:rsidRPr="001E329F">
        <w:rPr>
          <w:rFonts w:ascii="Verdana" w:hAnsi="Verdana"/>
          <w:color w:val="000000"/>
          <w:sz w:val="20"/>
        </w:rPr>
        <w:t> </w:t>
      </w:r>
      <w:r w:rsidRPr="001E329F">
        <w:rPr>
          <w:rFonts w:ascii="Verdana" w:hAnsi="Verdana"/>
          <w:color w:val="000000"/>
          <w:sz w:val="20"/>
          <w:lang w:val="ru-RU"/>
        </w:rPr>
        <w:t>площадку второго этажа и</w:t>
      </w:r>
      <w:r w:rsidRPr="001E329F">
        <w:rPr>
          <w:rFonts w:ascii="Verdana" w:hAnsi="Verdana"/>
          <w:color w:val="000000"/>
          <w:sz w:val="20"/>
        </w:rPr>
        <w:t> </w:t>
      </w:r>
      <w:r w:rsidRPr="001E329F">
        <w:rPr>
          <w:rFonts w:ascii="Verdana" w:hAnsi="Verdana"/>
          <w:color w:val="000000"/>
          <w:sz w:val="20"/>
          <w:lang w:val="ru-RU"/>
        </w:rPr>
        <w:t>остановился перед дверью квартиры Зарецких.</w:t>
      </w:r>
    </w:p>
    <w:p w14:paraId="6A8FF8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Дверь рубили топором, а</w:t>
      </w:r>
      <w:r w:rsidRPr="001E329F">
        <w:rPr>
          <w:rFonts w:ascii="Verdana" w:hAnsi="Verdana"/>
          <w:color w:val="000000"/>
          <w:sz w:val="20"/>
        </w:rPr>
        <w:t> </w:t>
      </w:r>
      <w:r w:rsidRPr="001E329F">
        <w:rPr>
          <w:rFonts w:ascii="Verdana" w:hAnsi="Verdana"/>
          <w:color w:val="000000"/>
          <w:sz w:val="20"/>
          <w:lang w:val="ru-RU"/>
        </w:rPr>
        <w:t>затем вырвали вместе с</w:t>
      </w:r>
      <w:r w:rsidRPr="001E329F">
        <w:rPr>
          <w:rFonts w:ascii="Verdana" w:hAnsi="Verdana"/>
          <w:color w:val="000000"/>
          <w:sz w:val="20"/>
        </w:rPr>
        <w:t> </w:t>
      </w:r>
      <w:r w:rsidRPr="001E329F">
        <w:rPr>
          <w:rFonts w:ascii="Verdana" w:hAnsi="Verdana"/>
          <w:color w:val="000000"/>
          <w:sz w:val="20"/>
          <w:lang w:val="ru-RU"/>
        </w:rPr>
        <w:t>косяком, хотя открывалась она вовнутрь. Изнутри ее подпирали одежный шкаф и</w:t>
      </w:r>
      <w:r w:rsidRPr="001E329F">
        <w:rPr>
          <w:rFonts w:ascii="Verdana" w:hAnsi="Verdana"/>
          <w:color w:val="000000"/>
          <w:sz w:val="20"/>
        </w:rPr>
        <w:t> </w:t>
      </w:r>
      <w:r w:rsidRPr="001E329F">
        <w:rPr>
          <w:rFonts w:ascii="Verdana" w:hAnsi="Verdana"/>
          <w:color w:val="000000"/>
          <w:sz w:val="20"/>
          <w:lang w:val="ru-RU"/>
        </w:rPr>
        <w:t>большой письменный стол, но</w:t>
      </w:r>
      <w:r w:rsidRPr="001E329F">
        <w:rPr>
          <w:rFonts w:ascii="Verdana" w:hAnsi="Verdana"/>
          <w:color w:val="000000"/>
          <w:sz w:val="20"/>
        </w:rPr>
        <w:t> </w:t>
      </w:r>
      <w:r w:rsidRPr="001E329F">
        <w:rPr>
          <w:rFonts w:ascii="Verdana" w:hAnsi="Verdana"/>
          <w:color w:val="000000"/>
          <w:sz w:val="20"/>
          <w:lang w:val="ru-RU"/>
        </w:rPr>
        <w:t>все это тоже было изрублено и</w:t>
      </w:r>
      <w:r w:rsidRPr="001E329F">
        <w:rPr>
          <w:rFonts w:ascii="Verdana" w:hAnsi="Verdana"/>
          <w:color w:val="000000"/>
          <w:sz w:val="20"/>
        </w:rPr>
        <w:t> </w:t>
      </w:r>
      <w:r w:rsidRPr="001E329F">
        <w:rPr>
          <w:rFonts w:ascii="Verdana" w:hAnsi="Verdana"/>
          <w:color w:val="000000"/>
          <w:sz w:val="20"/>
          <w:lang w:val="ru-RU"/>
        </w:rPr>
        <w:t>сокрушено.</w:t>
      </w:r>
    </w:p>
    <w:p w14:paraId="30406B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осторожно пролез в</w:t>
      </w:r>
      <w:r w:rsidRPr="001E329F">
        <w:rPr>
          <w:rFonts w:ascii="Verdana" w:hAnsi="Verdana"/>
          <w:color w:val="000000"/>
          <w:sz w:val="20"/>
        </w:rPr>
        <w:t> </w:t>
      </w:r>
      <w:r w:rsidRPr="001E329F">
        <w:rPr>
          <w:rFonts w:ascii="Verdana" w:hAnsi="Verdana"/>
          <w:color w:val="000000"/>
          <w:sz w:val="20"/>
          <w:lang w:val="ru-RU"/>
        </w:rPr>
        <w:t>пролом и</w:t>
      </w:r>
      <w:r w:rsidRPr="001E329F">
        <w:rPr>
          <w:rFonts w:ascii="Verdana" w:hAnsi="Verdana"/>
          <w:color w:val="000000"/>
          <w:sz w:val="20"/>
        </w:rPr>
        <w:t> </w:t>
      </w:r>
      <w:r w:rsidRPr="001E329F">
        <w:rPr>
          <w:rFonts w:ascii="Verdana" w:hAnsi="Verdana"/>
          <w:color w:val="000000"/>
          <w:sz w:val="20"/>
          <w:lang w:val="ru-RU"/>
        </w:rPr>
        <w:t>оказался в</w:t>
      </w:r>
      <w:r w:rsidRPr="001E329F">
        <w:rPr>
          <w:rFonts w:ascii="Verdana" w:hAnsi="Verdana"/>
          <w:color w:val="000000"/>
          <w:sz w:val="20"/>
        </w:rPr>
        <w:t> </w:t>
      </w:r>
      <w:r w:rsidRPr="001E329F">
        <w:rPr>
          <w:rFonts w:ascii="Verdana" w:hAnsi="Verdana"/>
          <w:color w:val="000000"/>
          <w:sz w:val="20"/>
          <w:lang w:val="ru-RU"/>
        </w:rPr>
        <w:t>коридоре квартиры. На</w:t>
      </w:r>
      <w:r w:rsidRPr="001E329F">
        <w:rPr>
          <w:rFonts w:ascii="Verdana" w:hAnsi="Verdana"/>
          <w:color w:val="000000"/>
          <w:sz w:val="20"/>
        </w:rPr>
        <w:t> </w:t>
      </w:r>
      <w:r w:rsidRPr="001E329F">
        <w:rPr>
          <w:rFonts w:ascii="Verdana" w:hAnsi="Verdana"/>
          <w:color w:val="000000"/>
          <w:sz w:val="20"/>
          <w:lang w:val="ru-RU"/>
        </w:rPr>
        <w:t>полу поблескивала лужица крови, он постарался обойти ее как можно дальше. Цепочка засохших кровавых пятен тянулась от</w:t>
      </w:r>
      <w:r w:rsidRPr="001E329F">
        <w:rPr>
          <w:rFonts w:ascii="Verdana" w:hAnsi="Verdana"/>
          <w:color w:val="000000"/>
          <w:sz w:val="20"/>
        </w:rPr>
        <w:t> </w:t>
      </w:r>
      <w:r w:rsidRPr="001E329F">
        <w:rPr>
          <w:rFonts w:ascii="Verdana" w:hAnsi="Verdana"/>
          <w:color w:val="000000"/>
          <w:sz w:val="20"/>
          <w:lang w:val="ru-RU"/>
        </w:rPr>
        <w:t>лужицы в</w:t>
      </w:r>
      <w:r w:rsidRPr="001E329F">
        <w:rPr>
          <w:rFonts w:ascii="Verdana" w:hAnsi="Verdana"/>
          <w:color w:val="000000"/>
          <w:sz w:val="20"/>
        </w:rPr>
        <w:t> </w:t>
      </w:r>
      <w:r w:rsidRPr="001E329F">
        <w:rPr>
          <w:rFonts w:ascii="Verdana" w:hAnsi="Verdana"/>
          <w:color w:val="000000"/>
          <w:sz w:val="20"/>
          <w:lang w:val="ru-RU"/>
        </w:rPr>
        <w:t>комнату. С</w:t>
      </w:r>
      <w:r w:rsidRPr="001E329F">
        <w:rPr>
          <w:rFonts w:ascii="Verdana" w:hAnsi="Verdana"/>
          <w:color w:val="000000"/>
          <w:sz w:val="20"/>
        </w:rPr>
        <w:t> </w:t>
      </w:r>
      <w:r w:rsidRPr="001E329F">
        <w:rPr>
          <w:rFonts w:ascii="Verdana" w:hAnsi="Verdana"/>
          <w:color w:val="000000"/>
          <w:sz w:val="20"/>
          <w:lang w:val="ru-RU"/>
        </w:rPr>
        <w:t>виду здесь все осталось нетронутым, только место, где стоял шкаф, обозначилось пыльным прямоугольником.</w:t>
      </w:r>
    </w:p>
    <w:p w14:paraId="327A6B3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Значит, драки тут не</w:t>
      </w:r>
      <w:r w:rsidRPr="001E329F">
        <w:rPr>
          <w:rFonts w:ascii="Verdana" w:hAnsi="Verdana"/>
          <w:color w:val="000000"/>
          <w:sz w:val="20"/>
        </w:rPr>
        <w:t> </w:t>
      </w:r>
      <w:r w:rsidRPr="001E329F">
        <w:rPr>
          <w:rFonts w:ascii="Verdana" w:hAnsi="Verdana"/>
          <w:color w:val="000000"/>
          <w:sz w:val="20"/>
          <w:lang w:val="ru-RU"/>
        </w:rPr>
        <w:t>было, подумал Олег. Как только до</w:t>
      </w:r>
      <w:r w:rsidRPr="001E329F">
        <w:rPr>
          <w:rFonts w:ascii="Verdana" w:hAnsi="Verdana"/>
          <w:color w:val="000000"/>
          <w:sz w:val="20"/>
        </w:rPr>
        <w:t> </w:t>
      </w:r>
      <w:r w:rsidRPr="001E329F">
        <w:rPr>
          <w:rFonts w:ascii="Verdana" w:hAnsi="Verdana"/>
          <w:color w:val="000000"/>
          <w:sz w:val="20"/>
          <w:lang w:val="ru-RU"/>
        </w:rPr>
        <w:t>них добрались, они без сопротивления покинули квартиру. Тогда чья это кровь? И</w:t>
      </w:r>
      <w:r w:rsidRPr="001E329F">
        <w:rPr>
          <w:rFonts w:ascii="Verdana" w:hAnsi="Verdana"/>
          <w:color w:val="000000"/>
          <w:sz w:val="20"/>
        </w:rPr>
        <w:t> </w:t>
      </w:r>
      <w:r w:rsidRPr="001E329F">
        <w:rPr>
          <w:rFonts w:ascii="Verdana" w:hAnsi="Verdana"/>
          <w:color w:val="000000"/>
          <w:sz w:val="20"/>
          <w:lang w:val="ru-RU"/>
        </w:rPr>
        <w:t>кто в</w:t>
      </w:r>
      <w:r w:rsidRPr="001E329F">
        <w:rPr>
          <w:rFonts w:ascii="Verdana" w:hAnsi="Verdana"/>
          <w:color w:val="000000"/>
          <w:sz w:val="20"/>
        </w:rPr>
        <w:t> </w:t>
      </w:r>
      <w:r w:rsidRPr="001E329F">
        <w:rPr>
          <w:rFonts w:ascii="Verdana" w:hAnsi="Verdana"/>
          <w:color w:val="000000"/>
          <w:sz w:val="20"/>
          <w:lang w:val="ru-RU"/>
        </w:rPr>
        <w:t>кого стрелял?</w:t>
      </w:r>
    </w:p>
    <w:p w14:paraId="1D6F4B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Дорожка из</w:t>
      </w:r>
      <w:r w:rsidRPr="001E329F">
        <w:rPr>
          <w:rFonts w:ascii="Verdana" w:hAnsi="Verdana"/>
          <w:color w:val="000000"/>
          <w:sz w:val="20"/>
        </w:rPr>
        <w:t> </w:t>
      </w:r>
      <w:r w:rsidRPr="001E329F">
        <w:rPr>
          <w:rFonts w:ascii="Verdana" w:hAnsi="Verdana"/>
          <w:color w:val="000000"/>
          <w:sz w:val="20"/>
          <w:lang w:val="ru-RU"/>
        </w:rPr>
        <w:t>пятен пересекала ковер и</w:t>
      </w:r>
      <w:r w:rsidRPr="001E329F">
        <w:rPr>
          <w:rFonts w:ascii="Verdana" w:hAnsi="Verdana"/>
          <w:color w:val="000000"/>
          <w:sz w:val="20"/>
        </w:rPr>
        <w:t> </w:t>
      </w:r>
      <w:r w:rsidRPr="001E329F">
        <w:rPr>
          <w:rFonts w:ascii="Verdana" w:hAnsi="Verdana"/>
          <w:color w:val="000000"/>
          <w:sz w:val="20"/>
          <w:lang w:val="ru-RU"/>
        </w:rPr>
        <w:t>уходила в</w:t>
      </w:r>
      <w:r w:rsidRPr="001E329F">
        <w:rPr>
          <w:rFonts w:ascii="Verdana" w:hAnsi="Verdana"/>
          <w:color w:val="000000"/>
          <w:sz w:val="20"/>
        </w:rPr>
        <w:t> </w:t>
      </w:r>
      <w:r w:rsidRPr="001E329F">
        <w:rPr>
          <w:rFonts w:ascii="Verdana" w:hAnsi="Verdana"/>
          <w:color w:val="000000"/>
          <w:sz w:val="20"/>
          <w:lang w:val="ru-RU"/>
        </w:rPr>
        <w:t>спальню. Олег заглянул туда. Постель была не</w:t>
      </w:r>
      <w:r w:rsidRPr="001E329F">
        <w:rPr>
          <w:rFonts w:ascii="Verdana" w:hAnsi="Verdana"/>
          <w:color w:val="000000"/>
          <w:sz w:val="20"/>
        </w:rPr>
        <w:t> </w:t>
      </w:r>
      <w:r w:rsidRPr="001E329F">
        <w:rPr>
          <w:rFonts w:ascii="Verdana" w:hAnsi="Verdana"/>
          <w:color w:val="000000"/>
          <w:sz w:val="20"/>
          <w:lang w:val="ru-RU"/>
        </w:rPr>
        <w:t>заправлена, подушка залита кровью, везде валялись осколки стекла из</w:t>
      </w:r>
      <w:r w:rsidRPr="001E329F">
        <w:rPr>
          <w:rFonts w:ascii="Verdana" w:hAnsi="Verdana"/>
          <w:color w:val="000000"/>
          <w:sz w:val="20"/>
        </w:rPr>
        <w:t> </w:t>
      </w:r>
      <w:r w:rsidRPr="001E329F">
        <w:rPr>
          <w:rFonts w:ascii="Verdana" w:hAnsi="Verdana"/>
          <w:color w:val="000000"/>
          <w:sz w:val="20"/>
          <w:lang w:val="ru-RU"/>
        </w:rPr>
        <w:t>выбитого окна...</w:t>
      </w:r>
    </w:p>
    <w:p w14:paraId="51A3303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полу возле кровати лежал пистолет.</w:t>
      </w:r>
    </w:p>
    <w:p w14:paraId="7C7EBE3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Стрелял сын. В</w:t>
      </w:r>
      <w:r w:rsidRPr="001E329F">
        <w:rPr>
          <w:rFonts w:ascii="Verdana" w:hAnsi="Verdana"/>
          <w:color w:val="000000"/>
          <w:sz w:val="20"/>
        </w:rPr>
        <w:t> </w:t>
      </w:r>
      <w:r w:rsidRPr="001E329F">
        <w:rPr>
          <w:rFonts w:ascii="Verdana" w:hAnsi="Verdana"/>
          <w:color w:val="000000"/>
          <w:sz w:val="20"/>
          <w:lang w:val="ru-RU"/>
        </w:rPr>
        <w:t>себя. Олег понял это, едва окинул взглядом комнату. Для Кости Зарецкого это был единственный способ спастись от</w:t>
      </w:r>
      <w:r w:rsidRPr="001E329F">
        <w:rPr>
          <w:rFonts w:ascii="Verdana" w:hAnsi="Verdana"/>
          <w:color w:val="000000"/>
          <w:sz w:val="20"/>
        </w:rPr>
        <w:t> </w:t>
      </w:r>
      <w:r w:rsidRPr="001E329F">
        <w:rPr>
          <w:rFonts w:ascii="Verdana" w:hAnsi="Verdana"/>
          <w:color w:val="000000"/>
          <w:sz w:val="20"/>
          <w:lang w:val="ru-RU"/>
        </w:rPr>
        <w:t>озверелой толпы и</w:t>
      </w:r>
      <w:r w:rsidRPr="001E329F">
        <w:rPr>
          <w:rFonts w:ascii="Verdana" w:hAnsi="Verdana"/>
          <w:color w:val="000000"/>
          <w:sz w:val="20"/>
        </w:rPr>
        <w:t> </w:t>
      </w:r>
      <w:r w:rsidRPr="001E329F">
        <w:rPr>
          <w:rFonts w:ascii="Verdana" w:hAnsi="Verdana"/>
          <w:color w:val="000000"/>
          <w:sz w:val="20"/>
          <w:lang w:val="ru-RU"/>
        </w:rPr>
        <w:t>целого года мучений в</w:t>
      </w:r>
      <w:r w:rsidRPr="001E329F">
        <w:rPr>
          <w:rFonts w:ascii="Verdana" w:hAnsi="Verdana"/>
          <w:color w:val="000000"/>
          <w:sz w:val="20"/>
        </w:rPr>
        <w:t> </w:t>
      </w:r>
      <w:r w:rsidRPr="001E329F">
        <w:rPr>
          <w:rFonts w:ascii="Verdana" w:hAnsi="Verdana"/>
          <w:color w:val="000000"/>
          <w:sz w:val="20"/>
          <w:lang w:val="ru-RU"/>
        </w:rPr>
        <w:t>ожидании смерти.</w:t>
      </w:r>
    </w:p>
    <w:p w14:paraId="25555D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 подумал Олег. Лучше так. Год жить покойником</w:t>
      </w:r>
      <w:r w:rsidRPr="001E329F">
        <w:rPr>
          <w:rFonts w:ascii="Verdana" w:hAnsi="Verdana"/>
          <w:color w:val="000000"/>
          <w:sz w:val="20"/>
        </w:rPr>
        <w:t> </w:t>
      </w:r>
      <w:r w:rsidRPr="001E329F">
        <w:rPr>
          <w:rFonts w:ascii="Verdana" w:hAnsi="Verdana"/>
          <w:color w:val="000000"/>
          <w:sz w:val="20"/>
          <w:lang w:val="ru-RU"/>
        </w:rPr>
        <w:t>— кто это выдержит? Мы зовем их падалью. Да они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самом деле не</w:t>
      </w:r>
      <w:r w:rsidRPr="001E329F">
        <w:rPr>
          <w:rFonts w:ascii="Verdana" w:hAnsi="Verdana"/>
          <w:color w:val="000000"/>
          <w:sz w:val="20"/>
        </w:rPr>
        <w:t> </w:t>
      </w:r>
      <w:r w:rsidRPr="001E329F">
        <w:rPr>
          <w:rFonts w:ascii="Verdana" w:hAnsi="Verdana"/>
          <w:color w:val="000000"/>
          <w:sz w:val="20"/>
          <w:lang w:val="ru-RU"/>
        </w:rPr>
        <w:t>люди</w:t>
      </w:r>
      <w:r w:rsidRPr="001E329F">
        <w:rPr>
          <w:rFonts w:ascii="Verdana" w:hAnsi="Verdana"/>
          <w:color w:val="000000"/>
          <w:sz w:val="20"/>
        </w:rPr>
        <w:t> </w:t>
      </w:r>
      <w:r w:rsidRPr="001E329F">
        <w:rPr>
          <w:rFonts w:ascii="Verdana" w:hAnsi="Verdana"/>
          <w:color w:val="000000"/>
          <w:sz w:val="20"/>
          <w:lang w:val="ru-RU"/>
        </w:rPr>
        <w:t>— так, источник заразы.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том дело, что они не</w:t>
      </w:r>
      <w:r w:rsidRPr="001E329F">
        <w:rPr>
          <w:rFonts w:ascii="Verdana" w:hAnsi="Verdana"/>
          <w:color w:val="000000"/>
          <w:sz w:val="20"/>
        </w:rPr>
        <w:t> </w:t>
      </w:r>
      <w:r w:rsidRPr="001E329F">
        <w:rPr>
          <w:rFonts w:ascii="Verdana" w:hAnsi="Verdana"/>
          <w:color w:val="000000"/>
          <w:sz w:val="20"/>
          <w:lang w:val="ru-RU"/>
        </w:rPr>
        <w:t>заслуживают сочувствия, а</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том, что никакое сочувствие им уже не</w:t>
      </w:r>
      <w:r w:rsidRPr="001E329F">
        <w:rPr>
          <w:rFonts w:ascii="Verdana" w:hAnsi="Verdana"/>
          <w:color w:val="000000"/>
          <w:sz w:val="20"/>
        </w:rPr>
        <w:t> </w:t>
      </w:r>
      <w:r w:rsidRPr="001E329F">
        <w:rPr>
          <w:rFonts w:ascii="Verdana" w:hAnsi="Verdana"/>
          <w:color w:val="000000"/>
          <w:sz w:val="20"/>
          <w:lang w:val="ru-RU"/>
        </w:rPr>
        <w:t>поможет. Им ничто не</w:t>
      </w:r>
      <w:r w:rsidRPr="001E329F">
        <w:rPr>
          <w:rFonts w:ascii="Verdana" w:hAnsi="Verdana"/>
          <w:color w:val="000000"/>
          <w:sz w:val="20"/>
        </w:rPr>
        <w:t> </w:t>
      </w:r>
      <w:r w:rsidRPr="001E329F">
        <w:rPr>
          <w:rFonts w:ascii="Verdana" w:hAnsi="Verdana"/>
          <w:color w:val="000000"/>
          <w:sz w:val="20"/>
          <w:lang w:val="ru-RU"/>
        </w:rPr>
        <w:t>поможет, не</w:t>
      </w:r>
      <w:r w:rsidRPr="001E329F">
        <w:rPr>
          <w:rFonts w:ascii="Verdana" w:hAnsi="Verdana"/>
          <w:color w:val="000000"/>
          <w:sz w:val="20"/>
        </w:rPr>
        <w:t> </w:t>
      </w:r>
      <w:r w:rsidRPr="001E329F">
        <w:rPr>
          <w:rFonts w:ascii="Verdana" w:hAnsi="Verdana"/>
          <w:color w:val="000000"/>
          <w:sz w:val="20"/>
          <w:lang w:val="ru-RU"/>
        </w:rPr>
        <w:t>позже чем через год их не</w:t>
      </w:r>
      <w:r w:rsidRPr="001E329F">
        <w:rPr>
          <w:rFonts w:ascii="Verdana" w:hAnsi="Verdana"/>
          <w:color w:val="000000"/>
          <w:sz w:val="20"/>
        </w:rPr>
        <w:t> </w:t>
      </w:r>
      <w:r w:rsidRPr="001E329F">
        <w:rPr>
          <w:rFonts w:ascii="Verdana" w:hAnsi="Verdana"/>
          <w:color w:val="000000"/>
          <w:sz w:val="20"/>
          <w:lang w:val="ru-RU"/>
        </w:rPr>
        <w:t>будет.</w:t>
      </w:r>
    </w:p>
    <w:p w14:paraId="56E3EB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Вот люди постепенно и</w:t>
      </w:r>
      <w:r w:rsidRPr="001E329F">
        <w:rPr>
          <w:rFonts w:ascii="Verdana" w:hAnsi="Verdana"/>
          <w:color w:val="000000"/>
          <w:sz w:val="20"/>
        </w:rPr>
        <w:t> </w:t>
      </w:r>
      <w:r w:rsidRPr="001E329F">
        <w:rPr>
          <w:rFonts w:ascii="Verdana" w:hAnsi="Verdana"/>
          <w:color w:val="000000"/>
          <w:sz w:val="20"/>
          <w:lang w:val="ru-RU"/>
        </w:rPr>
        <w:t>привыкли</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жалеть. Это ведь только обреченный не</w:t>
      </w:r>
      <w:r w:rsidRPr="001E329F">
        <w:rPr>
          <w:rFonts w:ascii="Verdana" w:hAnsi="Verdana"/>
          <w:color w:val="000000"/>
          <w:sz w:val="20"/>
        </w:rPr>
        <w:t> </w:t>
      </w:r>
      <w:r w:rsidRPr="001E329F">
        <w:rPr>
          <w:rFonts w:ascii="Verdana" w:hAnsi="Verdana"/>
          <w:color w:val="000000"/>
          <w:sz w:val="20"/>
          <w:lang w:val="ru-RU"/>
        </w:rPr>
        <w:t>может привыкнуть к</w:t>
      </w:r>
      <w:r w:rsidRPr="001E329F">
        <w:rPr>
          <w:rFonts w:ascii="Verdana" w:hAnsi="Verdana"/>
          <w:color w:val="000000"/>
          <w:sz w:val="20"/>
        </w:rPr>
        <w:t> </w:t>
      </w:r>
      <w:r w:rsidRPr="001E329F">
        <w:rPr>
          <w:rFonts w:ascii="Verdana" w:hAnsi="Verdana"/>
          <w:color w:val="000000"/>
          <w:sz w:val="20"/>
          <w:lang w:val="ru-RU"/>
        </w:rPr>
        <w:t>тому, что он обречен. У</w:t>
      </w:r>
      <w:r w:rsidRPr="001E329F">
        <w:rPr>
          <w:rFonts w:ascii="Verdana" w:hAnsi="Verdana"/>
          <w:color w:val="000000"/>
          <w:sz w:val="20"/>
        </w:rPr>
        <w:t> </w:t>
      </w:r>
      <w:r w:rsidRPr="001E329F">
        <w:rPr>
          <w:rFonts w:ascii="Verdana" w:hAnsi="Verdana"/>
          <w:color w:val="000000"/>
          <w:sz w:val="20"/>
          <w:lang w:val="ru-RU"/>
        </w:rPr>
        <w:t>остальных есть заботы поважней. Добро</w:t>
      </w:r>
      <w:r w:rsidRPr="001E329F">
        <w:rPr>
          <w:rFonts w:ascii="Verdana" w:hAnsi="Verdana"/>
          <w:color w:val="000000"/>
          <w:sz w:val="20"/>
        </w:rPr>
        <w:t> </w:t>
      </w:r>
      <w:r w:rsidRPr="001E329F">
        <w:rPr>
          <w:rFonts w:ascii="Verdana" w:hAnsi="Verdana"/>
          <w:color w:val="000000"/>
          <w:sz w:val="20"/>
          <w:lang w:val="ru-RU"/>
        </w:rPr>
        <w:t>бы, думаем, было навалом еды, навалом жилья, всего навалом</w:t>
      </w:r>
      <w:r w:rsidRPr="001E329F">
        <w:rPr>
          <w:rFonts w:ascii="Verdana" w:hAnsi="Verdana"/>
          <w:color w:val="000000"/>
          <w:sz w:val="20"/>
        </w:rPr>
        <w:t> </w:t>
      </w:r>
      <w:r w:rsidRPr="001E329F">
        <w:rPr>
          <w:rFonts w:ascii="Verdana" w:hAnsi="Verdana"/>
          <w:color w:val="000000"/>
          <w:sz w:val="20"/>
          <w:lang w:val="ru-RU"/>
        </w:rPr>
        <w:t>— можно было</w:t>
      </w:r>
      <w:r w:rsidRPr="001E329F">
        <w:rPr>
          <w:rFonts w:ascii="Verdana" w:hAnsi="Verdana"/>
          <w:color w:val="000000"/>
          <w:sz w:val="20"/>
        </w:rPr>
        <w:t> </w:t>
      </w:r>
      <w:r w:rsidRPr="001E329F">
        <w:rPr>
          <w:rFonts w:ascii="Verdana" w:hAnsi="Verdana"/>
          <w:color w:val="000000"/>
          <w:sz w:val="20"/>
          <w:lang w:val="ru-RU"/>
        </w:rPr>
        <w:t>бы как-то помогать зараженным, кормить, одевать, сострадать. Но</w:t>
      </w:r>
      <w:r w:rsidRPr="001E329F">
        <w:rPr>
          <w:rFonts w:ascii="Verdana" w:hAnsi="Verdana"/>
          <w:color w:val="000000"/>
          <w:sz w:val="20"/>
        </w:rPr>
        <w:t> </w:t>
      </w:r>
      <w:r w:rsidRPr="001E329F">
        <w:rPr>
          <w:rFonts w:ascii="Verdana" w:hAnsi="Verdana"/>
          <w:color w:val="000000"/>
          <w:sz w:val="20"/>
          <w:lang w:val="ru-RU"/>
        </w:rPr>
        <w:t>ведь сил не</w:t>
      </w:r>
      <w:r w:rsidRPr="001E329F">
        <w:rPr>
          <w:rFonts w:ascii="Verdana" w:hAnsi="Verdana"/>
          <w:color w:val="000000"/>
          <w:sz w:val="20"/>
        </w:rPr>
        <w:t> </w:t>
      </w:r>
      <w:r w:rsidRPr="001E329F">
        <w:rPr>
          <w:rFonts w:ascii="Verdana" w:hAnsi="Verdana"/>
          <w:color w:val="000000"/>
          <w:sz w:val="20"/>
          <w:lang w:val="ru-RU"/>
        </w:rPr>
        <w:t>хватает! Пойди-ка, возьмись помогать, когда у</w:t>
      </w:r>
      <w:r w:rsidRPr="001E329F">
        <w:rPr>
          <w:rFonts w:ascii="Verdana" w:hAnsi="Verdana"/>
          <w:color w:val="000000"/>
          <w:sz w:val="20"/>
        </w:rPr>
        <w:t> </w:t>
      </w:r>
      <w:r w:rsidRPr="001E329F">
        <w:rPr>
          <w:rFonts w:ascii="Verdana" w:hAnsi="Verdana"/>
          <w:color w:val="000000"/>
          <w:sz w:val="20"/>
          <w:lang w:val="ru-RU"/>
        </w:rPr>
        <w:t>тебя у</w:t>
      </w:r>
      <w:r w:rsidRPr="001E329F">
        <w:rPr>
          <w:rFonts w:ascii="Verdana" w:hAnsi="Verdana"/>
          <w:color w:val="000000"/>
          <w:sz w:val="20"/>
        </w:rPr>
        <w:t> </w:t>
      </w:r>
      <w:r w:rsidRPr="001E329F">
        <w:rPr>
          <w:rFonts w:ascii="Verdana" w:hAnsi="Verdana"/>
          <w:color w:val="000000"/>
          <w:sz w:val="20"/>
          <w:lang w:val="ru-RU"/>
        </w:rPr>
        <w:t>самого в</w:t>
      </w:r>
      <w:r w:rsidRPr="001E329F">
        <w:rPr>
          <w:rFonts w:ascii="Verdana" w:hAnsi="Verdana"/>
          <w:color w:val="000000"/>
          <w:sz w:val="20"/>
        </w:rPr>
        <w:t> </w:t>
      </w:r>
      <w:r w:rsidRPr="001E329F">
        <w:rPr>
          <w:rFonts w:ascii="Verdana" w:hAnsi="Verdana"/>
          <w:color w:val="000000"/>
          <w:sz w:val="20"/>
          <w:lang w:val="ru-RU"/>
        </w:rPr>
        <w:t>доме нет хлеба, нет воды, нет тепла, когда тебе нечего надеть, и</w:t>
      </w:r>
      <w:r w:rsidRPr="001E329F">
        <w:rPr>
          <w:rFonts w:ascii="Verdana" w:hAnsi="Verdana"/>
          <w:color w:val="000000"/>
          <w:sz w:val="20"/>
        </w:rPr>
        <w:t> </w:t>
      </w:r>
      <w:r w:rsidRPr="001E329F">
        <w:rPr>
          <w:rFonts w:ascii="Verdana" w:hAnsi="Verdana"/>
          <w:color w:val="000000"/>
          <w:sz w:val="20"/>
          <w:lang w:val="ru-RU"/>
        </w:rPr>
        <w:t>все вокруг волком смотрят друг на</w:t>
      </w:r>
      <w:r w:rsidRPr="001E329F">
        <w:rPr>
          <w:rFonts w:ascii="Verdana" w:hAnsi="Verdana"/>
          <w:color w:val="000000"/>
          <w:sz w:val="20"/>
        </w:rPr>
        <w:t> </w:t>
      </w:r>
      <w:r w:rsidRPr="001E329F">
        <w:rPr>
          <w:rFonts w:ascii="Verdana" w:hAnsi="Verdana"/>
          <w:color w:val="000000"/>
          <w:sz w:val="20"/>
          <w:lang w:val="ru-RU"/>
        </w:rPr>
        <w:t>друга. С</w:t>
      </w:r>
      <w:r w:rsidRPr="001E329F">
        <w:rPr>
          <w:rFonts w:ascii="Verdana" w:hAnsi="Verdana"/>
          <w:color w:val="000000"/>
          <w:sz w:val="20"/>
        </w:rPr>
        <w:t> </w:t>
      </w:r>
      <w:r w:rsidRPr="001E329F">
        <w:rPr>
          <w:rFonts w:ascii="Verdana" w:hAnsi="Verdana"/>
          <w:color w:val="000000"/>
          <w:sz w:val="20"/>
          <w:lang w:val="ru-RU"/>
        </w:rPr>
        <w:t>подозрением, с</w:t>
      </w:r>
      <w:r w:rsidRPr="001E329F">
        <w:rPr>
          <w:rFonts w:ascii="Verdana" w:hAnsi="Verdana"/>
          <w:color w:val="000000"/>
          <w:sz w:val="20"/>
        </w:rPr>
        <w:t> </w:t>
      </w:r>
      <w:r w:rsidRPr="001E329F">
        <w:rPr>
          <w:rFonts w:ascii="Verdana" w:hAnsi="Verdana"/>
          <w:color w:val="000000"/>
          <w:sz w:val="20"/>
          <w:lang w:val="ru-RU"/>
        </w:rPr>
        <w:t>завистью. А</w:t>
      </w:r>
      <w:r w:rsidRPr="001E329F">
        <w:rPr>
          <w:rFonts w:ascii="Verdana" w:hAnsi="Verdana"/>
          <w:color w:val="000000"/>
          <w:sz w:val="20"/>
        </w:rPr>
        <w:t> </w:t>
      </w:r>
      <w:r w:rsidRPr="001E329F">
        <w:rPr>
          <w:rFonts w:ascii="Verdana" w:hAnsi="Verdana"/>
          <w:color w:val="000000"/>
          <w:sz w:val="20"/>
          <w:lang w:val="ru-RU"/>
        </w:rPr>
        <w:t>тут еще бандиты обнаглели, разбойничьи шайки открыто бродят по</w:t>
      </w:r>
      <w:r w:rsidRPr="001E329F">
        <w:rPr>
          <w:rFonts w:ascii="Verdana" w:hAnsi="Verdana"/>
          <w:color w:val="000000"/>
          <w:sz w:val="20"/>
        </w:rPr>
        <w:t> </w:t>
      </w:r>
      <w:r w:rsidRPr="001E329F">
        <w:rPr>
          <w:rFonts w:ascii="Verdana" w:hAnsi="Verdana"/>
          <w:color w:val="000000"/>
          <w:sz w:val="20"/>
          <w:lang w:val="ru-RU"/>
        </w:rPr>
        <w:t>улицам и</w:t>
      </w:r>
      <w:r w:rsidRPr="001E329F">
        <w:rPr>
          <w:rFonts w:ascii="Verdana" w:hAnsi="Verdana"/>
          <w:color w:val="000000"/>
          <w:sz w:val="20"/>
        </w:rPr>
        <w:t> </w:t>
      </w:r>
      <w:r w:rsidRPr="001E329F">
        <w:rPr>
          <w:rFonts w:ascii="Verdana" w:hAnsi="Verdana"/>
          <w:color w:val="000000"/>
          <w:sz w:val="20"/>
          <w:lang w:val="ru-RU"/>
        </w:rPr>
        <w:t>среди бела дня лезут в</w:t>
      </w:r>
      <w:r w:rsidRPr="001E329F">
        <w:rPr>
          <w:rFonts w:ascii="Verdana" w:hAnsi="Verdana"/>
          <w:color w:val="000000"/>
          <w:sz w:val="20"/>
        </w:rPr>
        <w:t> </w:t>
      </w:r>
      <w:r w:rsidRPr="001E329F">
        <w:rPr>
          <w:rFonts w:ascii="Verdana" w:hAnsi="Verdana"/>
          <w:color w:val="000000"/>
          <w:sz w:val="20"/>
          <w:lang w:val="ru-RU"/>
        </w:rPr>
        <w:t>окна и</w:t>
      </w:r>
      <w:r w:rsidRPr="001E329F">
        <w:rPr>
          <w:rFonts w:ascii="Verdana" w:hAnsi="Verdana"/>
          <w:color w:val="000000"/>
          <w:sz w:val="20"/>
        </w:rPr>
        <w:t> </w:t>
      </w:r>
      <w:r w:rsidRPr="001E329F">
        <w:rPr>
          <w:rFonts w:ascii="Verdana" w:hAnsi="Verdana"/>
          <w:color w:val="000000"/>
          <w:sz w:val="20"/>
          <w:lang w:val="ru-RU"/>
        </w:rPr>
        <w:t>двери</w:t>
      </w:r>
      <w:r w:rsidRPr="001E329F">
        <w:rPr>
          <w:rFonts w:ascii="Verdana" w:hAnsi="Verdana"/>
          <w:color w:val="000000"/>
          <w:sz w:val="20"/>
        </w:rPr>
        <w:t> </w:t>
      </w:r>
      <w:r w:rsidRPr="001E329F">
        <w:rPr>
          <w:rFonts w:ascii="Verdana" w:hAnsi="Verdana"/>
          <w:color w:val="000000"/>
          <w:sz w:val="20"/>
          <w:lang w:val="ru-RU"/>
        </w:rPr>
        <w:t>— грабить.</w:t>
      </w:r>
    </w:p>
    <w:p w14:paraId="00DBCAA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Лечить покойницкий глаз нечем</w:t>
      </w:r>
      <w:r w:rsidRPr="001E329F">
        <w:rPr>
          <w:rFonts w:ascii="Verdana" w:hAnsi="Verdana"/>
          <w:color w:val="000000"/>
          <w:sz w:val="20"/>
        </w:rPr>
        <w:t> </w:t>
      </w:r>
      <w:r w:rsidRPr="001E329F">
        <w:rPr>
          <w:rFonts w:ascii="Verdana" w:hAnsi="Verdana"/>
          <w:color w:val="000000"/>
          <w:sz w:val="20"/>
          <w:lang w:val="ru-RU"/>
        </w:rPr>
        <w:t>— тут ничего не</w:t>
      </w:r>
      <w:r w:rsidRPr="001E329F">
        <w:rPr>
          <w:rFonts w:ascii="Verdana" w:hAnsi="Verdana"/>
          <w:color w:val="000000"/>
          <w:sz w:val="20"/>
        </w:rPr>
        <w:t> </w:t>
      </w:r>
      <w:r w:rsidRPr="001E329F">
        <w:rPr>
          <w:rFonts w:ascii="Verdana" w:hAnsi="Verdana"/>
          <w:color w:val="000000"/>
          <w:sz w:val="20"/>
          <w:lang w:val="ru-RU"/>
        </w:rPr>
        <w:t>поделаешь, а</w:t>
      </w:r>
      <w:r w:rsidRPr="001E329F">
        <w:rPr>
          <w:rFonts w:ascii="Verdana" w:hAnsi="Verdana"/>
          <w:color w:val="000000"/>
          <w:sz w:val="20"/>
        </w:rPr>
        <w:t> </w:t>
      </w:r>
      <w:r w:rsidRPr="001E329F">
        <w:rPr>
          <w:rFonts w:ascii="Verdana" w:hAnsi="Verdana"/>
          <w:color w:val="000000"/>
          <w:sz w:val="20"/>
          <w:lang w:val="ru-RU"/>
        </w:rPr>
        <w:t>значит, и</w:t>
      </w:r>
      <w:r w:rsidRPr="001E329F">
        <w:rPr>
          <w:rFonts w:ascii="Verdana" w:hAnsi="Verdana"/>
          <w:color w:val="000000"/>
          <w:sz w:val="20"/>
        </w:rPr>
        <w:t> </w:t>
      </w:r>
      <w:r w:rsidRPr="001E329F">
        <w:rPr>
          <w:rFonts w:ascii="Verdana" w:hAnsi="Verdana"/>
          <w:color w:val="000000"/>
          <w:sz w:val="20"/>
          <w:lang w:val="ru-RU"/>
        </w:rPr>
        <w:t>делать ничего не</w:t>
      </w:r>
      <w:r w:rsidRPr="001E329F">
        <w:rPr>
          <w:rFonts w:ascii="Verdana" w:hAnsi="Verdana"/>
          <w:color w:val="000000"/>
          <w:sz w:val="20"/>
        </w:rPr>
        <w:t> </w:t>
      </w:r>
      <w:r w:rsidRPr="001E329F">
        <w:rPr>
          <w:rFonts w:ascii="Verdana" w:hAnsi="Verdana"/>
          <w:color w:val="000000"/>
          <w:sz w:val="20"/>
          <w:lang w:val="ru-RU"/>
        </w:rPr>
        <w:t>надо. А</w:t>
      </w:r>
      <w:r w:rsidRPr="001E329F">
        <w:rPr>
          <w:rFonts w:ascii="Verdana" w:hAnsi="Verdana"/>
          <w:color w:val="000000"/>
          <w:sz w:val="20"/>
        </w:rPr>
        <w:t> </w:t>
      </w:r>
      <w:r w:rsidRPr="001E329F">
        <w:rPr>
          <w:rFonts w:ascii="Verdana" w:hAnsi="Verdana"/>
          <w:color w:val="000000"/>
          <w:sz w:val="20"/>
          <w:lang w:val="ru-RU"/>
        </w:rPr>
        <w:t>чтоб самим не</w:t>
      </w:r>
      <w:r w:rsidRPr="001E329F">
        <w:rPr>
          <w:rFonts w:ascii="Verdana" w:hAnsi="Verdana"/>
          <w:color w:val="000000"/>
          <w:sz w:val="20"/>
        </w:rPr>
        <w:t> </w:t>
      </w:r>
      <w:r w:rsidRPr="001E329F">
        <w:rPr>
          <w:rFonts w:ascii="Verdana" w:hAnsi="Verdana"/>
          <w:color w:val="000000"/>
          <w:sz w:val="20"/>
          <w:lang w:val="ru-RU"/>
        </w:rPr>
        <w:t>заразиться</w:t>
      </w:r>
      <w:r w:rsidRPr="001E329F">
        <w:rPr>
          <w:rFonts w:ascii="Verdana" w:hAnsi="Verdana"/>
          <w:color w:val="000000"/>
          <w:sz w:val="20"/>
        </w:rPr>
        <w:t> </w:t>
      </w:r>
      <w:r w:rsidRPr="001E329F">
        <w:rPr>
          <w:rFonts w:ascii="Verdana" w:hAnsi="Verdana"/>
          <w:color w:val="000000"/>
          <w:sz w:val="20"/>
          <w:lang w:val="ru-RU"/>
        </w:rPr>
        <w:t>— гнать эту падаль вон из</w:t>
      </w:r>
      <w:r w:rsidRPr="001E329F">
        <w:rPr>
          <w:rFonts w:ascii="Verdana" w:hAnsi="Verdana"/>
          <w:color w:val="000000"/>
          <w:sz w:val="20"/>
        </w:rPr>
        <w:t> </w:t>
      </w:r>
      <w:r w:rsidRPr="001E329F">
        <w:rPr>
          <w:rFonts w:ascii="Verdana" w:hAnsi="Verdana"/>
          <w:color w:val="000000"/>
          <w:sz w:val="20"/>
          <w:lang w:val="ru-RU"/>
        </w:rPr>
        <w:t>города! Жечь их барахло вместе с</w:t>
      </w:r>
      <w:r w:rsidRPr="001E329F">
        <w:rPr>
          <w:rFonts w:ascii="Verdana" w:hAnsi="Verdana"/>
          <w:color w:val="000000"/>
          <w:sz w:val="20"/>
        </w:rPr>
        <w:t> </w:t>
      </w:r>
      <w:r w:rsidRPr="001E329F">
        <w:rPr>
          <w:rFonts w:ascii="Verdana" w:hAnsi="Verdana"/>
          <w:color w:val="000000"/>
          <w:sz w:val="20"/>
          <w:lang w:val="ru-RU"/>
        </w:rPr>
        <w:t>квартирами! Не</w:t>
      </w:r>
      <w:r w:rsidRPr="001E329F">
        <w:rPr>
          <w:rFonts w:ascii="Verdana" w:hAnsi="Verdana"/>
          <w:color w:val="000000"/>
          <w:sz w:val="20"/>
        </w:rPr>
        <w:t> </w:t>
      </w:r>
      <w:r w:rsidRPr="001E329F">
        <w:rPr>
          <w:rFonts w:ascii="Verdana" w:hAnsi="Verdana"/>
          <w:color w:val="000000"/>
          <w:sz w:val="20"/>
          <w:lang w:val="ru-RU"/>
        </w:rPr>
        <w:t>спасти, так уничтожить!</w:t>
      </w:r>
      <w:r w:rsidRPr="001E329F">
        <w:rPr>
          <w:rFonts w:ascii="Verdana" w:hAnsi="Verdana"/>
          <w:color w:val="000000"/>
          <w:sz w:val="20"/>
        </w:rPr>
        <w:t> </w:t>
      </w:r>
      <w:r w:rsidRPr="001E329F">
        <w:rPr>
          <w:rFonts w:ascii="Verdana" w:hAnsi="Verdana"/>
          <w:color w:val="000000"/>
          <w:sz w:val="20"/>
          <w:lang w:val="ru-RU"/>
        </w:rPr>
        <w:t>— вот наш любимый принцип.</w:t>
      </w:r>
    </w:p>
    <w:p w14:paraId="0AF98AC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ведь зараженный вчера еще считался человеком! Бедным, голодным, но</w:t>
      </w:r>
      <w:r w:rsidRPr="001E329F">
        <w:rPr>
          <w:rFonts w:ascii="Verdana" w:hAnsi="Verdana"/>
          <w:color w:val="000000"/>
          <w:sz w:val="20"/>
        </w:rPr>
        <w:t> </w:t>
      </w:r>
      <w:r w:rsidRPr="001E329F">
        <w:rPr>
          <w:rFonts w:ascii="Verdana" w:hAnsi="Verdana"/>
          <w:color w:val="000000"/>
          <w:sz w:val="20"/>
          <w:lang w:val="ru-RU"/>
        </w:rPr>
        <w:t>полноценным, не</w:t>
      </w:r>
      <w:r w:rsidRPr="001E329F">
        <w:rPr>
          <w:rFonts w:ascii="Verdana" w:hAnsi="Verdana"/>
          <w:color w:val="000000"/>
          <w:sz w:val="20"/>
        </w:rPr>
        <w:t> </w:t>
      </w:r>
      <w:r w:rsidRPr="001E329F">
        <w:rPr>
          <w:rFonts w:ascii="Verdana" w:hAnsi="Verdana"/>
          <w:color w:val="000000"/>
          <w:sz w:val="20"/>
          <w:lang w:val="ru-RU"/>
        </w:rPr>
        <w:t>хуже других. Каково ему в</w:t>
      </w:r>
      <w:r w:rsidRPr="001E329F">
        <w:rPr>
          <w:rFonts w:ascii="Verdana" w:hAnsi="Verdana"/>
          <w:color w:val="000000"/>
          <w:sz w:val="20"/>
        </w:rPr>
        <w:t> </w:t>
      </w:r>
      <w:r w:rsidRPr="001E329F">
        <w:rPr>
          <w:rFonts w:ascii="Verdana" w:hAnsi="Verdana"/>
          <w:color w:val="000000"/>
          <w:sz w:val="20"/>
          <w:lang w:val="ru-RU"/>
        </w:rPr>
        <w:t>одночасье поставить крест на</w:t>
      </w:r>
      <w:r w:rsidRPr="001E329F">
        <w:rPr>
          <w:rFonts w:ascii="Verdana" w:hAnsi="Verdana"/>
          <w:color w:val="000000"/>
          <w:sz w:val="20"/>
        </w:rPr>
        <w:t> </w:t>
      </w:r>
      <w:r w:rsidRPr="001E329F">
        <w:rPr>
          <w:rFonts w:ascii="Verdana" w:hAnsi="Verdana"/>
          <w:color w:val="000000"/>
          <w:sz w:val="20"/>
          <w:lang w:val="ru-RU"/>
        </w:rPr>
        <w:t>всей своей жизни и</w:t>
      </w:r>
      <w:r w:rsidRPr="001E329F">
        <w:rPr>
          <w:rFonts w:ascii="Verdana" w:hAnsi="Verdana"/>
          <w:color w:val="000000"/>
          <w:sz w:val="20"/>
        </w:rPr>
        <w:t> </w:t>
      </w:r>
      <w:r w:rsidRPr="001E329F">
        <w:rPr>
          <w:rFonts w:ascii="Verdana" w:hAnsi="Verdana"/>
          <w:color w:val="000000"/>
          <w:sz w:val="20"/>
          <w:lang w:val="ru-RU"/>
        </w:rPr>
        <w:t>начать относиться к</w:t>
      </w:r>
      <w:r w:rsidRPr="001E329F">
        <w:rPr>
          <w:rFonts w:ascii="Verdana" w:hAnsi="Verdana"/>
          <w:color w:val="000000"/>
          <w:sz w:val="20"/>
        </w:rPr>
        <w:t> </w:t>
      </w:r>
      <w:r w:rsidRPr="001E329F">
        <w:rPr>
          <w:rFonts w:ascii="Verdana" w:hAnsi="Verdana"/>
          <w:color w:val="000000"/>
          <w:sz w:val="20"/>
          <w:lang w:val="ru-RU"/>
        </w:rPr>
        <w:t>самому себе, как падали? Да еще окружающие постараются напоминать ему, кто он есть, при каждом удобном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удобном случае...</w:t>
      </w:r>
    </w:p>
    <w:p w14:paraId="224E040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Хорошо, если он вооружен. Тогда можно хоть...</w:t>
      </w:r>
    </w:p>
    <w:p w14:paraId="25FC8E8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лестнице вдруг раздались шаги, зазвучали голоса. Сам не</w:t>
      </w:r>
      <w:r w:rsidRPr="001E329F">
        <w:rPr>
          <w:rFonts w:ascii="Verdana" w:hAnsi="Verdana"/>
          <w:color w:val="000000"/>
          <w:sz w:val="20"/>
        </w:rPr>
        <w:t> </w:t>
      </w:r>
      <w:r w:rsidRPr="001E329F">
        <w:rPr>
          <w:rFonts w:ascii="Verdana" w:hAnsi="Verdana"/>
          <w:color w:val="000000"/>
          <w:sz w:val="20"/>
          <w:lang w:val="ru-RU"/>
        </w:rPr>
        <w:t>понимая, зачем, Олег шагнул в</w:t>
      </w:r>
      <w:r w:rsidRPr="001E329F">
        <w:rPr>
          <w:rFonts w:ascii="Verdana" w:hAnsi="Verdana"/>
          <w:color w:val="000000"/>
          <w:sz w:val="20"/>
        </w:rPr>
        <w:t> </w:t>
      </w:r>
      <w:r w:rsidRPr="001E329F">
        <w:rPr>
          <w:rFonts w:ascii="Verdana" w:hAnsi="Verdana"/>
          <w:color w:val="000000"/>
          <w:sz w:val="20"/>
          <w:lang w:val="ru-RU"/>
        </w:rPr>
        <w:t>спальню, поднял с</w:t>
      </w:r>
      <w:r w:rsidRPr="001E329F">
        <w:rPr>
          <w:rFonts w:ascii="Verdana" w:hAnsi="Verdana"/>
          <w:color w:val="000000"/>
          <w:sz w:val="20"/>
        </w:rPr>
        <w:t> </w:t>
      </w:r>
      <w:r w:rsidRPr="001E329F">
        <w:rPr>
          <w:rFonts w:ascii="Verdana" w:hAnsi="Verdana"/>
          <w:color w:val="000000"/>
          <w:sz w:val="20"/>
          <w:lang w:val="ru-RU"/>
        </w:rPr>
        <w:t>пола пистолет и</w:t>
      </w:r>
      <w:r w:rsidRPr="001E329F">
        <w:rPr>
          <w:rFonts w:ascii="Verdana" w:hAnsi="Verdana"/>
          <w:color w:val="000000"/>
          <w:sz w:val="20"/>
        </w:rPr>
        <w:t> </w:t>
      </w:r>
      <w:r w:rsidRPr="001E329F">
        <w:rPr>
          <w:rFonts w:ascii="Verdana" w:hAnsi="Verdana"/>
          <w:color w:val="000000"/>
          <w:sz w:val="20"/>
          <w:lang w:val="ru-RU"/>
        </w:rPr>
        <w:t>сунул его в</w:t>
      </w:r>
      <w:r w:rsidRPr="001E329F">
        <w:rPr>
          <w:rFonts w:ascii="Verdana" w:hAnsi="Verdana"/>
          <w:color w:val="000000"/>
          <w:sz w:val="20"/>
        </w:rPr>
        <w:t> </w:t>
      </w:r>
      <w:r w:rsidRPr="001E329F">
        <w:rPr>
          <w:rFonts w:ascii="Verdana" w:hAnsi="Verdana"/>
          <w:color w:val="000000"/>
          <w:sz w:val="20"/>
          <w:lang w:val="ru-RU"/>
        </w:rPr>
        <w:t>карман.</w:t>
      </w:r>
    </w:p>
    <w:p w14:paraId="64F523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41A9186C"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2B509246" w14:textId="7E4895D5"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3</w:t>
      </w:r>
    </w:p>
    <w:p w14:paraId="4D083FED"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50893F4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Зеленая долина, вдоль которой вытянулся город Паймак, оказалась всего в</w:t>
      </w:r>
      <w:r w:rsidRPr="001E329F">
        <w:rPr>
          <w:rFonts w:ascii="Verdana" w:hAnsi="Verdana"/>
          <w:color w:val="000000"/>
          <w:sz w:val="20"/>
        </w:rPr>
        <w:t> </w:t>
      </w:r>
      <w:r w:rsidRPr="001E329F">
        <w:rPr>
          <w:rFonts w:ascii="Verdana" w:hAnsi="Verdana"/>
          <w:color w:val="000000"/>
          <w:sz w:val="20"/>
          <w:lang w:val="ru-RU"/>
        </w:rPr>
        <w:t>получасе ходьбы от</w:t>
      </w:r>
      <w:r w:rsidRPr="001E329F">
        <w:rPr>
          <w:rFonts w:ascii="Verdana" w:hAnsi="Verdana"/>
          <w:color w:val="000000"/>
          <w:sz w:val="20"/>
        </w:rPr>
        <w:t> </w:t>
      </w:r>
      <w:r w:rsidRPr="001E329F">
        <w:rPr>
          <w:rFonts w:ascii="Verdana" w:hAnsi="Verdana"/>
          <w:color w:val="000000"/>
          <w:sz w:val="20"/>
          <w:lang w:val="ru-RU"/>
        </w:rPr>
        <w:t>источника. По</w:t>
      </w:r>
      <w:r w:rsidRPr="001E329F">
        <w:rPr>
          <w:rFonts w:ascii="Verdana" w:hAnsi="Verdana"/>
          <w:color w:val="000000"/>
          <w:sz w:val="20"/>
        </w:rPr>
        <w:t> </w:t>
      </w:r>
      <w:r w:rsidRPr="001E329F">
        <w:rPr>
          <w:rFonts w:ascii="Verdana" w:hAnsi="Verdana"/>
          <w:color w:val="000000"/>
          <w:sz w:val="20"/>
          <w:lang w:val="ru-RU"/>
        </w:rPr>
        <w:t>дну долины протекала река, широко окаймленная деревьями, домами и</w:t>
      </w:r>
      <w:r w:rsidRPr="001E329F">
        <w:rPr>
          <w:rFonts w:ascii="Verdana" w:hAnsi="Verdana"/>
          <w:color w:val="000000"/>
          <w:sz w:val="20"/>
        </w:rPr>
        <w:t> </w:t>
      </w:r>
      <w:r w:rsidRPr="001E329F">
        <w:rPr>
          <w:rFonts w:ascii="Verdana" w:hAnsi="Verdana"/>
          <w:color w:val="000000"/>
          <w:sz w:val="20"/>
          <w:lang w:val="ru-RU"/>
        </w:rPr>
        <w:t>огородами жителей города. Некоторые здания по</w:t>
      </w:r>
      <w:r w:rsidRPr="001E329F">
        <w:rPr>
          <w:rFonts w:ascii="Verdana" w:hAnsi="Verdana"/>
          <w:color w:val="000000"/>
          <w:sz w:val="20"/>
        </w:rPr>
        <w:t> </w:t>
      </w:r>
      <w:r w:rsidRPr="001E329F">
        <w:rPr>
          <w:rFonts w:ascii="Verdana" w:hAnsi="Verdana"/>
          <w:color w:val="000000"/>
          <w:sz w:val="20"/>
          <w:lang w:val="ru-RU"/>
        </w:rPr>
        <w:t>величине и</w:t>
      </w:r>
      <w:r w:rsidRPr="001E329F">
        <w:rPr>
          <w:rFonts w:ascii="Verdana" w:hAnsi="Verdana"/>
          <w:color w:val="000000"/>
          <w:sz w:val="20"/>
        </w:rPr>
        <w:t> </w:t>
      </w:r>
      <w:r w:rsidRPr="001E329F">
        <w:rPr>
          <w:rFonts w:ascii="Verdana" w:hAnsi="Verdana"/>
          <w:color w:val="000000"/>
          <w:sz w:val="20"/>
          <w:lang w:val="ru-RU"/>
        </w:rPr>
        <w:t>красоте не</w:t>
      </w:r>
      <w:r w:rsidRPr="001E329F">
        <w:rPr>
          <w:rFonts w:ascii="Verdana" w:hAnsi="Verdana"/>
          <w:color w:val="000000"/>
          <w:sz w:val="20"/>
        </w:rPr>
        <w:t> </w:t>
      </w:r>
      <w:r w:rsidRPr="001E329F">
        <w:rPr>
          <w:rFonts w:ascii="Verdana" w:hAnsi="Verdana"/>
          <w:color w:val="000000"/>
          <w:sz w:val="20"/>
          <w:lang w:val="ru-RU"/>
        </w:rPr>
        <w:t>уступали дворцам знати в</w:t>
      </w:r>
      <w:r w:rsidRPr="001E329F">
        <w:rPr>
          <w:rFonts w:ascii="Verdana" w:hAnsi="Verdana"/>
          <w:color w:val="000000"/>
          <w:sz w:val="20"/>
        </w:rPr>
        <w:t> </w:t>
      </w:r>
      <w:r w:rsidRPr="001E329F">
        <w:rPr>
          <w:rFonts w:ascii="Verdana" w:hAnsi="Verdana"/>
          <w:color w:val="000000"/>
          <w:sz w:val="20"/>
          <w:lang w:val="ru-RU"/>
        </w:rPr>
        <w:t>столице короля Пишу Ченкома, которую Тайку не</w:t>
      </w:r>
      <w:r w:rsidRPr="001E329F">
        <w:rPr>
          <w:rFonts w:ascii="Verdana" w:hAnsi="Verdana"/>
          <w:color w:val="000000"/>
          <w:sz w:val="20"/>
        </w:rPr>
        <w:t> </w:t>
      </w:r>
      <w:r w:rsidRPr="001E329F">
        <w:rPr>
          <w:rFonts w:ascii="Verdana" w:hAnsi="Verdana"/>
          <w:color w:val="000000"/>
          <w:sz w:val="20"/>
          <w:lang w:val="ru-RU"/>
        </w:rPr>
        <w:t>раз доводилось посещать.</w:t>
      </w:r>
    </w:p>
    <w:p w14:paraId="3C4DCB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ваша милость,</w:t>
      </w:r>
      <w:r w:rsidRPr="001E329F">
        <w:rPr>
          <w:rFonts w:ascii="Verdana" w:hAnsi="Verdana"/>
          <w:color w:val="000000"/>
          <w:sz w:val="20"/>
        </w:rPr>
        <w:t> </w:t>
      </w:r>
      <w:r w:rsidRPr="001E329F">
        <w:rPr>
          <w:rFonts w:ascii="Verdana" w:hAnsi="Verdana"/>
          <w:color w:val="000000"/>
          <w:sz w:val="20"/>
          <w:lang w:val="ru-RU"/>
        </w:rPr>
        <w:t>— сказал Бакум, заметив удивление в</w:t>
      </w:r>
      <w:r w:rsidRPr="001E329F">
        <w:rPr>
          <w:rFonts w:ascii="Verdana" w:hAnsi="Verdana"/>
          <w:color w:val="000000"/>
          <w:sz w:val="20"/>
        </w:rPr>
        <w:t> </w:t>
      </w:r>
      <w:r w:rsidRPr="001E329F">
        <w:rPr>
          <w:rFonts w:ascii="Verdana" w:hAnsi="Verdana"/>
          <w:color w:val="000000"/>
          <w:sz w:val="20"/>
          <w:lang w:val="ru-RU"/>
        </w:rPr>
        <w:t>глазах Тайка,</w:t>
      </w:r>
      <w:r w:rsidRPr="001E329F">
        <w:rPr>
          <w:rFonts w:ascii="Verdana" w:hAnsi="Verdana"/>
          <w:color w:val="000000"/>
          <w:sz w:val="20"/>
        </w:rPr>
        <w:t> </w:t>
      </w:r>
      <w:r w:rsidRPr="001E329F">
        <w:rPr>
          <w:rFonts w:ascii="Verdana" w:hAnsi="Verdana"/>
          <w:color w:val="000000"/>
          <w:sz w:val="20"/>
          <w:lang w:val="ru-RU"/>
        </w:rPr>
        <w:t>— городок, как вы можете видеть, не</w:t>
      </w:r>
      <w:r w:rsidRPr="001E329F">
        <w:rPr>
          <w:rFonts w:ascii="Verdana" w:hAnsi="Verdana"/>
          <w:color w:val="000000"/>
          <w:sz w:val="20"/>
        </w:rPr>
        <w:t> </w:t>
      </w:r>
      <w:r w:rsidRPr="001E329F">
        <w:rPr>
          <w:rFonts w:ascii="Verdana" w:hAnsi="Verdana"/>
          <w:color w:val="000000"/>
          <w:sz w:val="20"/>
          <w:lang w:val="ru-RU"/>
        </w:rPr>
        <w:t>так уж</w:t>
      </w:r>
      <w:r w:rsidRPr="001E329F">
        <w:rPr>
          <w:rFonts w:ascii="Verdana" w:hAnsi="Verdana"/>
          <w:color w:val="000000"/>
          <w:sz w:val="20"/>
        </w:rPr>
        <w:t> </w:t>
      </w:r>
      <w:r w:rsidRPr="001E329F">
        <w:rPr>
          <w:rFonts w:ascii="Verdana" w:hAnsi="Verdana"/>
          <w:color w:val="000000"/>
          <w:sz w:val="20"/>
          <w:lang w:val="ru-RU"/>
        </w:rPr>
        <w:t>мал...</w:t>
      </w:r>
    </w:p>
    <w:p w14:paraId="0F8C9FB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это просто чудо!</w:t>
      </w:r>
      <w:r w:rsidRPr="001E329F">
        <w:rPr>
          <w:rFonts w:ascii="Verdana" w:hAnsi="Verdana"/>
          <w:color w:val="000000"/>
          <w:sz w:val="20"/>
        </w:rPr>
        <w:t> </w:t>
      </w:r>
      <w:r w:rsidRPr="001E329F">
        <w:rPr>
          <w:rFonts w:ascii="Verdana" w:hAnsi="Verdana"/>
          <w:color w:val="000000"/>
          <w:sz w:val="20"/>
          <w:lang w:val="ru-RU"/>
        </w:rPr>
        <w:t>— Тхоорт переводил взгляд с</w:t>
      </w:r>
      <w:r w:rsidRPr="001E329F">
        <w:rPr>
          <w:rFonts w:ascii="Verdana" w:hAnsi="Verdana"/>
          <w:color w:val="000000"/>
          <w:sz w:val="20"/>
        </w:rPr>
        <w:t> </w:t>
      </w:r>
      <w:r w:rsidRPr="001E329F">
        <w:rPr>
          <w:rFonts w:ascii="Verdana" w:hAnsi="Verdana"/>
          <w:color w:val="000000"/>
          <w:sz w:val="20"/>
          <w:lang w:val="ru-RU"/>
        </w:rPr>
        <w:t>одного каменного дворца на</w:t>
      </w:r>
      <w:r w:rsidRPr="001E329F">
        <w:rPr>
          <w:rFonts w:ascii="Verdana" w:hAnsi="Verdana"/>
          <w:color w:val="000000"/>
          <w:sz w:val="20"/>
        </w:rPr>
        <w:t> </w:t>
      </w:r>
      <w:r w:rsidRPr="001E329F">
        <w:rPr>
          <w:rFonts w:ascii="Verdana" w:hAnsi="Verdana"/>
          <w:color w:val="000000"/>
          <w:sz w:val="20"/>
          <w:lang w:val="ru-RU"/>
        </w:rPr>
        <w:t>другой.</w:t>
      </w:r>
      <w:r w:rsidRPr="001E329F">
        <w:rPr>
          <w:rFonts w:ascii="Verdana" w:hAnsi="Verdana"/>
          <w:color w:val="000000"/>
          <w:sz w:val="20"/>
        </w:rPr>
        <w:t> </w:t>
      </w:r>
      <w:r w:rsidRPr="001E329F">
        <w:rPr>
          <w:rFonts w:ascii="Verdana" w:hAnsi="Verdana"/>
          <w:color w:val="000000"/>
          <w:sz w:val="20"/>
          <w:lang w:val="ru-RU"/>
        </w:rPr>
        <w:t>— Подумать только, посреди пустыни, на</w:t>
      </w:r>
      <w:r w:rsidRPr="001E329F">
        <w:rPr>
          <w:rFonts w:ascii="Verdana" w:hAnsi="Verdana"/>
          <w:color w:val="000000"/>
          <w:sz w:val="20"/>
        </w:rPr>
        <w:t> </w:t>
      </w:r>
      <w:r w:rsidRPr="001E329F">
        <w:rPr>
          <w:rFonts w:ascii="Verdana" w:hAnsi="Verdana"/>
          <w:color w:val="000000"/>
          <w:sz w:val="20"/>
          <w:lang w:val="ru-RU"/>
        </w:rPr>
        <w:t>узенькой полоске земли, среди безжизненных песков</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такие роскошные дворцы! Ты можешь гордиться своим народом, если он дает миру столь искусных мастеров.</w:t>
      </w:r>
    </w:p>
    <w:p w14:paraId="20D81BD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Увы, сударь, все эти здания созданы не</w:t>
      </w:r>
      <w:r w:rsidRPr="001E329F">
        <w:rPr>
          <w:rFonts w:ascii="Verdana" w:hAnsi="Verdana"/>
          <w:color w:val="000000"/>
          <w:sz w:val="20"/>
        </w:rPr>
        <w:t> </w:t>
      </w:r>
      <w:r w:rsidRPr="001E329F">
        <w:rPr>
          <w:rFonts w:ascii="Verdana" w:hAnsi="Verdana"/>
          <w:color w:val="000000"/>
          <w:sz w:val="20"/>
          <w:lang w:val="ru-RU"/>
        </w:rPr>
        <w:t>моим народом. Среди нас живет много пришельцев из</w:t>
      </w:r>
      <w:r w:rsidRPr="001E329F">
        <w:rPr>
          <w:rFonts w:ascii="Verdana" w:hAnsi="Verdana"/>
          <w:color w:val="000000"/>
          <w:sz w:val="20"/>
        </w:rPr>
        <w:t> </w:t>
      </w:r>
      <w:r w:rsidRPr="001E329F">
        <w:rPr>
          <w:rFonts w:ascii="Verdana" w:hAnsi="Verdana"/>
          <w:color w:val="000000"/>
          <w:sz w:val="20"/>
          <w:lang w:val="ru-RU"/>
        </w:rPr>
        <w:t>дальних, неведомых земель. Мы лишь даем им приют</w:t>
      </w:r>
      <w:r w:rsidRPr="001E329F">
        <w:rPr>
          <w:rFonts w:ascii="Verdana" w:hAnsi="Verdana"/>
          <w:color w:val="000000"/>
          <w:sz w:val="20"/>
        </w:rPr>
        <w:t> </w:t>
      </w:r>
      <w:r w:rsidRPr="001E329F">
        <w:rPr>
          <w:rFonts w:ascii="Verdana" w:hAnsi="Verdana"/>
          <w:color w:val="000000"/>
          <w:sz w:val="20"/>
          <w:lang w:val="ru-RU"/>
        </w:rPr>
        <w:t>— место в</w:t>
      </w:r>
      <w:r w:rsidRPr="001E329F">
        <w:rPr>
          <w:rFonts w:ascii="Verdana" w:hAnsi="Verdana"/>
          <w:color w:val="000000"/>
          <w:sz w:val="20"/>
        </w:rPr>
        <w:t> </w:t>
      </w:r>
      <w:r w:rsidRPr="001E329F">
        <w:rPr>
          <w:rFonts w:ascii="Verdana" w:hAnsi="Verdana"/>
          <w:color w:val="000000"/>
          <w:sz w:val="20"/>
          <w:lang w:val="ru-RU"/>
        </w:rPr>
        <w:t>нашей долине. Все они образуют как</w:t>
      </w:r>
      <w:r w:rsidRPr="001E329F">
        <w:rPr>
          <w:rFonts w:ascii="Verdana" w:hAnsi="Verdana"/>
          <w:color w:val="000000"/>
          <w:sz w:val="20"/>
        </w:rPr>
        <w:t> </w:t>
      </w:r>
      <w:r w:rsidRPr="001E329F">
        <w:rPr>
          <w:rFonts w:ascii="Verdana" w:hAnsi="Verdana"/>
          <w:color w:val="000000"/>
          <w:sz w:val="20"/>
          <w:lang w:val="ru-RU"/>
        </w:rPr>
        <w:t>бы единое племя и</w:t>
      </w:r>
      <w:r w:rsidRPr="001E329F">
        <w:rPr>
          <w:rFonts w:ascii="Verdana" w:hAnsi="Verdana"/>
          <w:color w:val="000000"/>
          <w:sz w:val="20"/>
        </w:rPr>
        <w:t> </w:t>
      </w:r>
      <w:r w:rsidRPr="001E329F">
        <w:rPr>
          <w:rFonts w:ascii="Verdana" w:hAnsi="Verdana"/>
          <w:color w:val="000000"/>
          <w:sz w:val="20"/>
          <w:lang w:val="ru-RU"/>
        </w:rPr>
        <w:t>зовут себя диавардами. Эти люди искусны в</w:t>
      </w:r>
      <w:r w:rsidRPr="001E329F">
        <w:rPr>
          <w:rFonts w:ascii="Verdana" w:hAnsi="Verdana"/>
          <w:color w:val="000000"/>
          <w:sz w:val="20"/>
        </w:rPr>
        <w:t> </w:t>
      </w:r>
      <w:r w:rsidRPr="001E329F">
        <w:rPr>
          <w:rFonts w:ascii="Verdana" w:hAnsi="Verdana"/>
          <w:color w:val="000000"/>
          <w:sz w:val="20"/>
          <w:lang w:val="ru-RU"/>
        </w:rPr>
        <w:t>войне, с</w:t>
      </w:r>
      <w:r w:rsidRPr="001E329F">
        <w:rPr>
          <w:rFonts w:ascii="Verdana" w:hAnsi="Verdana"/>
          <w:color w:val="000000"/>
          <w:sz w:val="20"/>
        </w:rPr>
        <w:t> </w:t>
      </w:r>
      <w:r w:rsidRPr="001E329F">
        <w:rPr>
          <w:rFonts w:ascii="Verdana" w:hAnsi="Verdana"/>
          <w:color w:val="000000"/>
          <w:sz w:val="20"/>
          <w:lang w:val="ru-RU"/>
        </w:rPr>
        <w:t>ними никто не</w:t>
      </w:r>
      <w:r w:rsidRPr="001E329F">
        <w:rPr>
          <w:rFonts w:ascii="Verdana" w:hAnsi="Verdana"/>
          <w:color w:val="000000"/>
          <w:sz w:val="20"/>
        </w:rPr>
        <w:t> </w:t>
      </w:r>
      <w:r w:rsidRPr="001E329F">
        <w:rPr>
          <w:rFonts w:ascii="Verdana" w:hAnsi="Verdana"/>
          <w:color w:val="000000"/>
          <w:sz w:val="20"/>
          <w:lang w:val="ru-RU"/>
        </w:rPr>
        <w:t>сравнится в</w:t>
      </w:r>
      <w:r w:rsidRPr="001E329F">
        <w:rPr>
          <w:rFonts w:ascii="Verdana" w:hAnsi="Verdana"/>
          <w:color w:val="000000"/>
          <w:sz w:val="20"/>
        </w:rPr>
        <w:t> </w:t>
      </w:r>
      <w:r w:rsidRPr="001E329F">
        <w:rPr>
          <w:rFonts w:ascii="Verdana" w:hAnsi="Verdana"/>
          <w:color w:val="000000"/>
          <w:sz w:val="20"/>
          <w:lang w:val="ru-RU"/>
        </w:rPr>
        <w:t>мастерстве возведения зданий, вероятно, они были</w:t>
      </w:r>
      <w:r w:rsidRPr="001E329F">
        <w:rPr>
          <w:rFonts w:ascii="Verdana" w:hAnsi="Verdana"/>
          <w:color w:val="000000"/>
          <w:sz w:val="20"/>
        </w:rPr>
        <w:t> </w:t>
      </w:r>
      <w:r w:rsidRPr="001E329F">
        <w:rPr>
          <w:rFonts w:ascii="Verdana" w:hAnsi="Verdana"/>
          <w:color w:val="000000"/>
          <w:sz w:val="20"/>
          <w:lang w:val="ru-RU"/>
        </w:rPr>
        <w:t>бы самым счастливым и</w:t>
      </w:r>
      <w:r w:rsidRPr="001E329F">
        <w:rPr>
          <w:rFonts w:ascii="Verdana" w:hAnsi="Verdana"/>
          <w:color w:val="000000"/>
          <w:sz w:val="20"/>
        </w:rPr>
        <w:t> </w:t>
      </w:r>
      <w:r w:rsidRPr="001E329F">
        <w:rPr>
          <w:rFonts w:ascii="Verdana" w:hAnsi="Verdana"/>
          <w:color w:val="000000"/>
          <w:sz w:val="20"/>
          <w:lang w:val="ru-RU"/>
        </w:rPr>
        <w:t>богатым народом на</w:t>
      </w:r>
      <w:r w:rsidRPr="001E329F">
        <w:rPr>
          <w:rFonts w:ascii="Verdana" w:hAnsi="Verdana"/>
          <w:color w:val="000000"/>
          <w:sz w:val="20"/>
        </w:rPr>
        <w:t> </w:t>
      </w:r>
      <w:r w:rsidRPr="001E329F">
        <w:rPr>
          <w:rFonts w:ascii="Verdana" w:hAnsi="Verdana"/>
          <w:color w:val="000000"/>
          <w:sz w:val="20"/>
          <w:lang w:val="ru-RU"/>
        </w:rPr>
        <w:t>земле, если</w:t>
      </w:r>
      <w:r w:rsidRPr="001E329F">
        <w:rPr>
          <w:rFonts w:ascii="Verdana" w:hAnsi="Verdana"/>
          <w:color w:val="000000"/>
          <w:sz w:val="20"/>
        </w:rPr>
        <w:t> </w:t>
      </w:r>
      <w:r w:rsidRPr="001E329F">
        <w:rPr>
          <w:rFonts w:ascii="Verdana" w:hAnsi="Verdana"/>
          <w:color w:val="000000"/>
          <w:sz w:val="20"/>
          <w:lang w:val="ru-RU"/>
        </w:rPr>
        <w:t>бы не</w:t>
      </w:r>
      <w:r w:rsidRPr="001E329F">
        <w:rPr>
          <w:rFonts w:ascii="Verdana" w:hAnsi="Verdana"/>
          <w:color w:val="000000"/>
          <w:sz w:val="20"/>
        </w:rPr>
        <w:t> </w:t>
      </w:r>
      <w:r w:rsidRPr="001E329F">
        <w:rPr>
          <w:rFonts w:ascii="Verdana" w:hAnsi="Verdana"/>
          <w:color w:val="000000"/>
          <w:sz w:val="20"/>
          <w:lang w:val="ru-RU"/>
        </w:rPr>
        <w:t>проклятие их рода...</w:t>
      </w:r>
    </w:p>
    <w:p w14:paraId="1DB060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Проклятие рода?</w:t>
      </w:r>
      <w:r w:rsidRPr="001E329F">
        <w:rPr>
          <w:rFonts w:ascii="Verdana" w:hAnsi="Verdana"/>
          <w:color w:val="000000"/>
          <w:sz w:val="20"/>
        </w:rPr>
        <w:t> </w:t>
      </w:r>
      <w:r w:rsidRPr="001E329F">
        <w:rPr>
          <w:rFonts w:ascii="Verdana" w:hAnsi="Verdana"/>
          <w:color w:val="000000"/>
          <w:sz w:val="20"/>
          <w:lang w:val="ru-RU"/>
        </w:rPr>
        <w:t>— переспросил Тайк.</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чем оно заключается? Вопрос, казалось, смутил Бакума. Он бросил быстрый взгляд на</w:t>
      </w:r>
      <w:r w:rsidRPr="001E329F">
        <w:rPr>
          <w:rFonts w:ascii="Verdana" w:hAnsi="Verdana"/>
          <w:color w:val="000000"/>
          <w:sz w:val="20"/>
        </w:rPr>
        <w:t> </w:t>
      </w:r>
      <w:r w:rsidRPr="001E329F">
        <w:rPr>
          <w:rFonts w:ascii="Verdana" w:hAnsi="Verdana"/>
          <w:color w:val="000000"/>
          <w:sz w:val="20"/>
          <w:lang w:val="ru-RU"/>
        </w:rPr>
        <w:t>Тайка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отвел глаза.</w:t>
      </w:r>
    </w:p>
    <w:p w14:paraId="1273934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Видите</w:t>
      </w:r>
      <w:r w:rsidRPr="001E329F">
        <w:rPr>
          <w:rFonts w:ascii="Verdana" w:hAnsi="Verdana"/>
          <w:color w:val="000000"/>
          <w:sz w:val="20"/>
        </w:rPr>
        <w:t> </w:t>
      </w:r>
      <w:r w:rsidRPr="001E329F">
        <w:rPr>
          <w:rFonts w:ascii="Verdana" w:hAnsi="Verdana"/>
          <w:color w:val="000000"/>
          <w:sz w:val="20"/>
          <w:lang w:val="ru-RU"/>
        </w:rPr>
        <w:t>ли, ваша милость, ничего определенного об</w:t>
      </w:r>
      <w:r w:rsidRPr="001E329F">
        <w:rPr>
          <w:rFonts w:ascii="Verdana" w:hAnsi="Verdana"/>
          <w:color w:val="000000"/>
          <w:sz w:val="20"/>
        </w:rPr>
        <w:t> </w:t>
      </w:r>
      <w:r w:rsidRPr="001E329F">
        <w:rPr>
          <w:rFonts w:ascii="Verdana" w:hAnsi="Verdana"/>
          <w:color w:val="000000"/>
          <w:sz w:val="20"/>
          <w:lang w:val="ru-RU"/>
        </w:rPr>
        <w:t>этом не</w:t>
      </w:r>
      <w:r w:rsidRPr="001E329F">
        <w:rPr>
          <w:rFonts w:ascii="Verdana" w:hAnsi="Verdana"/>
          <w:color w:val="000000"/>
          <w:sz w:val="20"/>
        </w:rPr>
        <w:t> </w:t>
      </w:r>
      <w:r w:rsidRPr="001E329F">
        <w:rPr>
          <w:rFonts w:ascii="Verdana" w:hAnsi="Verdana"/>
          <w:color w:val="000000"/>
          <w:sz w:val="20"/>
          <w:lang w:val="ru-RU"/>
        </w:rPr>
        <w:t>известно... Диаварды, хотя и</w:t>
      </w:r>
      <w:r w:rsidRPr="001E329F">
        <w:rPr>
          <w:rFonts w:ascii="Verdana" w:hAnsi="Verdana"/>
          <w:color w:val="000000"/>
          <w:sz w:val="20"/>
        </w:rPr>
        <w:t> </w:t>
      </w:r>
      <w:r w:rsidRPr="001E329F">
        <w:rPr>
          <w:rFonts w:ascii="Verdana" w:hAnsi="Verdana"/>
          <w:color w:val="000000"/>
          <w:sz w:val="20"/>
          <w:lang w:val="ru-RU"/>
        </w:rPr>
        <w:t>живут среди нас, не</w:t>
      </w:r>
      <w:r w:rsidRPr="001E329F">
        <w:rPr>
          <w:rFonts w:ascii="Verdana" w:hAnsi="Verdana"/>
          <w:color w:val="000000"/>
          <w:sz w:val="20"/>
        </w:rPr>
        <w:t> </w:t>
      </w:r>
      <w:r w:rsidRPr="001E329F">
        <w:rPr>
          <w:rFonts w:ascii="Verdana" w:hAnsi="Verdana"/>
          <w:color w:val="000000"/>
          <w:sz w:val="20"/>
          <w:lang w:val="ru-RU"/>
        </w:rPr>
        <w:t>терпят, чтобы кто-нибудь лез в</w:t>
      </w:r>
      <w:r w:rsidRPr="001E329F">
        <w:rPr>
          <w:rFonts w:ascii="Verdana" w:hAnsi="Verdana"/>
          <w:color w:val="000000"/>
          <w:sz w:val="20"/>
        </w:rPr>
        <w:t> </w:t>
      </w:r>
      <w:r w:rsidRPr="001E329F">
        <w:rPr>
          <w:rFonts w:ascii="Verdana" w:hAnsi="Verdana"/>
          <w:color w:val="000000"/>
          <w:sz w:val="20"/>
          <w:lang w:val="ru-RU"/>
        </w:rPr>
        <w:t>их дела. Впрочем, нужно отдать им должное, в</w:t>
      </w:r>
      <w:r w:rsidRPr="001E329F">
        <w:rPr>
          <w:rFonts w:ascii="Verdana" w:hAnsi="Verdana"/>
          <w:color w:val="000000"/>
          <w:sz w:val="20"/>
        </w:rPr>
        <w:t> </w:t>
      </w:r>
      <w:r w:rsidRPr="001E329F">
        <w:rPr>
          <w:rFonts w:ascii="Verdana" w:hAnsi="Verdana"/>
          <w:color w:val="000000"/>
          <w:sz w:val="20"/>
          <w:lang w:val="ru-RU"/>
        </w:rPr>
        <w:t>нашу жизнь они тоже не</w:t>
      </w:r>
      <w:r w:rsidRPr="001E329F">
        <w:rPr>
          <w:rFonts w:ascii="Verdana" w:hAnsi="Verdana"/>
          <w:color w:val="000000"/>
          <w:sz w:val="20"/>
        </w:rPr>
        <w:t> </w:t>
      </w:r>
      <w:r w:rsidRPr="001E329F">
        <w:rPr>
          <w:rFonts w:ascii="Verdana" w:hAnsi="Verdana"/>
          <w:color w:val="000000"/>
          <w:sz w:val="20"/>
          <w:lang w:val="ru-RU"/>
        </w:rPr>
        <w:t>вмешиваются. Единственное, что я могу сообщить вам</w:t>
      </w:r>
      <w:r w:rsidRPr="001E329F">
        <w:rPr>
          <w:rFonts w:ascii="Verdana" w:hAnsi="Verdana"/>
          <w:color w:val="000000"/>
          <w:sz w:val="20"/>
        </w:rPr>
        <w:t> </w:t>
      </w:r>
      <w:r w:rsidRPr="001E329F">
        <w:rPr>
          <w:rFonts w:ascii="Verdana" w:hAnsi="Verdana"/>
          <w:color w:val="000000"/>
          <w:sz w:val="20"/>
          <w:lang w:val="ru-RU"/>
        </w:rPr>
        <w:t>— народ этот вымирает.</w:t>
      </w:r>
    </w:p>
    <w:p w14:paraId="76E4DC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Отчего</w:t>
      </w:r>
      <w:r w:rsidRPr="001E329F">
        <w:rPr>
          <w:rFonts w:ascii="Verdana" w:hAnsi="Verdana"/>
          <w:color w:val="000000"/>
          <w:sz w:val="20"/>
        </w:rPr>
        <w:t> </w:t>
      </w:r>
      <w:r w:rsidRPr="001E329F">
        <w:rPr>
          <w:rFonts w:ascii="Verdana" w:hAnsi="Verdana"/>
          <w:color w:val="000000"/>
          <w:sz w:val="20"/>
          <w:lang w:val="ru-RU"/>
        </w:rPr>
        <w:t>же?</w:t>
      </w:r>
    </w:p>
    <w:p w14:paraId="44E3B4C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Неизвестно. То есть рассказывают много всякого. Труднее всего отделить правду от</w:t>
      </w:r>
      <w:r w:rsidRPr="001E329F">
        <w:rPr>
          <w:rFonts w:ascii="Verdana" w:hAnsi="Verdana"/>
          <w:color w:val="000000"/>
          <w:sz w:val="20"/>
        </w:rPr>
        <w:t> </w:t>
      </w:r>
      <w:r w:rsidRPr="001E329F">
        <w:rPr>
          <w:rFonts w:ascii="Verdana" w:hAnsi="Verdana"/>
          <w:color w:val="000000"/>
          <w:sz w:val="20"/>
          <w:lang w:val="ru-RU"/>
        </w:rPr>
        <w:t>небылиц.</w:t>
      </w:r>
    </w:p>
    <w:p w14:paraId="6E9B5B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Беседуя, спутники спустились в</w:t>
      </w:r>
      <w:r w:rsidRPr="001E329F">
        <w:rPr>
          <w:rFonts w:ascii="Verdana" w:hAnsi="Verdana"/>
          <w:color w:val="000000"/>
          <w:sz w:val="20"/>
        </w:rPr>
        <w:t> </w:t>
      </w:r>
      <w:r w:rsidRPr="001E329F">
        <w:rPr>
          <w:rFonts w:ascii="Verdana" w:hAnsi="Verdana"/>
          <w:color w:val="000000"/>
          <w:sz w:val="20"/>
          <w:lang w:val="ru-RU"/>
        </w:rPr>
        <w:t>долину и</w:t>
      </w:r>
      <w:r w:rsidRPr="001E329F">
        <w:rPr>
          <w:rFonts w:ascii="Verdana" w:hAnsi="Verdana"/>
          <w:color w:val="000000"/>
          <w:sz w:val="20"/>
        </w:rPr>
        <w:t> </w:t>
      </w:r>
      <w:r w:rsidRPr="001E329F">
        <w:rPr>
          <w:rFonts w:ascii="Verdana" w:hAnsi="Verdana"/>
          <w:color w:val="000000"/>
          <w:sz w:val="20"/>
          <w:lang w:val="ru-RU"/>
        </w:rPr>
        <w:t>оказались на</w:t>
      </w:r>
      <w:r w:rsidRPr="001E329F">
        <w:rPr>
          <w:rFonts w:ascii="Verdana" w:hAnsi="Verdana"/>
          <w:color w:val="000000"/>
          <w:sz w:val="20"/>
        </w:rPr>
        <w:t> </w:t>
      </w:r>
      <w:r w:rsidRPr="001E329F">
        <w:rPr>
          <w:rFonts w:ascii="Verdana" w:hAnsi="Verdana"/>
          <w:color w:val="000000"/>
          <w:sz w:val="20"/>
          <w:lang w:val="ru-RU"/>
        </w:rPr>
        <w:t>широкой городской улице, с</w:t>
      </w:r>
      <w:r w:rsidRPr="001E329F">
        <w:rPr>
          <w:rFonts w:ascii="Verdana" w:hAnsi="Verdana"/>
          <w:color w:val="000000"/>
          <w:sz w:val="20"/>
        </w:rPr>
        <w:t> </w:t>
      </w:r>
      <w:r w:rsidRPr="001E329F">
        <w:rPr>
          <w:rFonts w:ascii="Verdana" w:hAnsi="Verdana"/>
          <w:color w:val="000000"/>
          <w:sz w:val="20"/>
          <w:lang w:val="ru-RU"/>
        </w:rPr>
        <w:t>одной стороны которой поднимались дома, а</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другой бежала, извиваясь, речушка, дававшая жизнь всему городу. Бакум резво шагал сбоку от</w:t>
      </w:r>
      <w:r w:rsidRPr="001E329F">
        <w:rPr>
          <w:rFonts w:ascii="Verdana" w:hAnsi="Verdana"/>
          <w:color w:val="000000"/>
          <w:sz w:val="20"/>
        </w:rPr>
        <w:t> </w:t>
      </w:r>
      <w:r w:rsidRPr="001E329F">
        <w:rPr>
          <w:rFonts w:ascii="Verdana" w:hAnsi="Verdana"/>
          <w:color w:val="000000"/>
          <w:sz w:val="20"/>
          <w:lang w:val="ru-RU"/>
        </w:rPr>
        <w:t>громадепря, Тайк сидел в</w:t>
      </w:r>
      <w:r w:rsidRPr="001E329F">
        <w:rPr>
          <w:rFonts w:ascii="Verdana" w:hAnsi="Verdana"/>
          <w:color w:val="000000"/>
          <w:sz w:val="20"/>
        </w:rPr>
        <w:t> </w:t>
      </w:r>
      <w:r w:rsidRPr="001E329F">
        <w:rPr>
          <w:rFonts w:ascii="Verdana" w:hAnsi="Verdana"/>
          <w:color w:val="000000"/>
          <w:sz w:val="20"/>
          <w:lang w:val="ru-RU"/>
        </w:rPr>
        <w:t>седле, с</w:t>
      </w:r>
      <w:r w:rsidRPr="001E329F">
        <w:rPr>
          <w:rFonts w:ascii="Verdana" w:hAnsi="Verdana"/>
          <w:color w:val="000000"/>
          <w:sz w:val="20"/>
        </w:rPr>
        <w:t> </w:t>
      </w:r>
      <w:r w:rsidRPr="001E329F">
        <w:rPr>
          <w:rFonts w:ascii="Verdana" w:hAnsi="Verdana"/>
          <w:color w:val="000000"/>
          <w:sz w:val="20"/>
          <w:lang w:val="ru-RU"/>
        </w:rPr>
        <w:t>любопытством оглядываясь по</w:t>
      </w:r>
      <w:r w:rsidRPr="001E329F">
        <w:rPr>
          <w:rFonts w:ascii="Verdana" w:hAnsi="Verdana"/>
          <w:color w:val="000000"/>
          <w:sz w:val="20"/>
        </w:rPr>
        <w:t> </w:t>
      </w:r>
      <w:r w:rsidRPr="001E329F">
        <w:rPr>
          <w:rFonts w:ascii="Verdana" w:hAnsi="Verdana"/>
          <w:color w:val="000000"/>
          <w:sz w:val="20"/>
          <w:lang w:val="ru-RU"/>
        </w:rPr>
        <w:t>сторонам.</w:t>
      </w:r>
    </w:p>
    <w:p w14:paraId="5923B72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Если</w:t>
      </w:r>
      <w:r w:rsidRPr="001E329F">
        <w:rPr>
          <w:rFonts w:ascii="Verdana" w:hAnsi="Verdana"/>
          <w:color w:val="000000"/>
          <w:sz w:val="20"/>
        </w:rPr>
        <w:t> </w:t>
      </w:r>
      <w:r w:rsidRPr="001E329F">
        <w:rPr>
          <w:rFonts w:ascii="Verdana" w:hAnsi="Verdana"/>
          <w:color w:val="000000"/>
          <w:sz w:val="20"/>
          <w:lang w:val="ru-RU"/>
        </w:rPr>
        <w:t>бы сородичи диавардов не</w:t>
      </w:r>
      <w:r w:rsidRPr="001E329F">
        <w:rPr>
          <w:rFonts w:ascii="Verdana" w:hAnsi="Verdana"/>
          <w:color w:val="000000"/>
          <w:sz w:val="20"/>
        </w:rPr>
        <w:t> </w:t>
      </w:r>
      <w:r w:rsidRPr="001E329F">
        <w:rPr>
          <w:rFonts w:ascii="Verdana" w:hAnsi="Verdana"/>
          <w:color w:val="000000"/>
          <w:sz w:val="20"/>
          <w:lang w:val="ru-RU"/>
        </w:rPr>
        <w:t>приходили постоянно в</w:t>
      </w:r>
      <w:r w:rsidRPr="001E329F">
        <w:rPr>
          <w:rFonts w:ascii="Verdana" w:hAnsi="Verdana"/>
          <w:color w:val="000000"/>
          <w:sz w:val="20"/>
        </w:rPr>
        <w:t> </w:t>
      </w:r>
      <w:r w:rsidRPr="001E329F">
        <w:rPr>
          <w:rFonts w:ascii="Verdana" w:hAnsi="Verdana"/>
          <w:color w:val="000000"/>
          <w:sz w:val="20"/>
          <w:lang w:val="ru-RU"/>
        </w:rPr>
        <w:t>Паймак со</w:t>
      </w:r>
      <w:r w:rsidRPr="001E329F">
        <w:rPr>
          <w:rFonts w:ascii="Verdana" w:hAnsi="Verdana"/>
          <w:color w:val="000000"/>
          <w:sz w:val="20"/>
        </w:rPr>
        <w:t> </w:t>
      </w:r>
      <w:r w:rsidRPr="001E329F">
        <w:rPr>
          <w:rFonts w:ascii="Verdana" w:hAnsi="Verdana"/>
          <w:color w:val="000000"/>
          <w:sz w:val="20"/>
          <w:lang w:val="ru-RU"/>
        </w:rPr>
        <w:t>всех концов пустыни, их давно уже не</w:t>
      </w:r>
      <w:r w:rsidRPr="001E329F">
        <w:rPr>
          <w:rFonts w:ascii="Verdana" w:hAnsi="Verdana"/>
          <w:color w:val="000000"/>
          <w:sz w:val="20"/>
        </w:rPr>
        <w:t> </w:t>
      </w:r>
      <w:r w:rsidRPr="001E329F">
        <w:rPr>
          <w:rFonts w:ascii="Verdana" w:hAnsi="Verdana"/>
          <w:color w:val="000000"/>
          <w:sz w:val="20"/>
          <w:lang w:val="ru-RU"/>
        </w:rPr>
        <w:t>осталось</w:t>
      </w:r>
      <w:r w:rsidRPr="001E329F">
        <w:rPr>
          <w:rFonts w:ascii="Verdana" w:hAnsi="Verdana"/>
          <w:color w:val="000000"/>
          <w:sz w:val="20"/>
        </w:rPr>
        <w:t> </w:t>
      </w:r>
      <w:r w:rsidRPr="001E329F">
        <w:rPr>
          <w:rFonts w:ascii="Verdana" w:hAnsi="Verdana"/>
          <w:color w:val="000000"/>
          <w:sz w:val="20"/>
          <w:lang w:val="ru-RU"/>
        </w:rPr>
        <w:t>бы ни одного. С</w:t>
      </w:r>
      <w:r w:rsidRPr="001E329F">
        <w:rPr>
          <w:rFonts w:ascii="Verdana" w:hAnsi="Verdana"/>
          <w:color w:val="000000"/>
          <w:sz w:val="20"/>
        </w:rPr>
        <w:t> </w:t>
      </w:r>
      <w:r w:rsidRPr="001E329F">
        <w:rPr>
          <w:rFonts w:ascii="Verdana" w:hAnsi="Verdana"/>
          <w:color w:val="000000"/>
          <w:sz w:val="20"/>
          <w:lang w:val="ru-RU"/>
        </w:rPr>
        <w:t>другой стороны, никто никогда не</w:t>
      </w:r>
      <w:r w:rsidRPr="001E329F">
        <w:rPr>
          <w:rFonts w:ascii="Verdana" w:hAnsi="Verdana"/>
          <w:color w:val="000000"/>
          <w:sz w:val="20"/>
        </w:rPr>
        <w:t> </w:t>
      </w:r>
      <w:r w:rsidRPr="001E329F">
        <w:rPr>
          <w:rFonts w:ascii="Verdana" w:hAnsi="Verdana"/>
          <w:color w:val="000000"/>
          <w:sz w:val="20"/>
          <w:lang w:val="ru-RU"/>
        </w:rPr>
        <w:t>видел похорон диаварда. Они просто исчезают один за</w:t>
      </w:r>
      <w:r w:rsidRPr="001E329F">
        <w:rPr>
          <w:rFonts w:ascii="Verdana" w:hAnsi="Verdana"/>
          <w:color w:val="000000"/>
          <w:sz w:val="20"/>
        </w:rPr>
        <w:t> </w:t>
      </w:r>
      <w:r w:rsidRPr="001E329F">
        <w:rPr>
          <w:rFonts w:ascii="Verdana" w:hAnsi="Verdana"/>
          <w:color w:val="000000"/>
          <w:sz w:val="20"/>
          <w:lang w:val="ru-RU"/>
        </w:rPr>
        <w:t>другим и</w:t>
      </w:r>
      <w:r w:rsidRPr="001E329F">
        <w:rPr>
          <w:rFonts w:ascii="Verdana" w:hAnsi="Verdana"/>
          <w:color w:val="000000"/>
          <w:sz w:val="20"/>
        </w:rPr>
        <w:t> </w:t>
      </w:r>
      <w:r w:rsidRPr="001E329F">
        <w:rPr>
          <w:rFonts w:ascii="Verdana" w:hAnsi="Verdana"/>
          <w:color w:val="000000"/>
          <w:sz w:val="20"/>
          <w:lang w:val="ru-RU"/>
        </w:rPr>
        <w:t>больше не</w:t>
      </w:r>
      <w:r w:rsidRPr="001E329F">
        <w:rPr>
          <w:rFonts w:ascii="Verdana" w:hAnsi="Verdana"/>
          <w:color w:val="000000"/>
          <w:sz w:val="20"/>
        </w:rPr>
        <w:t> </w:t>
      </w:r>
      <w:r w:rsidRPr="001E329F">
        <w:rPr>
          <w:rFonts w:ascii="Verdana" w:hAnsi="Verdana"/>
          <w:color w:val="000000"/>
          <w:sz w:val="20"/>
          <w:lang w:val="ru-RU"/>
        </w:rPr>
        <w:t>появляются, а</w:t>
      </w:r>
      <w:r w:rsidRPr="001E329F">
        <w:rPr>
          <w:rFonts w:ascii="Verdana" w:hAnsi="Verdana"/>
          <w:color w:val="000000"/>
          <w:sz w:val="20"/>
        </w:rPr>
        <w:t> </w:t>
      </w:r>
      <w:r w:rsidRPr="001E329F">
        <w:rPr>
          <w:rFonts w:ascii="Verdana" w:hAnsi="Verdana"/>
          <w:color w:val="000000"/>
          <w:sz w:val="20"/>
          <w:lang w:val="ru-RU"/>
        </w:rPr>
        <w:t>их дома занимают новые, пришедшие издалека..</w:t>
      </w:r>
    </w:p>
    <w:p w14:paraId="4A35EB1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М-м-да-а...</w:t>
      </w:r>
      <w:r w:rsidRPr="001E329F">
        <w:rPr>
          <w:rFonts w:ascii="Verdana" w:hAnsi="Verdana"/>
          <w:color w:val="000000"/>
          <w:sz w:val="20"/>
        </w:rPr>
        <w:t> </w:t>
      </w:r>
      <w:r w:rsidRPr="001E329F">
        <w:rPr>
          <w:rFonts w:ascii="Verdana" w:hAnsi="Verdana"/>
          <w:color w:val="000000"/>
          <w:sz w:val="20"/>
          <w:lang w:val="ru-RU"/>
        </w:rPr>
        <w:t>— задумчиво протянул Тайк,</w:t>
      </w:r>
      <w:r w:rsidRPr="001E329F">
        <w:rPr>
          <w:rFonts w:ascii="Verdana" w:hAnsi="Verdana"/>
          <w:color w:val="000000"/>
          <w:sz w:val="20"/>
        </w:rPr>
        <w:t> </w:t>
      </w:r>
      <w:r w:rsidRPr="001E329F">
        <w:rPr>
          <w:rFonts w:ascii="Verdana" w:hAnsi="Verdana"/>
          <w:color w:val="000000"/>
          <w:sz w:val="20"/>
          <w:lang w:val="ru-RU"/>
        </w:rPr>
        <w:t>— любопытный народ...</w:t>
      </w:r>
    </w:p>
    <w:p w14:paraId="1187E9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 сударь, если вы действительно находите его любопытным, то это очень кстати,</w:t>
      </w:r>
      <w:r w:rsidRPr="001E329F">
        <w:rPr>
          <w:rFonts w:ascii="Verdana" w:hAnsi="Verdana"/>
          <w:color w:val="000000"/>
          <w:sz w:val="20"/>
        </w:rPr>
        <w:t> </w:t>
      </w:r>
      <w:r w:rsidRPr="001E329F">
        <w:rPr>
          <w:rFonts w:ascii="Verdana" w:hAnsi="Verdana"/>
          <w:color w:val="000000"/>
          <w:sz w:val="20"/>
          <w:lang w:val="ru-RU"/>
        </w:rPr>
        <w:t>— заметил Бакум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вопросительный взгляд Тайка улыбнулся не</w:t>
      </w:r>
      <w:r w:rsidRPr="001E329F">
        <w:rPr>
          <w:rFonts w:ascii="Verdana" w:hAnsi="Verdana"/>
          <w:color w:val="000000"/>
          <w:sz w:val="20"/>
        </w:rPr>
        <w:t> </w:t>
      </w:r>
      <w:r w:rsidRPr="001E329F">
        <w:rPr>
          <w:rFonts w:ascii="Verdana" w:hAnsi="Verdana"/>
          <w:color w:val="000000"/>
          <w:sz w:val="20"/>
          <w:lang w:val="ru-RU"/>
        </w:rPr>
        <w:t>без лукавства.</w:t>
      </w:r>
      <w:r w:rsidRPr="001E329F">
        <w:rPr>
          <w:rFonts w:ascii="Verdana" w:hAnsi="Verdana"/>
          <w:color w:val="000000"/>
          <w:sz w:val="20"/>
        </w:rPr>
        <w:t> </w:t>
      </w:r>
      <w:r w:rsidRPr="001E329F">
        <w:rPr>
          <w:rFonts w:ascii="Verdana" w:hAnsi="Verdana"/>
          <w:color w:val="000000"/>
          <w:sz w:val="20"/>
          <w:lang w:val="ru-RU"/>
        </w:rPr>
        <w:t>— Просто я подумал, что ваша милость не</w:t>
      </w:r>
      <w:r w:rsidRPr="001E329F">
        <w:rPr>
          <w:rFonts w:ascii="Verdana" w:hAnsi="Verdana"/>
          <w:color w:val="000000"/>
          <w:sz w:val="20"/>
        </w:rPr>
        <w:t> </w:t>
      </w:r>
      <w:r w:rsidRPr="001E329F">
        <w:rPr>
          <w:rFonts w:ascii="Verdana" w:hAnsi="Verdana"/>
          <w:color w:val="000000"/>
          <w:sz w:val="20"/>
          <w:lang w:val="ru-RU"/>
        </w:rPr>
        <w:t>захочет, вероятно, ютиться в</w:t>
      </w:r>
      <w:r w:rsidRPr="001E329F">
        <w:rPr>
          <w:rFonts w:ascii="Verdana" w:hAnsi="Verdana"/>
          <w:color w:val="000000"/>
          <w:sz w:val="20"/>
        </w:rPr>
        <w:t> </w:t>
      </w:r>
      <w:r w:rsidRPr="001E329F">
        <w:rPr>
          <w:rFonts w:ascii="Verdana" w:hAnsi="Verdana"/>
          <w:color w:val="000000"/>
          <w:sz w:val="20"/>
          <w:lang w:val="ru-RU"/>
        </w:rPr>
        <w:t>жалкой лачуге какого-нибудь бедняка, тогда как в</w:t>
      </w:r>
      <w:r w:rsidRPr="001E329F">
        <w:rPr>
          <w:rFonts w:ascii="Verdana" w:hAnsi="Verdana"/>
          <w:color w:val="000000"/>
          <w:sz w:val="20"/>
        </w:rPr>
        <w:t> </w:t>
      </w:r>
      <w:r w:rsidRPr="001E329F">
        <w:rPr>
          <w:rFonts w:ascii="Verdana" w:hAnsi="Verdana"/>
          <w:color w:val="000000"/>
          <w:sz w:val="20"/>
          <w:lang w:val="ru-RU"/>
        </w:rPr>
        <w:t>любом из</w:t>
      </w:r>
      <w:r w:rsidRPr="001E329F">
        <w:rPr>
          <w:rFonts w:ascii="Verdana" w:hAnsi="Verdana"/>
          <w:color w:val="000000"/>
          <w:sz w:val="20"/>
        </w:rPr>
        <w:t> </w:t>
      </w:r>
      <w:r w:rsidRPr="001E329F">
        <w:rPr>
          <w:rFonts w:ascii="Verdana" w:hAnsi="Verdana"/>
          <w:color w:val="000000"/>
          <w:sz w:val="20"/>
          <w:lang w:val="ru-RU"/>
        </w:rPr>
        <w:t>домов господ диавардов вас ждет удобное помещение и</w:t>
      </w:r>
      <w:r w:rsidRPr="001E329F">
        <w:rPr>
          <w:rFonts w:ascii="Verdana" w:hAnsi="Verdana"/>
          <w:color w:val="000000"/>
          <w:sz w:val="20"/>
        </w:rPr>
        <w:t> </w:t>
      </w:r>
      <w:r w:rsidRPr="001E329F">
        <w:rPr>
          <w:rFonts w:ascii="Verdana" w:hAnsi="Verdana"/>
          <w:color w:val="000000"/>
          <w:sz w:val="20"/>
          <w:lang w:val="ru-RU"/>
        </w:rPr>
        <w:t>пышный стол.</w:t>
      </w:r>
    </w:p>
    <w:p w14:paraId="260A5D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Стол!</w:t>
      </w:r>
      <w:r w:rsidRPr="001E329F">
        <w:rPr>
          <w:rFonts w:ascii="Verdana" w:hAnsi="Verdana"/>
          <w:color w:val="000000"/>
          <w:sz w:val="20"/>
        </w:rPr>
        <w:t> </w:t>
      </w:r>
      <w:r w:rsidRPr="001E329F">
        <w:rPr>
          <w:rFonts w:ascii="Verdana" w:hAnsi="Verdana"/>
          <w:color w:val="000000"/>
          <w:sz w:val="20"/>
          <w:lang w:val="ru-RU"/>
        </w:rPr>
        <w:t>— оживился Тайк.</w:t>
      </w:r>
      <w:r w:rsidRPr="001E329F">
        <w:rPr>
          <w:rFonts w:ascii="Verdana" w:hAnsi="Verdana"/>
          <w:color w:val="000000"/>
          <w:sz w:val="20"/>
        </w:rPr>
        <w:t> </w:t>
      </w:r>
      <w:r w:rsidRPr="001E329F">
        <w:rPr>
          <w:rFonts w:ascii="Verdana" w:hAnsi="Verdana"/>
          <w:color w:val="000000"/>
          <w:sz w:val="20"/>
          <w:lang w:val="ru-RU"/>
        </w:rPr>
        <w:t>— Вот чудесная мысль! Так они радушные хозяева, эти диаварды?</w:t>
      </w:r>
    </w:p>
    <w:p w14:paraId="76B7FA3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Для всех путешественников, ваша милость. Гостеприимство у</w:t>
      </w:r>
      <w:r w:rsidRPr="001E329F">
        <w:rPr>
          <w:rFonts w:ascii="Verdana" w:hAnsi="Verdana"/>
          <w:color w:val="000000"/>
          <w:sz w:val="20"/>
        </w:rPr>
        <w:t> </w:t>
      </w:r>
      <w:r w:rsidRPr="001E329F">
        <w:rPr>
          <w:rFonts w:ascii="Verdana" w:hAnsi="Verdana"/>
          <w:color w:val="000000"/>
          <w:sz w:val="20"/>
          <w:lang w:val="ru-RU"/>
        </w:rPr>
        <w:t>них в</w:t>
      </w:r>
      <w:r w:rsidRPr="001E329F">
        <w:rPr>
          <w:rFonts w:ascii="Verdana" w:hAnsi="Verdana"/>
          <w:color w:val="000000"/>
          <w:sz w:val="20"/>
        </w:rPr>
        <w:t> </w:t>
      </w:r>
      <w:r w:rsidRPr="001E329F">
        <w:rPr>
          <w:rFonts w:ascii="Verdana" w:hAnsi="Verdana"/>
          <w:color w:val="000000"/>
          <w:sz w:val="20"/>
          <w:lang w:val="ru-RU"/>
        </w:rPr>
        <w:t>крови.</w:t>
      </w:r>
    </w:p>
    <w:p w14:paraId="0B06869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Прекрасно, Бакум. Куда</w:t>
      </w:r>
      <w:r w:rsidRPr="001E329F">
        <w:rPr>
          <w:rFonts w:ascii="Verdana" w:hAnsi="Verdana"/>
          <w:color w:val="000000"/>
          <w:sz w:val="20"/>
        </w:rPr>
        <w:t> </w:t>
      </w:r>
      <w:r w:rsidRPr="001E329F">
        <w:rPr>
          <w:rFonts w:ascii="Verdana" w:hAnsi="Verdana"/>
          <w:color w:val="000000"/>
          <w:sz w:val="20"/>
          <w:lang w:val="ru-RU"/>
        </w:rPr>
        <w:t>же ты посоветуешь мне постучаться?</w:t>
      </w:r>
    </w:p>
    <w:p w14:paraId="14671A4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Пожалуй, к</w:t>
      </w:r>
      <w:r w:rsidRPr="001E329F">
        <w:rPr>
          <w:rFonts w:ascii="Verdana" w:hAnsi="Verdana"/>
          <w:color w:val="000000"/>
          <w:sz w:val="20"/>
        </w:rPr>
        <w:t> </w:t>
      </w:r>
      <w:r w:rsidRPr="001E329F">
        <w:rPr>
          <w:rFonts w:ascii="Verdana" w:hAnsi="Verdana"/>
          <w:color w:val="000000"/>
          <w:sz w:val="20"/>
          <w:lang w:val="ru-RU"/>
        </w:rPr>
        <w:t>господину Норону, его дом ближе всего. Вон он, под красной черепичной крышей.</w:t>
      </w:r>
    </w:p>
    <w:p w14:paraId="526765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Через минуту спутники были у</w:t>
      </w:r>
      <w:r w:rsidRPr="001E329F">
        <w:rPr>
          <w:rFonts w:ascii="Verdana" w:hAnsi="Verdana"/>
          <w:color w:val="000000"/>
          <w:sz w:val="20"/>
        </w:rPr>
        <w:t> </w:t>
      </w:r>
      <w:r w:rsidRPr="001E329F">
        <w:rPr>
          <w:rFonts w:ascii="Verdana" w:hAnsi="Verdana"/>
          <w:color w:val="000000"/>
          <w:sz w:val="20"/>
          <w:lang w:val="ru-RU"/>
        </w:rPr>
        <w:t>ворот сада, окружавшего большой двухэтажный дом, украшенный четырьмя башенками. Тайк спешился и</w:t>
      </w:r>
      <w:r w:rsidRPr="001E329F">
        <w:rPr>
          <w:rFonts w:ascii="Verdana" w:hAnsi="Verdana"/>
          <w:color w:val="000000"/>
          <w:sz w:val="20"/>
        </w:rPr>
        <w:t> </w:t>
      </w:r>
      <w:r w:rsidRPr="001E329F">
        <w:rPr>
          <w:rFonts w:ascii="Verdana" w:hAnsi="Verdana"/>
          <w:color w:val="000000"/>
          <w:sz w:val="20"/>
          <w:lang w:val="ru-RU"/>
        </w:rPr>
        <w:t>тут только обратил внимание на</w:t>
      </w:r>
      <w:r w:rsidRPr="001E329F">
        <w:rPr>
          <w:rFonts w:ascii="Verdana" w:hAnsi="Verdana"/>
          <w:color w:val="000000"/>
          <w:sz w:val="20"/>
        </w:rPr>
        <w:t> </w:t>
      </w:r>
      <w:r w:rsidRPr="001E329F">
        <w:rPr>
          <w:rFonts w:ascii="Verdana" w:hAnsi="Verdana"/>
          <w:color w:val="000000"/>
          <w:sz w:val="20"/>
          <w:lang w:val="ru-RU"/>
        </w:rPr>
        <w:t>то, что солнце уже склонилось к</w:t>
      </w:r>
      <w:r w:rsidRPr="001E329F">
        <w:rPr>
          <w:rFonts w:ascii="Verdana" w:hAnsi="Verdana"/>
          <w:color w:val="000000"/>
          <w:sz w:val="20"/>
        </w:rPr>
        <w:t> </w:t>
      </w:r>
      <w:r w:rsidRPr="001E329F">
        <w:rPr>
          <w:rFonts w:ascii="Verdana" w:hAnsi="Verdana"/>
          <w:color w:val="000000"/>
          <w:sz w:val="20"/>
          <w:lang w:val="ru-RU"/>
        </w:rPr>
        <w:t>закату.</w:t>
      </w:r>
    </w:p>
    <w:p w14:paraId="63A97A2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перехватил его взгляд и</w:t>
      </w:r>
      <w:r w:rsidRPr="001E329F">
        <w:rPr>
          <w:rFonts w:ascii="Verdana" w:hAnsi="Verdana"/>
          <w:color w:val="000000"/>
          <w:sz w:val="20"/>
        </w:rPr>
        <w:t> </w:t>
      </w:r>
      <w:r w:rsidRPr="001E329F">
        <w:rPr>
          <w:rFonts w:ascii="Verdana" w:hAnsi="Verdana"/>
          <w:color w:val="000000"/>
          <w:sz w:val="20"/>
          <w:lang w:val="ru-RU"/>
        </w:rPr>
        <w:t>сразу</w:t>
      </w:r>
      <w:r w:rsidRPr="001E329F">
        <w:rPr>
          <w:rFonts w:ascii="Verdana" w:hAnsi="Verdana"/>
          <w:color w:val="000000"/>
          <w:sz w:val="20"/>
        </w:rPr>
        <w:t> </w:t>
      </w:r>
      <w:r w:rsidRPr="001E329F">
        <w:rPr>
          <w:rFonts w:ascii="Verdana" w:hAnsi="Verdana"/>
          <w:color w:val="000000"/>
          <w:sz w:val="20"/>
          <w:lang w:val="ru-RU"/>
        </w:rPr>
        <w:t>же заторопился.</w:t>
      </w:r>
    </w:p>
    <w:p w14:paraId="77BF24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 сударь, ведь Рук ждет меня там с</w:t>
      </w:r>
      <w:r w:rsidRPr="001E329F">
        <w:rPr>
          <w:rFonts w:ascii="Verdana" w:hAnsi="Verdana"/>
          <w:color w:val="000000"/>
          <w:sz w:val="20"/>
        </w:rPr>
        <w:t> </w:t>
      </w:r>
      <w:r w:rsidRPr="001E329F">
        <w:rPr>
          <w:rFonts w:ascii="Verdana" w:hAnsi="Verdana"/>
          <w:color w:val="000000"/>
          <w:sz w:val="20"/>
          <w:lang w:val="ru-RU"/>
        </w:rPr>
        <w:t>телегой! Вот что значит приятная беседа, я совсем забыл о</w:t>
      </w:r>
      <w:r w:rsidRPr="001E329F">
        <w:rPr>
          <w:rFonts w:ascii="Verdana" w:hAnsi="Verdana"/>
          <w:color w:val="000000"/>
          <w:sz w:val="20"/>
        </w:rPr>
        <w:t> </w:t>
      </w:r>
      <w:r w:rsidRPr="001E329F">
        <w:rPr>
          <w:rFonts w:ascii="Verdana" w:hAnsi="Verdana"/>
          <w:color w:val="000000"/>
          <w:sz w:val="20"/>
          <w:lang w:val="ru-RU"/>
        </w:rPr>
        <w:t>нем, бедняге! Теперь, когда вы у</w:t>
      </w:r>
      <w:r w:rsidRPr="001E329F">
        <w:rPr>
          <w:rFonts w:ascii="Verdana" w:hAnsi="Verdana"/>
          <w:color w:val="000000"/>
          <w:sz w:val="20"/>
        </w:rPr>
        <w:t> </w:t>
      </w:r>
      <w:r w:rsidRPr="001E329F">
        <w:rPr>
          <w:rFonts w:ascii="Verdana" w:hAnsi="Verdana"/>
          <w:color w:val="000000"/>
          <w:sz w:val="20"/>
          <w:lang w:val="ru-RU"/>
        </w:rPr>
        <w:t>цели, позвольте мне покинуть вашу милость и</w:t>
      </w:r>
      <w:r w:rsidRPr="001E329F">
        <w:rPr>
          <w:rFonts w:ascii="Verdana" w:hAnsi="Verdana"/>
          <w:color w:val="000000"/>
          <w:sz w:val="20"/>
        </w:rPr>
        <w:t> </w:t>
      </w:r>
      <w:r w:rsidRPr="001E329F">
        <w:rPr>
          <w:rFonts w:ascii="Verdana" w:hAnsi="Verdana"/>
          <w:color w:val="000000"/>
          <w:sz w:val="20"/>
          <w:lang w:val="ru-RU"/>
        </w:rPr>
        <w:t>пожелать вам приятного отдыха.</w:t>
      </w:r>
    </w:p>
    <w:p w14:paraId="7AF373A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поблагодарил любезного горожанина и, распрощавшись с</w:t>
      </w:r>
      <w:r w:rsidRPr="001E329F">
        <w:rPr>
          <w:rFonts w:ascii="Verdana" w:hAnsi="Verdana"/>
          <w:color w:val="000000"/>
          <w:sz w:val="20"/>
        </w:rPr>
        <w:t> </w:t>
      </w:r>
      <w:r w:rsidRPr="001E329F">
        <w:rPr>
          <w:rFonts w:ascii="Verdana" w:hAnsi="Verdana"/>
          <w:color w:val="000000"/>
          <w:sz w:val="20"/>
          <w:lang w:val="ru-RU"/>
        </w:rPr>
        <w:t>ним, постучал в</w:t>
      </w:r>
      <w:r w:rsidRPr="001E329F">
        <w:rPr>
          <w:rFonts w:ascii="Verdana" w:hAnsi="Verdana"/>
          <w:color w:val="000000"/>
          <w:sz w:val="20"/>
        </w:rPr>
        <w:t> </w:t>
      </w:r>
      <w:r w:rsidRPr="001E329F">
        <w:rPr>
          <w:rFonts w:ascii="Verdana" w:hAnsi="Verdana"/>
          <w:color w:val="000000"/>
          <w:sz w:val="20"/>
          <w:lang w:val="ru-RU"/>
        </w:rPr>
        <w:t>ворота. Поначалу это не</w:t>
      </w:r>
      <w:r w:rsidRPr="001E329F">
        <w:rPr>
          <w:rFonts w:ascii="Verdana" w:hAnsi="Verdana"/>
          <w:color w:val="000000"/>
          <w:sz w:val="20"/>
        </w:rPr>
        <w:t> </w:t>
      </w:r>
      <w:r w:rsidRPr="001E329F">
        <w:rPr>
          <w:rFonts w:ascii="Verdana" w:hAnsi="Verdana"/>
          <w:color w:val="000000"/>
          <w:sz w:val="20"/>
          <w:lang w:val="ru-RU"/>
        </w:rPr>
        <w:t>возымело никакого действия, и</w:t>
      </w:r>
      <w:r w:rsidRPr="001E329F">
        <w:rPr>
          <w:rFonts w:ascii="Verdana" w:hAnsi="Verdana"/>
          <w:color w:val="000000"/>
          <w:sz w:val="20"/>
        </w:rPr>
        <w:t> </w:t>
      </w:r>
      <w:r w:rsidRPr="001E329F">
        <w:rPr>
          <w:rFonts w:ascii="Verdana" w:hAnsi="Verdana"/>
          <w:color w:val="000000"/>
          <w:sz w:val="20"/>
          <w:lang w:val="ru-RU"/>
        </w:rPr>
        <w:t>лишь после того, как Тхоорт воспользовался посохом, чтобы ударить погромче, из-за забора послышались неторопливые шаги.</w:t>
      </w:r>
    </w:p>
    <w:p w14:paraId="68A8F43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вдруг беспокойно фыркнул и</w:t>
      </w:r>
      <w:r w:rsidRPr="001E329F">
        <w:rPr>
          <w:rFonts w:ascii="Verdana" w:hAnsi="Verdana"/>
          <w:color w:val="000000"/>
          <w:sz w:val="20"/>
        </w:rPr>
        <w:t> </w:t>
      </w:r>
      <w:r w:rsidRPr="001E329F">
        <w:rPr>
          <w:rFonts w:ascii="Verdana" w:hAnsi="Verdana"/>
          <w:color w:val="000000"/>
          <w:sz w:val="20"/>
          <w:lang w:val="ru-RU"/>
        </w:rPr>
        <w:t>попятился от</w:t>
      </w:r>
      <w:r w:rsidRPr="001E329F">
        <w:rPr>
          <w:rFonts w:ascii="Verdana" w:hAnsi="Verdana"/>
          <w:color w:val="000000"/>
          <w:sz w:val="20"/>
        </w:rPr>
        <w:t> </w:t>
      </w:r>
      <w:r w:rsidRPr="001E329F">
        <w:rPr>
          <w:rFonts w:ascii="Verdana" w:hAnsi="Verdana"/>
          <w:color w:val="000000"/>
          <w:sz w:val="20"/>
          <w:lang w:val="ru-RU"/>
        </w:rPr>
        <w:t>ворот.</w:t>
      </w:r>
    </w:p>
    <w:p w14:paraId="34AE738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w:t>
      </w:r>
      <w:r w:rsidRPr="001E329F">
        <w:rPr>
          <w:rFonts w:ascii="Verdana" w:hAnsi="Verdana"/>
          <w:color w:val="000000"/>
          <w:sz w:val="20"/>
        </w:rPr>
        <w:t> </w:t>
      </w:r>
      <w:r w:rsidRPr="001E329F">
        <w:rPr>
          <w:rFonts w:ascii="Verdana" w:hAnsi="Verdana"/>
          <w:color w:val="000000"/>
          <w:sz w:val="20"/>
          <w:lang w:val="ru-RU"/>
        </w:rPr>
        <w:t>тобой, Нуфер?</w:t>
      </w:r>
      <w:r w:rsidRPr="001E329F">
        <w:rPr>
          <w:rFonts w:ascii="Verdana" w:hAnsi="Verdana"/>
          <w:color w:val="000000"/>
          <w:sz w:val="20"/>
        </w:rPr>
        <w:t> </w:t>
      </w:r>
      <w:r w:rsidRPr="001E329F">
        <w:rPr>
          <w:rFonts w:ascii="Verdana" w:hAnsi="Verdana"/>
          <w:color w:val="000000"/>
          <w:sz w:val="20"/>
          <w:lang w:val="ru-RU"/>
        </w:rPr>
        <w:t>— тихо спросил Тайк.</w:t>
      </w:r>
      <w:r w:rsidRPr="001E329F">
        <w:rPr>
          <w:rFonts w:ascii="Verdana" w:hAnsi="Verdana"/>
          <w:color w:val="000000"/>
          <w:sz w:val="20"/>
        </w:rPr>
        <w:t> </w:t>
      </w:r>
      <w:r w:rsidRPr="001E329F">
        <w:rPr>
          <w:rFonts w:ascii="Verdana" w:hAnsi="Verdana"/>
          <w:color w:val="000000"/>
          <w:sz w:val="20"/>
          <w:lang w:val="ru-RU"/>
        </w:rPr>
        <w:t>— Ты чуешь опасность?</w:t>
      </w:r>
    </w:p>
    <w:p w14:paraId="23937B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положил руку на</w:t>
      </w:r>
      <w:r w:rsidRPr="001E329F">
        <w:rPr>
          <w:rFonts w:ascii="Verdana" w:hAnsi="Verdana"/>
          <w:color w:val="000000"/>
          <w:sz w:val="20"/>
        </w:rPr>
        <w:t> </w:t>
      </w:r>
      <w:r w:rsidRPr="001E329F">
        <w:rPr>
          <w:rFonts w:ascii="Verdana" w:hAnsi="Verdana"/>
          <w:color w:val="000000"/>
          <w:sz w:val="20"/>
          <w:lang w:val="ru-RU"/>
        </w:rPr>
        <w:t>голову громадепря и</w:t>
      </w:r>
      <w:r w:rsidRPr="001E329F">
        <w:rPr>
          <w:rFonts w:ascii="Verdana" w:hAnsi="Verdana"/>
          <w:color w:val="000000"/>
          <w:sz w:val="20"/>
        </w:rPr>
        <w:t> </w:t>
      </w:r>
      <w:r w:rsidRPr="001E329F">
        <w:rPr>
          <w:rFonts w:ascii="Verdana" w:hAnsi="Verdana"/>
          <w:color w:val="000000"/>
          <w:sz w:val="20"/>
          <w:lang w:val="ru-RU"/>
        </w:rPr>
        <w:t>ощутил крупную дрожь, сотрясавшую могучее тело зверя. Шаги между тем приблизились, лязгнул засов, и</w:t>
      </w:r>
      <w:r w:rsidRPr="001E329F">
        <w:rPr>
          <w:rFonts w:ascii="Verdana" w:hAnsi="Verdana"/>
          <w:color w:val="000000"/>
          <w:sz w:val="20"/>
        </w:rPr>
        <w:t> </w:t>
      </w:r>
      <w:r w:rsidRPr="001E329F">
        <w:rPr>
          <w:rFonts w:ascii="Verdana" w:hAnsi="Verdana"/>
          <w:color w:val="000000"/>
          <w:sz w:val="20"/>
          <w:lang w:val="ru-RU"/>
        </w:rPr>
        <w:t>створки со</w:t>
      </w:r>
      <w:r w:rsidRPr="001E329F">
        <w:rPr>
          <w:rFonts w:ascii="Verdana" w:hAnsi="Verdana"/>
          <w:color w:val="000000"/>
          <w:sz w:val="20"/>
        </w:rPr>
        <w:t> </w:t>
      </w:r>
      <w:r w:rsidRPr="001E329F">
        <w:rPr>
          <w:rFonts w:ascii="Verdana" w:hAnsi="Verdana"/>
          <w:color w:val="000000"/>
          <w:sz w:val="20"/>
          <w:lang w:val="ru-RU"/>
        </w:rPr>
        <w:t>скрипом начали расходиться.</w:t>
      </w:r>
    </w:p>
    <w:p w14:paraId="6C034A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взял посох наизготовку, однако никого перед собой не</w:t>
      </w:r>
      <w:r w:rsidRPr="001E329F">
        <w:rPr>
          <w:rFonts w:ascii="Verdana" w:hAnsi="Verdana"/>
          <w:color w:val="000000"/>
          <w:sz w:val="20"/>
        </w:rPr>
        <w:t> </w:t>
      </w:r>
      <w:r w:rsidRPr="001E329F">
        <w:rPr>
          <w:rFonts w:ascii="Verdana" w:hAnsi="Verdana"/>
          <w:color w:val="000000"/>
          <w:sz w:val="20"/>
          <w:lang w:val="ru-RU"/>
        </w:rPr>
        <w:t>увидел. Ворота распахнулись настежь, открывая вид на</w:t>
      </w:r>
      <w:r w:rsidRPr="001E329F">
        <w:rPr>
          <w:rFonts w:ascii="Verdana" w:hAnsi="Verdana"/>
          <w:color w:val="000000"/>
          <w:sz w:val="20"/>
        </w:rPr>
        <w:t> </w:t>
      </w:r>
      <w:r w:rsidRPr="001E329F">
        <w:rPr>
          <w:rFonts w:ascii="Verdana" w:hAnsi="Verdana"/>
          <w:color w:val="000000"/>
          <w:sz w:val="20"/>
          <w:lang w:val="ru-RU"/>
        </w:rPr>
        <w:t>аллею, ведущую к</w:t>
      </w:r>
      <w:r w:rsidRPr="001E329F">
        <w:rPr>
          <w:rFonts w:ascii="Verdana" w:hAnsi="Verdana"/>
          <w:color w:val="000000"/>
          <w:sz w:val="20"/>
        </w:rPr>
        <w:t> </w:t>
      </w:r>
      <w:r w:rsidRPr="001E329F">
        <w:rPr>
          <w:rFonts w:ascii="Verdana" w:hAnsi="Verdana"/>
          <w:color w:val="000000"/>
          <w:sz w:val="20"/>
          <w:lang w:val="ru-RU"/>
        </w:rPr>
        <w:t>дому. Нигде не</w:t>
      </w:r>
      <w:r w:rsidRPr="001E329F">
        <w:rPr>
          <w:rFonts w:ascii="Verdana" w:hAnsi="Verdana"/>
          <w:color w:val="000000"/>
          <w:sz w:val="20"/>
        </w:rPr>
        <w:t> </w:t>
      </w:r>
      <w:r w:rsidRPr="001E329F">
        <w:rPr>
          <w:rFonts w:ascii="Verdana" w:hAnsi="Verdana"/>
          <w:color w:val="000000"/>
          <w:sz w:val="20"/>
          <w:lang w:val="ru-RU"/>
        </w:rPr>
        <w:t>было ни души. Тайк осторожно ступил под арку ворот и</w:t>
      </w:r>
      <w:r w:rsidRPr="001E329F">
        <w:rPr>
          <w:rFonts w:ascii="Verdana" w:hAnsi="Verdana"/>
          <w:color w:val="000000"/>
          <w:sz w:val="20"/>
        </w:rPr>
        <w:t> </w:t>
      </w:r>
      <w:r w:rsidRPr="001E329F">
        <w:rPr>
          <w:rFonts w:ascii="Verdana" w:hAnsi="Verdana"/>
          <w:color w:val="000000"/>
          <w:sz w:val="20"/>
          <w:lang w:val="ru-RU"/>
        </w:rPr>
        <w:t>тут только заметил одинокую черную фигуру, удалявшуюся по</w:t>
      </w:r>
      <w:r w:rsidRPr="001E329F">
        <w:rPr>
          <w:rFonts w:ascii="Verdana" w:hAnsi="Verdana"/>
          <w:color w:val="000000"/>
          <w:sz w:val="20"/>
        </w:rPr>
        <w:t> </w:t>
      </w:r>
      <w:r w:rsidRPr="001E329F">
        <w:rPr>
          <w:rFonts w:ascii="Verdana" w:hAnsi="Verdana"/>
          <w:color w:val="000000"/>
          <w:sz w:val="20"/>
          <w:lang w:val="ru-RU"/>
        </w:rPr>
        <w:t>боковой дорожке сада.</w:t>
      </w:r>
    </w:p>
    <w:p w14:paraId="555427E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Куда</w:t>
      </w:r>
      <w:r w:rsidRPr="001E329F">
        <w:rPr>
          <w:rFonts w:ascii="Verdana" w:hAnsi="Verdana"/>
          <w:color w:val="000000"/>
          <w:sz w:val="20"/>
        </w:rPr>
        <w:t> </w:t>
      </w:r>
      <w:r w:rsidRPr="001E329F">
        <w:rPr>
          <w:rFonts w:ascii="Verdana" w:hAnsi="Verdana"/>
          <w:color w:val="000000"/>
          <w:sz w:val="20"/>
          <w:lang w:val="ru-RU"/>
        </w:rPr>
        <w:t>же вы, любезный! Послушайте!</w:t>
      </w:r>
      <w:r w:rsidRPr="001E329F">
        <w:rPr>
          <w:rFonts w:ascii="Verdana" w:hAnsi="Verdana"/>
          <w:color w:val="000000"/>
          <w:sz w:val="20"/>
        </w:rPr>
        <w:t> </w:t>
      </w:r>
      <w:r w:rsidRPr="001E329F">
        <w:rPr>
          <w:rFonts w:ascii="Verdana" w:hAnsi="Verdana"/>
          <w:color w:val="000000"/>
          <w:sz w:val="20"/>
          <w:lang w:val="ru-RU"/>
        </w:rPr>
        <w:t>— Слова Тхоорта не</w:t>
      </w:r>
      <w:r w:rsidRPr="001E329F">
        <w:rPr>
          <w:rFonts w:ascii="Verdana" w:hAnsi="Verdana"/>
          <w:color w:val="000000"/>
          <w:sz w:val="20"/>
        </w:rPr>
        <w:t> </w:t>
      </w:r>
      <w:r w:rsidRPr="001E329F">
        <w:rPr>
          <w:rFonts w:ascii="Verdana" w:hAnsi="Verdana"/>
          <w:color w:val="000000"/>
          <w:sz w:val="20"/>
          <w:lang w:val="ru-RU"/>
        </w:rPr>
        <w:t>достигли ушей черного привратника, или</w:t>
      </w:r>
      <w:r w:rsidRPr="001E329F">
        <w:rPr>
          <w:rFonts w:ascii="Verdana" w:hAnsi="Verdana"/>
          <w:color w:val="000000"/>
          <w:sz w:val="20"/>
        </w:rPr>
        <w:t> </w:t>
      </w:r>
      <w:r w:rsidRPr="001E329F">
        <w:rPr>
          <w:rFonts w:ascii="Verdana" w:hAnsi="Verdana"/>
          <w:color w:val="000000"/>
          <w:sz w:val="20"/>
          <w:lang w:val="ru-RU"/>
        </w:rPr>
        <w:t>же он просто не</w:t>
      </w:r>
      <w:r w:rsidRPr="001E329F">
        <w:rPr>
          <w:rFonts w:ascii="Verdana" w:hAnsi="Verdana"/>
          <w:color w:val="000000"/>
          <w:sz w:val="20"/>
        </w:rPr>
        <w:t> </w:t>
      </w:r>
      <w:r w:rsidRPr="001E329F">
        <w:rPr>
          <w:rFonts w:ascii="Verdana" w:hAnsi="Verdana"/>
          <w:color w:val="000000"/>
          <w:sz w:val="20"/>
          <w:lang w:val="ru-RU"/>
        </w:rPr>
        <w:t>обратил на</w:t>
      </w:r>
      <w:r w:rsidRPr="001E329F">
        <w:rPr>
          <w:rFonts w:ascii="Verdana" w:hAnsi="Verdana"/>
          <w:color w:val="000000"/>
          <w:sz w:val="20"/>
        </w:rPr>
        <w:t> </w:t>
      </w:r>
      <w:r w:rsidRPr="001E329F">
        <w:rPr>
          <w:rFonts w:ascii="Verdana" w:hAnsi="Verdana"/>
          <w:color w:val="000000"/>
          <w:sz w:val="20"/>
          <w:lang w:val="ru-RU"/>
        </w:rPr>
        <w:t>них внимания. Согнутая фигура в</w:t>
      </w:r>
      <w:r w:rsidRPr="001E329F">
        <w:rPr>
          <w:rFonts w:ascii="Verdana" w:hAnsi="Verdana"/>
          <w:color w:val="000000"/>
          <w:sz w:val="20"/>
        </w:rPr>
        <w:t> </w:t>
      </w:r>
      <w:r w:rsidRPr="001E329F">
        <w:rPr>
          <w:rFonts w:ascii="Verdana" w:hAnsi="Verdana"/>
          <w:color w:val="000000"/>
          <w:sz w:val="20"/>
          <w:lang w:val="ru-RU"/>
        </w:rPr>
        <w:t>последний раз мелькнула среди деревьев и</w:t>
      </w:r>
      <w:r w:rsidRPr="001E329F">
        <w:rPr>
          <w:rFonts w:ascii="Verdana" w:hAnsi="Verdana"/>
          <w:color w:val="000000"/>
          <w:sz w:val="20"/>
        </w:rPr>
        <w:t> </w:t>
      </w:r>
      <w:r w:rsidRPr="001E329F">
        <w:rPr>
          <w:rFonts w:ascii="Verdana" w:hAnsi="Verdana"/>
          <w:color w:val="000000"/>
          <w:sz w:val="20"/>
          <w:lang w:val="ru-RU"/>
        </w:rPr>
        <w:t>пропала.</w:t>
      </w:r>
    </w:p>
    <w:p w14:paraId="188AF7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Ничего не</w:t>
      </w:r>
      <w:r w:rsidRPr="001E329F">
        <w:rPr>
          <w:rFonts w:ascii="Verdana" w:hAnsi="Verdana"/>
          <w:color w:val="000000"/>
          <w:sz w:val="20"/>
        </w:rPr>
        <w:t> </w:t>
      </w:r>
      <w:r w:rsidRPr="001E329F">
        <w:rPr>
          <w:rFonts w:ascii="Verdana" w:hAnsi="Verdana"/>
          <w:color w:val="000000"/>
          <w:sz w:val="20"/>
          <w:lang w:val="ru-RU"/>
        </w:rPr>
        <w:t>скажешь, радушный прием,</w:t>
      </w:r>
      <w:r w:rsidRPr="001E329F">
        <w:rPr>
          <w:rFonts w:ascii="Verdana" w:hAnsi="Verdana"/>
          <w:color w:val="000000"/>
          <w:sz w:val="20"/>
        </w:rPr>
        <w:t> </w:t>
      </w:r>
      <w:r w:rsidRPr="001E329F">
        <w:rPr>
          <w:rFonts w:ascii="Verdana" w:hAnsi="Verdana"/>
          <w:color w:val="000000"/>
          <w:sz w:val="20"/>
          <w:lang w:val="ru-RU"/>
        </w:rPr>
        <w:t>— сказал Тайк, оборачиваясь к</w:t>
      </w:r>
      <w:r w:rsidRPr="001E329F">
        <w:rPr>
          <w:rFonts w:ascii="Verdana" w:hAnsi="Verdana"/>
          <w:color w:val="000000"/>
          <w:sz w:val="20"/>
        </w:rPr>
        <w:t> </w:t>
      </w:r>
      <w:r w:rsidRPr="001E329F">
        <w:rPr>
          <w:rFonts w:ascii="Verdana" w:hAnsi="Verdana"/>
          <w:color w:val="000000"/>
          <w:sz w:val="20"/>
          <w:lang w:val="ru-RU"/>
        </w:rPr>
        <w:t>Нуферу.</w:t>
      </w:r>
      <w:r w:rsidRPr="001E329F">
        <w:rPr>
          <w:rFonts w:ascii="Verdana" w:hAnsi="Verdana"/>
          <w:color w:val="000000"/>
          <w:sz w:val="20"/>
        </w:rPr>
        <w:t> </w:t>
      </w:r>
      <w:r w:rsidRPr="001E329F">
        <w:rPr>
          <w:rFonts w:ascii="Verdana" w:hAnsi="Verdana"/>
          <w:color w:val="000000"/>
          <w:sz w:val="20"/>
          <w:lang w:val="ru-RU"/>
        </w:rPr>
        <w:t>— Кажется, нам предлагают распоряжаться здесь по</w:t>
      </w:r>
      <w:r w:rsidRPr="001E329F">
        <w:rPr>
          <w:rFonts w:ascii="Verdana" w:hAnsi="Verdana"/>
          <w:color w:val="000000"/>
          <w:sz w:val="20"/>
        </w:rPr>
        <w:t> </w:t>
      </w:r>
      <w:r w:rsidRPr="001E329F">
        <w:rPr>
          <w:rFonts w:ascii="Verdana" w:hAnsi="Verdana"/>
          <w:color w:val="000000"/>
          <w:sz w:val="20"/>
          <w:lang w:val="ru-RU"/>
        </w:rPr>
        <w:t>своему усмотрению. Ну что</w:t>
      </w:r>
      <w:r w:rsidRPr="001E329F">
        <w:rPr>
          <w:rFonts w:ascii="Verdana" w:hAnsi="Verdana"/>
          <w:color w:val="000000"/>
          <w:sz w:val="20"/>
        </w:rPr>
        <w:t> </w:t>
      </w:r>
      <w:r w:rsidRPr="001E329F">
        <w:rPr>
          <w:rFonts w:ascii="Verdana" w:hAnsi="Verdana"/>
          <w:color w:val="000000"/>
          <w:sz w:val="20"/>
          <w:lang w:val="ru-RU"/>
        </w:rPr>
        <w:t>ж, идем к</w:t>
      </w:r>
      <w:r w:rsidRPr="001E329F">
        <w:rPr>
          <w:rFonts w:ascii="Verdana" w:hAnsi="Verdana"/>
          <w:color w:val="000000"/>
          <w:sz w:val="20"/>
        </w:rPr>
        <w:t> </w:t>
      </w:r>
      <w:r w:rsidRPr="001E329F">
        <w:rPr>
          <w:rFonts w:ascii="Verdana" w:hAnsi="Verdana"/>
          <w:color w:val="000000"/>
          <w:sz w:val="20"/>
          <w:lang w:val="ru-RU"/>
        </w:rPr>
        <w:t>дому!</w:t>
      </w:r>
    </w:p>
    <w:p w14:paraId="2655E50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нерешительно последовал за</w:t>
      </w:r>
      <w:r w:rsidRPr="001E329F">
        <w:rPr>
          <w:rFonts w:ascii="Verdana" w:hAnsi="Verdana"/>
          <w:color w:val="000000"/>
          <w:sz w:val="20"/>
        </w:rPr>
        <w:t> </w:t>
      </w:r>
      <w:r w:rsidRPr="001E329F">
        <w:rPr>
          <w:rFonts w:ascii="Verdana" w:hAnsi="Verdana"/>
          <w:color w:val="000000"/>
          <w:sz w:val="20"/>
          <w:lang w:val="ru-RU"/>
        </w:rPr>
        <w:t>хозяином. Всем своим видом он показывал, что не</w:t>
      </w:r>
      <w:r w:rsidRPr="001E329F">
        <w:rPr>
          <w:rFonts w:ascii="Verdana" w:hAnsi="Verdana"/>
          <w:color w:val="000000"/>
          <w:sz w:val="20"/>
        </w:rPr>
        <w:t> </w:t>
      </w:r>
      <w:r w:rsidRPr="001E329F">
        <w:rPr>
          <w:rFonts w:ascii="Verdana" w:hAnsi="Verdana"/>
          <w:color w:val="000000"/>
          <w:sz w:val="20"/>
          <w:lang w:val="ru-RU"/>
        </w:rPr>
        <w:t>ждет ничего хорошего от</w:t>
      </w:r>
      <w:r w:rsidRPr="001E329F">
        <w:rPr>
          <w:rFonts w:ascii="Verdana" w:hAnsi="Verdana"/>
          <w:color w:val="000000"/>
          <w:sz w:val="20"/>
        </w:rPr>
        <w:t> </w:t>
      </w:r>
      <w:r w:rsidRPr="001E329F">
        <w:rPr>
          <w:rFonts w:ascii="Verdana" w:hAnsi="Verdana"/>
          <w:color w:val="000000"/>
          <w:sz w:val="20"/>
          <w:lang w:val="ru-RU"/>
        </w:rPr>
        <w:t>этого визита.</w:t>
      </w:r>
    </w:p>
    <w:p w14:paraId="483F7A7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глубине аллеи под густыми кронами было уже совсем темно, лишь впереди маячили окна дома, слабо различимые в</w:t>
      </w:r>
      <w:r w:rsidRPr="001E329F">
        <w:rPr>
          <w:rFonts w:ascii="Verdana" w:hAnsi="Verdana"/>
          <w:color w:val="000000"/>
          <w:sz w:val="20"/>
        </w:rPr>
        <w:t> </w:t>
      </w:r>
      <w:r w:rsidRPr="001E329F">
        <w:rPr>
          <w:rFonts w:ascii="Verdana" w:hAnsi="Verdana"/>
          <w:color w:val="000000"/>
          <w:sz w:val="20"/>
          <w:lang w:val="ru-RU"/>
        </w:rPr>
        <w:t>быстро надвигающихся сумерках.</w:t>
      </w:r>
    </w:p>
    <w:p w14:paraId="464AAB1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Хоть</w:t>
      </w:r>
      <w:r w:rsidRPr="001E329F">
        <w:rPr>
          <w:rFonts w:ascii="Verdana" w:hAnsi="Verdana"/>
          <w:color w:val="000000"/>
          <w:sz w:val="20"/>
        </w:rPr>
        <w:t> </w:t>
      </w:r>
      <w:r w:rsidRPr="001E329F">
        <w:rPr>
          <w:rFonts w:ascii="Verdana" w:hAnsi="Verdana"/>
          <w:color w:val="000000"/>
          <w:sz w:val="20"/>
          <w:lang w:val="ru-RU"/>
        </w:rPr>
        <w:t>бы один огонек!</w:t>
      </w:r>
      <w:r w:rsidRPr="001E329F">
        <w:rPr>
          <w:rFonts w:ascii="Verdana" w:hAnsi="Verdana"/>
          <w:color w:val="000000"/>
          <w:sz w:val="20"/>
        </w:rPr>
        <w:t> </w:t>
      </w:r>
      <w:r w:rsidRPr="001E329F">
        <w:rPr>
          <w:rFonts w:ascii="Verdana" w:hAnsi="Verdana"/>
          <w:color w:val="000000"/>
          <w:sz w:val="20"/>
          <w:lang w:val="ru-RU"/>
        </w:rPr>
        <w:t>— пробормотал Тайк.</w:t>
      </w:r>
      <w:r w:rsidRPr="001E329F">
        <w:rPr>
          <w:rFonts w:ascii="Verdana" w:hAnsi="Verdana"/>
          <w:color w:val="000000"/>
          <w:sz w:val="20"/>
        </w:rPr>
        <w:t> </w:t>
      </w:r>
      <w:r w:rsidRPr="001E329F">
        <w:rPr>
          <w:rFonts w:ascii="Verdana" w:hAnsi="Verdana"/>
          <w:color w:val="000000"/>
          <w:sz w:val="20"/>
          <w:lang w:val="ru-RU"/>
        </w:rPr>
        <w:t>— Уж не</w:t>
      </w:r>
      <w:r w:rsidRPr="001E329F">
        <w:rPr>
          <w:rFonts w:ascii="Verdana" w:hAnsi="Verdana"/>
          <w:color w:val="000000"/>
          <w:sz w:val="20"/>
        </w:rPr>
        <w:t> </w:t>
      </w:r>
      <w:r w:rsidRPr="001E329F">
        <w:rPr>
          <w:rFonts w:ascii="Verdana" w:hAnsi="Verdana"/>
          <w:color w:val="000000"/>
          <w:sz w:val="20"/>
          <w:lang w:val="ru-RU"/>
        </w:rPr>
        <w:t>пустует</w:t>
      </w:r>
      <w:r w:rsidRPr="001E329F">
        <w:rPr>
          <w:rFonts w:ascii="Verdana" w:hAnsi="Verdana"/>
          <w:color w:val="000000"/>
          <w:sz w:val="20"/>
        </w:rPr>
        <w:t> </w:t>
      </w:r>
      <w:r w:rsidRPr="001E329F">
        <w:rPr>
          <w:rFonts w:ascii="Verdana" w:hAnsi="Verdana"/>
          <w:color w:val="000000"/>
          <w:sz w:val="20"/>
          <w:lang w:val="ru-RU"/>
        </w:rPr>
        <w:t>ли дом? Деревья расступились, открывая обширную площадь перед крыльцом.</w:t>
      </w:r>
      <w:r w:rsidRPr="001E329F">
        <w:rPr>
          <w:rFonts w:ascii="Verdana" w:hAnsi="Verdana"/>
          <w:color w:val="000000"/>
          <w:sz w:val="20"/>
        </w:rPr>
        <w:t> </w:t>
      </w:r>
      <w:r w:rsidRPr="001E329F">
        <w:rPr>
          <w:rFonts w:ascii="Verdana" w:hAnsi="Verdana"/>
          <w:color w:val="000000"/>
          <w:sz w:val="20"/>
          <w:lang w:val="ru-RU"/>
        </w:rPr>
        <w:t>Тут только Тайк заметил, что двери дома широко распахнуты, словно кто-то настойчиво приглашает его войти внутрь.</w:t>
      </w:r>
    </w:p>
    <w:p w14:paraId="39921BC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Нуфер, ты остаешься здесь,</w:t>
      </w:r>
      <w:r w:rsidRPr="001E329F">
        <w:rPr>
          <w:rFonts w:ascii="Verdana" w:hAnsi="Verdana"/>
          <w:color w:val="000000"/>
          <w:sz w:val="20"/>
        </w:rPr>
        <w:t> </w:t>
      </w:r>
      <w:r w:rsidRPr="001E329F">
        <w:rPr>
          <w:rFonts w:ascii="Verdana" w:hAnsi="Verdana"/>
          <w:color w:val="000000"/>
          <w:sz w:val="20"/>
          <w:lang w:val="ru-RU"/>
        </w:rPr>
        <w:t>— негромко произнес Тхоорт.</w:t>
      </w:r>
    </w:p>
    <w:p w14:paraId="354037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недовольно заворчал.</w:t>
      </w:r>
    </w:p>
    <w:p w14:paraId="7BAE2D0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не</w:t>
      </w:r>
      <w:r w:rsidRPr="001E329F">
        <w:rPr>
          <w:rFonts w:ascii="Verdana" w:hAnsi="Verdana"/>
          <w:color w:val="000000"/>
          <w:sz w:val="20"/>
        </w:rPr>
        <w:t> </w:t>
      </w:r>
      <w:r w:rsidRPr="001E329F">
        <w:rPr>
          <w:rFonts w:ascii="Verdana" w:hAnsi="Verdana"/>
          <w:color w:val="000000"/>
          <w:sz w:val="20"/>
          <w:lang w:val="ru-RU"/>
        </w:rPr>
        <w:t>могу</w:t>
      </w:r>
      <w:r w:rsidRPr="001E329F">
        <w:rPr>
          <w:rFonts w:ascii="Verdana" w:hAnsi="Verdana"/>
          <w:color w:val="000000"/>
          <w:sz w:val="20"/>
        </w:rPr>
        <w:t> </w:t>
      </w:r>
      <w:r w:rsidRPr="001E329F">
        <w:rPr>
          <w:rFonts w:ascii="Verdana" w:hAnsi="Verdana"/>
          <w:color w:val="000000"/>
          <w:sz w:val="20"/>
          <w:lang w:val="ru-RU"/>
        </w:rPr>
        <w:t>же я взять тебя с</w:t>
      </w:r>
      <w:r w:rsidRPr="001E329F">
        <w:rPr>
          <w:rFonts w:ascii="Verdana" w:hAnsi="Verdana"/>
          <w:color w:val="000000"/>
          <w:sz w:val="20"/>
        </w:rPr>
        <w:t> </w:t>
      </w:r>
      <w:r w:rsidRPr="001E329F">
        <w:rPr>
          <w:rFonts w:ascii="Verdana" w:hAnsi="Verdana"/>
          <w:color w:val="000000"/>
          <w:sz w:val="20"/>
          <w:lang w:val="ru-RU"/>
        </w:rPr>
        <w:t>собой в</w:t>
      </w:r>
      <w:r w:rsidRPr="001E329F">
        <w:rPr>
          <w:rFonts w:ascii="Verdana" w:hAnsi="Verdana"/>
          <w:color w:val="000000"/>
          <w:sz w:val="20"/>
        </w:rPr>
        <w:t> </w:t>
      </w:r>
      <w:r w:rsidRPr="001E329F">
        <w:rPr>
          <w:rFonts w:ascii="Verdana" w:hAnsi="Verdana"/>
          <w:color w:val="000000"/>
          <w:sz w:val="20"/>
          <w:lang w:val="ru-RU"/>
        </w:rPr>
        <w:t>дом! Потерпи, я только переговорю с</w:t>
      </w:r>
      <w:r w:rsidRPr="001E329F">
        <w:rPr>
          <w:rFonts w:ascii="Verdana" w:hAnsi="Verdana"/>
          <w:color w:val="000000"/>
          <w:sz w:val="20"/>
        </w:rPr>
        <w:t> </w:t>
      </w:r>
      <w:r w:rsidRPr="001E329F">
        <w:rPr>
          <w:rFonts w:ascii="Verdana" w:hAnsi="Verdana"/>
          <w:color w:val="000000"/>
          <w:sz w:val="20"/>
          <w:lang w:val="ru-RU"/>
        </w:rPr>
        <w:t>хозяином и</w:t>
      </w:r>
      <w:r w:rsidRPr="001E329F">
        <w:rPr>
          <w:rFonts w:ascii="Verdana" w:hAnsi="Verdana"/>
          <w:color w:val="000000"/>
          <w:sz w:val="20"/>
        </w:rPr>
        <w:t> </w:t>
      </w:r>
      <w:r w:rsidRPr="001E329F">
        <w:rPr>
          <w:rFonts w:ascii="Verdana" w:hAnsi="Verdana"/>
          <w:color w:val="000000"/>
          <w:sz w:val="20"/>
          <w:lang w:val="ru-RU"/>
        </w:rPr>
        <w:t>вернусь, чтобы позаботиться о</w:t>
      </w:r>
      <w:r w:rsidRPr="001E329F">
        <w:rPr>
          <w:rFonts w:ascii="Verdana" w:hAnsi="Verdana"/>
          <w:color w:val="000000"/>
          <w:sz w:val="20"/>
        </w:rPr>
        <w:t> </w:t>
      </w:r>
      <w:r w:rsidRPr="001E329F">
        <w:rPr>
          <w:rFonts w:ascii="Verdana" w:hAnsi="Verdana"/>
          <w:color w:val="000000"/>
          <w:sz w:val="20"/>
          <w:lang w:val="ru-RU"/>
        </w:rPr>
        <w:t>тебе. Смотри</w:t>
      </w:r>
      <w:r w:rsidRPr="001E329F">
        <w:rPr>
          <w:rFonts w:ascii="Verdana" w:hAnsi="Verdana"/>
          <w:color w:val="000000"/>
          <w:sz w:val="20"/>
        </w:rPr>
        <w:t> </w:t>
      </w:r>
      <w:r w:rsidRPr="001E329F">
        <w:rPr>
          <w:rFonts w:ascii="Verdana" w:hAnsi="Verdana"/>
          <w:color w:val="000000"/>
          <w:sz w:val="20"/>
          <w:lang w:val="ru-RU"/>
        </w:rPr>
        <w:t>же, будь молодцом. И</w:t>
      </w:r>
      <w:r w:rsidRPr="001E329F">
        <w:rPr>
          <w:rFonts w:ascii="Verdana" w:hAnsi="Verdana"/>
          <w:color w:val="000000"/>
          <w:sz w:val="20"/>
        </w:rPr>
        <w:t> </w:t>
      </w:r>
      <w:r w:rsidRPr="001E329F">
        <w:rPr>
          <w:rFonts w:ascii="Verdana" w:hAnsi="Verdana"/>
          <w:color w:val="000000"/>
          <w:sz w:val="20"/>
          <w:lang w:val="ru-RU"/>
        </w:rPr>
        <w:t>вообще... поглядывай</w:t>
      </w:r>
      <w:r w:rsidRPr="001E329F">
        <w:rPr>
          <w:rFonts w:ascii="Verdana" w:hAnsi="Verdana"/>
          <w:color w:val="000000"/>
          <w:sz w:val="20"/>
        </w:rPr>
        <w:t> </w:t>
      </w:r>
      <w:r w:rsidRPr="001E329F">
        <w:rPr>
          <w:rFonts w:ascii="Verdana" w:hAnsi="Verdana"/>
          <w:color w:val="000000"/>
          <w:sz w:val="20"/>
          <w:lang w:val="ru-RU"/>
        </w:rPr>
        <w:t>тут.</w:t>
      </w:r>
    </w:p>
    <w:p w14:paraId="64024CA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Дом казался совершенно покинутым. Тишина царила в</w:t>
      </w:r>
      <w:r w:rsidRPr="001E329F">
        <w:rPr>
          <w:rFonts w:ascii="Verdana" w:hAnsi="Verdana"/>
          <w:color w:val="000000"/>
          <w:sz w:val="20"/>
        </w:rPr>
        <w:t> </w:t>
      </w:r>
      <w:r w:rsidRPr="001E329F">
        <w:rPr>
          <w:rFonts w:ascii="Verdana" w:hAnsi="Verdana"/>
          <w:color w:val="000000"/>
          <w:sz w:val="20"/>
          <w:lang w:val="ru-RU"/>
        </w:rPr>
        <w:t>темных комнатах, и</w:t>
      </w:r>
      <w:r w:rsidRPr="001E329F">
        <w:rPr>
          <w:rFonts w:ascii="Verdana" w:hAnsi="Verdana"/>
          <w:color w:val="000000"/>
          <w:sz w:val="20"/>
        </w:rPr>
        <w:t> </w:t>
      </w:r>
      <w:r w:rsidRPr="001E329F">
        <w:rPr>
          <w:rFonts w:ascii="Verdana" w:hAnsi="Verdana"/>
          <w:color w:val="000000"/>
          <w:sz w:val="20"/>
          <w:lang w:val="ru-RU"/>
        </w:rPr>
        <w:t>Тайк, проходя их одну за</w:t>
      </w:r>
      <w:r w:rsidRPr="001E329F">
        <w:rPr>
          <w:rFonts w:ascii="Verdana" w:hAnsi="Verdana"/>
          <w:color w:val="000000"/>
          <w:sz w:val="20"/>
        </w:rPr>
        <w:t> </w:t>
      </w:r>
      <w:r w:rsidRPr="001E329F">
        <w:rPr>
          <w:rFonts w:ascii="Verdana" w:hAnsi="Verdana"/>
          <w:color w:val="000000"/>
          <w:sz w:val="20"/>
          <w:lang w:val="ru-RU"/>
        </w:rPr>
        <w:t>другой, невольно старался ступать бесшумно. Он миновал длинную анфиладу помещений нижнего этажа и</w:t>
      </w:r>
      <w:r w:rsidRPr="001E329F">
        <w:rPr>
          <w:rFonts w:ascii="Verdana" w:hAnsi="Verdana"/>
          <w:color w:val="000000"/>
          <w:sz w:val="20"/>
        </w:rPr>
        <w:t> </w:t>
      </w:r>
      <w:r w:rsidRPr="001E329F">
        <w:rPr>
          <w:rFonts w:ascii="Verdana" w:hAnsi="Verdana"/>
          <w:color w:val="000000"/>
          <w:sz w:val="20"/>
          <w:lang w:val="ru-RU"/>
        </w:rPr>
        <w:t>никого не</w:t>
      </w:r>
      <w:r w:rsidRPr="001E329F">
        <w:rPr>
          <w:rFonts w:ascii="Verdana" w:hAnsi="Verdana"/>
          <w:color w:val="000000"/>
          <w:sz w:val="20"/>
        </w:rPr>
        <w:t> </w:t>
      </w:r>
      <w:r w:rsidRPr="001E329F">
        <w:rPr>
          <w:rFonts w:ascii="Verdana" w:hAnsi="Verdana"/>
          <w:color w:val="000000"/>
          <w:sz w:val="20"/>
          <w:lang w:val="ru-RU"/>
        </w:rPr>
        <w:t>обнаружил. Анфилада завершалась коридором, в</w:t>
      </w:r>
      <w:r w:rsidRPr="001E329F">
        <w:rPr>
          <w:rFonts w:ascii="Verdana" w:hAnsi="Verdana"/>
          <w:color w:val="000000"/>
          <w:sz w:val="20"/>
        </w:rPr>
        <w:t> </w:t>
      </w:r>
      <w:r w:rsidRPr="001E329F">
        <w:rPr>
          <w:rFonts w:ascii="Verdana" w:hAnsi="Verdana"/>
          <w:color w:val="000000"/>
          <w:sz w:val="20"/>
          <w:lang w:val="ru-RU"/>
        </w:rPr>
        <w:t>конце которого царила уже и</w:t>
      </w:r>
      <w:r w:rsidRPr="001E329F">
        <w:rPr>
          <w:rFonts w:ascii="Verdana" w:hAnsi="Verdana"/>
          <w:color w:val="000000"/>
          <w:sz w:val="20"/>
        </w:rPr>
        <w:t> </w:t>
      </w:r>
      <w:r w:rsidRPr="001E329F">
        <w:rPr>
          <w:rFonts w:ascii="Verdana" w:hAnsi="Verdana"/>
          <w:color w:val="000000"/>
          <w:sz w:val="20"/>
          <w:lang w:val="ru-RU"/>
        </w:rPr>
        <w:t>вовсе кромешная тьма. Пришлось нащупывать дорогу посохом. Шагах в</w:t>
      </w:r>
      <w:r w:rsidRPr="001E329F">
        <w:rPr>
          <w:rFonts w:ascii="Verdana" w:hAnsi="Verdana"/>
          <w:color w:val="000000"/>
          <w:sz w:val="20"/>
        </w:rPr>
        <w:t> </w:t>
      </w:r>
      <w:r w:rsidRPr="001E329F">
        <w:rPr>
          <w:rFonts w:ascii="Verdana" w:hAnsi="Verdana"/>
          <w:color w:val="000000"/>
          <w:sz w:val="20"/>
          <w:lang w:val="ru-RU"/>
        </w:rPr>
        <w:t>двадцати от</w:t>
      </w:r>
      <w:r w:rsidRPr="001E329F">
        <w:rPr>
          <w:rFonts w:ascii="Verdana" w:hAnsi="Verdana"/>
          <w:color w:val="000000"/>
          <w:sz w:val="20"/>
        </w:rPr>
        <w:t> </w:t>
      </w:r>
      <w:r w:rsidRPr="001E329F">
        <w:rPr>
          <w:rFonts w:ascii="Verdana" w:hAnsi="Verdana"/>
          <w:color w:val="000000"/>
          <w:sz w:val="20"/>
          <w:lang w:val="ru-RU"/>
        </w:rPr>
        <w:t>начала коридора обнаружилась лестница, ведущая наверх, но</w:t>
      </w:r>
      <w:r w:rsidRPr="001E329F">
        <w:rPr>
          <w:rFonts w:ascii="Verdana" w:hAnsi="Verdana"/>
          <w:color w:val="000000"/>
          <w:sz w:val="20"/>
        </w:rPr>
        <w:t> </w:t>
      </w:r>
      <w:r w:rsidRPr="001E329F">
        <w:rPr>
          <w:rFonts w:ascii="Verdana" w:hAnsi="Verdana"/>
          <w:color w:val="000000"/>
          <w:sz w:val="20"/>
          <w:lang w:val="ru-RU"/>
        </w:rPr>
        <w:t>также ничем не</w:t>
      </w:r>
      <w:r w:rsidRPr="001E329F">
        <w:rPr>
          <w:rFonts w:ascii="Verdana" w:hAnsi="Verdana"/>
          <w:color w:val="000000"/>
          <w:sz w:val="20"/>
        </w:rPr>
        <w:t> </w:t>
      </w:r>
      <w:r w:rsidRPr="001E329F">
        <w:rPr>
          <w:rFonts w:ascii="Verdana" w:hAnsi="Verdana"/>
          <w:color w:val="000000"/>
          <w:sz w:val="20"/>
          <w:lang w:val="ru-RU"/>
        </w:rPr>
        <w:t>освещенная.</w:t>
      </w:r>
    </w:p>
    <w:p w14:paraId="47432D6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«Если</w:t>
      </w:r>
      <w:r w:rsidRPr="001E329F">
        <w:rPr>
          <w:rFonts w:ascii="Verdana" w:hAnsi="Verdana"/>
          <w:color w:val="000000"/>
          <w:sz w:val="20"/>
        </w:rPr>
        <w:t> </w:t>
      </w:r>
      <w:r w:rsidRPr="001E329F">
        <w:rPr>
          <w:rFonts w:ascii="Verdana" w:hAnsi="Verdana"/>
          <w:color w:val="000000"/>
          <w:sz w:val="20"/>
          <w:lang w:val="ru-RU"/>
        </w:rPr>
        <w:t>бы я не</w:t>
      </w:r>
      <w:r w:rsidRPr="001E329F">
        <w:rPr>
          <w:rFonts w:ascii="Verdana" w:hAnsi="Verdana"/>
          <w:color w:val="000000"/>
          <w:sz w:val="20"/>
        </w:rPr>
        <w:t> </w:t>
      </w:r>
      <w:r w:rsidRPr="001E329F">
        <w:rPr>
          <w:rFonts w:ascii="Verdana" w:hAnsi="Verdana"/>
          <w:color w:val="000000"/>
          <w:sz w:val="20"/>
          <w:lang w:val="ru-RU"/>
        </w:rPr>
        <w:t>был наслышан о</w:t>
      </w:r>
      <w:r w:rsidRPr="001E329F">
        <w:rPr>
          <w:rFonts w:ascii="Verdana" w:hAnsi="Verdana"/>
          <w:color w:val="000000"/>
          <w:sz w:val="20"/>
        </w:rPr>
        <w:t> </w:t>
      </w:r>
      <w:r w:rsidRPr="001E329F">
        <w:rPr>
          <w:rFonts w:ascii="Verdana" w:hAnsi="Verdana"/>
          <w:color w:val="000000"/>
          <w:sz w:val="20"/>
          <w:lang w:val="ru-RU"/>
        </w:rPr>
        <w:t>гостеприимности господина Норона,</w:t>
      </w:r>
      <w:r w:rsidRPr="001E329F">
        <w:rPr>
          <w:rFonts w:ascii="Verdana" w:hAnsi="Verdana"/>
          <w:color w:val="000000"/>
          <w:sz w:val="20"/>
        </w:rPr>
        <w:t> </w:t>
      </w:r>
      <w:r w:rsidRPr="001E329F">
        <w:rPr>
          <w:rFonts w:ascii="Verdana" w:hAnsi="Verdana"/>
          <w:color w:val="000000"/>
          <w:sz w:val="20"/>
          <w:lang w:val="ru-RU"/>
        </w:rPr>
        <w:t>— подумал Тайк,</w:t>
      </w:r>
      <w:r w:rsidRPr="001E329F">
        <w:rPr>
          <w:rFonts w:ascii="Verdana" w:hAnsi="Verdana"/>
          <w:color w:val="000000"/>
          <w:sz w:val="20"/>
        </w:rPr>
        <w:t> </w:t>
      </w:r>
      <w:r w:rsidRPr="001E329F">
        <w:rPr>
          <w:rFonts w:ascii="Verdana" w:hAnsi="Verdana"/>
          <w:color w:val="000000"/>
          <w:sz w:val="20"/>
          <w:lang w:val="ru-RU"/>
        </w:rPr>
        <w:t>— то стал</w:t>
      </w:r>
      <w:r w:rsidRPr="001E329F">
        <w:rPr>
          <w:rFonts w:ascii="Verdana" w:hAnsi="Verdana"/>
          <w:color w:val="000000"/>
          <w:sz w:val="20"/>
        </w:rPr>
        <w:t> </w:t>
      </w:r>
      <w:r w:rsidRPr="001E329F">
        <w:rPr>
          <w:rFonts w:ascii="Verdana" w:hAnsi="Verdana"/>
          <w:color w:val="000000"/>
          <w:sz w:val="20"/>
          <w:lang w:val="ru-RU"/>
        </w:rPr>
        <w:t>бы, пожалуй, остерегаться ловушки. Уж очень здесь мрачно и</w:t>
      </w:r>
      <w:r w:rsidRPr="001E329F">
        <w:rPr>
          <w:rFonts w:ascii="Verdana" w:hAnsi="Verdana"/>
          <w:color w:val="000000"/>
          <w:sz w:val="20"/>
        </w:rPr>
        <w:t> </w:t>
      </w:r>
      <w:r w:rsidRPr="001E329F">
        <w:rPr>
          <w:rFonts w:ascii="Verdana" w:hAnsi="Verdana"/>
          <w:color w:val="000000"/>
          <w:sz w:val="20"/>
          <w:lang w:val="ru-RU"/>
        </w:rPr>
        <w:t>как-то... загадочно».</w:t>
      </w:r>
    </w:p>
    <w:p w14:paraId="7730E17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Лестница привела его в</w:t>
      </w:r>
      <w:r w:rsidRPr="001E329F">
        <w:rPr>
          <w:rFonts w:ascii="Verdana" w:hAnsi="Verdana"/>
          <w:color w:val="000000"/>
          <w:sz w:val="20"/>
        </w:rPr>
        <w:t> </w:t>
      </w:r>
      <w:r w:rsidRPr="001E329F">
        <w:rPr>
          <w:rFonts w:ascii="Verdana" w:hAnsi="Verdana"/>
          <w:color w:val="000000"/>
          <w:sz w:val="20"/>
          <w:lang w:val="ru-RU"/>
        </w:rPr>
        <w:t>большой двухцветный зал на</w:t>
      </w:r>
      <w:r w:rsidRPr="001E329F">
        <w:rPr>
          <w:rFonts w:ascii="Verdana" w:hAnsi="Verdana"/>
          <w:color w:val="000000"/>
          <w:sz w:val="20"/>
        </w:rPr>
        <w:t> </w:t>
      </w:r>
      <w:r w:rsidRPr="001E329F">
        <w:rPr>
          <w:rFonts w:ascii="Verdana" w:hAnsi="Verdana"/>
          <w:color w:val="000000"/>
          <w:sz w:val="20"/>
          <w:lang w:val="ru-RU"/>
        </w:rPr>
        <w:t>втором этаже. Огня не</w:t>
      </w:r>
      <w:r w:rsidRPr="001E329F">
        <w:rPr>
          <w:rFonts w:ascii="Verdana" w:hAnsi="Verdana"/>
          <w:color w:val="000000"/>
          <w:sz w:val="20"/>
        </w:rPr>
        <w:t> </w:t>
      </w:r>
      <w:r w:rsidRPr="001E329F">
        <w:rPr>
          <w:rFonts w:ascii="Verdana" w:hAnsi="Verdana"/>
          <w:color w:val="000000"/>
          <w:sz w:val="20"/>
          <w:lang w:val="ru-RU"/>
        </w:rPr>
        <w:t>было и</w:t>
      </w:r>
      <w:r w:rsidRPr="001E329F">
        <w:rPr>
          <w:rFonts w:ascii="Verdana" w:hAnsi="Verdana"/>
          <w:color w:val="000000"/>
          <w:sz w:val="20"/>
        </w:rPr>
        <w:t> </w:t>
      </w:r>
      <w:r w:rsidRPr="001E329F">
        <w:rPr>
          <w:rFonts w:ascii="Verdana" w:hAnsi="Verdana"/>
          <w:color w:val="000000"/>
          <w:sz w:val="20"/>
          <w:lang w:val="ru-RU"/>
        </w:rPr>
        <w:t>тут, но</w:t>
      </w:r>
      <w:r w:rsidRPr="001E329F">
        <w:rPr>
          <w:rFonts w:ascii="Verdana" w:hAnsi="Verdana"/>
          <w:color w:val="000000"/>
          <w:sz w:val="20"/>
        </w:rPr>
        <w:t> </w:t>
      </w:r>
      <w:r w:rsidRPr="001E329F">
        <w:rPr>
          <w:rFonts w:ascii="Verdana" w:hAnsi="Verdana"/>
          <w:color w:val="000000"/>
          <w:sz w:val="20"/>
          <w:lang w:val="ru-RU"/>
        </w:rPr>
        <w:t>бледное еще небо за</w:t>
      </w:r>
      <w:r w:rsidRPr="001E329F">
        <w:rPr>
          <w:rFonts w:ascii="Verdana" w:hAnsi="Verdana"/>
          <w:color w:val="000000"/>
          <w:sz w:val="20"/>
        </w:rPr>
        <w:t> </w:t>
      </w:r>
      <w:r w:rsidRPr="001E329F">
        <w:rPr>
          <w:rFonts w:ascii="Verdana" w:hAnsi="Verdana"/>
          <w:color w:val="000000"/>
          <w:sz w:val="20"/>
          <w:lang w:val="ru-RU"/>
        </w:rPr>
        <w:t>окнами позволяло различить очертания отдельных предметов.</w:t>
      </w:r>
    </w:p>
    <w:p w14:paraId="29467C6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Неожиданно смутная тень шевельнулась в</w:t>
      </w:r>
      <w:r w:rsidRPr="001E329F">
        <w:rPr>
          <w:rFonts w:ascii="Verdana" w:hAnsi="Verdana"/>
          <w:color w:val="000000"/>
          <w:sz w:val="20"/>
        </w:rPr>
        <w:t> </w:t>
      </w:r>
      <w:r w:rsidRPr="001E329F">
        <w:rPr>
          <w:rFonts w:ascii="Verdana" w:hAnsi="Verdana"/>
          <w:color w:val="000000"/>
          <w:sz w:val="20"/>
          <w:lang w:val="ru-RU"/>
        </w:rPr>
        <w:t>противоположном конце зала, и</w:t>
      </w:r>
      <w:r w:rsidRPr="001E329F">
        <w:rPr>
          <w:rFonts w:ascii="Verdana" w:hAnsi="Verdana"/>
          <w:color w:val="000000"/>
          <w:sz w:val="20"/>
        </w:rPr>
        <w:t> </w:t>
      </w:r>
      <w:r w:rsidRPr="001E329F">
        <w:rPr>
          <w:rFonts w:ascii="Verdana" w:hAnsi="Verdana"/>
          <w:color w:val="000000"/>
          <w:sz w:val="20"/>
          <w:lang w:val="ru-RU"/>
        </w:rPr>
        <w:t>под сводами зазвучал сильный голос:</w:t>
      </w:r>
    </w:p>
    <w:p w14:paraId="101F641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w:t>
      </w:r>
      <w:r w:rsidRPr="001E329F">
        <w:rPr>
          <w:rFonts w:ascii="Verdana" w:hAnsi="Verdana"/>
          <w:color w:val="000000"/>
          <w:sz w:val="20"/>
        </w:rPr>
        <w:t> </w:t>
      </w:r>
      <w:r w:rsidRPr="001E329F">
        <w:rPr>
          <w:rFonts w:ascii="Verdana" w:hAnsi="Verdana"/>
          <w:color w:val="000000"/>
          <w:sz w:val="20"/>
          <w:lang w:val="ru-RU"/>
        </w:rPr>
        <w:t>бы ты ни был</w:t>
      </w:r>
      <w:r w:rsidRPr="001E329F">
        <w:rPr>
          <w:rFonts w:ascii="Verdana" w:hAnsi="Verdana"/>
          <w:color w:val="000000"/>
          <w:sz w:val="20"/>
        </w:rPr>
        <w:t> </w:t>
      </w:r>
      <w:r w:rsidRPr="001E329F">
        <w:rPr>
          <w:rFonts w:ascii="Verdana" w:hAnsi="Verdana"/>
          <w:color w:val="000000"/>
          <w:sz w:val="20"/>
          <w:lang w:val="ru-RU"/>
        </w:rPr>
        <w:t>— входи!</w:t>
      </w:r>
    </w:p>
    <w:p w14:paraId="1F4FBD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Пламя свечи, укрытое до</w:t>
      </w:r>
      <w:r w:rsidRPr="001E329F">
        <w:rPr>
          <w:rFonts w:ascii="Verdana" w:hAnsi="Verdana"/>
          <w:color w:val="000000"/>
          <w:sz w:val="20"/>
        </w:rPr>
        <w:t> </w:t>
      </w:r>
      <w:r w:rsidRPr="001E329F">
        <w:rPr>
          <w:rFonts w:ascii="Verdana" w:hAnsi="Verdana"/>
          <w:color w:val="000000"/>
          <w:sz w:val="20"/>
          <w:lang w:val="ru-RU"/>
        </w:rPr>
        <w:t>тех пор под каким-то хитроумным колпаком, осветило дальний конец стола, занимающего почти весь зал. За</w:t>
      </w:r>
      <w:r w:rsidRPr="001E329F">
        <w:rPr>
          <w:rFonts w:ascii="Verdana" w:hAnsi="Verdana"/>
          <w:color w:val="000000"/>
          <w:sz w:val="20"/>
        </w:rPr>
        <w:t> </w:t>
      </w:r>
      <w:r w:rsidRPr="001E329F">
        <w:rPr>
          <w:rFonts w:ascii="Verdana" w:hAnsi="Verdana"/>
          <w:color w:val="000000"/>
          <w:sz w:val="20"/>
          <w:lang w:val="ru-RU"/>
        </w:rPr>
        <w:t>столом в</w:t>
      </w:r>
      <w:r w:rsidRPr="001E329F">
        <w:rPr>
          <w:rFonts w:ascii="Verdana" w:hAnsi="Verdana"/>
          <w:color w:val="000000"/>
          <w:sz w:val="20"/>
        </w:rPr>
        <w:t> </w:t>
      </w:r>
      <w:r w:rsidRPr="001E329F">
        <w:rPr>
          <w:rFonts w:ascii="Verdana" w:hAnsi="Verdana"/>
          <w:color w:val="000000"/>
          <w:sz w:val="20"/>
          <w:lang w:val="ru-RU"/>
        </w:rPr>
        <w:t>просторном кресле с</w:t>
      </w:r>
      <w:r w:rsidRPr="001E329F">
        <w:rPr>
          <w:rFonts w:ascii="Verdana" w:hAnsi="Verdana"/>
          <w:color w:val="000000"/>
          <w:sz w:val="20"/>
        </w:rPr>
        <w:t> </w:t>
      </w:r>
      <w:r w:rsidRPr="001E329F">
        <w:rPr>
          <w:rFonts w:ascii="Verdana" w:hAnsi="Verdana"/>
          <w:color w:val="000000"/>
          <w:sz w:val="20"/>
          <w:lang w:val="ru-RU"/>
        </w:rPr>
        <w:t>высокой спинкой сидел человек. Его худое бледное лицо в</w:t>
      </w:r>
      <w:r w:rsidRPr="001E329F">
        <w:rPr>
          <w:rFonts w:ascii="Verdana" w:hAnsi="Verdana"/>
          <w:color w:val="000000"/>
          <w:sz w:val="20"/>
        </w:rPr>
        <w:t> </w:t>
      </w:r>
      <w:r w:rsidRPr="001E329F">
        <w:rPr>
          <w:rFonts w:ascii="Verdana" w:hAnsi="Verdana"/>
          <w:color w:val="000000"/>
          <w:sz w:val="20"/>
          <w:lang w:val="ru-RU"/>
        </w:rPr>
        <w:t>обрамлении седых волос, казалось, само излучало матовый свет.</w:t>
      </w:r>
    </w:p>
    <w:p w14:paraId="51141E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Подойди</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властно произнес</w:t>
      </w:r>
      <w:r w:rsidRPr="001E329F">
        <w:rPr>
          <w:rFonts w:ascii="Verdana" w:hAnsi="Verdana"/>
          <w:color w:val="000000"/>
          <w:sz w:val="20"/>
        </w:rPr>
        <w:t> </w:t>
      </w:r>
      <w:r w:rsidRPr="001E329F">
        <w:rPr>
          <w:rFonts w:ascii="Verdana" w:hAnsi="Verdana"/>
          <w:color w:val="000000"/>
          <w:sz w:val="20"/>
          <w:lang w:val="ru-RU"/>
        </w:rPr>
        <w:t>он.</w:t>
      </w:r>
    </w:p>
    <w:p w14:paraId="0BD17E0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приблизился.</w:t>
      </w:r>
    </w:p>
    <w:p w14:paraId="7EDD0AA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 ты, и</w:t>
      </w:r>
      <w:r w:rsidRPr="001E329F">
        <w:rPr>
          <w:rFonts w:ascii="Verdana" w:hAnsi="Verdana"/>
          <w:color w:val="000000"/>
          <w:sz w:val="20"/>
        </w:rPr>
        <w:t> </w:t>
      </w:r>
      <w:r w:rsidRPr="001E329F">
        <w:rPr>
          <w:rFonts w:ascii="Verdana" w:hAnsi="Verdana"/>
          <w:color w:val="000000"/>
          <w:sz w:val="20"/>
          <w:lang w:val="ru-RU"/>
        </w:rPr>
        <w:t>зачем пришел?</w:t>
      </w:r>
    </w:p>
    <w:p w14:paraId="00EE1A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чуть было не</w:t>
      </w:r>
      <w:r w:rsidRPr="001E329F">
        <w:rPr>
          <w:rFonts w:ascii="Verdana" w:hAnsi="Verdana"/>
          <w:color w:val="000000"/>
          <w:sz w:val="20"/>
        </w:rPr>
        <w:t> </w:t>
      </w:r>
      <w:r w:rsidRPr="001E329F">
        <w:rPr>
          <w:rFonts w:ascii="Verdana" w:hAnsi="Verdana"/>
          <w:color w:val="000000"/>
          <w:sz w:val="20"/>
          <w:lang w:val="ru-RU"/>
        </w:rPr>
        <w:t>ответил грубостью на</w:t>
      </w:r>
      <w:r w:rsidRPr="001E329F">
        <w:rPr>
          <w:rFonts w:ascii="Verdana" w:hAnsi="Verdana"/>
          <w:color w:val="000000"/>
          <w:sz w:val="20"/>
        </w:rPr>
        <w:t> </w:t>
      </w:r>
      <w:r w:rsidRPr="001E329F">
        <w:rPr>
          <w:rFonts w:ascii="Verdana" w:hAnsi="Verdana"/>
          <w:color w:val="000000"/>
          <w:sz w:val="20"/>
          <w:lang w:val="ru-RU"/>
        </w:rPr>
        <w:t>этот не</w:t>
      </w:r>
      <w:r w:rsidRPr="001E329F">
        <w:rPr>
          <w:rFonts w:ascii="Verdana" w:hAnsi="Verdana"/>
          <w:color w:val="000000"/>
          <w:sz w:val="20"/>
        </w:rPr>
        <w:t> </w:t>
      </w:r>
      <w:r w:rsidRPr="001E329F">
        <w:rPr>
          <w:rFonts w:ascii="Verdana" w:hAnsi="Verdana"/>
          <w:color w:val="000000"/>
          <w:sz w:val="20"/>
          <w:lang w:val="ru-RU"/>
        </w:rPr>
        <w:t>слишком учтивый вопрос, но</w:t>
      </w:r>
      <w:r w:rsidRPr="001E329F">
        <w:rPr>
          <w:rFonts w:ascii="Verdana" w:hAnsi="Verdana"/>
          <w:color w:val="000000"/>
          <w:sz w:val="20"/>
        </w:rPr>
        <w:t> </w:t>
      </w:r>
      <w:r w:rsidRPr="001E329F">
        <w:rPr>
          <w:rFonts w:ascii="Verdana" w:hAnsi="Verdana"/>
          <w:color w:val="000000"/>
          <w:sz w:val="20"/>
          <w:lang w:val="ru-RU"/>
        </w:rPr>
        <w:t>едва заметная дрожь, внезапно прозвучавшая в</w:t>
      </w:r>
      <w:r w:rsidRPr="001E329F">
        <w:rPr>
          <w:rFonts w:ascii="Verdana" w:hAnsi="Verdana"/>
          <w:color w:val="000000"/>
          <w:sz w:val="20"/>
        </w:rPr>
        <w:t> </w:t>
      </w:r>
      <w:r w:rsidRPr="001E329F">
        <w:rPr>
          <w:rFonts w:ascii="Verdana" w:hAnsi="Verdana"/>
          <w:color w:val="000000"/>
          <w:sz w:val="20"/>
          <w:lang w:val="ru-RU"/>
        </w:rPr>
        <w:t>голосе старика, заставила его сдержаться. Он бросил взгляд на</w:t>
      </w:r>
      <w:r w:rsidRPr="001E329F">
        <w:rPr>
          <w:rFonts w:ascii="Verdana" w:hAnsi="Verdana"/>
          <w:color w:val="000000"/>
          <w:sz w:val="20"/>
        </w:rPr>
        <w:t> </w:t>
      </w:r>
      <w:r w:rsidRPr="001E329F">
        <w:rPr>
          <w:rFonts w:ascii="Verdana" w:hAnsi="Verdana"/>
          <w:color w:val="000000"/>
          <w:sz w:val="20"/>
          <w:lang w:val="ru-RU"/>
        </w:rPr>
        <w:t>обнаженный меч, лежащий на</w:t>
      </w:r>
      <w:r w:rsidRPr="001E329F">
        <w:rPr>
          <w:rFonts w:ascii="Verdana" w:hAnsi="Verdana"/>
          <w:color w:val="000000"/>
          <w:sz w:val="20"/>
        </w:rPr>
        <w:t> </w:t>
      </w:r>
      <w:r w:rsidRPr="001E329F">
        <w:rPr>
          <w:rFonts w:ascii="Verdana" w:hAnsi="Verdana"/>
          <w:color w:val="000000"/>
          <w:sz w:val="20"/>
          <w:lang w:val="ru-RU"/>
        </w:rPr>
        <w:t>столе, и</w:t>
      </w:r>
      <w:r w:rsidRPr="001E329F">
        <w:rPr>
          <w:rFonts w:ascii="Verdana" w:hAnsi="Verdana"/>
          <w:color w:val="000000"/>
          <w:sz w:val="20"/>
        </w:rPr>
        <w:t> </w:t>
      </w:r>
      <w:r w:rsidRPr="001E329F">
        <w:rPr>
          <w:rFonts w:ascii="Verdana" w:hAnsi="Verdana"/>
          <w:color w:val="000000"/>
          <w:sz w:val="20"/>
          <w:lang w:val="ru-RU"/>
        </w:rPr>
        <w:t>подумал. «Этот человек отчаянно боится чего-то».</w:t>
      </w:r>
    </w:p>
    <w:p w14:paraId="497E9A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самом деле, старик, вперив в</w:t>
      </w:r>
      <w:r w:rsidRPr="001E329F">
        <w:rPr>
          <w:rFonts w:ascii="Verdana" w:hAnsi="Verdana"/>
          <w:color w:val="000000"/>
          <w:sz w:val="20"/>
        </w:rPr>
        <w:t> </w:t>
      </w:r>
      <w:r w:rsidRPr="001E329F">
        <w:rPr>
          <w:rFonts w:ascii="Verdana" w:hAnsi="Verdana"/>
          <w:color w:val="000000"/>
          <w:sz w:val="20"/>
          <w:lang w:val="ru-RU"/>
        </w:rPr>
        <w:t>Тайка настороженный взгляд, застыл неподвижно, как будто был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силах пошевелиться или, напротив, готовился совершить стремительный бросок.</w:t>
      </w:r>
    </w:p>
    <w:p w14:paraId="18F1489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постучал в</w:t>
      </w:r>
      <w:r w:rsidRPr="001E329F">
        <w:rPr>
          <w:rFonts w:ascii="Verdana" w:hAnsi="Verdana"/>
          <w:color w:val="000000"/>
          <w:sz w:val="20"/>
        </w:rPr>
        <w:t> </w:t>
      </w:r>
      <w:r w:rsidRPr="001E329F">
        <w:rPr>
          <w:rFonts w:ascii="Verdana" w:hAnsi="Verdana"/>
          <w:color w:val="000000"/>
          <w:sz w:val="20"/>
          <w:lang w:val="ru-RU"/>
        </w:rPr>
        <w:t>ворота этого дома,</w:t>
      </w:r>
      <w:r w:rsidRPr="001E329F">
        <w:rPr>
          <w:rFonts w:ascii="Verdana" w:hAnsi="Verdana"/>
          <w:color w:val="000000"/>
          <w:sz w:val="20"/>
        </w:rPr>
        <w:t> </w:t>
      </w:r>
      <w:r w:rsidRPr="001E329F">
        <w:rPr>
          <w:rFonts w:ascii="Verdana" w:hAnsi="Verdana"/>
          <w:color w:val="000000"/>
          <w:sz w:val="20"/>
          <w:lang w:val="ru-RU"/>
        </w:rPr>
        <w:t>— спокойно начал Тхоорт,</w:t>
      </w:r>
      <w:r w:rsidRPr="001E329F">
        <w:rPr>
          <w:rFonts w:ascii="Verdana" w:hAnsi="Verdana"/>
          <w:color w:val="000000"/>
          <w:sz w:val="20"/>
        </w:rPr>
        <w:t> </w:t>
      </w:r>
      <w:r w:rsidRPr="001E329F">
        <w:rPr>
          <w:rFonts w:ascii="Verdana" w:hAnsi="Verdana"/>
          <w:color w:val="000000"/>
          <w:sz w:val="20"/>
          <w:lang w:val="ru-RU"/>
        </w:rPr>
        <w:t>— потому что мне рекомендовали его хозяина, господина Норона, как одного из</w:t>
      </w:r>
      <w:r w:rsidRPr="001E329F">
        <w:rPr>
          <w:rFonts w:ascii="Verdana" w:hAnsi="Verdana"/>
          <w:color w:val="000000"/>
          <w:sz w:val="20"/>
        </w:rPr>
        <w:t> </w:t>
      </w:r>
      <w:r w:rsidRPr="001E329F">
        <w:rPr>
          <w:rFonts w:ascii="Verdana" w:hAnsi="Verdana"/>
          <w:color w:val="000000"/>
          <w:sz w:val="20"/>
          <w:lang w:val="ru-RU"/>
        </w:rPr>
        <w:t>самых благородных и</w:t>
      </w:r>
      <w:r w:rsidRPr="001E329F">
        <w:rPr>
          <w:rFonts w:ascii="Verdana" w:hAnsi="Verdana"/>
          <w:color w:val="000000"/>
          <w:sz w:val="20"/>
        </w:rPr>
        <w:t> </w:t>
      </w:r>
      <w:r w:rsidRPr="001E329F">
        <w:rPr>
          <w:rFonts w:ascii="Verdana" w:hAnsi="Verdana"/>
          <w:color w:val="000000"/>
          <w:sz w:val="20"/>
          <w:lang w:val="ru-RU"/>
        </w:rPr>
        <w:t>гостеприимных людей в</w:t>
      </w:r>
      <w:r w:rsidRPr="001E329F">
        <w:rPr>
          <w:rFonts w:ascii="Verdana" w:hAnsi="Verdana"/>
          <w:color w:val="000000"/>
          <w:sz w:val="20"/>
        </w:rPr>
        <w:t> </w:t>
      </w:r>
      <w:r w:rsidRPr="001E329F">
        <w:rPr>
          <w:rFonts w:ascii="Verdana" w:hAnsi="Verdana"/>
          <w:color w:val="000000"/>
          <w:sz w:val="20"/>
          <w:lang w:val="ru-RU"/>
        </w:rPr>
        <w:t>городе. Мое имя Тайк Тхоорт, я офицер Странствующей армии принца Тако Ченкома.</w:t>
      </w:r>
    </w:p>
    <w:p w14:paraId="7B7ADA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Страх в</w:t>
      </w:r>
      <w:r w:rsidRPr="001E329F">
        <w:rPr>
          <w:rFonts w:ascii="Verdana" w:hAnsi="Verdana"/>
          <w:color w:val="000000"/>
          <w:sz w:val="20"/>
        </w:rPr>
        <w:t> </w:t>
      </w:r>
      <w:r w:rsidRPr="001E329F">
        <w:rPr>
          <w:rFonts w:ascii="Verdana" w:hAnsi="Verdana"/>
          <w:color w:val="000000"/>
          <w:sz w:val="20"/>
          <w:lang w:val="ru-RU"/>
        </w:rPr>
        <w:t>глазах старика сменился удивлением. Он подался вперед и</w:t>
      </w:r>
      <w:r w:rsidRPr="001E329F">
        <w:rPr>
          <w:rFonts w:ascii="Verdana" w:hAnsi="Verdana"/>
          <w:color w:val="000000"/>
          <w:sz w:val="20"/>
        </w:rPr>
        <w:t> </w:t>
      </w:r>
      <w:r w:rsidRPr="001E329F">
        <w:rPr>
          <w:rFonts w:ascii="Verdana" w:hAnsi="Verdana"/>
          <w:color w:val="000000"/>
          <w:sz w:val="20"/>
          <w:lang w:val="ru-RU"/>
        </w:rPr>
        <w:t>поднял свечу повыше.</w:t>
      </w:r>
    </w:p>
    <w:p w14:paraId="3318183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Странствующая армия? Ченком? Уж не</w:t>
      </w:r>
      <w:r w:rsidRPr="001E329F">
        <w:rPr>
          <w:rFonts w:ascii="Verdana" w:hAnsi="Verdana"/>
          <w:color w:val="000000"/>
          <w:sz w:val="20"/>
        </w:rPr>
        <w:t> </w:t>
      </w:r>
      <w:r w:rsidRPr="001E329F">
        <w:rPr>
          <w:rFonts w:ascii="Verdana" w:hAnsi="Verdana"/>
          <w:color w:val="000000"/>
          <w:sz w:val="20"/>
          <w:lang w:val="ru-RU"/>
        </w:rPr>
        <w:t>хотите</w:t>
      </w:r>
      <w:r w:rsidRPr="001E329F">
        <w:rPr>
          <w:rFonts w:ascii="Verdana" w:hAnsi="Verdana"/>
          <w:color w:val="000000"/>
          <w:sz w:val="20"/>
        </w:rPr>
        <w:t> </w:t>
      </w:r>
      <w:r w:rsidRPr="001E329F">
        <w:rPr>
          <w:rFonts w:ascii="Verdana" w:hAnsi="Verdana"/>
          <w:color w:val="000000"/>
          <w:sz w:val="20"/>
          <w:lang w:val="ru-RU"/>
        </w:rPr>
        <w:t>ли вы сказать, что являетесь подданным короля Пишу Ченкома, прозванного Покровителем астрономов?</w:t>
      </w:r>
    </w:p>
    <w:p w14:paraId="3E67097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Именно так,</w:t>
      </w:r>
      <w:r w:rsidRPr="001E329F">
        <w:rPr>
          <w:rFonts w:ascii="Verdana" w:hAnsi="Verdana"/>
          <w:color w:val="000000"/>
          <w:sz w:val="20"/>
        </w:rPr>
        <w:t> </w:t>
      </w:r>
      <w:r w:rsidRPr="001E329F">
        <w:rPr>
          <w:rFonts w:ascii="Verdana" w:hAnsi="Verdana"/>
          <w:color w:val="000000"/>
          <w:sz w:val="20"/>
          <w:lang w:val="ru-RU"/>
        </w:rPr>
        <w:t>— кивнул Тайк.</w:t>
      </w:r>
      <w:r w:rsidRPr="001E329F">
        <w:rPr>
          <w:rFonts w:ascii="Verdana" w:hAnsi="Verdana"/>
          <w:color w:val="000000"/>
          <w:sz w:val="20"/>
        </w:rPr>
        <w:t> </w:t>
      </w:r>
      <w:r w:rsidRPr="001E329F">
        <w:rPr>
          <w:rFonts w:ascii="Verdana" w:hAnsi="Verdana"/>
          <w:color w:val="000000"/>
          <w:sz w:val="20"/>
          <w:lang w:val="ru-RU"/>
        </w:rPr>
        <w:t>— Я был ранен в</w:t>
      </w:r>
      <w:r w:rsidRPr="001E329F">
        <w:rPr>
          <w:rFonts w:ascii="Verdana" w:hAnsi="Verdana"/>
          <w:color w:val="000000"/>
          <w:sz w:val="20"/>
        </w:rPr>
        <w:t> </w:t>
      </w:r>
      <w:r w:rsidRPr="001E329F">
        <w:rPr>
          <w:rFonts w:ascii="Verdana" w:hAnsi="Verdana"/>
          <w:color w:val="000000"/>
          <w:sz w:val="20"/>
          <w:lang w:val="ru-RU"/>
        </w:rPr>
        <w:t>битве на</w:t>
      </w:r>
      <w:r w:rsidRPr="001E329F">
        <w:rPr>
          <w:rFonts w:ascii="Verdana" w:hAnsi="Verdana"/>
          <w:color w:val="000000"/>
          <w:sz w:val="20"/>
        </w:rPr>
        <w:t> </w:t>
      </w:r>
      <w:r w:rsidRPr="001E329F">
        <w:rPr>
          <w:rFonts w:ascii="Verdana" w:hAnsi="Verdana"/>
          <w:color w:val="000000"/>
          <w:sz w:val="20"/>
          <w:lang w:val="ru-RU"/>
        </w:rPr>
        <w:t>западном побережье, весть о</w:t>
      </w:r>
      <w:r w:rsidRPr="001E329F">
        <w:rPr>
          <w:rFonts w:ascii="Verdana" w:hAnsi="Verdana"/>
          <w:color w:val="000000"/>
          <w:sz w:val="20"/>
        </w:rPr>
        <w:t> </w:t>
      </w:r>
      <w:r w:rsidRPr="001E329F">
        <w:rPr>
          <w:rFonts w:ascii="Verdana" w:hAnsi="Verdana"/>
          <w:color w:val="000000"/>
          <w:sz w:val="20"/>
          <w:lang w:val="ru-RU"/>
        </w:rPr>
        <w:t>которой, возможно, уже дошла в</w:t>
      </w:r>
      <w:r w:rsidRPr="001E329F">
        <w:rPr>
          <w:rFonts w:ascii="Verdana" w:hAnsi="Verdana"/>
          <w:color w:val="000000"/>
          <w:sz w:val="20"/>
        </w:rPr>
        <w:t> </w:t>
      </w:r>
      <w:r w:rsidRPr="001E329F">
        <w:rPr>
          <w:rFonts w:ascii="Verdana" w:hAnsi="Verdana"/>
          <w:color w:val="000000"/>
          <w:sz w:val="20"/>
          <w:lang w:val="ru-RU"/>
        </w:rPr>
        <w:t>Паймак, и</w:t>
      </w:r>
      <w:r w:rsidRPr="001E329F">
        <w:rPr>
          <w:rFonts w:ascii="Verdana" w:hAnsi="Verdana"/>
          <w:color w:val="000000"/>
          <w:sz w:val="20"/>
        </w:rPr>
        <w:t> </w:t>
      </w:r>
      <w:r w:rsidRPr="001E329F">
        <w:rPr>
          <w:rFonts w:ascii="Verdana" w:hAnsi="Verdana"/>
          <w:color w:val="000000"/>
          <w:sz w:val="20"/>
          <w:lang w:val="ru-RU"/>
        </w:rPr>
        <w:t>теперь спешу присоединиться к</w:t>
      </w:r>
      <w:r w:rsidRPr="001E329F">
        <w:rPr>
          <w:rFonts w:ascii="Verdana" w:hAnsi="Verdana"/>
          <w:color w:val="000000"/>
          <w:sz w:val="20"/>
        </w:rPr>
        <w:t> </w:t>
      </w:r>
      <w:r w:rsidRPr="001E329F">
        <w:rPr>
          <w:rFonts w:ascii="Verdana" w:hAnsi="Verdana"/>
          <w:color w:val="000000"/>
          <w:sz w:val="20"/>
          <w:lang w:val="ru-RU"/>
        </w:rPr>
        <w:t>Странствующей армии.</w:t>
      </w:r>
    </w:p>
    <w:p w14:paraId="11E31F9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ведь ее давно...</w:t>
      </w:r>
      <w:r w:rsidRPr="001E329F">
        <w:rPr>
          <w:rFonts w:ascii="Verdana" w:hAnsi="Verdana"/>
          <w:color w:val="000000"/>
          <w:sz w:val="20"/>
        </w:rPr>
        <w:t> </w:t>
      </w:r>
      <w:r w:rsidRPr="001E329F">
        <w:rPr>
          <w:rFonts w:ascii="Verdana" w:hAnsi="Verdana"/>
          <w:color w:val="000000"/>
          <w:sz w:val="20"/>
          <w:lang w:val="ru-RU"/>
        </w:rPr>
        <w:t>— старик осекся и</w:t>
      </w:r>
      <w:r w:rsidRPr="001E329F">
        <w:rPr>
          <w:rFonts w:ascii="Verdana" w:hAnsi="Verdana"/>
          <w:color w:val="000000"/>
          <w:sz w:val="20"/>
        </w:rPr>
        <w:t> </w:t>
      </w:r>
      <w:r w:rsidRPr="001E329F">
        <w:rPr>
          <w:rFonts w:ascii="Verdana" w:hAnsi="Verdana"/>
          <w:color w:val="000000"/>
          <w:sz w:val="20"/>
          <w:lang w:val="ru-RU"/>
        </w:rPr>
        <w:t>окинул Тайка с</w:t>
      </w:r>
      <w:r w:rsidRPr="001E329F">
        <w:rPr>
          <w:rFonts w:ascii="Verdana" w:hAnsi="Verdana"/>
          <w:color w:val="000000"/>
          <w:sz w:val="20"/>
        </w:rPr>
        <w:t> </w:t>
      </w:r>
      <w:r w:rsidRPr="001E329F">
        <w:rPr>
          <w:rFonts w:ascii="Verdana" w:hAnsi="Verdana"/>
          <w:color w:val="000000"/>
          <w:sz w:val="20"/>
          <w:lang w:val="ru-RU"/>
        </w:rPr>
        <w:t>ног до</w:t>
      </w:r>
      <w:r w:rsidRPr="001E329F">
        <w:rPr>
          <w:rFonts w:ascii="Verdana" w:hAnsi="Verdana"/>
          <w:color w:val="000000"/>
          <w:sz w:val="20"/>
        </w:rPr>
        <w:t> </w:t>
      </w:r>
      <w:r w:rsidRPr="001E329F">
        <w:rPr>
          <w:rFonts w:ascii="Verdana" w:hAnsi="Verdana"/>
          <w:color w:val="000000"/>
          <w:sz w:val="20"/>
          <w:lang w:val="ru-RU"/>
        </w:rPr>
        <w:t>головы быстрым и</w:t>
      </w:r>
      <w:r w:rsidRPr="001E329F">
        <w:rPr>
          <w:rFonts w:ascii="Verdana" w:hAnsi="Verdana"/>
          <w:color w:val="000000"/>
          <w:sz w:val="20"/>
        </w:rPr>
        <w:t> </w:t>
      </w:r>
      <w:r w:rsidRPr="001E329F">
        <w:rPr>
          <w:rFonts w:ascii="Verdana" w:hAnsi="Verdana"/>
          <w:color w:val="000000"/>
          <w:sz w:val="20"/>
          <w:lang w:val="ru-RU"/>
        </w:rPr>
        <w:t>острым взглядом.</w:t>
      </w:r>
      <w:r w:rsidRPr="001E329F">
        <w:rPr>
          <w:rFonts w:ascii="Verdana" w:hAnsi="Verdana"/>
          <w:color w:val="000000"/>
          <w:sz w:val="20"/>
        </w:rPr>
        <w:t> </w:t>
      </w:r>
      <w:r w:rsidRPr="001E329F">
        <w:rPr>
          <w:rFonts w:ascii="Verdana" w:hAnsi="Verdana"/>
          <w:color w:val="000000"/>
          <w:sz w:val="20"/>
          <w:lang w:val="ru-RU"/>
        </w:rPr>
        <w:t>— Ах, вот оно что! Любопытно!...</w:t>
      </w:r>
    </w:p>
    <w:p w14:paraId="51403D1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встал со</w:t>
      </w:r>
      <w:r w:rsidRPr="001E329F">
        <w:rPr>
          <w:rFonts w:ascii="Verdana" w:hAnsi="Verdana"/>
          <w:color w:val="000000"/>
          <w:sz w:val="20"/>
        </w:rPr>
        <w:t> </w:t>
      </w:r>
      <w:r w:rsidRPr="001E329F">
        <w:rPr>
          <w:rFonts w:ascii="Verdana" w:hAnsi="Verdana"/>
          <w:color w:val="000000"/>
          <w:sz w:val="20"/>
          <w:lang w:val="ru-RU"/>
        </w:rPr>
        <w:t>своего места и</w:t>
      </w:r>
      <w:r w:rsidRPr="001E329F">
        <w:rPr>
          <w:rFonts w:ascii="Verdana" w:hAnsi="Verdana"/>
          <w:color w:val="000000"/>
          <w:sz w:val="20"/>
        </w:rPr>
        <w:t> </w:t>
      </w:r>
      <w:r w:rsidRPr="001E329F">
        <w:rPr>
          <w:rFonts w:ascii="Verdana" w:hAnsi="Verdana"/>
          <w:color w:val="000000"/>
          <w:sz w:val="20"/>
          <w:lang w:val="ru-RU"/>
        </w:rPr>
        <w:t>шагнул навстречу Тхоорту.</w:t>
      </w:r>
    </w:p>
    <w:p w14:paraId="2873CB7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Прошу простить меня. Я ждал другого посетителя и</w:t>
      </w:r>
      <w:r w:rsidRPr="001E329F">
        <w:rPr>
          <w:rFonts w:ascii="Verdana" w:hAnsi="Verdana"/>
          <w:color w:val="000000"/>
          <w:sz w:val="20"/>
        </w:rPr>
        <w:t> </w:t>
      </w:r>
      <w:r w:rsidRPr="001E329F">
        <w:rPr>
          <w:rFonts w:ascii="Verdana" w:hAnsi="Verdana"/>
          <w:color w:val="000000"/>
          <w:sz w:val="20"/>
          <w:lang w:val="ru-RU"/>
        </w:rPr>
        <w:t>поначалу принял вас за</w:t>
      </w:r>
      <w:r w:rsidRPr="001E329F">
        <w:rPr>
          <w:rFonts w:ascii="Verdana" w:hAnsi="Verdana"/>
          <w:color w:val="000000"/>
          <w:sz w:val="20"/>
        </w:rPr>
        <w:t> </w:t>
      </w:r>
      <w:r w:rsidRPr="001E329F">
        <w:rPr>
          <w:rFonts w:ascii="Verdana" w:hAnsi="Verdana"/>
          <w:color w:val="000000"/>
          <w:sz w:val="20"/>
          <w:lang w:val="ru-RU"/>
        </w:rPr>
        <w:t>него. Увы, сегодня Аллеру Норону уже не</w:t>
      </w:r>
      <w:r w:rsidRPr="001E329F">
        <w:rPr>
          <w:rFonts w:ascii="Verdana" w:hAnsi="Verdana"/>
          <w:color w:val="000000"/>
          <w:sz w:val="20"/>
        </w:rPr>
        <w:t> </w:t>
      </w:r>
      <w:r w:rsidRPr="001E329F">
        <w:rPr>
          <w:rFonts w:ascii="Verdana" w:hAnsi="Verdana"/>
          <w:color w:val="000000"/>
          <w:sz w:val="20"/>
          <w:lang w:val="ru-RU"/>
        </w:rPr>
        <w:t>удастся блеснуть тем гостеприимством, о</w:t>
      </w:r>
      <w:r w:rsidRPr="001E329F">
        <w:rPr>
          <w:rFonts w:ascii="Verdana" w:hAnsi="Verdana"/>
          <w:color w:val="000000"/>
          <w:sz w:val="20"/>
        </w:rPr>
        <w:t> </w:t>
      </w:r>
      <w:r w:rsidRPr="001E329F">
        <w:rPr>
          <w:rFonts w:ascii="Verdana" w:hAnsi="Verdana"/>
          <w:color w:val="000000"/>
          <w:sz w:val="20"/>
          <w:lang w:val="ru-RU"/>
        </w:rPr>
        <w:t>котором вы любезно упомянули, но</w:t>
      </w:r>
      <w:r w:rsidRPr="001E329F">
        <w:rPr>
          <w:rFonts w:ascii="Verdana" w:hAnsi="Verdana"/>
          <w:color w:val="000000"/>
          <w:sz w:val="20"/>
        </w:rPr>
        <w:t> </w:t>
      </w:r>
      <w:r w:rsidRPr="001E329F">
        <w:rPr>
          <w:rFonts w:ascii="Verdana" w:hAnsi="Verdana"/>
          <w:color w:val="000000"/>
          <w:sz w:val="20"/>
          <w:lang w:val="ru-RU"/>
        </w:rPr>
        <w:t>я сделаю для вас все, что в</w:t>
      </w:r>
      <w:r w:rsidRPr="001E329F">
        <w:rPr>
          <w:rFonts w:ascii="Verdana" w:hAnsi="Verdana"/>
          <w:color w:val="000000"/>
          <w:sz w:val="20"/>
        </w:rPr>
        <w:t> </w:t>
      </w:r>
      <w:r w:rsidRPr="001E329F">
        <w:rPr>
          <w:rFonts w:ascii="Verdana" w:hAnsi="Verdana"/>
          <w:color w:val="000000"/>
          <w:sz w:val="20"/>
          <w:lang w:val="ru-RU"/>
        </w:rPr>
        <w:t>моих силах.</w:t>
      </w:r>
    </w:p>
    <w:p w14:paraId="7D5215C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я, вероятно, некстати? В</w:t>
      </w:r>
      <w:r w:rsidRPr="001E329F">
        <w:rPr>
          <w:rFonts w:ascii="Verdana" w:hAnsi="Verdana"/>
          <w:color w:val="000000"/>
          <w:sz w:val="20"/>
        </w:rPr>
        <w:t> </w:t>
      </w:r>
      <w:r w:rsidRPr="001E329F">
        <w:rPr>
          <w:rFonts w:ascii="Verdana" w:hAnsi="Verdana"/>
          <w:color w:val="000000"/>
          <w:sz w:val="20"/>
          <w:lang w:val="ru-RU"/>
        </w:rPr>
        <w:t>таком случае позвольте мне немедленно удалиться и, пожалуйста, извините за</w:t>
      </w:r>
      <w:r w:rsidRPr="001E329F">
        <w:rPr>
          <w:rFonts w:ascii="Verdana" w:hAnsi="Verdana"/>
          <w:color w:val="000000"/>
          <w:sz w:val="20"/>
        </w:rPr>
        <w:t> </w:t>
      </w:r>
      <w:r w:rsidRPr="001E329F">
        <w:rPr>
          <w:rFonts w:ascii="Verdana" w:hAnsi="Verdana"/>
          <w:color w:val="000000"/>
          <w:sz w:val="20"/>
          <w:lang w:val="ru-RU"/>
        </w:rPr>
        <w:t>непрошенное вторжение.</w:t>
      </w:r>
      <w:r w:rsidRPr="001E329F">
        <w:rPr>
          <w:rFonts w:ascii="Verdana" w:hAnsi="Verdana"/>
          <w:color w:val="000000"/>
          <w:sz w:val="20"/>
        </w:rPr>
        <w:t> </w:t>
      </w:r>
      <w:r w:rsidRPr="001E329F">
        <w:rPr>
          <w:rFonts w:ascii="Verdana" w:hAnsi="Verdana"/>
          <w:color w:val="000000"/>
          <w:sz w:val="20"/>
          <w:lang w:val="ru-RU"/>
        </w:rPr>
        <w:t>— Тайк поклонился и</w:t>
      </w:r>
      <w:r w:rsidRPr="001E329F">
        <w:rPr>
          <w:rFonts w:ascii="Verdana" w:hAnsi="Verdana"/>
          <w:color w:val="000000"/>
          <w:sz w:val="20"/>
        </w:rPr>
        <w:t> </w:t>
      </w:r>
      <w:r w:rsidRPr="001E329F">
        <w:rPr>
          <w:rFonts w:ascii="Verdana" w:hAnsi="Verdana"/>
          <w:color w:val="000000"/>
          <w:sz w:val="20"/>
          <w:lang w:val="ru-RU"/>
        </w:rPr>
        <w:t>хотел было направиться к</w:t>
      </w:r>
      <w:r w:rsidRPr="001E329F">
        <w:rPr>
          <w:rFonts w:ascii="Verdana" w:hAnsi="Verdana"/>
          <w:color w:val="000000"/>
          <w:sz w:val="20"/>
        </w:rPr>
        <w:t> </w:t>
      </w:r>
      <w:r w:rsidRPr="001E329F">
        <w:rPr>
          <w:rFonts w:ascii="Verdana" w:hAnsi="Verdana"/>
          <w:color w:val="000000"/>
          <w:sz w:val="20"/>
          <w:lang w:val="ru-RU"/>
        </w:rPr>
        <w:t>выходу, но</w:t>
      </w:r>
      <w:r w:rsidRPr="001E329F">
        <w:rPr>
          <w:rFonts w:ascii="Verdana" w:hAnsi="Verdana"/>
          <w:color w:val="000000"/>
          <w:sz w:val="20"/>
        </w:rPr>
        <w:t> </w:t>
      </w:r>
      <w:r w:rsidRPr="001E329F">
        <w:rPr>
          <w:rFonts w:ascii="Verdana" w:hAnsi="Verdana"/>
          <w:color w:val="000000"/>
          <w:sz w:val="20"/>
          <w:lang w:val="ru-RU"/>
        </w:rPr>
        <w:t>хозяин остановил</w:t>
      </w:r>
      <w:r w:rsidRPr="001E329F">
        <w:rPr>
          <w:rFonts w:ascii="Verdana" w:hAnsi="Verdana"/>
          <w:color w:val="000000"/>
          <w:sz w:val="20"/>
        </w:rPr>
        <w:t> </w:t>
      </w:r>
      <w:r w:rsidRPr="001E329F">
        <w:rPr>
          <w:rFonts w:ascii="Verdana" w:hAnsi="Verdana"/>
          <w:color w:val="000000"/>
          <w:sz w:val="20"/>
          <w:lang w:val="ru-RU"/>
        </w:rPr>
        <w:t>его.</w:t>
      </w:r>
    </w:p>
    <w:p w14:paraId="511998C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Не</w:t>
      </w:r>
      <w:r w:rsidRPr="001E329F">
        <w:rPr>
          <w:rFonts w:ascii="Verdana" w:hAnsi="Verdana"/>
          <w:color w:val="000000"/>
          <w:sz w:val="20"/>
        </w:rPr>
        <w:t> </w:t>
      </w:r>
      <w:r w:rsidRPr="001E329F">
        <w:rPr>
          <w:rFonts w:ascii="Verdana" w:hAnsi="Verdana"/>
          <w:color w:val="000000"/>
          <w:sz w:val="20"/>
          <w:lang w:val="ru-RU"/>
        </w:rPr>
        <w:t>уходите!</w:t>
      </w:r>
      <w:r w:rsidRPr="001E329F">
        <w:rPr>
          <w:rFonts w:ascii="Verdana" w:hAnsi="Verdana"/>
          <w:color w:val="000000"/>
          <w:sz w:val="20"/>
        </w:rPr>
        <w:t> </w:t>
      </w:r>
      <w:r w:rsidRPr="001E329F">
        <w:rPr>
          <w:rFonts w:ascii="Verdana" w:hAnsi="Verdana"/>
          <w:color w:val="000000"/>
          <w:sz w:val="20"/>
          <w:lang w:val="ru-RU"/>
        </w:rPr>
        <w:t>— сказал он с</w:t>
      </w:r>
      <w:r w:rsidRPr="001E329F">
        <w:rPr>
          <w:rFonts w:ascii="Verdana" w:hAnsi="Verdana"/>
          <w:color w:val="000000"/>
          <w:sz w:val="20"/>
        </w:rPr>
        <w:t> </w:t>
      </w:r>
      <w:r w:rsidRPr="001E329F">
        <w:rPr>
          <w:rFonts w:ascii="Verdana" w:hAnsi="Verdana"/>
          <w:color w:val="000000"/>
          <w:sz w:val="20"/>
          <w:lang w:val="ru-RU"/>
        </w:rPr>
        <w:t>испугом.</w:t>
      </w:r>
      <w:r w:rsidRPr="001E329F">
        <w:rPr>
          <w:rFonts w:ascii="Verdana" w:hAnsi="Verdana"/>
          <w:color w:val="000000"/>
          <w:sz w:val="20"/>
        </w:rPr>
        <w:t> </w:t>
      </w:r>
      <w:r w:rsidRPr="001E329F">
        <w:rPr>
          <w:rFonts w:ascii="Verdana" w:hAnsi="Verdana"/>
          <w:color w:val="000000"/>
          <w:sz w:val="20"/>
          <w:lang w:val="ru-RU"/>
        </w:rPr>
        <w:t>— Ведь вам нужно помещение, не</w:t>
      </w:r>
      <w:r w:rsidRPr="001E329F">
        <w:rPr>
          <w:rFonts w:ascii="Verdana" w:hAnsi="Verdana"/>
          <w:color w:val="000000"/>
          <w:sz w:val="20"/>
        </w:rPr>
        <w:t> </w:t>
      </w:r>
      <w:r w:rsidRPr="001E329F">
        <w:rPr>
          <w:rFonts w:ascii="Verdana" w:hAnsi="Verdana"/>
          <w:color w:val="000000"/>
          <w:sz w:val="20"/>
          <w:lang w:val="ru-RU"/>
        </w:rPr>
        <w:t>так</w:t>
      </w:r>
      <w:r w:rsidRPr="001E329F">
        <w:rPr>
          <w:rFonts w:ascii="Verdana" w:hAnsi="Verdana"/>
          <w:color w:val="000000"/>
          <w:sz w:val="20"/>
        </w:rPr>
        <w:t> </w:t>
      </w:r>
      <w:r w:rsidRPr="001E329F">
        <w:rPr>
          <w:rFonts w:ascii="Verdana" w:hAnsi="Verdana"/>
          <w:color w:val="000000"/>
          <w:sz w:val="20"/>
          <w:lang w:val="ru-RU"/>
        </w:rPr>
        <w:t>ли? Я предоставляю в</w:t>
      </w:r>
      <w:r w:rsidRPr="001E329F">
        <w:rPr>
          <w:rFonts w:ascii="Verdana" w:hAnsi="Verdana"/>
          <w:color w:val="000000"/>
          <w:sz w:val="20"/>
        </w:rPr>
        <w:t> </w:t>
      </w:r>
      <w:r w:rsidRPr="001E329F">
        <w:rPr>
          <w:rFonts w:ascii="Verdana" w:hAnsi="Verdana"/>
          <w:color w:val="000000"/>
          <w:sz w:val="20"/>
          <w:lang w:val="ru-RU"/>
        </w:rPr>
        <w:t>ваше распоряжение весь дом. Будьте здесь полным хозяином... тем более, что вы, вероятно, останетесь им надолго.</w:t>
      </w:r>
    </w:p>
    <w:p w14:paraId="5E06FA4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Последние слова Норон произнес так тихо, что Тайк не</w:t>
      </w:r>
      <w:r w:rsidRPr="001E329F">
        <w:rPr>
          <w:rFonts w:ascii="Verdana" w:hAnsi="Verdana"/>
          <w:color w:val="000000"/>
          <w:sz w:val="20"/>
        </w:rPr>
        <w:t> </w:t>
      </w:r>
      <w:r w:rsidRPr="001E329F">
        <w:rPr>
          <w:rFonts w:ascii="Verdana" w:hAnsi="Verdana"/>
          <w:color w:val="000000"/>
          <w:sz w:val="20"/>
          <w:lang w:val="ru-RU"/>
        </w:rPr>
        <w:t>был уверен, действительно</w:t>
      </w:r>
      <w:r w:rsidRPr="001E329F">
        <w:rPr>
          <w:rFonts w:ascii="Verdana" w:hAnsi="Verdana"/>
          <w:color w:val="000000"/>
          <w:sz w:val="20"/>
        </w:rPr>
        <w:t> </w:t>
      </w:r>
      <w:r w:rsidRPr="001E329F">
        <w:rPr>
          <w:rFonts w:ascii="Verdana" w:hAnsi="Verdana"/>
          <w:color w:val="000000"/>
          <w:sz w:val="20"/>
          <w:lang w:val="ru-RU"/>
        </w:rPr>
        <w:t>ли он слышал их. Некоторое время старик уныло молчал, уставившись в</w:t>
      </w:r>
      <w:r w:rsidRPr="001E329F">
        <w:rPr>
          <w:rFonts w:ascii="Verdana" w:hAnsi="Verdana"/>
          <w:color w:val="000000"/>
          <w:sz w:val="20"/>
        </w:rPr>
        <w:t> </w:t>
      </w:r>
      <w:r w:rsidRPr="001E329F">
        <w:rPr>
          <w:rFonts w:ascii="Verdana" w:hAnsi="Verdana"/>
          <w:color w:val="000000"/>
          <w:sz w:val="20"/>
          <w:lang w:val="ru-RU"/>
        </w:rPr>
        <w:t>одну точку.</w:t>
      </w:r>
    </w:p>
    <w:p w14:paraId="4CBD97B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w:t>
      </w:r>
      <w:r w:rsidRPr="001E329F">
        <w:rPr>
          <w:rFonts w:ascii="Verdana" w:hAnsi="Verdana"/>
          <w:color w:val="000000"/>
          <w:sz w:val="20"/>
        </w:rPr>
        <w:t> </w:t>
      </w:r>
      <w:r w:rsidRPr="001E329F">
        <w:rPr>
          <w:rFonts w:ascii="Verdana" w:hAnsi="Verdana"/>
          <w:color w:val="000000"/>
          <w:sz w:val="20"/>
          <w:lang w:val="ru-RU"/>
        </w:rPr>
        <w:t>— воскликнул он вдруг.</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обед! Что</w:t>
      </w:r>
      <w:r w:rsidRPr="001E329F">
        <w:rPr>
          <w:rFonts w:ascii="Verdana" w:hAnsi="Verdana"/>
          <w:color w:val="000000"/>
          <w:sz w:val="20"/>
        </w:rPr>
        <w:t> </w:t>
      </w:r>
      <w:r w:rsidRPr="001E329F">
        <w:rPr>
          <w:rFonts w:ascii="Verdana" w:hAnsi="Verdana"/>
          <w:color w:val="000000"/>
          <w:sz w:val="20"/>
          <w:lang w:val="ru-RU"/>
        </w:rPr>
        <w:t>же это я кормлю гостя пустыми разговорами! Сейчас мы что-нибудь соорудим...</w:t>
      </w:r>
    </w:p>
    <w:p w14:paraId="207335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Норон потер руки с</w:t>
      </w:r>
      <w:r w:rsidRPr="001E329F">
        <w:rPr>
          <w:rFonts w:ascii="Verdana" w:hAnsi="Verdana"/>
          <w:color w:val="000000"/>
          <w:sz w:val="20"/>
        </w:rPr>
        <w:t> </w:t>
      </w:r>
      <w:r w:rsidRPr="001E329F">
        <w:rPr>
          <w:rFonts w:ascii="Verdana" w:hAnsi="Verdana"/>
          <w:color w:val="000000"/>
          <w:sz w:val="20"/>
          <w:lang w:val="ru-RU"/>
        </w:rPr>
        <w:t>искусственным оживлением.</w:t>
      </w:r>
    </w:p>
    <w:p w14:paraId="7ECCFC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Когда-то я был совсем не</w:t>
      </w:r>
      <w:r w:rsidRPr="001E329F">
        <w:rPr>
          <w:rFonts w:ascii="Verdana" w:hAnsi="Verdana"/>
          <w:color w:val="000000"/>
          <w:sz w:val="20"/>
        </w:rPr>
        <w:t> </w:t>
      </w:r>
      <w:r w:rsidRPr="001E329F">
        <w:rPr>
          <w:rFonts w:ascii="Verdana" w:hAnsi="Verdana"/>
          <w:color w:val="000000"/>
          <w:sz w:val="20"/>
          <w:lang w:val="ru-RU"/>
        </w:rPr>
        <w:t>дурным кулинаром,</w:t>
      </w:r>
      <w:r w:rsidRPr="001E329F">
        <w:rPr>
          <w:rFonts w:ascii="Verdana" w:hAnsi="Verdana"/>
          <w:color w:val="000000"/>
          <w:sz w:val="20"/>
        </w:rPr>
        <w:t> </w:t>
      </w:r>
      <w:r w:rsidRPr="001E329F">
        <w:rPr>
          <w:rFonts w:ascii="Verdana" w:hAnsi="Verdana"/>
          <w:color w:val="000000"/>
          <w:sz w:val="20"/>
          <w:lang w:val="ru-RU"/>
        </w:rPr>
        <w:t>— сказал он, смеясь.</w:t>
      </w:r>
      <w:r w:rsidRPr="001E329F">
        <w:rPr>
          <w:rFonts w:ascii="Verdana" w:hAnsi="Verdana"/>
          <w:color w:val="000000"/>
          <w:sz w:val="20"/>
        </w:rPr>
        <w:t> </w:t>
      </w:r>
      <w:r w:rsidRPr="001E329F">
        <w:rPr>
          <w:rFonts w:ascii="Verdana" w:hAnsi="Verdana"/>
          <w:color w:val="000000"/>
          <w:sz w:val="20"/>
          <w:lang w:val="ru-RU"/>
        </w:rPr>
        <w:t>— Придется вспомнить былые секреты южной кухни и</w:t>
      </w:r>
      <w:r w:rsidRPr="001E329F">
        <w:rPr>
          <w:rFonts w:ascii="Verdana" w:hAnsi="Verdana"/>
          <w:color w:val="000000"/>
          <w:sz w:val="20"/>
        </w:rPr>
        <w:t> </w:t>
      </w:r>
      <w:r w:rsidRPr="001E329F">
        <w:rPr>
          <w:rFonts w:ascii="Verdana" w:hAnsi="Verdana"/>
          <w:color w:val="000000"/>
          <w:sz w:val="20"/>
          <w:lang w:val="ru-RU"/>
        </w:rPr>
        <w:t>самому взять в</w:t>
      </w:r>
      <w:r w:rsidRPr="001E329F">
        <w:rPr>
          <w:rFonts w:ascii="Verdana" w:hAnsi="Verdana"/>
          <w:color w:val="000000"/>
          <w:sz w:val="20"/>
        </w:rPr>
        <w:t> </w:t>
      </w:r>
      <w:r w:rsidRPr="001E329F">
        <w:rPr>
          <w:rFonts w:ascii="Verdana" w:hAnsi="Verdana"/>
          <w:color w:val="000000"/>
          <w:sz w:val="20"/>
          <w:lang w:val="ru-RU"/>
        </w:rPr>
        <w:t>руки нож. Дело в</w:t>
      </w:r>
      <w:r w:rsidRPr="001E329F">
        <w:rPr>
          <w:rFonts w:ascii="Verdana" w:hAnsi="Verdana"/>
          <w:color w:val="000000"/>
          <w:sz w:val="20"/>
        </w:rPr>
        <w:t> </w:t>
      </w:r>
      <w:r w:rsidRPr="001E329F">
        <w:rPr>
          <w:rFonts w:ascii="Verdana" w:hAnsi="Verdana"/>
          <w:color w:val="000000"/>
          <w:sz w:val="20"/>
          <w:lang w:val="ru-RU"/>
        </w:rPr>
        <w:t>том,</w:t>
      </w:r>
      <w:r w:rsidRPr="001E329F">
        <w:rPr>
          <w:rFonts w:ascii="Verdana" w:hAnsi="Verdana"/>
          <w:color w:val="000000"/>
          <w:sz w:val="20"/>
        </w:rPr>
        <w:t> </w:t>
      </w:r>
      <w:r w:rsidRPr="001E329F">
        <w:rPr>
          <w:rFonts w:ascii="Verdana" w:hAnsi="Verdana"/>
          <w:color w:val="000000"/>
          <w:sz w:val="20"/>
          <w:lang w:val="ru-RU"/>
        </w:rPr>
        <w:t>— пояснил он, вздыхая с</w:t>
      </w:r>
      <w:r w:rsidRPr="001E329F">
        <w:rPr>
          <w:rFonts w:ascii="Verdana" w:hAnsi="Verdana"/>
          <w:color w:val="000000"/>
          <w:sz w:val="20"/>
        </w:rPr>
        <w:t> </w:t>
      </w:r>
      <w:r w:rsidRPr="001E329F">
        <w:rPr>
          <w:rFonts w:ascii="Verdana" w:hAnsi="Verdana"/>
          <w:color w:val="000000"/>
          <w:sz w:val="20"/>
          <w:lang w:val="ru-RU"/>
        </w:rPr>
        <w:t>печальной улыбкой,</w:t>
      </w:r>
      <w:r w:rsidRPr="001E329F">
        <w:rPr>
          <w:rFonts w:ascii="Verdana" w:hAnsi="Verdana"/>
          <w:color w:val="000000"/>
          <w:sz w:val="20"/>
        </w:rPr>
        <w:t> </w:t>
      </w:r>
      <w:r w:rsidRPr="001E329F">
        <w:rPr>
          <w:rFonts w:ascii="Verdana" w:hAnsi="Verdana"/>
          <w:color w:val="000000"/>
          <w:sz w:val="20"/>
          <w:lang w:val="ru-RU"/>
        </w:rPr>
        <w:t>— что все мои слуги разбежались... Ну да это пустяки. Располагайтесь, прошу вас,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обращайте внимания на</w:t>
      </w:r>
      <w:r w:rsidRPr="001E329F">
        <w:rPr>
          <w:rFonts w:ascii="Verdana" w:hAnsi="Verdana"/>
          <w:color w:val="000000"/>
          <w:sz w:val="20"/>
        </w:rPr>
        <w:t> </w:t>
      </w:r>
      <w:r w:rsidRPr="001E329F">
        <w:rPr>
          <w:rFonts w:ascii="Verdana" w:hAnsi="Verdana"/>
          <w:color w:val="000000"/>
          <w:sz w:val="20"/>
          <w:lang w:val="ru-RU"/>
        </w:rPr>
        <w:t>мою мрачную физиономию. Вам в</w:t>
      </w:r>
      <w:r w:rsidRPr="001E329F">
        <w:rPr>
          <w:rFonts w:ascii="Verdana" w:hAnsi="Verdana"/>
          <w:color w:val="000000"/>
          <w:sz w:val="20"/>
        </w:rPr>
        <w:t> </w:t>
      </w:r>
      <w:r w:rsidRPr="001E329F">
        <w:rPr>
          <w:rFonts w:ascii="Verdana" w:hAnsi="Verdana"/>
          <w:color w:val="000000"/>
          <w:sz w:val="20"/>
          <w:lang w:val="ru-RU"/>
        </w:rPr>
        <w:t>этом доме ничто не</w:t>
      </w:r>
      <w:r w:rsidRPr="001E329F">
        <w:rPr>
          <w:rFonts w:ascii="Verdana" w:hAnsi="Verdana"/>
          <w:color w:val="000000"/>
          <w:sz w:val="20"/>
        </w:rPr>
        <w:t> </w:t>
      </w:r>
      <w:r w:rsidRPr="001E329F">
        <w:rPr>
          <w:rFonts w:ascii="Verdana" w:hAnsi="Verdana"/>
          <w:color w:val="000000"/>
          <w:sz w:val="20"/>
          <w:lang w:val="ru-RU"/>
        </w:rPr>
        <w:t>угрожает, или, во</w:t>
      </w:r>
      <w:r w:rsidRPr="001E329F">
        <w:rPr>
          <w:rFonts w:ascii="Verdana" w:hAnsi="Verdana"/>
          <w:color w:val="000000"/>
          <w:sz w:val="20"/>
        </w:rPr>
        <w:t> </w:t>
      </w:r>
      <w:r w:rsidRPr="001E329F">
        <w:rPr>
          <w:rFonts w:ascii="Verdana" w:hAnsi="Verdana"/>
          <w:color w:val="000000"/>
          <w:sz w:val="20"/>
          <w:lang w:val="ru-RU"/>
        </w:rPr>
        <w:t>всяком случае, у</w:t>
      </w:r>
      <w:r w:rsidRPr="001E329F">
        <w:rPr>
          <w:rFonts w:ascii="Verdana" w:hAnsi="Verdana"/>
          <w:color w:val="000000"/>
          <w:sz w:val="20"/>
        </w:rPr>
        <w:t> </w:t>
      </w:r>
      <w:r w:rsidRPr="001E329F">
        <w:rPr>
          <w:rFonts w:ascii="Verdana" w:hAnsi="Verdana"/>
          <w:color w:val="000000"/>
          <w:sz w:val="20"/>
          <w:lang w:val="ru-RU"/>
        </w:rPr>
        <w:t>вас еще есть время... Ну, довольно об</w:t>
      </w:r>
      <w:r w:rsidRPr="001E329F">
        <w:rPr>
          <w:rFonts w:ascii="Verdana" w:hAnsi="Verdana"/>
          <w:color w:val="000000"/>
          <w:sz w:val="20"/>
        </w:rPr>
        <w:t> </w:t>
      </w:r>
      <w:r w:rsidRPr="001E329F">
        <w:rPr>
          <w:rFonts w:ascii="Verdana" w:hAnsi="Verdana"/>
          <w:color w:val="000000"/>
          <w:sz w:val="20"/>
          <w:lang w:val="ru-RU"/>
        </w:rPr>
        <w:t>этом. Теперь</w:t>
      </w:r>
      <w:r w:rsidRPr="001E329F">
        <w:rPr>
          <w:rFonts w:ascii="Verdana" w:hAnsi="Verdana"/>
          <w:color w:val="000000"/>
          <w:sz w:val="20"/>
        </w:rPr>
        <w:t> </w:t>
      </w:r>
      <w:r w:rsidRPr="001E329F">
        <w:rPr>
          <w:rFonts w:ascii="Verdana" w:hAnsi="Verdana"/>
          <w:color w:val="000000"/>
          <w:sz w:val="20"/>
          <w:lang w:val="ru-RU"/>
        </w:rPr>
        <w:t>— пир и</w:t>
      </w:r>
      <w:r w:rsidRPr="001E329F">
        <w:rPr>
          <w:rFonts w:ascii="Verdana" w:hAnsi="Verdana"/>
          <w:color w:val="000000"/>
          <w:sz w:val="20"/>
        </w:rPr>
        <w:t> </w:t>
      </w:r>
      <w:r w:rsidRPr="001E329F">
        <w:rPr>
          <w:rFonts w:ascii="Verdana" w:hAnsi="Verdana"/>
          <w:color w:val="000000"/>
          <w:sz w:val="20"/>
          <w:lang w:val="ru-RU"/>
        </w:rPr>
        <w:t>отдых!</w:t>
      </w:r>
    </w:p>
    <w:p w14:paraId="18F741A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Час спустя Тайк, привыкший в</w:t>
      </w:r>
      <w:r w:rsidRPr="001E329F">
        <w:rPr>
          <w:rFonts w:ascii="Verdana" w:hAnsi="Verdana"/>
          <w:color w:val="000000"/>
          <w:sz w:val="20"/>
        </w:rPr>
        <w:t> </w:t>
      </w:r>
      <w:r w:rsidRPr="001E329F">
        <w:rPr>
          <w:rFonts w:ascii="Verdana" w:hAnsi="Verdana"/>
          <w:color w:val="000000"/>
          <w:sz w:val="20"/>
          <w:lang w:val="ru-RU"/>
        </w:rPr>
        <w:t>своих долгих скитаниях по</w:t>
      </w:r>
      <w:r w:rsidRPr="001E329F">
        <w:rPr>
          <w:rFonts w:ascii="Verdana" w:hAnsi="Verdana"/>
          <w:color w:val="000000"/>
          <w:sz w:val="20"/>
        </w:rPr>
        <w:t> </w:t>
      </w:r>
      <w:r w:rsidRPr="001E329F">
        <w:rPr>
          <w:rFonts w:ascii="Verdana" w:hAnsi="Verdana"/>
          <w:color w:val="000000"/>
          <w:sz w:val="20"/>
          <w:lang w:val="ru-RU"/>
        </w:rPr>
        <w:t>пустыне обходиться без слуг, уже сидел за</w:t>
      </w:r>
      <w:r w:rsidRPr="001E329F">
        <w:rPr>
          <w:rFonts w:ascii="Verdana" w:hAnsi="Verdana"/>
          <w:color w:val="000000"/>
          <w:sz w:val="20"/>
        </w:rPr>
        <w:t> </w:t>
      </w:r>
      <w:r w:rsidRPr="001E329F">
        <w:rPr>
          <w:rFonts w:ascii="Verdana" w:hAnsi="Verdana"/>
          <w:color w:val="000000"/>
          <w:sz w:val="20"/>
          <w:lang w:val="ru-RU"/>
        </w:rPr>
        <w:t>столом. В</w:t>
      </w:r>
      <w:r w:rsidRPr="001E329F">
        <w:rPr>
          <w:rFonts w:ascii="Verdana" w:hAnsi="Verdana"/>
          <w:color w:val="000000"/>
          <w:sz w:val="20"/>
        </w:rPr>
        <w:t> </w:t>
      </w:r>
      <w:r w:rsidRPr="001E329F">
        <w:rPr>
          <w:rFonts w:ascii="Verdana" w:hAnsi="Verdana"/>
          <w:color w:val="000000"/>
          <w:sz w:val="20"/>
          <w:lang w:val="ru-RU"/>
        </w:rPr>
        <w:t>течение этого времени он успел позаботиться о</w:t>
      </w:r>
      <w:r w:rsidRPr="001E329F">
        <w:rPr>
          <w:rFonts w:ascii="Verdana" w:hAnsi="Verdana"/>
          <w:color w:val="000000"/>
          <w:sz w:val="20"/>
        </w:rPr>
        <w:t> </w:t>
      </w:r>
      <w:r w:rsidRPr="001E329F">
        <w:rPr>
          <w:rFonts w:ascii="Verdana" w:hAnsi="Verdana"/>
          <w:color w:val="000000"/>
          <w:sz w:val="20"/>
          <w:lang w:val="ru-RU"/>
        </w:rPr>
        <w:t>стойле для громадепря, вымылся горячей водой, переоделся и</w:t>
      </w:r>
      <w:r w:rsidRPr="001E329F">
        <w:rPr>
          <w:rFonts w:ascii="Verdana" w:hAnsi="Verdana"/>
          <w:color w:val="000000"/>
          <w:sz w:val="20"/>
        </w:rPr>
        <w:t> </w:t>
      </w:r>
      <w:r w:rsidRPr="001E329F">
        <w:rPr>
          <w:rFonts w:ascii="Verdana" w:hAnsi="Verdana"/>
          <w:color w:val="000000"/>
          <w:sz w:val="20"/>
          <w:lang w:val="ru-RU"/>
        </w:rPr>
        <w:t>вступил во</w:t>
      </w:r>
      <w:r w:rsidRPr="001E329F">
        <w:rPr>
          <w:rFonts w:ascii="Verdana" w:hAnsi="Verdana"/>
          <w:color w:val="000000"/>
          <w:sz w:val="20"/>
        </w:rPr>
        <w:t> </w:t>
      </w:r>
      <w:r w:rsidRPr="001E329F">
        <w:rPr>
          <w:rFonts w:ascii="Verdana" w:hAnsi="Verdana"/>
          <w:color w:val="000000"/>
          <w:sz w:val="20"/>
          <w:lang w:val="ru-RU"/>
        </w:rPr>
        <w:t>владение двумя роскошно убранными комнатами во</w:t>
      </w:r>
      <w:r w:rsidRPr="001E329F">
        <w:rPr>
          <w:rFonts w:ascii="Verdana" w:hAnsi="Verdana"/>
          <w:color w:val="000000"/>
          <w:sz w:val="20"/>
        </w:rPr>
        <w:t> </w:t>
      </w:r>
      <w:r w:rsidRPr="001E329F">
        <w:rPr>
          <w:rFonts w:ascii="Verdana" w:hAnsi="Verdana"/>
          <w:color w:val="000000"/>
          <w:sz w:val="20"/>
          <w:lang w:val="ru-RU"/>
        </w:rPr>
        <w:t>втором этаже замка господина Норона.</w:t>
      </w:r>
    </w:p>
    <w:p w14:paraId="609F7CD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Хозяин также не</w:t>
      </w:r>
      <w:r w:rsidRPr="001E329F">
        <w:rPr>
          <w:rFonts w:ascii="Verdana" w:hAnsi="Verdana"/>
          <w:color w:val="000000"/>
          <w:sz w:val="20"/>
        </w:rPr>
        <w:t> </w:t>
      </w:r>
      <w:r w:rsidRPr="001E329F">
        <w:rPr>
          <w:rFonts w:ascii="Verdana" w:hAnsi="Verdana"/>
          <w:color w:val="000000"/>
          <w:sz w:val="20"/>
          <w:lang w:val="ru-RU"/>
        </w:rPr>
        <w:t>терял времени даром и</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гордостью подал на</w:t>
      </w:r>
      <w:r w:rsidRPr="001E329F">
        <w:rPr>
          <w:rFonts w:ascii="Verdana" w:hAnsi="Verdana"/>
          <w:color w:val="000000"/>
          <w:sz w:val="20"/>
        </w:rPr>
        <w:t> </w:t>
      </w:r>
      <w:r w:rsidRPr="001E329F">
        <w:rPr>
          <w:rFonts w:ascii="Verdana" w:hAnsi="Verdana"/>
          <w:color w:val="000000"/>
          <w:sz w:val="20"/>
          <w:lang w:val="ru-RU"/>
        </w:rPr>
        <w:t>стол целую груду всевозможных аппетитно пахнущих кушаний. Вино его оказалось превосходным. Честное, открытое лицо Норона не</w:t>
      </w:r>
      <w:r w:rsidRPr="001E329F">
        <w:rPr>
          <w:rFonts w:ascii="Verdana" w:hAnsi="Verdana"/>
          <w:color w:val="000000"/>
          <w:sz w:val="20"/>
        </w:rPr>
        <w:t> </w:t>
      </w:r>
      <w:r w:rsidRPr="001E329F">
        <w:rPr>
          <w:rFonts w:ascii="Verdana" w:hAnsi="Verdana"/>
          <w:color w:val="000000"/>
          <w:sz w:val="20"/>
          <w:lang w:val="ru-RU"/>
        </w:rPr>
        <w:t>давало повода заподозрить его в</w:t>
      </w:r>
      <w:r w:rsidRPr="001E329F">
        <w:rPr>
          <w:rFonts w:ascii="Verdana" w:hAnsi="Verdana"/>
          <w:color w:val="000000"/>
          <w:sz w:val="20"/>
        </w:rPr>
        <w:t> </w:t>
      </w:r>
      <w:r w:rsidRPr="001E329F">
        <w:rPr>
          <w:rFonts w:ascii="Verdana" w:hAnsi="Verdana"/>
          <w:color w:val="000000"/>
          <w:sz w:val="20"/>
          <w:lang w:val="ru-RU"/>
        </w:rPr>
        <w:t>коварстве, а</w:t>
      </w:r>
      <w:r w:rsidRPr="001E329F">
        <w:rPr>
          <w:rFonts w:ascii="Verdana" w:hAnsi="Verdana"/>
          <w:color w:val="000000"/>
          <w:sz w:val="20"/>
        </w:rPr>
        <w:t> </w:t>
      </w:r>
      <w:r w:rsidRPr="001E329F">
        <w:rPr>
          <w:rFonts w:ascii="Verdana" w:hAnsi="Verdana"/>
          <w:color w:val="000000"/>
          <w:sz w:val="20"/>
          <w:lang w:val="ru-RU"/>
        </w:rPr>
        <w:t>Тхоорт привык в</w:t>
      </w:r>
      <w:r w:rsidRPr="001E329F">
        <w:rPr>
          <w:rFonts w:ascii="Verdana" w:hAnsi="Verdana"/>
          <w:color w:val="000000"/>
          <w:sz w:val="20"/>
        </w:rPr>
        <w:t> </w:t>
      </w:r>
      <w:r w:rsidRPr="001E329F">
        <w:rPr>
          <w:rFonts w:ascii="Verdana" w:hAnsi="Verdana"/>
          <w:color w:val="000000"/>
          <w:sz w:val="20"/>
          <w:lang w:val="ru-RU"/>
        </w:rPr>
        <w:t>таких случаях доверять своим симпатиям. Тем не</w:t>
      </w:r>
      <w:r w:rsidRPr="001E329F">
        <w:rPr>
          <w:rFonts w:ascii="Verdana" w:hAnsi="Verdana"/>
          <w:color w:val="000000"/>
          <w:sz w:val="20"/>
        </w:rPr>
        <w:t> </w:t>
      </w:r>
      <w:r w:rsidRPr="001E329F">
        <w:rPr>
          <w:rFonts w:ascii="Verdana" w:hAnsi="Verdana"/>
          <w:color w:val="000000"/>
          <w:sz w:val="20"/>
          <w:lang w:val="ru-RU"/>
        </w:rPr>
        <w:t>менее, после третьего или четвертого бокала вина он небрежно спросил:</w:t>
      </w:r>
    </w:p>
    <w:p w14:paraId="6185FD2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Никак не</w:t>
      </w:r>
      <w:r w:rsidRPr="001E329F">
        <w:rPr>
          <w:rFonts w:ascii="Verdana" w:hAnsi="Verdana"/>
          <w:color w:val="000000"/>
          <w:sz w:val="20"/>
        </w:rPr>
        <w:t> </w:t>
      </w:r>
      <w:r w:rsidRPr="001E329F">
        <w:rPr>
          <w:rFonts w:ascii="Verdana" w:hAnsi="Verdana"/>
          <w:color w:val="000000"/>
          <w:sz w:val="20"/>
          <w:lang w:val="ru-RU"/>
        </w:rPr>
        <w:t>возьму в</w:t>
      </w:r>
      <w:r w:rsidRPr="001E329F">
        <w:rPr>
          <w:rFonts w:ascii="Verdana" w:hAnsi="Verdana"/>
          <w:color w:val="000000"/>
          <w:sz w:val="20"/>
        </w:rPr>
        <w:t> </w:t>
      </w:r>
      <w:r w:rsidRPr="001E329F">
        <w:rPr>
          <w:rFonts w:ascii="Verdana" w:hAnsi="Verdana"/>
          <w:color w:val="000000"/>
          <w:sz w:val="20"/>
          <w:lang w:val="ru-RU"/>
        </w:rPr>
        <w:t>толк, дорогой хозяин, что это вашим слугам вздумалось разбегаться? Здесь уютно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то</w:t>
      </w:r>
      <w:r w:rsidRPr="001E329F">
        <w:rPr>
          <w:rFonts w:ascii="Verdana" w:hAnsi="Verdana"/>
          <w:color w:val="000000"/>
          <w:sz w:val="20"/>
        </w:rPr>
        <w:t> </w:t>
      </w:r>
      <w:r w:rsidRPr="001E329F">
        <w:rPr>
          <w:rFonts w:ascii="Verdana" w:hAnsi="Verdana"/>
          <w:color w:val="000000"/>
          <w:sz w:val="20"/>
          <w:lang w:val="ru-RU"/>
        </w:rPr>
        <w:t>же время просторно, порядок и</w:t>
      </w:r>
      <w:r w:rsidRPr="001E329F">
        <w:rPr>
          <w:rFonts w:ascii="Verdana" w:hAnsi="Verdana"/>
          <w:color w:val="000000"/>
          <w:sz w:val="20"/>
        </w:rPr>
        <w:t> </w:t>
      </w:r>
      <w:r w:rsidRPr="001E329F">
        <w:rPr>
          <w:rFonts w:ascii="Verdana" w:hAnsi="Verdana"/>
          <w:color w:val="000000"/>
          <w:sz w:val="20"/>
          <w:lang w:val="ru-RU"/>
        </w:rPr>
        <w:t>роскошь... где найдут они другой такой дом, а</w:t>
      </w:r>
      <w:r w:rsidRPr="001E329F">
        <w:rPr>
          <w:rFonts w:ascii="Verdana" w:hAnsi="Verdana"/>
          <w:color w:val="000000"/>
          <w:sz w:val="20"/>
        </w:rPr>
        <w:t> </w:t>
      </w:r>
      <w:r w:rsidRPr="001E329F">
        <w:rPr>
          <w:rFonts w:ascii="Verdana" w:hAnsi="Verdana"/>
          <w:color w:val="000000"/>
          <w:sz w:val="20"/>
          <w:lang w:val="ru-RU"/>
        </w:rPr>
        <w:t>главное</w:t>
      </w:r>
      <w:r w:rsidRPr="001E329F">
        <w:rPr>
          <w:rFonts w:ascii="Verdana" w:hAnsi="Verdana"/>
          <w:color w:val="000000"/>
          <w:sz w:val="20"/>
        </w:rPr>
        <w:t> </w:t>
      </w:r>
      <w:r w:rsidRPr="001E329F">
        <w:rPr>
          <w:rFonts w:ascii="Verdana" w:hAnsi="Verdana"/>
          <w:color w:val="000000"/>
          <w:sz w:val="20"/>
          <w:lang w:val="ru-RU"/>
        </w:rPr>
        <w:t>— другого такого хозяина?</w:t>
      </w:r>
    </w:p>
    <w:p w14:paraId="6C4DBD5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Норон поморщился и</w:t>
      </w:r>
      <w:r w:rsidRPr="001E329F">
        <w:rPr>
          <w:rFonts w:ascii="Verdana" w:hAnsi="Verdana"/>
          <w:color w:val="000000"/>
          <w:sz w:val="20"/>
        </w:rPr>
        <w:t> </w:t>
      </w:r>
      <w:r w:rsidRPr="001E329F">
        <w:rPr>
          <w:rFonts w:ascii="Verdana" w:hAnsi="Verdana"/>
          <w:color w:val="000000"/>
          <w:sz w:val="20"/>
          <w:lang w:val="ru-RU"/>
        </w:rPr>
        <w:t>махнул рукой.</w:t>
      </w:r>
    </w:p>
    <w:p w14:paraId="7D64F2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 Невежественные люди, вот и</w:t>
      </w:r>
      <w:r w:rsidRPr="001E329F">
        <w:rPr>
          <w:rFonts w:ascii="Verdana" w:hAnsi="Verdana"/>
          <w:color w:val="000000"/>
          <w:sz w:val="20"/>
        </w:rPr>
        <w:t> </w:t>
      </w:r>
      <w:r w:rsidRPr="001E329F">
        <w:rPr>
          <w:rFonts w:ascii="Verdana" w:hAnsi="Verdana"/>
          <w:color w:val="000000"/>
          <w:sz w:val="20"/>
          <w:lang w:val="ru-RU"/>
        </w:rPr>
        <w:t>все. Они воображают, что подвергаются здесь опасности... Какой вздор! Счастье еще, что, уходя, они забыли запереть ворота, иначе я был</w:t>
      </w:r>
      <w:r w:rsidRPr="001E329F">
        <w:rPr>
          <w:rFonts w:ascii="Verdana" w:hAnsi="Verdana"/>
          <w:color w:val="000000"/>
          <w:sz w:val="20"/>
        </w:rPr>
        <w:t> </w:t>
      </w:r>
      <w:r w:rsidRPr="001E329F">
        <w:rPr>
          <w:rFonts w:ascii="Verdana" w:hAnsi="Verdana"/>
          <w:color w:val="000000"/>
          <w:sz w:val="20"/>
          <w:lang w:val="ru-RU"/>
        </w:rPr>
        <w:t>бы лишен удовольствия принимать вас у</w:t>
      </w:r>
      <w:r w:rsidRPr="001E329F">
        <w:rPr>
          <w:rFonts w:ascii="Verdana" w:hAnsi="Verdana"/>
          <w:color w:val="000000"/>
          <w:sz w:val="20"/>
        </w:rPr>
        <w:t> </w:t>
      </w:r>
      <w:r w:rsidRPr="001E329F">
        <w:rPr>
          <w:rFonts w:ascii="Verdana" w:hAnsi="Verdana"/>
          <w:color w:val="000000"/>
          <w:sz w:val="20"/>
          <w:lang w:val="ru-RU"/>
        </w:rPr>
        <w:t>себя. Но</w:t>
      </w:r>
      <w:r w:rsidRPr="001E329F">
        <w:rPr>
          <w:rFonts w:ascii="Verdana" w:hAnsi="Verdana"/>
          <w:color w:val="000000"/>
          <w:sz w:val="20"/>
        </w:rPr>
        <w:t> </w:t>
      </w:r>
      <w:r w:rsidRPr="001E329F">
        <w:rPr>
          <w:rFonts w:ascii="Verdana" w:hAnsi="Verdana"/>
          <w:color w:val="000000"/>
          <w:sz w:val="20"/>
          <w:lang w:val="ru-RU"/>
        </w:rPr>
        <w:t>довольно жалеть об</w:t>
      </w:r>
      <w:r w:rsidRPr="001E329F">
        <w:rPr>
          <w:rFonts w:ascii="Verdana" w:hAnsi="Verdana"/>
          <w:color w:val="000000"/>
          <w:sz w:val="20"/>
        </w:rPr>
        <w:t> </w:t>
      </w:r>
      <w:r w:rsidRPr="001E329F">
        <w:rPr>
          <w:rFonts w:ascii="Verdana" w:hAnsi="Verdana"/>
          <w:color w:val="000000"/>
          <w:sz w:val="20"/>
          <w:lang w:val="ru-RU"/>
        </w:rPr>
        <w:t>этих трусах! Когда они вернутся и</w:t>
      </w:r>
      <w:r w:rsidRPr="001E329F">
        <w:rPr>
          <w:rFonts w:ascii="Verdana" w:hAnsi="Verdana"/>
          <w:color w:val="000000"/>
          <w:sz w:val="20"/>
        </w:rPr>
        <w:t> </w:t>
      </w:r>
      <w:r w:rsidRPr="001E329F">
        <w:rPr>
          <w:rFonts w:ascii="Verdana" w:hAnsi="Verdana"/>
          <w:color w:val="000000"/>
          <w:sz w:val="20"/>
          <w:lang w:val="ru-RU"/>
        </w:rPr>
        <w:t>станут проситься обратно на</w:t>
      </w:r>
      <w:r w:rsidRPr="001E329F">
        <w:rPr>
          <w:rFonts w:ascii="Verdana" w:hAnsi="Verdana"/>
          <w:color w:val="000000"/>
          <w:sz w:val="20"/>
        </w:rPr>
        <w:t> </w:t>
      </w:r>
      <w:r w:rsidRPr="001E329F">
        <w:rPr>
          <w:rFonts w:ascii="Verdana" w:hAnsi="Verdana"/>
          <w:color w:val="000000"/>
          <w:sz w:val="20"/>
          <w:lang w:val="ru-RU"/>
        </w:rPr>
        <w:t>службу, ни одного из</w:t>
      </w:r>
      <w:r w:rsidRPr="001E329F">
        <w:rPr>
          <w:rFonts w:ascii="Verdana" w:hAnsi="Verdana"/>
          <w:color w:val="000000"/>
          <w:sz w:val="20"/>
        </w:rPr>
        <w:t> </w:t>
      </w:r>
      <w:r w:rsidRPr="001E329F">
        <w:rPr>
          <w:rFonts w:ascii="Verdana" w:hAnsi="Verdana"/>
          <w:color w:val="000000"/>
          <w:sz w:val="20"/>
          <w:lang w:val="ru-RU"/>
        </w:rPr>
        <w:t>них не</w:t>
      </w:r>
      <w:r w:rsidRPr="001E329F">
        <w:rPr>
          <w:rFonts w:ascii="Verdana" w:hAnsi="Verdana"/>
          <w:color w:val="000000"/>
          <w:sz w:val="20"/>
        </w:rPr>
        <w:t> </w:t>
      </w:r>
      <w:r w:rsidRPr="001E329F">
        <w:rPr>
          <w:rFonts w:ascii="Verdana" w:hAnsi="Verdana"/>
          <w:color w:val="000000"/>
          <w:sz w:val="20"/>
          <w:lang w:val="ru-RU"/>
        </w:rPr>
        <w:t>следует принимать, это послужит им хорошим уроком.</w:t>
      </w:r>
    </w:p>
    <w:p w14:paraId="24AB2D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Вы несправедливы к</w:t>
      </w:r>
      <w:r w:rsidRPr="001E329F">
        <w:rPr>
          <w:rFonts w:ascii="Verdana" w:hAnsi="Verdana"/>
          <w:color w:val="000000"/>
          <w:sz w:val="20"/>
        </w:rPr>
        <w:t> </w:t>
      </w:r>
      <w:r w:rsidRPr="001E329F">
        <w:rPr>
          <w:rFonts w:ascii="Verdana" w:hAnsi="Verdana"/>
          <w:color w:val="000000"/>
          <w:sz w:val="20"/>
          <w:lang w:val="ru-RU"/>
        </w:rPr>
        <w:t>вашим людям,</w:t>
      </w:r>
      <w:r w:rsidRPr="001E329F">
        <w:rPr>
          <w:rFonts w:ascii="Verdana" w:hAnsi="Verdana"/>
          <w:color w:val="000000"/>
          <w:sz w:val="20"/>
        </w:rPr>
        <w:t> </w:t>
      </w:r>
      <w:r w:rsidRPr="001E329F">
        <w:rPr>
          <w:rFonts w:ascii="Verdana" w:hAnsi="Verdana"/>
          <w:color w:val="000000"/>
          <w:sz w:val="20"/>
          <w:lang w:val="ru-RU"/>
        </w:rPr>
        <w:t>— возразил Тайк.</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все они покинули дом. И</w:t>
      </w:r>
      <w:r w:rsidRPr="001E329F">
        <w:rPr>
          <w:rFonts w:ascii="Verdana" w:hAnsi="Verdana"/>
          <w:color w:val="000000"/>
          <w:sz w:val="20"/>
        </w:rPr>
        <w:t> </w:t>
      </w:r>
      <w:r w:rsidRPr="001E329F">
        <w:rPr>
          <w:rFonts w:ascii="Verdana" w:hAnsi="Verdana"/>
          <w:color w:val="000000"/>
          <w:sz w:val="20"/>
          <w:lang w:val="ru-RU"/>
        </w:rPr>
        <w:t>удовольствием нашего знакомства мы обязаны в</w:t>
      </w:r>
      <w:r w:rsidRPr="001E329F">
        <w:rPr>
          <w:rFonts w:ascii="Verdana" w:hAnsi="Verdana"/>
          <w:color w:val="000000"/>
          <w:sz w:val="20"/>
        </w:rPr>
        <w:t> </w:t>
      </w:r>
      <w:r w:rsidRPr="001E329F">
        <w:rPr>
          <w:rFonts w:ascii="Verdana" w:hAnsi="Verdana"/>
          <w:color w:val="000000"/>
          <w:sz w:val="20"/>
          <w:lang w:val="ru-RU"/>
        </w:rPr>
        <w:t>первую очередь привратнику, который был настолько любезен, что открыл передо мной ворота, не</w:t>
      </w:r>
      <w:r w:rsidRPr="001E329F">
        <w:rPr>
          <w:rFonts w:ascii="Verdana" w:hAnsi="Verdana"/>
          <w:color w:val="000000"/>
          <w:sz w:val="20"/>
        </w:rPr>
        <w:t> </w:t>
      </w:r>
      <w:r w:rsidRPr="001E329F">
        <w:rPr>
          <w:rFonts w:ascii="Verdana" w:hAnsi="Verdana"/>
          <w:color w:val="000000"/>
          <w:sz w:val="20"/>
          <w:lang w:val="ru-RU"/>
        </w:rPr>
        <w:t>поинтересовавшись ни именем моим, ни званием.</w:t>
      </w:r>
    </w:p>
    <w:p w14:paraId="55F84F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Господин Норон замер, не</w:t>
      </w:r>
      <w:r w:rsidRPr="001E329F">
        <w:rPr>
          <w:rFonts w:ascii="Verdana" w:hAnsi="Verdana"/>
          <w:color w:val="000000"/>
          <w:sz w:val="20"/>
        </w:rPr>
        <w:t> </w:t>
      </w:r>
      <w:r w:rsidRPr="001E329F">
        <w:rPr>
          <w:rFonts w:ascii="Verdana" w:hAnsi="Verdana"/>
          <w:color w:val="000000"/>
          <w:sz w:val="20"/>
          <w:lang w:val="ru-RU"/>
        </w:rPr>
        <w:t>донеся бокал до</w:t>
      </w:r>
      <w:r w:rsidRPr="001E329F">
        <w:rPr>
          <w:rFonts w:ascii="Verdana" w:hAnsi="Verdana"/>
          <w:color w:val="000000"/>
          <w:sz w:val="20"/>
        </w:rPr>
        <w:t> </w:t>
      </w:r>
      <w:r w:rsidRPr="001E329F">
        <w:rPr>
          <w:rFonts w:ascii="Verdana" w:hAnsi="Verdana"/>
          <w:color w:val="000000"/>
          <w:sz w:val="20"/>
          <w:lang w:val="ru-RU"/>
        </w:rPr>
        <w:t>рта. Глаза его с</w:t>
      </w:r>
      <w:r w:rsidRPr="001E329F">
        <w:rPr>
          <w:rFonts w:ascii="Verdana" w:hAnsi="Verdana"/>
          <w:color w:val="000000"/>
          <w:sz w:val="20"/>
        </w:rPr>
        <w:t> </w:t>
      </w:r>
      <w:r w:rsidRPr="001E329F">
        <w:rPr>
          <w:rFonts w:ascii="Verdana" w:hAnsi="Verdana"/>
          <w:color w:val="000000"/>
          <w:sz w:val="20"/>
          <w:lang w:val="ru-RU"/>
        </w:rPr>
        <w:t>испугом уставились на</w:t>
      </w:r>
      <w:r w:rsidRPr="001E329F">
        <w:rPr>
          <w:rFonts w:ascii="Verdana" w:hAnsi="Verdana"/>
          <w:color w:val="000000"/>
          <w:sz w:val="20"/>
        </w:rPr>
        <w:t> </w:t>
      </w:r>
      <w:r w:rsidRPr="001E329F">
        <w:rPr>
          <w:rFonts w:ascii="Verdana" w:hAnsi="Verdana"/>
          <w:color w:val="000000"/>
          <w:sz w:val="20"/>
          <w:lang w:val="ru-RU"/>
        </w:rPr>
        <w:t>Тайка.</w:t>
      </w:r>
    </w:p>
    <w:p w14:paraId="3211D83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Привратник?</w:t>
      </w:r>
      <w:r w:rsidRPr="001E329F">
        <w:rPr>
          <w:rFonts w:ascii="Verdana" w:hAnsi="Verdana"/>
          <w:color w:val="000000"/>
          <w:sz w:val="20"/>
        </w:rPr>
        <w:t> </w:t>
      </w:r>
      <w:r w:rsidRPr="001E329F">
        <w:rPr>
          <w:rFonts w:ascii="Verdana" w:hAnsi="Verdana"/>
          <w:color w:val="000000"/>
          <w:sz w:val="20"/>
          <w:lang w:val="ru-RU"/>
        </w:rPr>
        <w:t>— тихо произнес он.</w:t>
      </w:r>
      <w:r w:rsidRPr="001E329F">
        <w:rPr>
          <w:rFonts w:ascii="Verdana" w:hAnsi="Verdana"/>
          <w:color w:val="000000"/>
          <w:sz w:val="20"/>
        </w:rPr>
        <w:t> </w:t>
      </w:r>
      <w:r w:rsidRPr="001E329F">
        <w:rPr>
          <w:rFonts w:ascii="Verdana" w:hAnsi="Verdana"/>
          <w:color w:val="000000"/>
          <w:sz w:val="20"/>
          <w:lang w:val="ru-RU"/>
        </w:rPr>
        <w:t>— Вы видели привратника?</w:t>
      </w:r>
    </w:p>
    <w:p w14:paraId="71A00AE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Мне не</w:t>
      </w:r>
      <w:r w:rsidRPr="001E329F">
        <w:rPr>
          <w:rFonts w:ascii="Verdana" w:hAnsi="Verdana"/>
          <w:color w:val="000000"/>
          <w:sz w:val="20"/>
        </w:rPr>
        <w:t> </w:t>
      </w:r>
      <w:r w:rsidRPr="001E329F">
        <w:rPr>
          <w:rFonts w:ascii="Verdana" w:hAnsi="Verdana"/>
          <w:color w:val="000000"/>
          <w:sz w:val="20"/>
          <w:lang w:val="ru-RU"/>
        </w:rPr>
        <w:t>удалось хорошенько его рассмотреть. Могу сказать лишь, что это человек среднего роста, одетый в</w:t>
      </w:r>
      <w:r w:rsidRPr="001E329F">
        <w:rPr>
          <w:rFonts w:ascii="Verdana" w:hAnsi="Verdana"/>
          <w:color w:val="000000"/>
          <w:sz w:val="20"/>
        </w:rPr>
        <w:t> </w:t>
      </w:r>
      <w:r w:rsidRPr="001E329F">
        <w:rPr>
          <w:rFonts w:ascii="Verdana" w:hAnsi="Verdana"/>
          <w:color w:val="000000"/>
          <w:sz w:val="20"/>
          <w:lang w:val="ru-RU"/>
        </w:rPr>
        <w:t>какой-то черный балахон. Он отпер замок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удалился, ни слова не</w:t>
      </w:r>
      <w:r w:rsidRPr="001E329F">
        <w:rPr>
          <w:rFonts w:ascii="Verdana" w:hAnsi="Verdana"/>
          <w:color w:val="000000"/>
          <w:sz w:val="20"/>
        </w:rPr>
        <w:t> </w:t>
      </w:r>
      <w:r w:rsidRPr="001E329F">
        <w:rPr>
          <w:rFonts w:ascii="Verdana" w:hAnsi="Verdana"/>
          <w:color w:val="000000"/>
          <w:sz w:val="20"/>
          <w:lang w:val="ru-RU"/>
        </w:rPr>
        <w:t>сказав. Я даже не</w:t>
      </w:r>
      <w:r w:rsidRPr="001E329F">
        <w:rPr>
          <w:rFonts w:ascii="Verdana" w:hAnsi="Verdana"/>
          <w:color w:val="000000"/>
          <w:sz w:val="20"/>
        </w:rPr>
        <w:t> </w:t>
      </w:r>
      <w:r w:rsidRPr="001E329F">
        <w:rPr>
          <w:rFonts w:ascii="Verdana" w:hAnsi="Verdana"/>
          <w:color w:val="000000"/>
          <w:sz w:val="20"/>
          <w:lang w:val="ru-RU"/>
        </w:rPr>
        <w:t>видел его лица.</w:t>
      </w:r>
    </w:p>
    <w:p w14:paraId="23CEE2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Ваше счастье,</w:t>
      </w:r>
      <w:r w:rsidRPr="001E329F">
        <w:rPr>
          <w:rFonts w:ascii="Verdana" w:hAnsi="Verdana"/>
          <w:color w:val="000000"/>
          <w:sz w:val="20"/>
        </w:rPr>
        <w:t> </w:t>
      </w:r>
      <w:r w:rsidRPr="001E329F">
        <w:rPr>
          <w:rFonts w:ascii="Verdana" w:hAnsi="Verdana"/>
          <w:color w:val="000000"/>
          <w:sz w:val="20"/>
          <w:lang w:val="ru-RU"/>
        </w:rPr>
        <w:t>— прошептал Норон. Вино текло по</w:t>
      </w:r>
      <w:r w:rsidRPr="001E329F">
        <w:rPr>
          <w:rFonts w:ascii="Verdana" w:hAnsi="Verdana"/>
          <w:color w:val="000000"/>
          <w:sz w:val="20"/>
        </w:rPr>
        <w:t> </w:t>
      </w:r>
      <w:r w:rsidRPr="001E329F">
        <w:rPr>
          <w:rFonts w:ascii="Verdana" w:hAnsi="Verdana"/>
          <w:color w:val="000000"/>
          <w:sz w:val="20"/>
          <w:lang w:val="ru-RU"/>
        </w:rPr>
        <w:t>его пальцам, судорожно сжимавшим непослушный бокал.</w:t>
      </w:r>
      <w:r w:rsidRPr="001E329F">
        <w:rPr>
          <w:rFonts w:ascii="Verdana" w:hAnsi="Verdana"/>
          <w:color w:val="000000"/>
          <w:sz w:val="20"/>
        </w:rPr>
        <w:t> </w:t>
      </w:r>
      <w:r w:rsidRPr="001E329F">
        <w:rPr>
          <w:rFonts w:ascii="Verdana" w:hAnsi="Verdana"/>
          <w:color w:val="000000"/>
          <w:sz w:val="20"/>
          <w:lang w:val="ru-RU"/>
        </w:rPr>
        <w:t>— Итак, он уже здесь. Что</w:t>
      </w:r>
      <w:r w:rsidRPr="001E329F">
        <w:rPr>
          <w:rFonts w:ascii="Verdana" w:hAnsi="Verdana"/>
          <w:color w:val="000000"/>
          <w:sz w:val="20"/>
        </w:rPr>
        <w:t> </w:t>
      </w:r>
      <w:r w:rsidRPr="001E329F">
        <w:rPr>
          <w:rFonts w:ascii="Verdana" w:hAnsi="Verdana"/>
          <w:color w:val="000000"/>
          <w:sz w:val="20"/>
          <w:lang w:val="ru-RU"/>
        </w:rPr>
        <w:t>ж, пускай! Мы еще посмотрим...</w:t>
      </w:r>
    </w:p>
    <w:p w14:paraId="52CFB8B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не</w:t>
      </w:r>
      <w:r w:rsidRPr="001E329F">
        <w:rPr>
          <w:rFonts w:ascii="Verdana" w:hAnsi="Verdana"/>
          <w:color w:val="000000"/>
          <w:sz w:val="20"/>
        </w:rPr>
        <w:t> </w:t>
      </w:r>
      <w:r w:rsidRPr="001E329F">
        <w:rPr>
          <w:rFonts w:ascii="Verdana" w:hAnsi="Verdana"/>
          <w:color w:val="000000"/>
          <w:sz w:val="20"/>
          <w:lang w:val="ru-RU"/>
        </w:rPr>
        <w:t>мог больше притворяться равнодушным.</w:t>
      </w:r>
    </w:p>
    <w:p w14:paraId="05EE52F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Послушайте, дорогой хозяин! Я не</w:t>
      </w:r>
      <w:r w:rsidRPr="001E329F">
        <w:rPr>
          <w:rFonts w:ascii="Verdana" w:hAnsi="Verdana"/>
          <w:color w:val="000000"/>
          <w:sz w:val="20"/>
        </w:rPr>
        <w:t> </w:t>
      </w:r>
      <w:r w:rsidRPr="001E329F">
        <w:rPr>
          <w:rFonts w:ascii="Verdana" w:hAnsi="Verdana"/>
          <w:color w:val="000000"/>
          <w:sz w:val="20"/>
          <w:lang w:val="ru-RU"/>
        </w:rPr>
        <w:t>ребенок и</w:t>
      </w:r>
      <w:r w:rsidRPr="001E329F">
        <w:rPr>
          <w:rFonts w:ascii="Verdana" w:hAnsi="Verdana"/>
          <w:color w:val="000000"/>
          <w:sz w:val="20"/>
        </w:rPr>
        <w:t> </w:t>
      </w:r>
      <w:r w:rsidRPr="001E329F">
        <w:rPr>
          <w:rFonts w:ascii="Verdana" w:hAnsi="Verdana"/>
          <w:color w:val="000000"/>
          <w:sz w:val="20"/>
          <w:lang w:val="ru-RU"/>
        </w:rPr>
        <w:t>отлично вижу, что в</w:t>
      </w:r>
      <w:r w:rsidRPr="001E329F">
        <w:rPr>
          <w:rFonts w:ascii="Verdana" w:hAnsi="Verdana"/>
          <w:color w:val="000000"/>
          <w:sz w:val="20"/>
        </w:rPr>
        <w:t> </w:t>
      </w:r>
      <w:r w:rsidRPr="001E329F">
        <w:rPr>
          <w:rFonts w:ascii="Verdana" w:hAnsi="Verdana"/>
          <w:color w:val="000000"/>
          <w:sz w:val="20"/>
          <w:lang w:val="ru-RU"/>
        </w:rPr>
        <w:t>вашем доме что-то все-таки происходит. Вы говорите, опасность никому здесь не</w:t>
      </w:r>
      <w:r w:rsidRPr="001E329F">
        <w:rPr>
          <w:rFonts w:ascii="Verdana" w:hAnsi="Verdana"/>
          <w:color w:val="000000"/>
          <w:sz w:val="20"/>
        </w:rPr>
        <w:t> </w:t>
      </w:r>
      <w:r w:rsidRPr="001E329F">
        <w:rPr>
          <w:rFonts w:ascii="Verdana" w:hAnsi="Verdana"/>
          <w:color w:val="000000"/>
          <w:sz w:val="20"/>
          <w:lang w:val="ru-RU"/>
        </w:rPr>
        <w:t>угрожает... За</w:t>
      </w:r>
      <w:r w:rsidRPr="001E329F">
        <w:rPr>
          <w:rFonts w:ascii="Verdana" w:hAnsi="Verdana"/>
          <w:color w:val="000000"/>
          <w:sz w:val="20"/>
        </w:rPr>
        <w:t> </w:t>
      </w:r>
      <w:r w:rsidRPr="001E329F">
        <w:rPr>
          <w:rFonts w:ascii="Verdana" w:hAnsi="Verdana"/>
          <w:color w:val="000000"/>
          <w:sz w:val="20"/>
          <w:lang w:val="ru-RU"/>
        </w:rPr>
        <w:t>исключением самого господина Норона, замечу я. Ведь</w:t>
      </w:r>
      <w:r w:rsidRPr="001E329F">
        <w:rPr>
          <w:rFonts w:ascii="Verdana" w:hAnsi="Verdana"/>
          <w:color w:val="000000"/>
          <w:sz w:val="20"/>
        </w:rPr>
        <w:t> </w:t>
      </w:r>
      <w:r w:rsidRPr="001E329F">
        <w:rPr>
          <w:rFonts w:ascii="Verdana" w:hAnsi="Verdana"/>
          <w:color w:val="000000"/>
          <w:sz w:val="20"/>
          <w:lang w:val="ru-RU"/>
        </w:rPr>
        <w:t>так?</w:t>
      </w:r>
    </w:p>
    <w:p w14:paraId="22F2C68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Норон упрямо покачал головой.</w:t>
      </w:r>
    </w:p>
    <w:p w14:paraId="56B7AE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нет, все в</w:t>
      </w:r>
      <w:r w:rsidRPr="001E329F">
        <w:rPr>
          <w:rFonts w:ascii="Verdana" w:hAnsi="Verdana"/>
          <w:color w:val="000000"/>
          <w:sz w:val="20"/>
        </w:rPr>
        <w:t> </w:t>
      </w:r>
      <w:r w:rsidRPr="001E329F">
        <w:rPr>
          <w:rFonts w:ascii="Verdana" w:hAnsi="Verdana"/>
          <w:color w:val="000000"/>
          <w:sz w:val="20"/>
          <w:lang w:val="ru-RU"/>
        </w:rPr>
        <w:t>порядке,</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обращайте внимания! Вам не</w:t>
      </w:r>
      <w:r w:rsidRPr="001E329F">
        <w:rPr>
          <w:rFonts w:ascii="Verdana" w:hAnsi="Verdana"/>
          <w:color w:val="000000"/>
          <w:sz w:val="20"/>
        </w:rPr>
        <w:t> </w:t>
      </w:r>
      <w:r w:rsidRPr="001E329F">
        <w:rPr>
          <w:rFonts w:ascii="Verdana" w:hAnsi="Verdana"/>
          <w:color w:val="000000"/>
          <w:sz w:val="20"/>
          <w:lang w:val="ru-RU"/>
        </w:rPr>
        <w:t>следует ни о</w:t>
      </w:r>
      <w:r w:rsidRPr="001E329F">
        <w:rPr>
          <w:rFonts w:ascii="Verdana" w:hAnsi="Verdana"/>
          <w:color w:val="000000"/>
          <w:sz w:val="20"/>
        </w:rPr>
        <w:t> </w:t>
      </w:r>
      <w:r w:rsidRPr="001E329F">
        <w:rPr>
          <w:rFonts w:ascii="Verdana" w:hAnsi="Verdana"/>
          <w:color w:val="000000"/>
          <w:sz w:val="20"/>
          <w:lang w:val="ru-RU"/>
        </w:rPr>
        <w:t>чем беспокоиться.</w:t>
      </w:r>
    </w:p>
    <w:p w14:paraId="5FAA21B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этот человек в</w:t>
      </w:r>
      <w:r w:rsidRPr="001E329F">
        <w:rPr>
          <w:rFonts w:ascii="Verdana" w:hAnsi="Verdana"/>
          <w:color w:val="000000"/>
          <w:sz w:val="20"/>
        </w:rPr>
        <w:t> </w:t>
      </w:r>
      <w:r w:rsidRPr="001E329F">
        <w:rPr>
          <w:rFonts w:ascii="Verdana" w:hAnsi="Verdana"/>
          <w:color w:val="000000"/>
          <w:sz w:val="20"/>
          <w:lang w:val="ru-RU"/>
        </w:rPr>
        <w:t>черном,</w:t>
      </w:r>
      <w:r w:rsidRPr="001E329F">
        <w:rPr>
          <w:rFonts w:ascii="Verdana" w:hAnsi="Verdana"/>
          <w:color w:val="000000"/>
          <w:sz w:val="20"/>
        </w:rPr>
        <w:t> </w:t>
      </w:r>
      <w:r w:rsidRPr="001E329F">
        <w:rPr>
          <w:rFonts w:ascii="Verdana" w:hAnsi="Verdana"/>
          <w:color w:val="000000"/>
          <w:sz w:val="20"/>
          <w:lang w:val="ru-RU"/>
        </w:rPr>
        <w:t>— продолжал Тайк,</w:t>
      </w:r>
      <w:r w:rsidRPr="001E329F">
        <w:rPr>
          <w:rFonts w:ascii="Verdana" w:hAnsi="Verdana"/>
          <w:color w:val="000000"/>
          <w:sz w:val="20"/>
        </w:rPr>
        <w:t> </w:t>
      </w:r>
      <w:r w:rsidRPr="001E329F">
        <w:rPr>
          <w:rFonts w:ascii="Verdana" w:hAnsi="Verdana"/>
          <w:color w:val="000000"/>
          <w:sz w:val="20"/>
          <w:lang w:val="ru-RU"/>
        </w:rPr>
        <w:t>— разве он не</w:t>
      </w:r>
      <w:r w:rsidRPr="001E329F">
        <w:rPr>
          <w:rFonts w:ascii="Verdana" w:hAnsi="Verdana"/>
          <w:color w:val="000000"/>
          <w:sz w:val="20"/>
        </w:rPr>
        <w:t> </w:t>
      </w:r>
      <w:r w:rsidRPr="001E329F">
        <w:rPr>
          <w:rFonts w:ascii="Verdana" w:hAnsi="Verdana"/>
          <w:color w:val="000000"/>
          <w:sz w:val="20"/>
          <w:lang w:val="ru-RU"/>
        </w:rPr>
        <w:t>привратник?</w:t>
      </w:r>
    </w:p>
    <w:p w14:paraId="1CDD7A0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человек,</w:t>
      </w:r>
      <w:r w:rsidRPr="001E329F">
        <w:rPr>
          <w:rFonts w:ascii="Verdana" w:hAnsi="Verdana"/>
          <w:color w:val="000000"/>
          <w:sz w:val="20"/>
        </w:rPr>
        <w:t> </w:t>
      </w:r>
      <w:r w:rsidRPr="001E329F">
        <w:rPr>
          <w:rFonts w:ascii="Verdana" w:hAnsi="Verdana"/>
          <w:color w:val="000000"/>
          <w:sz w:val="20"/>
          <w:lang w:val="ru-RU"/>
        </w:rPr>
        <w:t>— произнес Норон, мрачно усмехнувшись.</w:t>
      </w:r>
      <w:r w:rsidRPr="001E329F">
        <w:rPr>
          <w:rFonts w:ascii="Verdana" w:hAnsi="Verdana"/>
          <w:color w:val="000000"/>
          <w:sz w:val="20"/>
        </w:rPr>
        <w:t> </w:t>
      </w:r>
      <w:r w:rsidRPr="001E329F">
        <w:rPr>
          <w:rFonts w:ascii="Verdana" w:hAnsi="Verdana"/>
          <w:color w:val="000000"/>
          <w:sz w:val="20"/>
          <w:lang w:val="ru-RU"/>
        </w:rPr>
        <w:t>— Впрочем, что за</w:t>
      </w:r>
      <w:r w:rsidRPr="001E329F">
        <w:rPr>
          <w:rFonts w:ascii="Verdana" w:hAnsi="Verdana"/>
          <w:color w:val="000000"/>
          <w:sz w:val="20"/>
        </w:rPr>
        <w:t> </w:t>
      </w:r>
      <w:r w:rsidRPr="001E329F">
        <w:rPr>
          <w:rFonts w:ascii="Verdana" w:hAnsi="Verdana"/>
          <w:color w:val="000000"/>
          <w:sz w:val="20"/>
          <w:lang w:val="ru-RU"/>
        </w:rPr>
        <w:t>вздор мы несем на</w:t>
      </w:r>
      <w:r w:rsidRPr="001E329F">
        <w:rPr>
          <w:rFonts w:ascii="Verdana" w:hAnsi="Verdana"/>
          <w:color w:val="000000"/>
          <w:sz w:val="20"/>
        </w:rPr>
        <w:t> </w:t>
      </w:r>
      <w:r w:rsidRPr="001E329F">
        <w:rPr>
          <w:rFonts w:ascii="Verdana" w:hAnsi="Verdana"/>
          <w:color w:val="000000"/>
          <w:sz w:val="20"/>
          <w:lang w:val="ru-RU"/>
        </w:rPr>
        <w:t>ночь глядя!</w:t>
      </w:r>
    </w:p>
    <w:p w14:paraId="779FFA2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Постойте! Ваше деланное веселье не</w:t>
      </w:r>
      <w:r w:rsidRPr="001E329F">
        <w:rPr>
          <w:rFonts w:ascii="Verdana" w:hAnsi="Verdana"/>
          <w:color w:val="000000"/>
          <w:sz w:val="20"/>
        </w:rPr>
        <w:t> </w:t>
      </w:r>
      <w:r w:rsidRPr="001E329F">
        <w:rPr>
          <w:rFonts w:ascii="Verdana" w:hAnsi="Verdana"/>
          <w:color w:val="000000"/>
          <w:sz w:val="20"/>
          <w:lang w:val="ru-RU"/>
        </w:rPr>
        <w:t>обманет меня. Скажите мне правду. Сегодня от</w:t>
      </w:r>
      <w:r w:rsidRPr="001E329F">
        <w:rPr>
          <w:rFonts w:ascii="Verdana" w:hAnsi="Verdana"/>
          <w:color w:val="000000"/>
          <w:sz w:val="20"/>
        </w:rPr>
        <w:t> </w:t>
      </w:r>
      <w:r w:rsidRPr="001E329F">
        <w:rPr>
          <w:rFonts w:ascii="Verdana" w:hAnsi="Verdana"/>
          <w:color w:val="000000"/>
          <w:sz w:val="20"/>
          <w:lang w:val="ru-RU"/>
        </w:rPr>
        <w:t>одного из</w:t>
      </w:r>
      <w:r w:rsidRPr="001E329F">
        <w:rPr>
          <w:rFonts w:ascii="Verdana" w:hAnsi="Verdana"/>
          <w:color w:val="000000"/>
          <w:sz w:val="20"/>
        </w:rPr>
        <w:t> </w:t>
      </w:r>
      <w:r w:rsidRPr="001E329F">
        <w:rPr>
          <w:rFonts w:ascii="Verdana" w:hAnsi="Verdana"/>
          <w:color w:val="000000"/>
          <w:sz w:val="20"/>
          <w:lang w:val="ru-RU"/>
        </w:rPr>
        <w:t>местных жителей я услышал о</w:t>
      </w:r>
      <w:r w:rsidRPr="001E329F">
        <w:rPr>
          <w:rFonts w:ascii="Verdana" w:hAnsi="Verdana"/>
          <w:color w:val="000000"/>
          <w:sz w:val="20"/>
        </w:rPr>
        <w:t> </w:t>
      </w:r>
      <w:r w:rsidRPr="001E329F">
        <w:rPr>
          <w:rFonts w:ascii="Verdana" w:hAnsi="Verdana"/>
          <w:color w:val="000000"/>
          <w:sz w:val="20"/>
          <w:lang w:val="ru-RU"/>
        </w:rPr>
        <w:t>проклятии диавардов...</w:t>
      </w:r>
    </w:p>
    <w:p w14:paraId="4F4C4A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умолк, встретив пристальный взгляд старика. Тот некоторое время всматривался в</w:t>
      </w:r>
      <w:r w:rsidRPr="001E329F">
        <w:rPr>
          <w:rFonts w:ascii="Verdana" w:hAnsi="Verdana"/>
          <w:color w:val="000000"/>
          <w:sz w:val="20"/>
        </w:rPr>
        <w:t> </w:t>
      </w:r>
      <w:r w:rsidRPr="001E329F">
        <w:rPr>
          <w:rFonts w:ascii="Verdana" w:hAnsi="Verdana"/>
          <w:color w:val="000000"/>
          <w:sz w:val="20"/>
          <w:lang w:val="ru-RU"/>
        </w:rPr>
        <w:t>его лицо, а</w:t>
      </w:r>
      <w:r w:rsidRPr="001E329F">
        <w:rPr>
          <w:rFonts w:ascii="Verdana" w:hAnsi="Verdana"/>
          <w:color w:val="000000"/>
          <w:sz w:val="20"/>
        </w:rPr>
        <w:t> </w:t>
      </w:r>
      <w:r w:rsidRPr="001E329F">
        <w:rPr>
          <w:rFonts w:ascii="Verdana" w:hAnsi="Verdana"/>
          <w:color w:val="000000"/>
          <w:sz w:val="20"/>
          <w:lang w:val="ru-RU"/>
        </w:rPr>
        <w:t>затем медленно опустил голову.</w:t>
      </w:r>
    </w:p>
    <w:p w14:paraId="3CDFD51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Злая сила преследует мой народ, отнимая у</w:t>
      </w:r>
      <w:r w:rsidRPr="001E329F">
        <w:rPr>
          <w:rFonts w:ascii="Verdana" w:hAnsi="Verdana"/>
          <w:color w:val="000000"/>
          <w:sz w:val="20"/>
        </w:rPr>
        <w:t> </w:t>
      </w:r>
      <w:r w:rsidRPr="001E329F">
        <w:rPr>
          <w:rFonts w:ascii="Verdana" w:hAnsi="Verdana"/>
          <w:color w:val="000000"/>
          <w:sz w:val="20"/>
          <w:lang w:val="ru-RU"/>
        </w:rPr>
        <w:t>нас, одного за</w:t>
      </w:r>
      <w:r w:rsidRPr="001E329F">
        <w:rPr>
          <w:rFonts w:ascii="Verdana" w:hAnsi="Verdana"/>
          <w:color w:val="000000"/>
          <w:sz w:val="20"/>
        </w:rPr>
        <w:t> </w:t>
      </w:r>
      <w:r w:rsidRPr="001E329F">
        <w:rPr>
          <w:rFonts w:ascii="Verdana" w:hAnsi="Verdana"/>
          <w:color w:val="000000"/>
          <w:sz w:val="20"/>
          <w:lang w:val="ru-RU"/>
        </w:rPr>
        <w:t>другим, стариков и</w:t>
      </w:r>
      <w:r w:rsidRPr="001E329F">
        <w:rPr>
          <w:rFonts w:ascii="Verdana" w:hAnsi="Verdana"/>
          <w:color w:val="000000"/>
          <w:sz w:val="20"/>
        </w:rPr>
        <w:t> </w:t>
      </w:r>
      <w:r w:rsidRPr="001E329F">
        <w:rPr>
          <w:rFonts w:ascii="Verdana" w:hAnsi="Verdana"/>
          <w:color w:val="000000"/>
          <w:sz w:val="20"/>
          <w:lang w:val="ru-RU"/>
        </w:rPr>
        <w:t>молодых. Иногда ее посланец является в</w:t>
      </w:r>
      <w:r w:rsidRPr="001E329F">
        <w:rPr>
          <w:rFonts w:ascii="Verdana" w:hAnsi="Verdana"/>
          <w:color w:val="000000"/>
          <w:sz w:val="20"/>
        </w:rPr>
        <w:t> </w:t>
      </w:r>
      <w:r w:rsidRPr="001E329F">
        <w:rPr>
          <w:rFonts w:ascii="Verdana" w:hAnsi="Verdana"/>
          <w:color w:val="000000"/>
          <w:sz w:val="20"/>
          <w:lang w:val="ru-RU"/>
        </w:rPr>
        <w:t>человеческом облике, иногда</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образе кошмарного исчадия, способного нагнать страху даже на</w:t>
      </w:r>
      <w:r w:rsidRPr="001E329F">
        <w:rPr>
          <w:rFonts w:ascii="Verdana" w:hAnsi="Verdana"/>
          <w:color w:val="000000"/>
          <w:sz w:val="20"/>
        </w:rPr>
        <w:t> </w:t>
      </w:r>
      <w:r w:rsidRPr="001E329F">
        <w:rPr>
          <w:rFonts w:ascii="Verdana" w:hAnsi="Verdana"/>
          <w:color w:val="000000"/>
          <w:sz w:val="20"/>
          <w:lang w:val="ru-RU"/>
        </w:rPr>
        <w:t>чудовищных обитателей окрестных пещер.</w:t>
      </w:r>
    </w:p>
    <w:p w14:paraId="71FE11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Сегодня утром я видел крылана, парящего над долиной. Это верный признак. Впрочем, безошибочный инстинкт всегда заранее предупреждает жертву о</w:t>
      </w:r>
      <w:r w:rsidRPr="001E329F">
        <w:rPr>
          <w:rFonts w:ascii="Verdana" w:hAnsi="Verdana"/>
          <w:color w:val="000000"/>
          <w:sz w:val="20"/>
        </w:rPr>
        <w:t> </w:t>
      </w:r>
      <w:r w:rsidRPr="001E329F">
        <w:rPr>
          <w:rFonts w:ascii="Verdana" w:hAnsi="Verdana"/>
          <w:color w:val="000000"/>
          <w:sz w:val="20"/>
          <w:lang w:val="ru-RU"/>
        </w:rPr>
        <w:t>приближении одной из</w:t>
      </w:r>
      <w:r w:rsidRPr="001E329F">
        <w:rPr>
          <w:rFonts w:ascii="Verdana" w:hAnsi="Verdana"/>
          <w:color w:val="000000"/>
          <w:sz w:val="20"/>
        </w:rPr>
        <w:t> </w:t>
      </w:r>
      <w:r w:rsidRPr="001E329F">
        <w:rPr>
          <w:rFonts w:ascii="Verdana" w:hAnsi="Verdana"/>
          <w:color w:val="000000"/>
          <w:sz w:val="20"/>
          <w:lang w:val="ru-RU"/>
        </w:rPr>
        <w:t>тварей, посланных Колдуном</w:t>
      </w:r>
      <w:r w:rsidRPr="001E329F">
        <w:rPr>
          <w:rFonts w:ascii="Verdana" w:hAnsi="Verdana"/>
          <w:color w:val="000000"/>
          <w:sz w:val="20"/>
        </w:rPr>
        <w:t> </w:t>
      </w:r>
      <w:r w:rsidRPr="001E329F">
        <w:rPr>
          <w:rFonts w:ascii="Verdana" w:hAnsi="Verdana"/>
          <w:color w:val="000000"/>
          <w:sz w:val="20"/>
          <w:lang w:val="ru-RU"/>
        </w:rPr>
        <w:t>— такое имя дали мы нашему неведомому врагу, чтобы хоть как-то его называть. Теперь я могу сказать определенно: этой ночью наступает моя очередь отправиться в</w:t>
      </w:r>
      <w:r w:rsidRPr="001E329F">
        <w:rPr>
          <w:rFonts w:ascii="Verdana" w:hAnsi="Verdana"/>
          <w:color w:val="000000"/>
          <w:sz w:val="20"/>
        </w:rPr>
        <w:t> </w:t>
      </w:r>
      <w:r w:rsidRPr="001E329F">
        <w:rPr>
          <w:rFonts w:ascii="Verdana" w:hAnsi="Verdana"/>
          <w:color w:val="000000"/>
          <w:sz w:val="20"/>
          <w:lang w:val="ru-RU"/>
        </w:rPr>
        <w:t>его пекло.</w:t>
      </w:r>
    </w:p>
    <w:p w14:paraId="3B0054E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разве нельзя...</w:t>
      </w:r>
      <w:r w:rsidRPr="001E329F">
        <w:rPr>
          <w:rFonts w:ascii="Verdana" w:hAnsi="Verdana"/>
          <w:color w:val="000000"/>
          <w:sz w:val="20"/>
        </w:rPr>
        <w:t> </w:t>
      </w:r>
      <w:r w:rsidRPr="001E329F">
        <w:rPr>
          <w:rFonts w:ascii="Verdana" w:hAnsi="Verdana"/>
          <w:color w:val="000000"/>
          <w:sz w:val="20"/>
          <w:lang w:val="ru-RU"/>
        </w:rPr>
        <w:t>— хотел было возразить Тайк. Норон не</w:t>
      </w:r>
      <w:r w:rsidRPr="001E329F">
        <w:rPr>
          <w:rFonts w:ascii="Verdana" w:hAnsi="Verdana"/>
          <w:color w:val="000000"/>
          <w:sz w:val="20"/>
        </w:rPr>
        <w:t> </w:t>
      </w:r>
      <w:r w:rsidRPr="001E329F">
        <w:rPr>
          <w:rFonts w:ascii="Verdana" w:hAnsi="Verdana"/>
          <w:color w:val="000000"/>
          <w:sz w:val="20"/>
          <w:lang w:val="ru-RU"/>
        </w:rPr>
        <w:t>дал ему сказать.</w:t>
      </w:r>
    </w:p>
    <w:p w14:paraId="16C6FBD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Замолчите! Я знаю, что вы сейчас предложите. Еще ни разу посторонняя помощь не</w:t>
      </w:r>
      <w:r w:rsidRPr="001E329F">
        <w:rPr>
          <w:rFonts w:ascii="Verdana" w:hAnsi="Verdana"/>
          <w:color w:val="000000"/>
          <w:sz w:val="20"/>
        </w:rPr>
        <w:t> </w:t>
      </w:r>
      <w:r w:rsidRPr="001E329F">
        <w:rPr>
          <w:rFonts w:ascii="Verdana" w:hAnsi="Verdana"/>
          <w:color w:val="000000"/>
          <w:sz w:val="20"/>
          <w:lang w:val="ru-RU"/>
        </w:rPr>
        <w:t>спасла намеченную Колдуном жертву! Чем больше людей пытаются защитить обреченного, тем ужаснее бывает его конец. Сила Колдуна беспредельна, никакими армиями его не</w:t>
      </w:r>
      <w:r w:rsidRPr="001E329F">
        <w:rPr>
          <w:rFonts w:ascii="Verdana" w:hAnsi="Verdana"/>
          <w:color w:val="000000"/>
          <w:sz w:val="20"/>
        </w:rPr>
        <w:t> </w:t>
      </w:r>
      <w:r w:rsidRPr="001E329F">
        <w:rPr>
          <w:rFonts w:ascii="Verdana" w:hAnsi="Verdana"/>
          <w:color w:val="000000"/>
          <w:sz w:val="20"/>
          <w:lang w:val="ru-RU"/>
        </w:rPr>
        <w:t>одолеть. Потому-то я и</w:t>
      </w:r>
      <w:r w:rsidRPr="001E329F">
        <w:rPr>
          <w:rFonts w:ascii="Verdana" w:hAnsi="Verdana"/>
          <w:color w:val="000000"/>
          <w:sz w:val="20"/>
        </w:rPr>
        <w:t> </w:t>
      </w:r>
      <w:r w:rsidRPr="001E329F">
        <w:rPr>
          <w:rFonts w:ascii="Verdana" w:hAnsi="Verdana"/>
          <w:color w:val="000000"/>
          <w:sz w:val="20"/>
          <w:lang w:val="ru-RU"/>
        </w:rPr>
        <w:t>отказался от</w:t>
      </w:r>
      <w:r w:rsidRPr="001E329F">
        <w:rPr>
          <w:rFonts w:ascii="Verdana" w:hAnsi="Verdana"/>
          <w:color w:val="000000"/>
          <w:sz w:val="20"/>
        </w:rPr>
        <w:t> </w:t>
      </w:r>
      <w:r w:rsidRPr="001E329F">
        <w:rPr>
          <w:rFonts w:ascii="Verdana" w:hAnsi="Verdana"/>
          <w:color w:val="000000"/>
          <w:sz w:val="20"/>
          <w:lang w:val="ru-RU"/>
        </w:rPr>
        <w:t>помощи соплеменников, потому-то я прошу и</w:t>
      </w:r>
      <w:r w:rsidRPr="001E329F">
        <w:rPr>
          <w:rFonts w:ascii="Verdana" w:hAnsi="Verdana"/>
          <w:color w:val="000000"/>
          <w:sz w:val="20"/>
        </w:rPr>
        <w:t> </w:t>
      </w:r>
      <w:r w:rsidRPr="001E329F">
        <w:rPr>
          <w:rFonts w:ascii="Verdana" w:hAnsi="Verdana"/>
          <w:color w:val="000000"/>
          <w:sz w:val="20"/>
          <w:lang w:val="ru-RU"/>
        </w:rPr>
        <w:t>вас, моего гостя, вступающего во</w:t>
      </w:r>
      <w:r w:rsidRPr="001E329F">
        <w:rPr>
          <w:rFonts w:ascii="Verdana" w:hAnsi="Verdana"/>
          <w:color w:val="000000"/>
          <w:sz w:val="20"/>
        </w:rPr>
        <w:t> </w:t>
      </w:r>
      <w:r w:rsidRPr="001E329F">
        <w:rPr>
          <w:rFonts w:ascii="Verdana" w:hAnsi="Verdana"/>
          <w:color w:val="000000"/>
          <w:sz w:val="20"/>
          <w:lang w:val="ru-RU"/>
        </w:rPr>
        <w:t>владение этим домом: не</w:t>
      </w:r>
      <w:r w:rsidRPr="001E329F">
        <w:rPr>
          <w:rFonts w:ascii="Verdana" w:hAnsi="Verdana"/>
          <w:color w:val="000000"/>
          <w:sz w:val="20"/>
        </w:rPr>
        <w:t> </w:t>
      </w:r>
      <w:r w:rsidRPr="001E329F">
        <w:rPr>
          <w:rFonts w:ascii="Verdana" w:hAnsi="Verdana"/>
          <w:color w:val="000000"/>
          <w:sz w:val="20"/>
          <w:lang w:val="ru-RU"/>
        </w:rPr>
        <w:t>мешайте мне встретиться с</w:t>
      </w:r>
      <w:r w:rsidRPr="001E329F">
        <w:rPr>
          <w:rFonts w:ascii="Verdana" w:hAnsi="Verdana"/>
          <w:color w:val="000000"/>
          <w:sz w:val="20"/>
        </w:rPr>
        <w:t> </w:t>
      </w:r>
      <w:r w:rsidRPr="001E329F">
        <w:rPr>
          <w:rFonts w:ascii="Verdana" w:hAnsi="Verdana"/>
          <w:color w:val="000000"/>
          <w:sz w:val="20"/>
          <w:lang w:val="ru-RU"/>
        </w:rPr>
        <w:t>черным человеком один на</w:t>
      </w:r>
      <w:r w:rsidRPr="001E329F">
        <w:rPr>
          <w:rFonts w:ascii="Verdana" w:hAnsi="Verdana"/>
          <w:color w:val="000000"/>
          <w:sz w:val="20"/>
        </w:rPr>
        <w:t> </w:t>
      </w:r>
      <w:r w:rsidRPr="001E329F">
        <w:rPr>
          <w:rFonts w:ascii="Verdana" w:hAnsi="Verdana"/>
          <w:color w:val="000000"/>
          <w:sz w:val="20"/>
          <w:lang w:val="ru-RU"/>
        </w:rPr>
        <w:t>один. Кто знает...</w:t>
      </w:r>
    </w:p>
    <w:p w14:paraId="6AB919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Старик замолчал глядя на</w:t>
      </w:r>
      <w:r w:rsidRPr="001E329F">
        <w:rPr>
          <w:rFonts w:ascii="Verdana" w:hAnsi="Verdana"/>
          <w:color w:val="000000"/>
          <w:sz w:val="20"/>
        </w:rPr>
        <w:t> </w:t>
      </w:r>
      <w:r w:rsidRPr="001E329F">
        <w:rPr>
          <w:rFonts w:ascii="Verdana" w:hAnsi="Verdana"/>
          <w:color w:val="000000"/>
          <w:sz w:val="20"/>
          <w:lang w:val="ru-RU"/>
        </w:rPr>
        <w:t>пламя свечи.</w:t>
      </w:r>
    </w:p>
    <w:p w14:paraId="5A05407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w:t>
      </w:r>
      <w:r w:rsidRPr="001E329F">
        <w:rPr>
          <w:rFonts w:ascii="Verdana" w:hAnsi="Verdana"/>
          <w:color w:val="000000"/>
          <w:sz w:val="20"/>
        </w:rPr>
        <w:t> </w:t>
      </w:r>
      <w:r w:rsidRPr="001E329F">
        <w:rPr>
          <w:rFonts w:ascii="Verdana" w:hAnsi="Verdana"/>
          <w:color w:val="000000"/>
          <w:sz w:val="20"/>
          <w:lang w:val="ru-RU"/>
        </w:rPr>
        <w:t>всем доме было тихо, как в</w:t>
      </w:r>
      <w:r w:rsidRPr="001E329F">
        <w:rPr>
          <w:rFonts w:ascii="Verdana" w:hAnsi="Verdana"/>
          <w:color w:val="000000"/>
          <w:sz w:val="20"/>
        </w:rPr>
        <w:t> </w:t>
      </w:r>
      <w:r w:rsidRPr="001E329F">
        <w:rPr>
          <w:rFonts w:ascii="Verdana" w:hAnsi="Verdana"/>
          <w:color w:val="000000"/>
          <w:sz w:val="20"/>
          <w:lang w:val="ru-RU"/>
        </w:rPr>
        <w:t>могиле, но</w:t>
      </w:r>
      <w:r w:rsidRPr="001E329F">
        <w:rPr>
          <w:rFonts w:ascii="Verdana" w:hAnsi="Verdana"/>
          <w:color w:val="000000"/>
          <w:sz w:val="20"/>
        </w:rPr>
        <w:t> </w:t>
      </w:r>
      <w:r w:rsidRPr="001E329F">
        <w:rPr>
          <w:rFonts w:ascii="Verdana" w:hAnsi="Verdana"/>
          <w:color w:val="000000"/>
          <w:sz w:val="20"/>
          <w:lang w:val="ru-RU"/>
        </w:rPr>
        <w:t>Тайк невольно вслушивался в</w:t>
      </w:r>
      <w:r w:rsidRPr="001E329F">
        <w:rPr>
          <w:rFonts w:ascii="Verdana" w:hAnsi="Verdana"/>
          <w:color w:val="000000"/>
          <w:sz w:val="20"/>
        </w:rPr>
        <w:t> </w:t>
      </w:r>
      <w:r w:rsidRPr="001E329F">
        <w:rPr>
          <w:rFonts w:ascii="Verdana" w:hAnsi="Verdana"/>
          <w:color w:val="000000"/>
          <w:sz w:val="20"/>
          <w:lang w:val="ru-RU"/>
        </w:rPr>
        <w:t>эту тишину, и</w:t>
      </w:r>
      <w:r w:rsidRPr="001E329F">
        <w:rPr>
          <w:rFonts w:ascii="Verdana" w:hAnsi="Verdana"/>
          <w:color w:val="000000"/>
          <w:sz w:val="20"/>
        </w:rPr>
        <w:t> </w:t>
      </w:r>
      <w:r w:rsidRPr="001E329F">
        <w:rPr>
          <w:rFonts w:ascii="Verdana" w:hAnsi="Verdana"/>
          <w:color w:val="000000"/>
          <w:sz w:val="20"/>
          <w:lang w:val="ru-RU"/>
        </w:rPr>
        <w:t>иногда ему начинал чудиться отзвук шагов. Неужели все рассказанное Нороном</w:t>
      </w:r>
      <w:r w:rsidRPr="001E329F">
        <w:rPr>
          <w:rFonts w:ascii="Verdana" w:hAnsi="Verdana"/>
          <w:color w:val="000000"/>
          <w:sz w:val="20"/>
        </w:rPr>
        <w:t> </w:t>
      </w:r>
      <w:r w:rsidRPr="001E329F">
        <w:rPr>
          <w:rFonts w:ascii="Verdana" w:hAnsi="Verdana"/>
          <w:color w:val="000000"/>
          <w:sz w:val="20"/>
          <w:lang w:val="ru-RU"/>
        </w:rPr>
        <w:t>— правда? Неужели где-то поблизости действительно бродит убийца, чудовище в</w:t>
      </w:r>
      <w:r w:rsidRPr="001E329F">
        <w:rPr>
          <w:rFonts w:ascii="Verdana" w:hAnsi="Verdana"/>
          <w:color w:val="000000"/>
          <w:sz w:val="20"/>
        </w:rPr>
        <w:t> </w:t>
      </w:r>
      <w:r w:rsidRPr="001E329F">
        <w:rPr>
          <w:rFonts w:ascii="Verdana" w:hAnsi="Verdana"/>
          <w:color w:val="000000"/>
          <w:sz w:val="20"/>
          <w:lang w:val="ru-RU"/>
        </w:rPr>
        <w:t>образе человека?</w:t>
      </w:r>
    </w:p>
    <w:p w14:paraId="16878B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Наступает ночь,</w:t>
      </w:r>
      <w:r w:rsidRPr="001E329F">
        <w:rPr>
          <w:rFonts w:ascii="Verdana" w:hAnsi="Verdana"/>
          <w:color w:val="000000"/>
          <w:sz w:val="20"/>
        </w:rPr>
        <w:t> </w:t>
      </w:r>
      <w:r w:rsidRPr="001E329F">
        <w:rPr>
          <w:rFonts w:ascii="Verdana" w:hAnsi="Verdana"/>
          <w:color w:val="000000"/>
          <w:sz w:val="20"/>
          <w:lang w:val="ru-RU"/>
        </w:rPr>
        <w:t>— произнес Норон,</w:t>
      </w:r>
      <w:r w:rsidRPr="001E329F">
        <w:rPr>
          <w:rFonts w:ascii="Verdana" w:hAnsi="Verdana"/>
          <w:color w:val="000000"/>
          <w:sz w:val="20"/>
        </w:rPr>
        <w:t> </w:t>
      </w:r>
      <w:r w:rsidRPr="001E329F">
        <w:rPr>
          <w:rFonts w:ascii="Verdana" w:hAnsi="Verdana"/>
          <w:color w:val="000000"/>
          <w:sz w:val="20"/>
          <w:lang w:val="ru-RU"/>
        </w:rPr>
        <w:t>— это его час. Разойдемся</w:t>
      </w:r>
      <w:r w:rsidRPr="001E329F">
        <w:rPr>
          <w:rFonts w:ascii="Verdana" w:hAnsi="Verdana"/>
          <w:color w:val="000000"/>
          <w:sz w:val="20"/>
        </w:rPr>
        <w:t> </w:t>
      </w:r>
      <w:r w:rsidRPr="001E329F">
        <w:rPr>
          <w:rFonts w:ascii="Verdana" w:hAnsi="Verdana"/>
          <w:color w:val="000000"/>
          <w:sz w:val="20"/>
          <w:lang w:val="ru-RU"/>
        </w:rPr>
        <w:t>же по</w:t>
      </w:r>
      <w:r w:rsidRPr="001E329F">
        <w:rPr>
          <w:rFonts w:ascii="Verdana" w:hAnsi="Verdana"/>
          <w:color w:val="000000"/>
          <w:sz w:val="20"/>
        </w:rPr>
        <w:t> </w:t>
      </w:r>
      <w:r w:rsidRPr="001E329F">
        <w:rPr>
          <w:rFonts w:ascii="Verdana" w:hAnsi="Verdana"/>
          <w:color w:val="000000"/>
          <w:sz w:val="20"/>
          <w:lang w:val="ru-RU"/>
        </w:rPr>
        <w:t>своим комнатам и</w:t>
      </w:r>
      <w:r w:rsidRPr="001E329F">
        <w:rPr>
          <w:rFonts w:ascii="Verdana" w:hAnsi="Verdana"/>
          <w:color w:val="000000"/>
          <w:sz w:val="20"/>
        </w:rPr>
        <w:t> </w:t>
      </w:r>
      <w:r w:rsidRPr="001E329F">
        <w:rPr>
          <w:rFonts w:ascii="Verdana" w:hAnsi="Verdana"/>
          <w:color w:val="000000"/>
          <w:sz w:val="20"/>
          <w:lang w:val="ru-RU"/>
        </w:rPr>
        <w:t>вверим свою судьбу тому, кто вправе ею распоряжаться. Обещайте мне ничего не</w:t>
      </w:r>
      <w:r w:rsidRPr="001E329F">
        <w:rPr>
          <w:rFonts w:ascii="Verdana" w:hAnsi="Verdana"/>
          <w:color w:val="000000"/>
          <w:sz w:val="20"/>
        </w:rPr>
        <w:t> </w:t>
      </w:r>
      <w:r w:rsidRPr="001E329F">
        <w:rPr>
          <w:rFonts w:ascii="Verdana" w:hAnsi="Verdana"/>
          <w:color w:val="000000"/>
          <w:sz w:val="20"/>
          <w:lang w:val="ru-RU"/>
        </w:rPr>
        <w:t>предпринимать. Надеюсь, теперь, когда вам стало все известно, вы не</w:t>
      </w:r>
      <w:r w:rsidRPr="001E329F">
        <w:rPr>
          <w:rFonts w:ascii="Verdana" w:hAnsi="Verdana"/>
          <w:color w:val="000000"/>
          <w:sz w:val="20"/>
        </w:rPr>
        <w:t> </w:t>
      </w:r>
      <w:r w:rsidRPr="001E329F">
        <w:rPr>
          <w:rFonts w:ascii="Verdana" w:hAnsi="Verdana"/>
          <w:color w:val="000000"/>
          <w:sz w:val="20"/>
          <w:lang w:val="ru-RU"/>
        </w:rPr>
        <w:t>помешаете мне воспользоваться своим последним шансом.</w:t>
      </w:r>
    </w:p>
    <w:p w14:paraId="68FD694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Тайку ничего не</w:t>
      </w:r>
      <w:r w:rsidRPr="001E329F">
        <w:rPr>
          <w:rFonts w:ascii="Verdana" w:hAnsi="Verdana"/>
          <w:color w:val="000000"/>
          <w:sz w:val="20"/>
        </w:rPr>
        <w:t> </w:t>
      </w:r>
      <w:r w:rsidRPr="001E329F">
        <w:rPr>
          <w:rFonts w:ascii="Verdana" w:hAnsi="Verdana"/>
          <w:color w:val="000000"/>
          <w:sz w:val="20"/>
          <w:lang w:val="ru-RU"/>
        </w:rPr>
        <w:t>оставалось делать, он дал обещание. В</w:t>
      </w:r>
      <w:r w:rsidRPr="001E329F">
        <w:rPr>
          <w:rFonts w:ascii="Verdana" w:hAnsi="Verdana"/>
          <w:color w:val="000000"/>
          <w:sz w:val="20"/>
        </w:rPr>
        <w:t> </w:t>
      </w:r>
      <w:r w:rsidRPr="001E329F">
        <w:rPr>
          <w:rFonts w:ascii="Verdana" w:hAnsi="Verdana"/>
          <w:color w:val="000000"/>
          <w:sz w:val="20"/>
          <w:lang w:val="ru-RU"/>
        </w:rPr>
        <w:t>ответ Норон молча пожал ему руку, небрежно прихватил под мышку свой меч и</w:t>
      </w:r>
      <w:r w:rsidRPr="001E329F">
        <w:rPr>
          <w:rFonts w:ascii="Verdana" w:hAnsi="Verdana"/>
          <w:color w:val="000000"/>
          <w:sz w:val="20"/>
        </w:rPr>
        <w:t> </w:t>
      </w:r>
      <w:r w:rsidRPr="001E329F">
        <w:rPr>
          <w:rFonts w:ascii="Verdana" w:hAnsi="Verdana"/>
          <w:color w:val="000000"/>
          <w:sz w:val="20"/>
          <w:lang w:val="ru-RU"/>
        </w:rPr>
        <w:t>гордой поступью удалился из</w:t>
      </w:r>
      <w:r w:rsidRPr="001E329F">
        <w:rPr>
          <w:rFonts w:ascii="Verdana" w:hAnsi="Verdana"/>
          <w:color w:val="000000"/>
          <w:sz w:val="20"/>
        </w:rPr>
        <w:t> </w:t>
      </w:r>
      <w:r w:rsidRPr="001E329F">
        <w:rPr>
          <w:rFonts w:ascii="Verdana" w:hAnsi="Verdana"/>
          <w:color w:val="000000"/>
          <w:sz w:val="20"/>
          <w:lang w:val="ru-RU"/>
        </w:rPr>
        <w:t>зала.</w:t>
      </w:r>
    </w:p>
    <w:p w14:paraId="5CBDCDD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вернулся к</w:t>
      </w:r>
      <w:r w:rsidRPr="001E329F">
        <w:rPr>
          <w:rFonts w:ascii="Verdana" w:hAnsi="Verdana"/>
          <w:color w:val="000000"/>
          <w:sz w:val="20"/>
        </w:rPr>
        <w:t> </w:t>
      </w:r>
      <w:r w:rsidRPr="001E329F">
        <w:rPr>
          <w:rFonts w:ascii="Verdana" w:hAnsi="Verdana"/>
          <w:color w:val="000000"/>
          <w:sz w:val="20"/>
          <w:lang w:val="ru-RU"/>
        </w:rPr>
        <w:t>себе. В</w:t>
      </w:r>
      <w:r w:rsidRPr="001E329F">
        <w:rPr>
          <w:rFonts w:ascii="Verdana" w:hAnsi="Verdana"/>
          <w:color w:val="000000"/>
          <w:sz w:val="20"/>
        </w:rPr>
        <w:t> </w:t>
      </w:r>
      <w:r w:rsidRPr="001E329F">
        <w:rPr>
          <w:rFonts w:ascii="Verdana" w:hAnsi="Verdana"/>
          <w:color w:val="000000"/>
          <w:sz w:val="20"/>
          <w:lang w:val="ru-RU"/>
        </w:rPr>
        <w:t>одной из</w:t>
      </w:r>
      <w:r w:rsidRPr="001E329F">
        <w:rPr>
          <w:rFonts w:ascii="Verdana" w:hAnsi="Verdana"/>
          <w:color w:val="000000"/>
          <w:sz w:val="20"/>
        </w:rPr>
        <w:t> </w:t>
      </w:r>
      <w:r w:rsidRPr="001E329F">
        <w:rPr>
          <w:rFonts w:ascii="Verdana" w:hAnsi="Verdana"/>
          <w:color w:val="000000"/>
          <w:sz w:val="20"/>
          <w:lang w:val="ru-RU"/>
        </w:rPr>
        <w:t>отведенных ему комнат стояла огромная кровать с</w:t>
      </w:r>
      <w:r w:rsidRPr="001E329F">
        <w:rPr>
          <w:rFonts w:ascii="Verdana" w:hAnsi="Verdana"/>
          <w:color w:val="000000"/>
          <w:sz w:val="20"/>
        </w:rPr>
        <w:t> </w:t>
      </w:r>
      <w:r w:rsidRPr="001E329F">
        <w:rPr>
          <w:rFonts w:ascii="Verdana" w:hAnsi="Verdana"/>
          <w:color w:val="000000"/>
          <w:sz w:val="20"/>
          <w:lang w:val="ru-RU"/>
        </w:rPr>
        <w:t>приставной лесенкой, ведущей к</w:t>
      </w:r>
      <w:r w:rsidRPr="001E329F">
        <w:rPr>
          <w:rFonts w:ascii="Verdana" w:hAnsi="Verdana"/>
          <w:color w:val="000000"/>
          <w:sz w:val="20"/>
        </w:rPr>
        <w:t> </w:t>
      </w:r>
      <w:r w:rsidRPr="001E329F">
        <w:rPr>
          <w:rFonts w:ascii="Verdana" w:hAnsi="Verdana"/>
          <w:color w:val="000000"/>
          <w:sz w:val="20"/>
          <w:lang w:val="ru-RU"/>
        </w:rPr>
        <w:t>вершине горы, сложенной из</w:t>
      </w:r>
      <w:r w:rsidRPr="001E329F">
        <w:rPr>
          <w:rFonts w:ascii="Verdana" w:hAnsi="Verdana"/>
          <w:color w:val="000000"/>
          <w:sz w:val="20"/>
        </w:rPr>
        <w:t> </w:t>
      </w:r>
      <w:r w:rsidRPr="001E329F">
        <w:rPr>
          <w:rFonts w:ascii="Verdana" w:hAnsi="Verdana"/>
          <w:color w:val="000000"/>
          <w:sz w:val="20"/>
          <w:lang w:val="ru-RU"/>
        </w:rPr>
        <w:t>перин и</w:t>
      </w:r>
      <w:r w:rsidRPr="001E329F">
        <w:rPr>
          <w:rFonts w:ascii="Verdana" w:hAnsi="Verdana"/>
          <w:color w:val="000000"/>
          <w:sz w:val="20"/>
        </w:rPr>
        <w:t> </w:t>
      </w:r>
      <w:r w:rsidRPr="001E329F">
        <w:rPr>
          <w:rFonts w:ascii="Verdana" w:hAnsi="Verdana"/>
          <w:color w:val="000000"/>
          <w:sz w:val="20"/>
          <w:lang w:val="ru-RU"/>
        </w:rPr>
        <w:t>пуховиков. Однако, несмотря на</w:t>
      </w:r>
      <w:r w:rsidRPr="001E329F">
        <w:rPr>
          <w:rFonts w:ascii="Verdana" w:hAnsi="Verdana"/>
          <w:color w:val="000000"/>
          <w:sz w:val="20"/>
        </w:rPr>
        <w:t> </w:t>
      </w:r>
      <w:r w:rsidRPr="001E329F">
        <w:rPr>
          <w:rFonts w:ascii="Verdana" w:hAnsi="Verdana"/>
          <w:color w:val="000000"/>
          <w:sz w:val="20"/>
          <w:lang w:val="ru-RU"/>
        </w:rPr>
        <w:t>усталость, накопившуюся за</w:t>
      </w:r>
      <w:r w:rsidRPr="001E329F">
        <w:rPr>
          <w:rFonts w:ascii="Verdana" w:hAnsi="Verdana"/>
          <w:color w:val="000000"/>
          <w:sz w:val="20"/>
        </w:rPr>
        <w:t> </w:t>
      </w:r>
      <w:r w:rsidRPr="001E329F">
        <w:rPr>
          <w:rFonts w:ascii="Verdana" w:hAnsi="Verdana"/>
          <w:color w:val="000000"/>
          <w:sz w:val="20"/>
          <w:lang w:val="ru-RU"/>
        </w:rPr>
        <w:t>дни похода, несмотря на</w:t>
      </w:r>
      <w:r w:rsidRPr="001E329F">
        <w:rPr>
          <w:rFonts w:ascii="Verdana" w:hAnsi="Verdana"/>
          <w:color w:val="000000"/>
          <w:sz w:val="20"/>
        </w:rPr>
        <w:t> </w:t>
      </w:r>
      <w:r w:rsidRPr="001E329F">
        <w:rPr>
          <w:rFonts w:ascii="Verdana" w:hAnsi="Verdana"/>
          <w:color w:val="000000"/>
          <w:sz w:val="20"/>
          <w:lang w:val="ru-RU"/>
        </w:rPr>
        <w:t>ночи, проведенные в</w:t>
      </w:r>
      <w:r w:rsidRPr="001E329F">
        <w:rPr>
          <w:rFonts w:ascii="Verdana" w:hAnsi="Verdana"/>
          <w:color w:val="000000"/>
          <w:sz w:val="20"/>
        </w:rPr>
        <w:t> </w:t>
      </w:r>
      <w:r w:rsidRPr="001E329F">
        <w:rPr>
          <w:rFonts w:ascii="Verdana" w:hAnsi="Verdana"/>
          <w:color w:val="000000"/>
          <w:sz w:val="20"/>
          <w:lang w:val="ru-RU"/>
        </w:rPr>
        <w:t>пустыне, когда приходилось довольствоваться подстилкой из</w:t>
      </w:r>
      <w:r w:rsidRPr="001E329F">
        <w:rPr>
          <w:rFonts w:ascii="Verdana" w:hAnsi="Verdana"/>
          <w:color w:val="000000"/>
          <w:sz w:val="20"/>
        </w:rPr>
        <w:t> </w:t>
      </w:r>
      <w:r w:rsidRPr="001E329F">
        <w:rPr>
          <w:rFonts w:ascii="Verdana" w:hAnsi="Verdana"/>
          <w:color w:val="000000"/>
          <w:sz w:val="20"/>
          <w:lang w:val="ru-RU"/>
        </w:rPr>
        <w:t>грубой шерсти, брошенной прямо на</w:t>
      </w:r>
      <w:r w:rsidRPr="001E329F">
        <w:rPr>
          <w:rFonts w:ascii="Verdana" w:hAnsi="Verdana"/>
          <w:color w:val="000000"/>
          <w:sz w:val="20"/>
        </w:rPr>
        <w:t> </w:t>
      </w:r>
      <w:r w:rsidRPr="001E329F">
        <w:rPr>
          <w:rFonts w:ascii="Verdana" w:hAnsi="Verdana"/>
          <w:color w:val="000000"/>
          <w:sz w:val="20"/>
          <w:lang w:val="ru-RU"/>
        </w:rPr>
        <w:t>песок, Тайк не</w:t>
      </w:r>
      <w:r w:rsidRPr="001E329F">
        <w:rPr>
          <w:rFonts w:ascii="Verdana" w:hAnsi="Verdana"/>
          <w:color w:val="000000"/>
          <w:sz w:val="20"/>
        </w:rPr>
        <w:t> </w:t>
      </w:r>
      <w:r w:rsidRPr="001E329F">
        <w:rPr>
          <w:rFonts w:ascii="Verdana" w:hAnsi="Verdana"/>
          <w:color w:val="000000"/>
          <w:sz w:val="20"/>
          <w:lang w:val="ru-RU"/>
        </w:rPr>
        <w:t>смог</w:t>
      </w:r>
      <w:r w:rsidRPr="001E329F">
        <w:rPr>
          <w:rFonts w:ascii="Verdana" w:hAnsi="Verdana"/>
          <w:color w:val="000000"/>
          <w:sz w:val="20"/>
        </w:rPr>
        <w:t> </w:t>
      </w:r>
      <w:r w:rsidRPr="001E329F">
        <w:rPr>
          <w:rFonts w:ascii="Verdana" w:hAnsi="Verdana"/>
          <w:color w:val="000000"/>
          <w:sz w:val="20"/>
          <w:lang w:val="ru-RU"/>
        </w:rPr>
        <w:t>бы сейчас уснуть. События прошедшего дня не</w:t>
      </w:r>
      <w:r w:rsidRPr="001E329F">
        <w:rPr>
          <w:rFonts w:ascii="Verdana" w:hAnsi="Verdana"/>
          <w:color w:val="000000"/>
          <w:sz w:val="20"/>
        </w:rPr>
        <w:t> </w:t>
      </w:r>
      <w:r w:rsidRPr="001E329F">
        <w:rPr>
          <w:rFonts w:ascii="Verdana" w:hAnsi="Verdana"/>
          <w:color w:val="000000"/>
          <w:sz w:val="20"/>
          <w:lang w:val="ru-RU"/>
        </w:rPr>
        <w:t>давали ему покоя. Не</w:t>
      </w:r>
      <w:r w:rsidRPr="001E329F">
        <w:rPr>
          <w:rFonts w:ascii="Verdana" w:hAnsi="Verdana"/>
          <w:color w:val="000000"/>
          <w:sz w:val="20"/>
        </w:rPr>
        <w:t> </w:t>
      </w:r>
      <w:r w:rsidRPr="001E329F">
        <w:rPr>
          <w:rFonts w:ascii="Verdana" w:hAnsi="Verdana"/>
          <w:color w:val="000000"/>
          <w:sz w:val="20"/>
          <w:lang w:val="ru-RU"/>
        </w:rPr>
        <w:t>говоря уже о</w:t>
      </w:r>
      <w:r w:rsidRPr="001E329F">
        <w:rPr>
          <w:rFonts w:ascii="Verdana" w:hAnsi="Verdana"/>
          <w:color w:val="000000"/>
          <w:sz w:val="20"/>
        </w:rPr>
        <w:t> </w:t>
      </w:r>
      <w:r w:rsidRPr="001E329F">
        <w:rPr>
          <w:rFonts w:ascii="Verdana" w:hAnsi="Verdana"/>
          <w:color w:val="000000"/>
          <w:sz w:val="20"/>
          <w:lang w:val="ru-RU"/>
        </w:rPr>
        <w:t>мрачной тайне народа диавардов, в</w:t>
      </w:r>
      <w:r w:rsidRPr="001E329F">
        <w:rPr>
          <w:rFonts w:ascii="Verdana" w:hAnsi="Verdana"/>
          <w:color w:val="000000"/>
          <w:sz w:val="20"/>
        </w:rPr>
        <w:t> </w:t>
      </w:r>
      <w:r w:rsidRPr="001E329F">
        <w:rPr>
          <w:rFonts w:ascii="Verdana" w:hAnsi="Verdana"/>
          <w:color w:val="000000"/>
          <w:sz w:val="20"/>
          <w:lang w:val="ru-RU"/>
        </w:rPr>
        <w:t>которую ему поневоле пришлось проникнуть, город Паймак загадал Тхоорту немало и</w:t>
      </w:r>
      <w:r w:rsidRPr="001E329F">
        <w:rPr>
          <w:rFonts w:ascii="Verdana" w:hAnsi="Verdana"/>
          <w:color w:val="000000"/>
          <w:sz w:val="20"/>
        </w:rPr>
        <w:t> </w:t>
      </w:r>
      <w:r w:rsidRPr="001E329F">
        <w:rPr>
          <w:rFonts w:ascii="Verdana" w:hAnsi="Verdana"/>
          <w:color w:val="000000"/>
          <w:sz w:val="20"/>
          <w:lang w:val="ru-RU"/>
        </w:rPr>
        <w:t>других загадок.</w:t>
      </w:r>
    </w:p>
    <w:p w14:paraId="788DCE1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Отчего Норон упорно отказывался говорить с</w:t>
      </w:r>
      <w:r w:rsidRPr="001E329F">
        <w:rPr>
          <w:rFonts w:ascii="Verdana" w:hAnsi="Verdana"/>
          <w:color w:val="000000"/>
          <w:sz w:val="20"/>
        </w:rPr>
        <w:t> </w:t>
      </w:r>
      <w:r w:rsidRPr="001E329F">
        <w:rPr>
          <w:rFonts w:ascii="Verdana" w:hAnsi="Verdana"/>
          <w:color w:val="000000"/>
          <w:sz w:val="20"/>
          <w:lang w:val="ru-RU"/>
        </w:rPr>
        <w:t>ним о</w:t>
      </w:r>
      <w:r w:rsidRPr="001E329F">
        <w:rPr>
          <w:rFonts w:ascii="Verdana" w:hAnsi="Verdana"/>
          <w:color w:val="000000"/>
          <w:sz w:val="20"/>
        </w:rPr>
        <w:t> </w:t>
      </w:r>
      <w:r w:rsidRPr="001E329F">
        <w:rPr>
          <w:rFonts w:ascii="Verdana" w:hAnsi="Verdana"/>
          <w:color w:val="000000"/>
          <w:sz w:val="20"/>
          <w:lang w:val="ru-RU"/>
        </w:rPr>
        <w:t>Странствующей армии? Почему местные жители Бакум и</w:t>
      </w:r>
      <w:r w:rsidRPr="001E329F">
        <w:rPr>
          <w:rFonts w:ascii="Verdana" w:hAnsi="Verdana"/>
          <w:color w:val="000000"/>
          <w:sz w:val="20"/>
        </w:rPr>
        <w:t> </w:t>
      </w:r>
      <w:r w:rsidRPr="001E329F">
        <w:rPr>
          <w:rFonts w:ascii="Verdana" w:hAnsi="Verdana"/>
          <w:color w:val="000000"/>
          <w:sz w:val="20"/>
          <w:lang w:val="ru-RU"/>
        </w:rPr>
        <w:t>Рук казалось, и</w:t>
      </w:r>
      <w:r w:rsidRPr="001E329F">
        <w:rPr>
          <w:rFonts w:ascii="Verdana" w:hAnsi="Verdana"/>
          <w:color w:val="000000"/>
          <w:sz w:val="20"/>
        </w:rPr>
        <w:t> </w:t>
      </w:r>
      <w:r w:rsidRPr="001E329F">
        <w:rPr>
          <w:rFonts w:ascii="Verdana" w:hAnsi="Verdana"/>
          <w:color w:val="000000"/>
          <w:sz w:val="20"/>
          <w:lang w:val="ru-RU"/>
        </w:rPr>
        <w:t>вовсе не</w:t>
      </w:r>
      <w:r w:rsidRPr="001E329F">
        <w:rPr>
          <w:rFonts w:ascii="Verdana" w:hAnsi="Verdana"/>
          <w:color w:val="000000"/>
          <w:sz w:val="20"/>
        </w:rPr>
        <w:t> </w:t>
      </w:r>
      <w:r w:rsidRPr="001E329F">
        <w:rPr>
          <w:rFonts w:ascii="Verdana" w:hAnsi="Verdana"/>
          <w:color w:val="000000"/>
          <w:sz w:val="20"/>
          <w:lang w:val="ru-RU"/>
        </w:rPr>
        <w:t>слыхали имени принца Тако? Возможно</w:t>
      </w:r>
      <w:r w:rsidRPr="001E329F">
        <w:rPr>
          <w:rFonts w:ascii="Verdana" w:hAnsi="Verdana"/>
          <w:color w:val="000000"/>
          <w:sz w:val="20"/>
        </w:rPr>
        <w:t> </w:t>
      </w:r>
      <w:r w:rsidRPr="001E329F">
        <w:rPr>
          <w:rFonts w:ascii="Verdana" w:hAnsi="Verdana"/>
          <w:color w:val="000000"/>
          <w:sz w:val="20"/>
          <w:lang w:val="ru-RU"/>
        </w:rPr>
        <w:t>ли такое в</w:t>
      </w:r>
      <w:r w:rsidRPr="001E329F">
        <w:rPr>
          <w:rFonts w:ascii="Verdana" w:hAnsi="Verdana"/>
          <w:color w:val="000000"/>
          <w:sz w:val="20"/>
        </w:rPr>
        <w:t> </w:t>
      </w:r>
      <w:r w:rsidRPr="001E329F">
        <w:rPr>
          <w:rFonts w:ascii="Verdana" w:hAnsi="Verdana"/>
          <w:color w:val="000000"/>
          <w:sz w:val="20"/>
          <w:lang w:val="ru-RU"/>
        </w:rPr>
        <w:t>пустыне, где едва</w:t>
      </w:r>
      <w:r w:rsidRPr="001E329F">
        <w:rPr>
          <w:rFonts w:ascii="Verdana" w:hAnsi="Verdana"/>
          <w:color w:val="000000"/>
          <w:sz w:val="20"/>
        </w:rPr>
        <w:t> </w:t>
      </w:r>
      <w:r w:rsidRPr="001E329F">
        <w:rPr>
          <w:rFonts w:ascii="Verdana" w:hAnsi="Verdana"/>
          <w:color w:val="000000"/>
          <w:sz w:val="20"/>
          <w:lang w:val="ru-RU"/>
        </w:rPr>
        <w:t>ли не</w:t>
      </w:r>
      <w:r w:rsidRPr="001E329F">
        <w:rPr>
          <w:rFonts w:ascii="Verdana" w:hAnsi="Verdana"/>
          <w:color w:val="000000"/>
          <w:sz w:val="20"/>
        </w:rPr>
        <w:t> </w:t>
      </w:r>
      <w:r w:rsidRPr="001E329F">
        <w:rPr>
          <w:rFonts w:ascii="Verdana" w:hAnsi="Verdana"/>
          <w:color w:val="000000"/>
          <w:sz w:val="20"/>
          <w:lang w:val="ru-RU"/>
        </w:rPr>
        <w:t>все постоянные обитатели знают друг друга в</w:t>
      </w:r>
      <w:r w:rsidRPr="001E329F">
        <w:rPr>
          <w:rFonts w:ascii="Verdana" w:hAnsi="Verdana"/>
          <w:color w:val="000000"/>
          <w:sz w:val="20"/>
        </w:rPr>
        <w:t> </w:t>
      </w:r>
      <w:r w:rsidRPr="001E329F">
        <w:rPr>
          <w:rFonts w:ascii="Verdana" w:hAnsi="Verdana"/>
          <w:color w:val="000000"/>
          <w:sz w:val="20"/>
          <w:lang w:val="ru-RU"/>
        </w:rPr>
        <w:t>лицо? Да и</w:t>
      </w:r>
      <w:r w:rsidRPr="001E329F">
        <w:rPr>
          <w:rFonts w:ascii="Verdana" w:hAnsi="Verdana"/>
          <w:color w:val="000000"/>
          <w:sz w:val="20"/>
        </w:rPr>
        <w:t> </w:t>
      </w:r>
      <w:r w:rsidRPr="001E329F">
        <w:rPr>
          <w:rFonts w:ascii="Verdana" w:hAnsi="Verdana"/>
          <w:color w:val="000000"/>
          <w:sz w:val="20"/>
          <w:lang w:val="ru-RU"/>
        </w:rPr>
        <w:t>сам принц, чей полководческий талант признают даже враги не</w:t>
      </w:r>
      <w:r w:rsidRPr="001E329F">
        <w:rPr>
          <w:rFonts w:ascii="Verdana" w:hAnsi="Verdana"/>
          <w:color w:val="000000"/>
          <w:sz w:val="20"/>
        </w:rPr>
        <w:t> </w:t>
      </w:r>
      <w:r w:rsidRPr="001E329F">
        <w:rPr>
          <w:rFonts w:ascii="Verdana" w:hAnsi="Verdana"/>
          <w:color w:val="000000"/>
          <w:sz w:val="20"/>
          <w:lang w:val="ru-RU"/>
        </w:rPr>
        <w:t>мог оставить такой богатый и</w:t>
      </w:r>
      <w:r w:rsidRPr="001E329F">
        <w:rPr>
          <w:rFonts w:ascii="Verdana" w:hAnsi="Verdana"/>
          <w:color w:val="000000"/>
          <w:sz w:val="20"/>
        </w:rPr>
        <w:t> </w:t>
      </w:r>
      <w:r w:rsidRPr="001E329F">
        <w:rPr>
          <w:rFonts w:ascii="Verdana" w:hAnsi="Verdana"/>
          <w:color w:val="000000"/>
          <w:sz w:val="20"/>
          <w:lang w:val="ru-RU"/>
        </w:rPr>
        <w:t>удобный опорный пункт без надежного гарнизона.</w:t>
      </w:r>
    </w:p>
    <w:p w14:paraId="73297D7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«Неужели Странствующая армия никогда не</w:t>
      </w:r>
      <w:r w:rsidRPr="001E329F">
        <w:rPr>
          <w:rFonts w:ascii="Verdana" w:hAnsi="Verdana"/>
          <w:color w:val="000000"/>
          <w:sz w:val="20"/>
        </w:rPr>
        <w:t> </w:t>
      </w:r>
      <w:r w:rsidRPr="001E329F">
        <w:rPr>
          <w:rFonts w:ascii="Verdana" w:hAnsi="Verdana"/>
          <w:color w:val="000000"/>
          <w:sz w:val="20"/>
          <w:lang w:val="ru-RU"/>
        </w:rPr>
        <w:t>бывала в</w:t>
      </w:r>
      <w:r w:rsidRPr="001E329F">
        <w:rPr>
          <w:rFonts w:ascii="Verdana" w:hAnsi="Verdana"/>
          <w:color w:val="000000"/>
          <w:sz w:val="20"/>
        </w:rPr>
        <w:t> </w:t>
      </w:r>
      <w:r w:rsidRPr="001E329F">
        <w:rPr>
          <w:rFonts w:ascii="Verdana" w:hAnsi="Verdana"/>
          <w:color w:val="000000"/>
          <w:sz w:val="20"/>
          <w:lang w:val="ru-RU"/>
        </w:rPr>
        <w:t>окрестностях Паймака?</w:t>
      </w:r>
      <w:r w:rsidRPr="001E329F">
        <w:rPr>
          <w:rFonts w:ascii="Verdana" w:hAnsi="Verdana"/>
          <w:color w:val="000000"/>
          <w:sz w:val="20"/>
        </w:rPr>
        <w:t> </w:t>
      </w:r>
      <w:r w:rsidRPr="001E329F">
        <w:rPr>
          <w:rFonts w:ascii="Verdana" w:hAnsi="Verdana"/>
          <w:color w:val="000000"/>
          <w:sz w:val="20"/>
          <w:lang w:val="ru-RU"/>
        </w:rPr>
        <w:t>— думал Тайк расхаживая из</w:t>
      </w:r>
      <w:r w:rsidRPr="001E329F">
        <w:rPr>
          <w:rFonts w:ascii="Verdana" w:hAnsi="Verdana"/>
          <w:color w:val="000000"/>
          <w:sz w:val="20"/>
        </w:rPr>
        <w:t> </w:t>
      </w:r>
      <w:r w:rsidRPr="001E329F">
        <w:rPr>
          <w:rFonts w:ascii="Verdana" w:hAnsi="Verdana"/>
          <w:color w:val="000000"/>
          <w:sz w:val="20"/>
          <w:lang w:val="ru-RU"/>
        </w:rPr>
        <w:t>угла в</w:t>
      </w:r>
      <w:r w:rsidRPr="001E329F">
        <w:rPr>
          <w:rFonts w:ascii="Verdana" w:hAnsi="Verdana"/>
          <w:color w:val="000000"/>
          <w:sz w:val="20"/>
        </w:rPr>
        <w:t> </w:t>
      </w:r>
      <w:r w:rsidRPr="001E329F">
        <w:rPr>
          <w:rFonts w:ascii="Verdana" w:hAnsi="Verdana"/>
          <w:color w:val="000000"/>
          <w:sz w:val="20"/>
          <w:lang w:val="ru-RU"/>
        </w:rPr>
        <w:t>угол.</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какую глушь однако, меня занесло».</w:t>
      </w:r>
    </w:p>
    <w:p w14:paraId="19BFF29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Тяжелый вздох вырвался у</w:t>
      </w:r>
      <w:r w:rsidRPr="001E329F">
        <w:rPr>
          <w:rFonts w:ascii="Verdana" w:hAnsi="Verdana"/>
          <w:color w:val="000000"/>
          <w:sz w:val="20"/>
        </w:rPr>
        <w:t> </w:t>
      </w:r>
      <w:r w:rsidRPr="001E329F">
        <w:rPr>
          <w:rFonts w:ascii="Verdana" w:hAnsi="Verdana"/>
          <w:color w:val="000000"/>
          <w:sz w:val="20"/>
          <w:lang w:val="ru-RU"/>
        </w:rPr>
        <w:t>него при мысли о</w:t>
      </w:r>
      <w:r w:rsidRPr="001E329F">
        <w:rPr>
          <w:rFonts w:ascii="Verdana" w:hAnsi="Verdana"/>
          <w:color w:val="000000"/>
          <w:sz w:val="20"/>
        </w:rPr>
        <w:t> </w:t>
      </w:r>
      <w:r w:rsidRPr="001E329F">
        <w:rPr>
          <w:rFonts w:ascii="Verdana" w:hAnsi="Verdana"/>
          <w:color w:val="000000"/>
          <w:sz w:val="20"/>
          <w:lang w:val="ru-RU"/>
        </w:rPr>
        <w:t>том что предстоят еще долгие скитания в</w:t>
      </w:r>
      <w:r w:rsidRPr="001E329F">
        <w:rPr>
          <w:rFonts w:ascii="Verdana" w:hAnsi="Verdana"/>
          <w:color w:val="000000"/>
          <w:sz w:val="20"/>
        </w:rPr>
        <w:t> </w:t>
      </w:r>
      <w:r w:rsidRPr="001E329F">
        <w:rPr>
          <w:rFonts w:ascii="Verdana" w:hAnsi="Verdana"/>
          <w:color w:val="000000"/>
          <w:sz w:val="20"/>
          <w:lang w:val="ru-RU"/>
        </w:rPr>
        <w:t>одиночестве.</w:t>
      </w:r>
    </w:p>
    <w:p w14:paraId="73C9432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Часы на</w:t>
      </w:r>
      <w:r w:rsidRPr="001E329F">
        <w:rPr>
          <w:rFonts w:ascii="Verdana" w:hAnsi="Verdana"/>
          <w:color w:val="000000"/>
          <w:sz w:val="20"/>
        </w:rPr>
        <w:t> </w:t>
      </w:r>
      <w:r w:rsidRPr="001E329F">
        <w:rPr>
          <w:rFonts w:ascii="Verdana" w:hAnsi="Verdana"/>
          <w:color w:val="000000"/>
          <w:sz w:val="20"/>
          <w:lang w:val="ru-RU"/>
        </w:rPr>
        <w:t>камине принялись отбивать полночь. Пойти проведать Нуфера, подумал Тайк...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этот момент истошный крик раздался где-то в</w:t>
      </w:r>
      <w:r w:rsidRPr="001E329F">
        <w:rPr>
          <w:rFonts w:ascii="Verdana" w:hAnsi="Verdana"/>
          <w:color w:val="000000"/>
          <w:sz w:val="20"/>
        </w:rPr>
        <w:t> </w:t>
      </w:r>
      <w:r w:rsidRPr="001E329F">
        <w:rPr>
          <w:rFonts w:ascii="Verdana" w:hAnsi="Verdana"/>
          <w:color w:val="000000"/>
          <w:sz w:val="20"/>
          <w:lang w:val="ru-RU"/>
        </w:rPr>
        <w:t>глубине дома. За</w:t>
      </w:r>
      <w:r w:rsidRPr="001E329F">
        <w:rPr>
          <w:rFonts w:ascii="Verdana" w:hAnsi="Verdana"/>
          <w:color w:val="000000"/>
          <w:sz w:val="20"/>
        </w:rPr>
        <w:t> </w:t>
      </w:r>
      <w:r w:rsidRPr="001E329F">
        <w:rPr>
          <w:rFonts w:ascii="Verdana" w:hAnsi="Verdana"/>
          <w:color w:val="000000"/>
          <w:sz w:val="20"/>
          <w:lang w:val="ru-RU"/>
        </w:rPr>
        <w:t>ним послышался низкий утробный звук, словно кто-то пытался говорить с</w:t>
      </w:r>
      <w:r w:rsidRPr="001E329F">
        <w:rPr>
          <w:rFonts w:ascii="Verdana" w:hAnsi="Verdana"/>
          <w:color w:val="000000"/>
          <w:sz w:val="20"/>
        </w:rPr>
        <w:t> </w:t>
      </w:r>
      <w:r w:rsidRPr="001E329F">
        <w:rPr>
          <w:rFonts w:ascii="Verdana" w:hAnsi="Verdana"/>
          <w:color w:val="000000"/>
          <w:sz w:val="20"/>
          <w:lang w:val="ru-RU"/>
        </w:rPr>
        <w:t>набитым ртом. Голос этот, или, вернее, этот рык заставил Тайка содрогнуться</w:t>
      </w:r>
      <w:r w:rsidRPr="001E329F">
        <w:rPr>
          <w:rFonts w:ascii="Verdana" w:hAnsi="Verdana"/>
          <w:color w:val="000000"/>
          <w:sz w:val="20"/>
        </w:rPr>
        <w:t> </w:t>
      </w:r>
      <w:r w:rsidRPr="001E329F">
        <w:rPr>
          <w:rFonts w:ascii="Verdana" w:hAnsi="Verdana"/>
          <w:color w:val="000000"/>
          <w:sz w:val="20"/>
          <w:lang w:val="ru-RU"/>
        </w:rPr>
        <w:t>— столько было в</w:t>
      </w:r>
      <w:r w:rsidRPr="001E329F">
        <w:rPr>
          <w:rFonts w:ascii="Verdana" w:hAnsi="Verdana"/>
          <w:color w:val="000000"/>
          <w:sz w:val="20"/>
        </w:rPr>
        <w:t> </w:t>
      </w:r>
      <w:r w:rsidRPr="001E329F">
        <w:rPr>
          <w:rFonts w:ascii="Verdana" w:hAnsi="Verdana"/>
          <w:color w:val="000000"/>
          <w:sz w:val="20"/>
          <w:lang w:val="ru-RU"/>
        </w:rPr>
        <w:t>нем животного удовольствия от</w:t>
      </w:r>
      <w:r w:rsidRPr="001E329F">
        <w:rPr>
          <w:rFonts w:ascii="Verdana" w:hAnsi="Verdana"/>
          <w:color w:val="000000"/>
          <w:sz w:val="20"/>
        </w:rPr>
        <w:t> </w:t>
      </w:r>
      <w:r w:rsidRPr="001E329F">
        <w:rPr>
          <w:rFonts w:ascii="Verdana" w:hAnsi="Verdana"/>
          <w:color w:val="000000"/>
          <w:sz w:val="20"/>
          <w:lang w:val="ru-RU"/>
        </w:rPr>
        <w:t>насыщения, ликования хищника, держащего жертву за</w:t>
      </w:r>
      <w:r w:rsidRPr="001E329F">
        <w:rPr>
          <w:rFonts w:ascii="Verdana" w:hAnsi="Verdana"/>
          <w:color w:val="000000"/>
          <w:sz w:val="20"/>
        </w:rPr>
        <w:t> </w:t>
      </w:r>
      <w:r w:rsidRPr="001E329F">
        <w:rPr>
          <w:rFonts w:ascii="Verdana" w:hAnsi="Verdana"/>
          <w:color w:val="000000"/>
          <w:sz w:val="20"/>
          <w:lang w:val="ru-RU"/>
        </w:rPr>
        <w:t>горло. Крик повторился и</w:t>
      </w:r>
      <w:r w:rsidRPr="001E329F">
        <w:rPr>
          <w:rFonts w:ascii="Verdana" w:hAnsi="Verdana"/>
          <w:color w:val="000000"/>
          <w:sz w:val="20"/>
        </w:rPr>
        <w:t> </w:t>
      </w:r>
      <w:r w:rsidRPr="001E329F">
        <w:rPr>
          <w:rFonts w:ascii="Verdana" w:hAnsi="Verdana"/>
          <w:color w:val="000000"/>
          <w:sz w:val="20"/>
          <w:lang w:val="ru-RU"/>
        </w:rPr>
        <w:t>замер.</w:t>
      </w:r>
    </w:p>
    <w:p w14:paraId="0B22C6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не</w:t>
      </w:r>
      <w:r w:rsidRPr="001E329F">
        <w:rPr>
          <w:rFonts w:ascii="Verdana" w:hAnsi="Verdana"/>
          <w:color w:val="000000"/>
          <w:sz w:val="20"/>
        </w:rPr>
        <w:t> </w:t>
      </w:r>
      <w:r w:rsidRPr="001E329F">
        <w:rPr>
          <w:rFonts w:ascii="Verdana" w:hAnsi="Verdana"/>
          <w:color w:val="000000"/>
          <w:sz w:val="20"/>
          <w:lang w:val="ru-RU"/>
        </w:rPr>
        <w:t>мог больше оставаться на</w:t>
      </w:r>
      <w:r w:rsidRPr="001E329F">
        <w:rPr>
          <w:rFonts w:ascii="Verdana" w:hAnsi="Verdana"/>
          <w:color w:val="000000"/>
          <w:sz w:val="20"/>
        </w:rPr>
        <w:t> </w:t>
      </w:r>
      <w:r w:rsidRPr="001E329F">
        <w:rPr>
          <w:rFonts w:ascii="Verdana" w:hAnsi="Verdana"/>
          <w:color w:val="000000"/>
          <w:sz w:val="20"/>
          <w:lang w:val="ru-RU"/>
        </w:rPr>
        <w:t>месте. Забыв Данное хозяину обещание, он выскочил в</w:t>
      </w:r>
      <w:r w:rsidRPr="001E329F">
        <w:rPr>
          <w:rFonts w:ascii="Verdana" w:hAnsi="Verdana"/>
          <w:color w:val="000000"/>
          <w:sz w:val="20"/>
        </w:rPr>
        <w:t> </w:t>
      </w:r>
      <w:r w:rsidRPr="001E329F">
        <w:rPr>
          <w:rFonts w:ascii="Verdana" w:hAnsi="Verdana"/>
          <w:color w:val="000000"/>
          <w:sz w:val="20"/>
          <w:lang w:val="ru-RU"/>
        </w:rPr>
        <w:t>коридор со</w:t>
      </w:r>
      <w:r w:rsidRPr="001E329F">
        <w:rPr>
          <w:rFonts w:ascii="Verdana" w:hAnsi="Verdana"/>
          <w:color w:val="000000"/>
          <w:sz w:val="20"/>
        </w:rPr>
        <w:t> </w:t>
      </w:r>
      <w:r w:rsidRPr="001E329F">
        <w:rPr>
          <w:rFonts w:ascii="Verdana" w:hAnsi="Verdana"/>
          <w:color w:val="000000"/>
          <w:sz w:val="20"/>
          <w:lang w:val="ru-RU"/>
        </w:rPr>
        <w:t>своим боевым посохом в</w:t>
      </w:r>
      <w:r w:rsidRPr="001E329F">
        <w:rPr>
          <w:rFonts w:ascii="Verdana" w:hAnsi="Verdana"/>
          <w:color w:val="000000"/>
          <w:sz w:val="20"/>
        </w:rPr>
        <w:t> </w:t>
      </w:r>
      <w:r w:rsidRPr="001E329F">
        <w:rPr>
          <w:rFonts w:ascii="Verdana" w:hAnsi="Verdana"/>
          <w:color w:val="000000"/>
          <w:sz w:val="20"/>
          <w:lang w:val="ru-RU"/>
        </w:rPr>
        <w:t>руках. Он не</w:t>
      </w:r>
      <w:r w:rsidRPr="001E329F">
        <w:rPr>
          <w:rFonts w:ascii="Verdana" w:hAnsi="Verdana"/>
          <w:color w:val="000000"/>
          <w:sz w:val="20"/>
        </w:rPr>
        <w:t> </w:t>
      </w:r>
      <w:r w:rsidRPr="001E329F">
        <w:rPr>
          <w:rFonts w:ascii="Verdana" w:hAnsi="Verdana"/>
          <w:color w:val="000000"/>
          <w:sz w:val="20"/>
          <w:lang w:val="ru-RU"/>
        </w:rPr>
        <w:t>знал толком, в</w:t>
      </w:r>
      <w:r w:rsidRPr="001E329F">
        <w:rPr>
          <w:rFonts w:ascii="Verdana" w:hAnsi="Verdana"/>
          <w:color w:val="000000"/>
          <w:sz w:val="20"/>
        </w:rPr>
        <w:t> </w:t>
      </w:r>
      <w:r w:rsidRPr="001E329F">
        <w:rPr>
          <w:rFonts w:ascii="Verdana" w:hAnsi="Verdana"/>
          <w:color w:val="000000"/>
          <w:sz w:val="20"/>
          <w:lang w:val="ru-RU"/>
        </w:rPr>
        <w:t>какой стороне находятся комнаты хозяина, и</w:t>
      </w:r>
      <w:r w:rsidRPr="001E329F">
        <w:rPr>
          <w:rFonts w:ascii="Verdana" w:hAnsi="Verdana"/>
          <w:color w:val="000000"/>
          <w:sz w:val="20"/>
        </w:rPr>
        <w:t> </w:t>
      </w:r>
      <w:r w:rsidRPr="001E329F">
        <w:rPr>
          <w:rFonts w:ascii="Verdana" w:hAnsi="Verdana"/>
          <w:color w:val="000000"/>
          <w:sz w:val="20"/>
          <w:lang w:val="ru-RU"/>
        </w:rPr>
        <w:t>сначала направился в</w:t>
      </w:r>
      <w:r w:rsidRPr="001E329F">
        <w:rPr>
          <w:rFonts w:ascii="Verdana" w:hAnsi="Verdana"/>
          <w:color w:val="000000"/>
          <w:sz w:val="20"/>
        </w:rPr>
        <w:t> </w:t>
      </w:r>
      <w:r w:rsidRPr="001E329F">
        <w:rPr>
          <w:rFonts w:ascii="Verdana" w:hAnsi="Verdana"/>
          <w:color w:val="000000"/>
          <w:sz w:val="20"/>
          <w:lang w:val="ru-RU"/>
        </w:rPr>
        <w:t>обеденный зал. Там было пусто, лишь на</w:t>
      </w:r>
      <w:r w:rsidRPr="001E329F">
        <w:rPr>
          <w:rFonts w:ascii="Verdana" w:hAnsi="Verdana"/>
          <w:color w:val="000000"/>
          <w:sz w:val="20"/>
        </w:rPr>
        <w:t> </w:t>
      </w:r>
      <w:r w:rsidRPr="001E329F">
        <w:rPr>
          <w:rFonts w:ascii="Verdana" w:hAnsi="Verdana"/>
          <w:color w:val="000000"/>
          <w:sz w:val="20"/>
          <w:lang w:val="ru-RU"/>
        </w:rPr>
        <w:t>столе догорала забытая свеча. Тхоорт взял ее и</w:t>
      </w:r>
      <w:r w:rsidRPr="001E329F">
        <w:rPr>
          <w:rFonts w:ascii="Verdana" w:hAnsi="Verdana"/>
          <w:color w:val="000000"/>
          <w:sz w:val="20"/>
        </w:rPr>
        <w:t> </w:t>
      </w:r>
      <w:r w:rsidRPr="001E329F">
        <w:rPr>
          <w:rFonts w:ascii="Verdana" w:hAnsi="Verdana"/>
          <w:color w:val="000000"/>
          <w:sz w:val="20"/>
          <w:lang w:val="ru-RU"/>
        </w:rPr>
        <w:t>приблизился к</w:t>
      </w:r>
      <w:r w:rsidRPr="001E329F">
        <w:rPr>
          <w:rFonts w:ascii="Verdana" w:hAnsi="Verdana"/>
          <w:color w:val="000000"/>
          <w:sz w:val="20"/>
        </w:rPr>
        <w:t> </w:t>
      </w:r>
      <w:r w:rsidRPr="001E329F">
        <w:rPr>
          <w:rFonts w:ascii="Verdana" w:hAnsi="Verdana"/>
          <w:color w:val="000000"/>
          <w:sz w:val="20"/>
          <w:lang w:val="ru-RU"/>
        </w:rPr>
        <w:t>двери, через которую вышел Норон. За</w:t>
      </w:r>
      <w:r w:rsidRPr="001E329F">
        <w:rPr>
          <w:rFonts w:ascii="Verdana" w:hAnsi="Verdana"/>
          <w:color w:val="000000"/>
          <w:sz w:val="20"/>
        </w:rPr>
        <w:t> </w:t>
      </w:r>
      <w:r w:rsidRPr="001E329F">
        <w:rPr>
          <w:rFonts w:ascii="Verdana" w:hAnsi="Verdana"/>
          <w:color w:val="000000"/>
          <w:sz w:val="20"/>
          <w:lang w:val="ru-RU"/>
        </w:rPr>
        <w:t>дверью оказался новый коридор</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точности такой</w:t>
      </w:r>
      <w:r w:rsidRPr="001E329F">
        <w:rPr>
          <w:rFonts w:ascii="Verdana" w:hAnsi="Verdana"/>
          <w:color w:val="000000"/>
          <w:sz w:val="20"/>
        </w:rPr>
        <w:t> </w:t>
      </w:r>
      <w:r w:rsidRPr="001E329F">
        <w:rPr>
          <w:rFonts w:ascii="Verdana" w:hAnsi="Verdana"/>
          <w:color w:val="000000"/>
          <w:sz w:val="20"/>
          <w:lang w:val="ru-RU"/>
        </w:rPr>
        <w:t>же, как тот, что вел в</w:t>
      </w:r>
      <w:r w:rsidRPr="001E329F">
        <w:rPr>
          <w:rFonts w:ascii="Verdana" w:hAnsi="Verdana"/>
          <w:color w:val="000000"/>
          <w:sz w:val="20"/>
        </w:rPr>
        <w:t> </w:t>
      </w:r>
      <w:r w:rsidRPr="001E329F">
        <w:rPr>
          <w:rFonts w:ascii="Verdana" w:hAnsi="Verdana"/>
          <w:color w:val="000000"/>
          <w:sz w:val="20"/>
          <w:lang w:val="ru-RU"/>
        </w:rPr>
        <w:t>его собственные комнаты. В</w:t>
      </w:r>
      <w:r w:rsidRPr="001E329F">
        <w:rPr>
          <w:rFonts w:ascii="Verdana" w:hAnsi="Verdana"/>
          <w:color w:val="000000"/>
          <w:sz w:val="20"/>
        </w:rPr>
        <w:t> </w:t>
      </w:r>
      <w:r w:rsidRPr="001E329F">
        <w:rPr>
          <w:rFonts w:ascii="Verdana" w:hAnsi="Verdana"/>
          <w:color w:val="000000"/>
          <w:sz w:val="20"/>
          <w:lang w:val="ru-RU"/>
        </w:rPr>
        <w:t>доме было тихо Тайк не</w:t>
      </w:r>
      <w:r w:rsidRPr="001E329F">
        <w:rPr>
          <w:rFonts w:ascii="Verdana" w:hAnsi="Verdana"/>
          <w:color w:val="000000"/>
          <w:sz w:val="20"/>
        </w:rPr>
        <w:t> </w:t>
      </w:r>
      <w:r w:rsidRPr="001E329F">
        <w:rPr>
          <w:rFonts w:ascii="Verdana" w:hAnsi="Verdana"/>
          <w:color w:val="000000"/>
          <w:sz w:val="20"/>
          <w:lang w:val="ru-RU"/>
        </w:rPr>
        <w:t>мог сказать наверное, отсюда</w:t>
      </w:r>
      <w:r w:rsidRPr="001E329F">
        <w:rPr>
          <w:rFonts w:ascii="Verdana" w:hAnsi="Verdana"/>
          <w:color w:val="000000"/>
          <w:sz w:val="20"/>
        </w:rPr>
        <w:t> </w:t>
      </w:r>
      <w:r w:rsidRPr="001E329F">
        <w:rPr>
          <w:rFonts w:ascii="Verdana" w:hAnsi="Verdana"/>
          <w:color w:val="000000"/>
          <w:sz w:val="20"/>
          <w:lang w:val="ru-RU"/>
        </w:rPr>
        <w:t>ли доносился крик, заставивший так бешено колотиться его сердце. Он поднял свечу повыше и</w:t>
      </w:r>
      <w:r w:rsidRPr="001E329F">
        <w:rPr>
          <w:rFonts w:ascii="Verdana" w:hAnsi="Verdana"/>
          <w:color w:val="000000"/>
          <w:sz w:val="20"/>
        </w:rPr>
        <w:t> </w:t>
      </w:r>
      <w:r w:rsidRPr="001E329F">
        <w:rPr>
          <w:rFonts w:ascii="Verdana" w:hAnsi="Verdana"/>
          <w:color w:val="000000"/>
          <w:sz w:val="20"/>
          <w:lang w:val="ru-RU"/>
        </w:rPr>
        <w:t>двинулся вдоль коридора, минуя одну за</w:t>
      </w:r>
      <w:r w:rsidRPr="001E329F">
        <w:rPr>
          <w:rFonts w:ascii="Verdana" w:hAnsi="Verdana"/>
          <w:color w:val="000000"/>
          <w:sz w:val="20"/>
        </w:rPr>
        <w:t> </w:t>
      </w:r>
      <w:r w:rsidRPr="001E329F">
        <w:rPr>
          <w:rFonts w:ascii="Verdana" w:hAnsi="Verdana"/>
          <w:color w:val="000000"/>
          <w:sz w:val="20"/>
          <w:lang w:val="ru-RU"/>
        </w:rPr>
        <w:t>другой безмолвные двери. Казалось, проходили часы, а</w:t>
      </w:r>
      <w:r w:rsidRPr="001E329F">
        <w:rPr>
          <w:rFonts w:ascii="Verdana" w:hAnsi="Verdana"/>
          <w:color w:val="000000"/>
          <w:sz w:val="20"/>
        </w:rPr>
        <w:t> </w:t>
      </w:r>
      <w:r w:rsidRPr="001E329F">
        <w:rPr>
          <w:rFonts w:ascii="Verdana" w:hAnsi="Verdana"/>
          <w:color w:val="000000"/>
          <w:sz w:val="20"/>
          <w:lang w:val="ru-RU"/>
        </w:rPr>
        <w:t>он все шел и</w:t>
      </w:r>
      <w:r w:rsidRPr="001E329F">
        <w:rPr>
          <w:rFonts w:ascii="Verdana" w:hAnsi="Verdana"/>
          <w:color w:val="000000"/>
          <w:sz w:val="20"/>
        </w:rPr>
        <w:t> </w:t>
      </w:r>
      <w:r w:rsidRPr="001E329F">
        <w:rPr>
          <w:rFonts w:ascii="Verdana" w:hAnsi="Verdana"/>
          <w:color w:val="000000"/>
          <w:sz w:val="20"/>
          <w:lang w:val="ru-RU"/>
        </w:rPr>
        <w:t>шел вперед, и</w:t>
      </w:r>
      <w:r w:rsidRPr="001E329F">
        <w:rPr>
          <w:rFonts w:ascii="Verdana" w:hAnsi="Verdana"/>
          <w:color w:val="000000"/>
          <w:sz w:val="20"/>
        </w:rPr>
        <w:t> </w:t>
      </w:r>
      <w:r w:rsidRPr="001E329F">
        <w:rPr>
          <w:rFonts w:ascii="Verdana" w:hAnsi="Verdana"/>
          <w:color w:val="000000"/>
          <w:sz w:val="20"/>
          <w:lang w:val="ru-RU"/>
        </w:rPr>
        <w:t>отступающая тьма все дальше увлекала его за</w:t>
      </w:r>
      <w:r w:rsidRPr="001E329F">
        <w:rPr>
          <w:rFonts w:ascii="Verdana" w:hAnsi="Verdana"/>
          <w:color w:val="000000"/>
          <w:sz w:val="20"/>
        </w:rPr>
        <w:t> </w:t>
      </w:r>
      <w:r w:rsidRPr="001E329F">
        <w:rPr>
          <w:rFonts w:ascii="Verdana" w:hAnsi="Verdana"/>
          <w:color w:val="000000"/>
          <w:sz w:val="20"/>
          <w:lang w:val="ru-RU"/>
        </w:rPr>
        <w:t>собой. Наконец, впереди показались перила-лестницы, ведущей в</w:t>
      </w:r>
      <w:r w:rsidRPr="001E329F">
        <w:rPr>
          <w:rFonts w:ascii="Verdana" w:hAnsi="Verdana"/>
          <w:color w:val="000000"/>
          <w:sz w:val="20"/>
        </w:rPr>
        <w:t> </w:t>
      </w:r>
      <w:r w:rsidRPr="001E329F">
        <w:rPr>
          <w:rFonts w:ascii="Verdana" w:hAnsi="Verdana"/>
          <w:color w:val="000000"/>
          <w:sz w:val="20"/>
          <w:lang w:val="ru-RU"/>
        </w:rPr>
        <w:t>нижний этаж.</w:t>
      </w:r>
    </w:p>
    <w:p w14:paraId="5014BD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этот момент ближайшая дверь беззвучно распахнулась,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пороге появилась сгорбленная фигура человека в</w:t>
      </w:r>
      <w:r w:rsidRPr="001E329F">
        <w:rPr>
          <w:rFonts w:ascii="Verdana" w:hAnsi="Verdana"/>
          <w:color w:val="000000"/>
          <w:sz w:val="20"/>
        </w:rPr>
        <w:t> </w:t>
      </w:r>
      <w:r w:rsidRPr="001E329F">
        <w:rPr>
          <w:rFonts w:ascii="Verdana" w:hAnsi="Verdana"/>
          <w:color w:val="000000"/>
          <w:sz w:val="20"/>
          <w:lang w:val="ru-RU"/>
        </w:rPr>
        <w:t>черном балахоне. Лица его не</w:t>
      </w:r>
      <w:r w:rsidRPr="001E329F">
        <w:rPr>
          <w:rFonts w:ascii="Verdana" w:hAnsi="Verdana"/>
          <w:color w:val="000000"/>
          <w:sz w:val="20"/>
        </w:rPr>
        <w:t> </w:t>
      </w:r>
      <w:r w:rsidRPr="001E329F">
        <w:rPr>
          <w:rFonts w:ascii="Verdana" w:hAnsi="Verdana"/>
          <w:color w:val="000000"/>
          <w:sz w:val="20"/>
          <w:lang w:val="ru-RU"/>
        </w:rPr>
        <w:t>было видно под низко надвинутым капюшоном, но</w:t>
      </w:r>
      <w:r w:rsidRPr="001E329F">
        <w:rPr>
          <w:rFonts w:ascii="Verdana" w:hAnsi="Verdana"/>
          <w:color w:val="000000"/>
          <w:sz w:val="20"/>
        </w:rPr>
        <w:t> </w:t>
      </w:r>
      <w:r w:rsidRPr="001E329F">
        <w:rPr>
          <w:rFonts w:ascii="Verdana" w:hAnsi="Verdana"/>
          <w:color w:val="000000"/>
          <w:sz w:val="20"/>
          <w:lang w:val="ru-RU"/>
        </w:rPr>
        <w:t>мгновенный ужас пронизал вдруг Тайка. Черный человек шагнул в</w:t>
      </w:r>
      <w:r w:rsidRPr="001E329F">
        <w:rPr>
          <w:rFonts w:ascii="Verdana" w:hAnsi="Verdana"/>
          <w:color w:val="000000"/>
          <w:sz w:val="20"/>
        </w:rPr>
        <w:t> </w:t>
      </w:r>
      <w:r w:rsidRPr="001E329F">
        <w:rPr>
          <w:rFonts w:ascii="Verdana" w:hAnsi="Verdana"/>
          <w:color w:val="000000"/>
          <w:sz w:val="20"/>
          <w:lang w:val="ru-RU"/>
        </w:rPr>
        <w:t>коридор и, не</w:t>
      </w:r>
      <w:r w:rsidRPr="001E329F">
        <w:rPr>
          <w:rFonts w:ascii="Verdana" w:hAnsi="Verdana"/>
          <w:color w:val="000000"/>
          <w:sz w:val="20"/>
        </w:rPr>
        <w:t> </w:t>
      </w:r>
      <w:r w:rsidRPr="001E329F">
        <w:rPr>
          <w:rFonts w:ascii="Verdana" w:hAnsi="Verdana"/>
          <w:color w:val="000000"/>
          <w:sz w:val="20"/>
          <w:lang w:val="ru-RU"/>
        </w:rPr>
        <w:t>замечая присутствия постороннего, направился к</w:t>
      </w:r>
      <w:r w:rsidRPr="001E329F">
        <w:rPr>
          <w:rFonts w:ascii="Verdana" w:hAnsi="Verdana"/>
          <w:color w:val="000000"/>
          <w:sz w:val="20"/>
        </w:rPr>
        <w:t> </w:t>
      </w:r>
      <w:r w:rsidRPr="001E329F">
        <w:rPr>
          <w:rFonts w:ascii="Verdana" w:hAnsi="Verdana"/>
          <w:color w:val="000000"/>
          <w:sz w:val="20"/>
          <w:lang w:val="ru-RU"/>
        </w:rPr>
        <w:t>лестнице. Комната, из</w:t>
      </w:r>
      <w:r w:rsidRPr="001E329F">
        <w:rPr>
          <w:rFonts w:ascii="Verdana" w:hAnsi="Verdana"/>
          <w:color w:val="000000"/>
          <w:sz w:val="20"/>
        </w:rPr>
        <w:t> </w:t>
      </w:r>
      <w:r w:rsidRPr="001E329F">
        <w:rPr>
          <w:rFonts w:ascii="Verdana" w:hAnsi="Verdana"/>
          <w:color w:val="000000"/>
          <w:sz w:val="20"/>
          <w:lang w:val="ru-RU"/>
        </w:rPr>
        <w:t>которой он вышел, была ярко освещена и</w:t>
      </w:r>
      <w:r w:rsidRPr="001E329F">
        <w:rPr>
          <w:rFonts w:ascii="Verdana" w:hAnsi="Verdana"/>
          <w:color w:val="000000"/>
          <w:sz w:val="20"/>
        </w:rPr>
        <w:t> </w:t>
      </w:r>
      <w:r w:rsidRPr="001E329F">
        <w:rPr>
          <w:rFonts w:ascii="Verdana" w:hAnsi="Verdana"/>
          <w:color w:val="000000"/>
          <w:sz w:val="20"/>
          <w:lang w:val="ru-RU"/>
        </w:rPr>
        <w:t>пуста. Тайк понял, что возможность встретиться с</w:t>
      </w:r>
      <w:r w:rsidRPr="001E329F">
        <w:rPr>
          <w:rFonts w:ascii="Verdana" w:hAnsi="Verdana"/>
          <w:color w:val="000000"/>
          <w:sz w:val="20"/>
        </w:rPr>
        <w:t> </w:t>
      </w:r>
      <w:r w:rsidRPr="001E329F">
        <w:rPr>
          <w:rFonts w:ascii="Verdana" w:hAnsi="Verdana"/>
          <w:color w:val="000000"/>
          <w:sz w:val="20"/>
          <w:lang w:val="ru-RU"/>
        </w:rPr>
        <w:t>врагом один на</w:t>
      </w:r>
      <w:r w:rsidRPr="001E329F">
        <w:rPr>
          <w:rFonts w:ascii="Verdana" w:hAnsi="Verdana"/>
          <w:color w:val="000000"/>
          <w:sz w:val="20"/>
        </w:rPr>
        <w:t> </w:t>
      </w:r>
      <w:r w:rsidRPr="001E329F">
        <w:rPr>
          <w:rFonts w:ascii="Verdana" w:hAnsi="Verdana"/>
          <w:color w:val="000000"/>
          <w:sz w:val="20"/>
          <w:lang w:val="ru-RU"/>
        </w:rPr>
        <w:t>один не</w:t>
      </w:r>
      <w:r w:rsidRPr="001E329F">
        <w:rPr>
          <w:rFonts w:ascii="Verdana" w:hAnsi="Verdana"/>
          <w:color w:val="000000"/>
          <w:sz w:val="20"/>
        </w:rPr>
        <w:t> </w:t>
      </w:r>
      <w:r w:rsidRPr="001E329F">
        <w:rPr>
          <w:rFonts w:ascii="Verdana" w:hAnsi="Verdana"/>
          <w:color w:val="000000"/>
          <w:sz w:val="20"/>
          <w:lang w:val="ru-RU"/>
        </w:rPr>
        <w:t>помогла хозяину дома, он погиб так</w:t>
      </w:r>
      <w:r w:rsidRPr="001E329F">
        <w:rPr>
          <w:rFonts w:ascii="Verdana" w:hAnsi="Verdana"/>
          <w:color w:val="000000"/>
          <w:sz w:val="20"/>
        </w:rPr>
        <w:t> </w:t>
      </w:r>
      <w:r w:rsidRPr="001E329F">
        <w:rPr>
          <w:rFonts w:ascii="Verdana" w:hAnsi="Verdana"/>
          <w:color w:val="000000"/>
          <w:sz w:val="20"/>
          <w:lang w:val="ru-RU"/>
        </w:rPr>
        <w:t>же быстро, как и</w:t>
      </w:r>
      <w:r w:rsidRPr="001E329F">
        <w:rPr>
          <w:rFonts w:ascii="Verdana" w:hAnsi="Verdana"/>
          <w:color w:val="000000"/>
          <w:sz w:val="20"/>
        </w:rPr>
        <w:t> </w:t>
      </w:r>
      <w:r w:rsidRPr="001E329F">
        <w:rPr>
          <w:rFonts w:ascii="Verdana" w:hAnsi="Verdana"/>
          <w:color w:val="000000"/>
          <w:sz w:val="20"/>
          <w:lang w:val="ru-RU"/>
        </w:rPr>
        <w:t>все его предшественники, и</w:t>
      </w:r>
      <w:r w:rsidRPr="001E329F">
        <w:rPr>
          <w:rFonts w:ascii="Verdana" w:hAnsi="Verdana"/>
          <w:color w:val="000000"/>
          <w:sz w:val="20"/>
        </w:rPr>
        <w:t> </w:t>
      </w:r>
      <w:r w:rsidRPr="001E329F">
        <w:rPr>
          <w:rFonts w:ascii="Verdana" w:hAnsi="Verdana"/>
          <w:color w:val="000000"/>
          <w:sz w:val="20"/>
          <w:lang w:val="ru-RU"/>
        </w:rPr>
        <w:t>даже могилы его не</w:t>
      </w:r>
      <w:r w:rsidRPr="001E329F">
        <w:rPr>
          <w:rFonts w:ascii="Verdana" w:hAnsi="Verdana"/>
          <w:color w:val="000000"/>
          <w:sz w:val="20"/>
        </w:rPr>
        <w:t> </w:t>
      </w:r>
      <w:r w:rsidRPr="001E329F">
        <w:rPr>
          <w:rFonts w:ascii="Verdana" w:hAnsi="Verdana"/>
          <w:color w:val="000000"/>
          <w:sz w:val="20"/>
          <w:lang w:val="ru-RU"/>
        </w:rPr>
        <w:t>будет в</w:t>
      </w:r>
      <w:r w:rsidRPr="001E329F">
        <w:rPr>
          <w:rFonts w:ascii="Verdana" w:hAnsi="Verdana"/>
          <w:color w:val="000000"/>
          <w:sz w:val="20"/>
        </w:rPr>
        <w:t> </w:t>
      </w:r>
      <w:r w:rsidRPr="001E329F">
        <w:rPr>
          <w:rFonts w:ascii="Verdana" w:hAnsi="Verdana"/>
          <w:color w:val="000000"/>
          <w:sz w:val="20"/>
          <w:lang w:val="ru-RU"/>
        </w:rPr>
        <w:t>Паймаке. Таинственный Колдун одержал новую победу, еще раз показав несчастным диавардам, в</w:t>
      </w:r>
      <w:r w:rsidRPr="001E329F">
        <w:rPr>
          <w:rFonts w:ascii="Verdana" w:hAnsi="Verdana"/>
          <w:color w:val="000000"/>
          <w:sz w:val="20"/>
        </w:rPr>
        <w:t> </w:t>
      </w:r>
      <w:r w:rsidRPr="001E329F">
        <w:rPr>
          <w:rFonts w:ascii="Verdana" w:hAnsi="Verdana"/>
          <w:color w:val="000000"/>
          <w:sz w:val="20"/>
          <w:lang w:val="ru-RU"/>
        </w:rPr>
        <w:t>чьей власти находится их жизнь. И</w:t>
      </w:r>
      <w:r w:rsidRPr="001E329F">
        <w:rPr>
          <w:rFonts w:ascii="Verdana" w:hAnsi="Verdana"/>
          <w:color w:val="000000"/>
          <w:sz w:val="20"/>
        </w:rPr>
        <w:t> </w:t>
      </w:r>
      <w:r w:rsidRPr="001E329F">
        <w:rPr>
          <w:rFonts w:ascii="Verdana" w:hAnsi="Verdana"/>
          <w:color w:val="000000"/>
          <w:sz w:val="20"/>
          <w:lang w:val="ru-RU"/>
        </w:rPr>
        <w:t>это произошло почти на</w:t>
      </w:r>
      <w:r w:rsidRPr="001E329F">
        <w:rPr>
          <w:rFonts w:ascii="Verdana" w:hAnsi="Verdana"/>
          <w:color w:val="000000"/>
          <w:sz w:val="20"/>
        </w:rPr>
        <w:t> </w:t>
      </w:r>
      <w:r w:rsidRPr="001E329F">
        <w:rPr>
          <w:rFonts w:ascii="Verdana" w:hAnsi="Verdana"/>
          <w:color w:val="000000"/>
          <w:sz w:val="20"/>
          <w:lang w:val="ru-RU"/>
        </w:rPr>
        <w:t>глазах у</w:t>
      </w:r>
      <w:r w:rsidRPr="001E329F">
        <w:rPr>
          <w:rFonts w:ascii="Verdana" w:hAnsi="Verdana"/>
          <w:color w:val="000000"/>
          <w:sz w:val="20"/>
        </w:rPr>
        <w:t> </w:t>
      </w:r>
      <w:r w:rsidRPr="001E329F">
        <w:rPr>
          <w:rFonts w:ascii="Verdana" w:hAnsi="Verdana"/>
          <w:color w:val="000000"/>
          <w:sz w:val="20"/>
          <w:lang w:val="ru-RU"/>
        </w:rPr>
        <w:t>Тхоорта! Вот он, черный призрак, убийца диавардов! Он спускается по</w:t>
      </w:r>
      <w:r w:rsidRPr="001E329F">
        <w:rPr>
          <w:rFonts w:ascii="Verdana" w:hAnsi="Verdana"/>
          <w:color w:val="000000"/>
          <w:sz w:val="20"/>
        </w:rPr>
        <w:t> </w:t>
      </w:r>
      <w:r w:rsidRPr="001E329F">
        <w:rPr>
          <w:rFonts w:ascii="Verdana" w:hAnsi="Verdana"/>
          <w:color w:val="000000"/>
          <w:sz w:val="20"/>
          <w:lang w:val="ru-RU"/>
        </w:rPr>
        <w:t>лестнице, чтобы исчезнуть бесследно до</w:t>
      </w:r>
      <w:r w:rsidRPr="001E329F">
        <w:rPr>
          <w:rFonts w:ascii="Verdana" w:hAnsi="Verdana"/>
          <w:color w:val="000000"/>
          <w:sz w:val="20"/>
        </w:rPr>
        <w:t> </w:t>
      </w:r>
      <w:r w:rsidRPr="001E329F">
        <w:rPr>
          <w:rFonts w:ascii="Verdana" w:hAnsi="Verdana"/>
          <w:color w:val="000000"/>
          <w:sz w:val="20"/>
          <w:lang w:val="ru-RU"/>
        </w:rPr>
        <w:t>той поры, когда ему вздумается прийти за</w:t>
      </w:r>
      <w:r w:rsidRPr="001E329F">
        <w:rPr>
          <w:rFonts w:ascii="Verdana" w:hAnsi="Verdana"/>
          <w:color w:val="000000"/>
          <w:sz w:val="20"/>
        </w:rPr>
        <w:t> </w:t>
      </w:r>
      <w:r w:rsidRPr="001E329F">
        <w:rPr>
          <w:rFonts w:ascii="Verdana" w:hAnsi="Verdana"/>
          <w:color w:val="000000"/>
          <w:sz w:val="20"/>
          <w:lang w:val="ru-RU"/>
        </w:rPr>
        <w:t>новой жертвой. Неужели ничего нельзя сделать?</w:t>
      </w:r>
    </w:p>
    <w:p w14:paraId="46AD735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Нет, Тайк был не</w:t>
      </w:r>
      <w:r w:rsidRPr="001E329F">
        <w:rPr>
          <w:rFonts w:ascii="Verdana" w:hAnsi="Verdana"/>
          <w:color w:val="000000"/>
          <w:sz w:val="20"/>
        </w:rPr>
        <w:t> </w:t>
      </w:r>
      <w:r w:rsidRPr="001E329F">
        <w:rPr>
          <w:rFonts w:ascii="Verdana" w:hAnsi="Verdana"/>
          <w:color w:val="000000"/>
          <w:sz w:val="20"/>
          <w:lang w:val="ru-RU"/>
        </w:rPr>
        <w:t>намерен отпускать убийцу.</w:t>
      </w:r>
    </w:p>
    <w:p w14:paraId="072E3C0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Стой!</w:t>
      </w:r>
      <w:r w:rsidRPr="001E329F">
        <w:rPr>
          <w:rFonts w:ascii="Verdana" w:hAnsi="Verdana"/>
          <w:color w:val="000000"/>
          <w:sz w:val="20"/>
        </w:rPr>
        <w:t> </w:t>
      </w:r>
      <w:r w:rsidRPr="001E329F">
        <w:rPr>
          <w:rFonts w:ascii="Verdana" w:hAnsi="Verdana"/>
          <w:color w:val="000000"/>
          <w:sz w:val="20"/>
          <w:lang w:val="ru-RU"/>
        </w:rPr>
        <w:t>— твердо произнес</w:t>
      </w:r>
      <w:r w:rsidRPr="001E329F">
        <w:rPr>
          <w:rFonts w:ascii="Verdana" w:hAnsi="Verdana"/>
          <w:color w:val="000000"/>
          <w:sz w:val="20"/>
        </w:rPr>
        <w:t> </w:t>
      </w:r>
      <w:r w:rsidRPr="001E329F">
        <w:rPr>
          <w:rFonts w:ascii="Verdana" w:hAnsi="Verdana"/>
          <w:color w:val="000000"/>
          <w:sz w:val="20"/>
          <w:lang w:val="ru-RU"/>
        </w:rPr>
        <w:t>он.</w:t>
      </w:r>
    </w:p>
    <w:p w14:paraId="13C0A7B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Шаги на</w:t>
      </w:r>
      <w:r w:rsidRPr="001E329F">
        <w:rPr>
          <w:rFonts w:ascii="Verdana" w:hAnsi="Verdana"/>
          <w:color w:val="000000"/>
          <w:sz w:val="20"/>
        </w:rPr>
        <w:t> </w:t>
      </w:r>
      <w:r w:rsidRPr="001E329F">
        <w:rPr>
          <w:rFonts w:ascii="Verdana" w:hAnsi="Verdana"/>
          <w:color w:val="000000"/>
          <w:sz w:val="20"/>
          <w:lang w:val="ru-RU"/>
        </w:rPr>
        <w:t>ступенях замерли, черная фигура медленно обернулась. Тайк, собравшись с</w:t>
      </w:r>
      <w:r w:rsidRPr="001E329F">
        <w:rPr>
          <w:rFonts w:ascii="Verdana" w:hAnsi="Verdana"/>
          <w:color w:val="000000"/>
          <w:sz w:val="20"/>
        </w:rPr>
        <w:t> </w:t>
      </w:r>
      <w:r w:rsidRPr="001E329F">
        <w:rPr>
          <w:rFonts w:ascii="Verdana" w:hAnsi="Verdana"/>
          <w:color w:val="000000"/>
          <w:sz w:val="20"/>
          <w:lang w:val="ru-RU"/>
        </w:rPr>
        <w:t>духом, шагнул вперед и</w:t>
      </w:r>
      <w:r w:rsidRPr="001E329F">
        <w:rPr>
          <w:rFonts w:ascii="Verdana" w:hAnsi="Verdana"/>
          <w:color w:val="000000"/>
          <w:sz w:val="20"/>
        </w:rPr>
        <w:t> </w:t>
      </w:r>
      <w:r w:rsidRPr="001E329F">
        <w:rPr>
          <w:rFonts w:ascii="Verdana" w:hAnsi="Verdana"/>
          <w:color w:val="000000"/>
          <w:sz w:val="20"/>
          <w:lang w:val="ru-RU"/>
        </w:rPr>
        <w:t>поднял посох.</w:t>
      </w:r>
    </w:p>
    <w:p w14:paraId="60EED78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 ты такой?</w:t>
      </w:r>
      <w:r w:rsidRPr="001E329F">
        <w:rPr>
          <w:rFonts w:ascii="Verdana" w:hAnsi="Verdana"/>
          <w:color w:val="000000"/>
          <w:sz w:val="20"/>
        </w:rPr>
        <w:t> </w:t>
      </w:r>
      <w:r w:rsidRPr="001E329F">
        <w:rPr>
          <w:rFonts w:ascii="Verdana" w:hAnsi="Verdana"/>
          <w:color w:val="000000"/>
          <w:sz w:val="20"/>
          <w:lang w:val="ru-RU"/>
        </w:rPr>
        <w:t>— спросил он.</w:t>
      </w:r>
      <w:r w:rsidRPr="001E329F">
        <w:rPr>
          <w:rFonts w:ascii="Verdana" w:hAnsi="Verdana"/>
          <w:color w:val="000000"/>
          <w:sz w:val="20"/>
        </w:rPr>
        <w:t> </w:t>
      </w:r>
      <w:r w:rsidRPr="001E329F">
        <w:rPr>
          <w:rFonts w:ascii="Verdana" w:hAnsi="Verdana"/>
          <w:color w:val="000000"/>
          <w:sz w:val="20"/>
          <w:lang w:val="ru-RU"/>
        </w:rPr>
        <w:t>— По</w:t>
      </w:r>
      <w:r w:rsidRPr="001E329F">
        <w:rPr>
          <w:rFonts w:ascii="Verdana" w:hAnsi="Verdana"/>
          <w:color w:val="000000"/>
          <w:sz w:val="20"/>
        </w:rPr>
        <w:t> </w:t>
      </w:r>
      <w:r w:rsidRPr="001E329F">
        <w:rPr>
          <w:rFonts w:ascii="Verdana" w:hAnsi="Verdana"/>
          <w:color w:val="000000"/>
          <w:sz w:val="20"/>
          <w:lang w:val="ru-RU"/>
        </w:rPr>
        <w:t>какому праву ты несешь смерть людям этого города? Отвечай</w:t>
      </w:r>
      <w:r w:rsidRPr="001E329F">
        <w:rPr>
          <w:rFonts w:ascii="Verdana" w:hAnsi="Verdana"/>
          <w:color w:val="000000"/>
          <w:sz w:val="20"/>
        </w:rPr>
        <w:t> </w:t>
      </w:r>
      <w:r w:rsidRPr="001E329F">
        <w:rPr>
          <w:rFonts w:ascii="Verdana" w:hAnsi="Verdana"/>
          <w:color w:val="000000"/>
          <w:sz w:val="20"/>
          <w:lang w:val="ru-RU"/>
        </w:rPr>
        <w:t>же! Покажи свои ядовитые клыки, и</w:t>
      </w:r>
      <w:r w:rsidRPr="001E329F">
        <w:rPr>
          <w:rFonts w:ascii="Verdana" w:hAnsi="Verdana"/>
          <w:color w:val="000000"/>
          <w:sz w:val="20"/>
        </w:rPr>
        <w:t> </w:t>
      </w:r>
      <w:r w:rsidRPr="001E329F">
        <w:rPr>
          <w:rFonts w:ascii="Verdana" w:hAnsi="Verdana"/>
          <w:color w:val="000000"/>
          <w:sz w:val="20"/>
          <w:lang w:val="ru-RU"/>
        </w:rPr>
        <w:t>клянусь, я вырву их у</w:t>
      </w:r>
      <w:r w:rsidRPr="001E329F">
        <w:rPr>
          <w:rFonts w:ascii="Verdana" w:hAnsi="Verdana"/>
          <w:color w:val="000000"/>
          <w:sz w:val="20"/>
        </w:rPr>
        <w:t> </w:t>
      </w:r>
      <w:r w:rsidRPr="001E329F">
        <w:rPr>
          <w:rFonts w:ascii="Verdana" w:hAnsi="Verdana"/>
          <w:color w:val="000000"/>
          <w:sz w:val="20"/>
          <w:lang w:val="ru-RU"/>
        </w:rPr>
        <w:t>тебя!</w:t>
      </w:r>
    </w:p>
    <w:p w14:paraId="45CFD4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Безмолвный призрак поднял руку, откинул капюшон, и</w:t>
      </w:r>
      <w:r w:rsidRPr="001E329F">
        <w:rPr>
          <w:rFonts w:ascii="Verdana" w:hAnsi="Verdana"/>
          <w:color w:val="000000"/>
          <w:sz w:val="20"/>
        </w:rPr>
        <w:t> </w:t>
      </w:r>
      <w:r w:rsidRPr="001E329F">
        <w:rPr>
          <w:rFonts w:ascii="Verdana" w:hAnsi="Verdana"/>
          <w:color w:val="000000"/>
          <w:sz w:val="20"/>
          <w:lang w:val="ru-RU"/>
        </w:rPr>
        <w:t>Тайк в</w:t>
      </w:r>
      <w:r w:rsidRPr="001E329F">
        <w:rPr>
          <w:rFonts w:ascii="Verdana" w:hAnsi="Verdana"/>
          <w:color w:val="000000"/>
          <w:sz w:val="20"/>
        </w:rPr>
        <w:t> </w:t>
      </w:r>
      <w:r w:rsidRPr="001E329F">
        <w:rPr>
          <w:rFonts w:ascii="Verdana" w:hAnsi="Verdana"/>
          <w:color w:val="000000"/>
          <w:sz w:val="20"/>
          <w:lang w:val="ru-RU"/>
        </w:rPr>
        <w:t>страхе отпрянул. Изможденное, покрытое черными пятнами, но</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первого взгляда узнаваемое, на</w:t>
      </w:r>
      <w:r w:rsidRPr="001E329F">
        <w:rPr>
          <w:rFonts w:ascii="Verdana" w:hAnsi="Verdana"/>
          <w:color w:val="000000"/>
          <w:sz w:val="20"/>
        </w:rPr>
        <w:t> </w:t>
      </w:r>
      <w:r w:rsidRPr="001E329F">
        <w:rPr>
          <w:rFonts w:ascii="Verdana" w:hAnsi="Verdana"/>
          <w:color w:val="000000"/>
          <w:sz w:val="20"/>
          <w:lang w:val="ru-RU"/>
        </w:rPr>
        <w:t>него смотрело лицо Аллера Норона!</w:t>
      </w:r>
    </w:p>
    <w:p w14:paraId="512945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Поздно,</w:t>
      </w:r>
      <w:r w:rsidRPr="001E329F">
        <w:rPr>
          <w:rFonts w:ascii="Verdana" w:hAnsi="Verdana"/>
          <w:color w:val="000000"/>
          <w:sz w:val="20"/>
        </w:rPr>
        <w:t> </w:t>
      </w:r>
      <w:r w:rsidRPr="001E329F">
        <w:rPr>
          <w:rFonts w:ascii="Verdana" w:hAnsi="Verdana"/>
          <w:color w:val="000000"/>
          <w:sz w:val="20"/>
          <w:lang w:val="ru-RU"/>
        </w:rPr>
        <w:t>— хрипло прошептал диавард.</w:t>
      </w:r>
      <w:r w:rsidRPr="001E329F">
        <w:rPr>
          <w:rFonts w:ascii="Verdana" w:hAnsi="Verdana"/>
          <w:color w:val="000000"/>
          <w:sz w:val="20"/>
        </w:rPr>
        <w:t> </w:t>
      </w:r>
      <w:r w:rsidRPr="001E329F">
        <w:rPr>
          <w:rFonts w:ascii="Verdana" w:hAnsi="Verdana"/>
          <w:color w:val="000000"/>
          <w:sz w:val="20"/>
          <w:lang w:val="ru-RU"/>
        </w:rPr>
        <w:t>— Я ухожу. Бороться бесполезно...</w:t>
      </w:r>
    </w:p>
    <w:p w14:paraId="376A3C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устремил взгляд куда-то в</w:t>
      </w:r>
      <w:r w:rsidRPr="001E329F">
        <w:rPr>
          <w:rFonts w:ascii="Verdana" w:hAnsi="Verdana"/>
          <w:color w:val="000000"/>
          <w:sz w:val="20"/>
        </w:rPr>
        <w:t> </w:t>
      </w:r>
      <w:r w:rsidRPr="001E329F">
        <w:rPr>
          <w:rFonts w:ascii="Verdana" w:hAnsi="Verdana"/>
          <w:color w:val="000000"/>
          <w:sz w:val="20"/>
          <w:lang w:val="ru-RU"/>
        </w:rPr>
        <w:t>дальний конец коридора и</w:t>
      </w:r>
      <w:r w:rsidRPr="001E329F">
        <w:rPr>
          <w:rFonts w:ascii="Verdana" w:hAnsi="Verdana"/>
          <w:color w:val="000000"/>
          <w:sz w:val="20"/>
        </w:rPr>
        <w:t> </w:t>
      </w:r>
      <w:r w:rsidRPr="001E329F">
        <w:rPr>
          <w:rFonts w:ascii="Verdana" w:hAnsi="Verdana"/>
          <w:color w:val="000000"/>
          <w:sz w:val="20"/>
          <w:lang w:val="ru-RU"/>
        </w:rPr>
        <w:t>вдруг заговорил очень быстро:</w:t>
      </w:r>
    </w:p>
    <w:p w14:paraId="019DE9B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там! На</w:t>
      </w:r>
      <w:r w:rsidRPr="001E329F">
        <w:rPr>
          <w:rFonts w:ascii="Verdana" w:hAnsi="Verdana"/>
          <w:color w:val="000000"/>
          <w:sz w:val="20"/>
        </w:rPr>
        <w:t> </w:t>
      </w:r>
      <w:r w:rsidRPr="001E329F">
        <w:rPr>
          <w:rFonts w:ascii="Verdana" w:hAnsi="Verdana"/>
          <w:color w:val="000000"/>
          <w:sz w:val="20"/>
          <w:lang w:val="ru-RU"/>
        </w:rPr>
        <w:t>востоке! Где-то в</w:t>
      </w:r>
      <w:r w:rsidRPr="001E329F">
        <w:rPr>
          <w:rFonts w:ascii="Verdana" w:hAnsi="Verdana"/>
          <w:color w:val="000000"/>
          <w:sz w:val="20"/>
        </w:rPr>
        <w:t> </w:t>
      </w:r>
      <w:r w:rsidRPr="001E329F">
        <w:rPr>
          <w:rFonts w:ascii="Verdana" w:hAnsi="Verdana"/>
          <w:color w:val="000000"/>
          <w:sz w:val="20"/>
          <w:lang w:val="ru-RU"/>
        </w:rPr>
        <w:t>тех землях должен быть</w:t>
      </w:r>
      <w:r w:rsidRPr="001E329F">
        <w:rPr>
          <w:rFonts w:ascii="Verdana" w:hAnsi="Verdana"/>
          <w:color w:val="000000"/>
          <w:sz w:val="20"/>
        </w:rPr>
        <w:t> </w:t>
      </w:r>
      <w:r w:rsidRPr="001E329F">
        <w:rPr>
          <w:rFonts w:ascii="Verdana" w:hAnsi="Verdana"/>
          <w:color w:val="000000"/>
          <w:sz w:val="20"/>
          <w:lang w:val="ru-RU"/>
        </w:rPr>
        <w:t>вы...</w:t>
      </w:r>
    </w:p>
    <w:p w14:paraId="221BAE1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не</w:t>
      </w:r>
      <w:r w:rsidRPr="001E329F">
        <w:rPr>
          <w:rFonts w:ascii="Verdana" w:hAnsi="Verdana"/>
          <w:color w:val="000000"/>
          <w:sz w:val="20"/>
        </w:rPr>
        <w:t> </w:t>
      </w:r>
      <w:r w:rsidRPr="001E329F">
        <w:rPr>
          <w:rFonts w:ascii="Verdana" w:hAnsi="Verdana"/>
          <w:color w:val="000000"/>
          <w:sz w:val="20"/>
          <w:lang w:val="ru-RU"/>
        </w:rPr>
        <w:t>успел закончить. Неясная тень мелькнула за</w:t>
      </w:r>
      <w:r w:rsidRPr="001E329F">
        <w:rPr>
          <w:rFonts w:ascii="Verdana" w:hAnsi="Verdana"/>
          <w:color w:val="000000"/>
          <w:sz w:val="20"/>
        </w:rPr>
        <w:t> </w:t>
      </w:r>
      <w:r w:rsidRPr="001E329F">
        <w:rPr>
          <w:rFonts w:ascii="Verdana" w:hAnsi="Verdana"/>
          <w:color w:val="000000"/>
          <w:sz w:val="20"/>
          <w:lang w:val="ru-RU"/>
        </w:rPr>
        <w:t>окном, выходящим на</w:t>
      </w:r>
      <w:r w:rsidRPr="001E329F">
        <w:rPr>
          <w:rFonts w:ascii="Verdana" w:hAnsi="Verdana"/>
          <w:color w:val="000000"/>
          <w:sz w:val="20"/>
        </w:rPr>
        <w:t> </w:t>
      </w:r>
      <w:r w:rsidRPr="001E329F">
        <w:rPr>
          <w:rFonts w:ascii="Verdana" w:hAnsi="Verdana"/>
          <w:color w:val="000000"/>
          <w:sz w:val="20"/>
          <w:lang w:val="ru-RU"/>
        </w:rPr>
        <w:t>лестницу, порыв ветра пронесся по</w:t>
      </w:r>
      <w:r w:rsidRPr="001E329F">
        <w:rPr>
          <w:rFonts w:ascii="Verdana" w:hAnsi="Verdana"/>
          <w:color w:val="000000"/>
          <w:sz w:val="20"/>
        </w:rPr>
        <w:t> </w:t>
      </w:r>
      <w:r w:rsidRPr="001E329F">
        <w:rPr>
          <w:rFonts w:ascii="Verdana" w:hAnsi="Verdana"/>
          <w:color w:val="000000"/>
          <w:sz w:val="20"/>
          <w:lang w:val="ru-RU"/>
        </w:rPr>
        <w:t>коридору, где-то внизу хлопнула дверь. Свеча в</w:t>
      </w:r>
      <w:r w:rsidRPr="001E329F">
        <w:rPr>
          <w:rFonts w:ascii="Verdana" w:hAnsi="Verdana"/>
          <w:color w:val="000000"/>
          <w:sz w:val="20"/>
        </w:rPr>
        <w:t> </w:t>
      </w:r>
      <w:r w:rsidRPr="001E329F">
        <w:rPr>
          <w:rFonts w:ascii="Verdana" w:hAnsi="Verdana"/>
          <w:color w:val="000000"/>
          <w:sz w:val="20"/>
          <w:lang w:val="ru-RU"/>
        </w:rPr>
        <w:t>руках Тайка мигнула и</w:t>
      </w:r>
      <w:r w:rsidRPr="001E329F">
        <w:rPr>
          <w:rFonts w:ascii="Verdana" w:hAnsi="Verdana"/>
          <w:color w:val="000000"/>
          <w:sz w:val="20"/>
        </w:rPr>
        <w:t> </w:t>
      </w:r>
      <w:r w:rsidRPr="001E329F">
        <w:rPr>
          <w:rFonts w:ascii="Verdana" w:hAnsi="Verdana"/>
          <w:color w:val="000000"/>
          <w:sz w:val="20"/>
          <w:lang w:val="ru-RU"/>
        </w:rPr>
        <w:t>погасла. В</w:t>
      </w:r>
      <w:r w:rsidRPr="001E329F">
        <w:rPr>
          <w:rFonts w:ascii="Verdana" w:hAnsi="Verdana"/>
          <w:color w:val="000000"/>
          <w:sz w:val="20"/>
        </w:rPr>
        <w:t> </w:t>
      </w:r>
      <w:r w:rsidRPr="001E329F">
        <w:rPr>
          <w:rFonts w:ascii="Verdana" w:hAnsi="Verdana"/>
          <w:color w:val="000000"/>
          <w:sz w:val="20"/>
          <w:lang w:val="ru-RU"/>
        </w:rPr>
        <w:t>наступившей темноте он скорее почувствовал, чем увидел, как нечто огромное пронеслось, не</w:t>
      </w:r>
      <w:r w:rsidRPr="001E329F">
        <w:rPr>
          <w:rFonts w:ascii="Verdana" w:hAnsi="Verdana"/>
          <w:color w:val="000000"/>
          <w:sz w:val="20"/>
        </w:rPr>
        <w:t> </w:t>
      </w:r>
      <w:r w:rsidRPr="001E329F">
        <w:rPr>
          <w:rFonts w:ascii="Verdana" w:hAnsi="Verdana"/>
          <w:color w:val="000000"/>
          <w:sz w:val="20"/>
          <w:lang w:val="ru-RU"/>
        </w:rPr>
        <w:t>касаясь пола, мимо него, подхватило Норона и</w:t>
      </w:r>
      <w:r w:rsidRPr="001E329F">
        <w:rPr>
          <w:rFonts w:ascii="Verdana" w:hAnsi="Verdana"/>
          <w:color w:val="000000"/>
          <w:sz w:val="20"/>
        </w:rPr>
        <w:t> </w:t>
      </w:r>
      <w:r w:rsidRPr="001E329F">
        <w:rPr>
          <w:rFonts w:ascii="Verdana" w:hAnsi="Verdana"/>
          <w:color w:val="000000"/>
          <w:sz w:val="20"/>
          <w:lang w:val="ru-RU"/>
        </w:rPr>
        <w:t>растворилось в</w:t>
      </w:r>
      <w:r w:rsidRPr="001E329F">
        <w:rPr>
          <w:rFonts w:ascii="Verdana" w:hAnsi="Verdana"/>
          <w:color w:val="000000"/>
          <w:sz w:val="20"/>
        </w:rPr>
        <w:t> </w:t>
      </w:r>
      <w:r w:rsidRPr="001E329F">
        <w:rPr>
          <w:rFonts w:ascii="Verdana" w:hAnsi="Verdana"/>
          <w:color w:val="000000"/>
          <w:sz w:val="20"/>
          <w:lang w:val="ru-RU"/>
        </w:rPr>
        <w:t>сером квадрате окна. Тайк был один.</w:t>
      </w:r>
    </w:p>
    <w:p w14:paraId="1AF3042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Немного придя в</w:t>
      </w:r>
      <w:r w:rsidRPr="001E329F">
        <w:rPr>
          <w:rFonts w:ascii="Verdana" w:hAnsi="Verdana"/>
          <w:color w:val="000000"/>
          <w:sz w:val="20"/>
        </w:rPr>
        <w:t> </w:t>
      </w:r>
      <w:r w:rsidRPr="001E329F">
        <w:rPr>
          <w:rFonts w:ascii="Verdana" w:hAnsi="Verdana"/>
          <w:color w:val="000000"/>
          <w:sz w:val="20"/>
          <w:lang w:val="ru-RU"/>
        </w:rPr>
        <w:t>себя, он вернулся в</w:t>
      </w:r>
      <w:r w:rsidRPr="001E329F">
        <w:rPr>
          <w:rFonts w:ascii="Verdana" w:hAnsi="Verdana"/>
          <w:color w:val="000000"/>
          <w:sz w:val="20"/>
        </w:rPr>
        <w:t> </w:t>
      </w:r>
      <w:r w:rsidRPr="001E329F">
        <w:rPr>
          <w:rFonts w:ascii="Verdana" w:hAnsi="Verdana"/>
          <w:color w:val="000000"/>
          <w:sz w:val="20"/>
          <w:lang w:val="ru-RU"/>
        </w:rPr>
        <w:t>комнату хозяина, заменил погасшую свечу тяжелым бронзовым канделябром с</w:t>
      </w:r>
      <w:r w:rsidRPr="001E329F">
        <w:rPr>
          <w:rFonts w:ascii="Verdana" w:hAnsi="Verdana"/>
          <w:color w:val="000000"/>
          <w:sz w:val="20"/>
        </w:rPr>
        <w:t> </w:t>
      </w:r>
      <w:r w:rsidRPr="001E329F">
        <w:rPr>
          <w:rFonts w:ascii="Verdana" w:hAnsi="Verdana"/>
          <w:color w:val="000000"/>
          <w:sz w:val="20"/>
          <w:lang w:val="ru-RU"/>
        </w:rPr>
        <w:t>тремя зажженными свечами белого воска и</w:t>
      </w:r>
      <w:r w:rsidRPr="001E329F">
        <w:rPr>
          <w:rFonts w:ascii="Verdana" w:hAnsi="Verdana"/>
          <w:color w:val="000000"/>
          <w:sz w:val="20"/>
        </w:rPr>
        <w:t> </w:t>
      </w:r>
      <w:r w:rsidRPr="001E329F">
        <w:rPr>
          <w:rFonts w:ascii="Verdana" w:hAnsi="Verdana"/>
          <w:color w:val="000000"/>
          <w:sz w:val="20"/>
          <w:lang w:val="ru-RU"/>
        </w:rPr>
        <w:t>предпринял тщательный осмотр всех комнат и</w:t>
      </w:r>
      <w:r w:rsidRPr="001E329F">
        <w:rPr>
          <w:rFonts w:ascii="Verdana" w:hAnsi="Verdana"/>
          <w:color w:val="000000"/>
          <w:sz w:val="20"/>
        </w:rPr>
        <w:t> </w:t>
      </w:r>
      <w:r w:rsidRPr="001E329F">
        <w:rPr>
          <w:rFonts w:ascii="Verdana" w:hAnsi="Verdana"/>
          <w:color w:val="000000"/>
          <w:sz w:val="20"/>
          <w:lang w:val="ru-RU"/>
        </w:rPr>
        <w:t>залов, лестниц и</w:t>
      </w:r>
      <w:r w:rsidRPr="001E329F">
        <w:rPr>
          <w:rFonts w:ascii="Verdana" w:hAnsi="Verdana"/>
          <w:color w:val="000000"/>
          <w:sz w:val="20"/>
        </w:rPr>
        <w:t> </w:t>
      </w:r>
      <w:r w:rsidRPr="001E329F">
        <w:rPr>
          <w:rFonts w:ascii="Verdana" w:hAnsi="Verdana"/>
          <w:color w:val="000000"/>
          <w:sz w:val="20"/>
          <w:lang w:val="ru-RU"/>
        </w:rPr>
        <w:t>коридоров осиротевшего дома. Тхоорт и</w:t>
      </w:r>
      <w:r w:rsidRPr="001E329F">
        <w:rPr>
          <w:rFonts w:ascii="Verdana" w:hAnsi="Verdana"/>
          <w:color w:val="000000"/>
          <w:sz w:val="20"/>
        </w:rPr>
        <w:t> </w:t>
      </w:r>
      <w:r w:rsidRPr="001E329F">
        <w:rPr>
          <w:rFonts w:ascii="Verdana" w:hAnsi="Verdana"/>
          <w:color w:val="000000"/>
          <w:sz w:val="20"/>
          <w:lang w:val="ru-RU"/>
        </w:rPr>
        <w:t>сам не</w:t>
      </w:r>
      <w:r w:rsidRPr="001E329F">
        <w:rPr>
          <w:rFonts w:ascii="Verdana" w:hAnsi="Verdana"/>
          <w:color w:val="000000"/>
          <w:sz w:val="20"/>
        </w:rPr>
        <w:t> </w:t>
      </w:r>
      <w:r w:rsidRPr="001E329F">
        <w:rPr>
          <w:rFonts w:ascii="Verdana" w:hAnsi="Verdana"/>
          <w:color w:val="000000"/>
          <w:sz w:val="20"/>
          <w:lang w:val="ru-RU"/>
        </w:rPr>
        <w:t>знал, что именно он ищет. Обойдя помещения в</w:t>
      </w:r>
      <w:r w:rsidRPr="001E329F">
        <w:rPr>
          <w:rFonts w:ascii="Verdana" w:hAnsi="Verdana"/>
          <w:color w:val="000000"/>
          <w:sz w:val="20"/>
        </w:rPr>
        <w:t> </w:t>
      </w:r>
      <w:r w:rsidRPr="001E329F">
        <w:rPr>
          <w:rFonts w:ascii="Verdana" w:hAnsi="Verdana"/>
          <w:color w:val="000000"/>
          <w:sz w:val="20"/>
          <w:lang w:val="ru-RU"/>
        </w:rPr>
        <w:t>течение получаса и</w:t>
      </w:r>
      <w:r w:rsidRPr="001E329F">
        <w:rPr>
          <w:rFonts w:ascii="Verdana" w:hAnsi="Verdana"/>
          <w:color w:val="000000"/>
          <w:sz w:val="20"/>
        </w:rPr>
        <w:t> </w:t>
      </w:r>
      <w:r w:rsidRPr="001E329F">
        <w:rPr>
          <w:rFonts w:ascii="Verdana" w:hAnsi="Verdana"/>
          <w:color w:val="000000"/>
          <w:sz w:val="20"/>
          <w:lang w:val="ru-RU"/>
        </w:rPr>
        <w:t>убедившись, что в</w:t>
      </w:r>
      <w:r w:rsidRPr="001E329F">
        <w:rPr>
          <w:rFonts w:ascii="Verdana" w:hAnsi="Verdana"/>
          <w:color w:val="000000"/>
          <w:sz w:val="20"/>
        </w:rPr>
        <w:t> </w:t>
      </w:r>
      <w:r w:rsidRPr="001E329F">
        <w:rPr>
          <w:rFonts w:ascii="Verdana" w:hAnsi="Verdana"/>
          <w:color w:val="000000"/>
          <w:sz w:val="20"/>
          <w:lang w:val="ru-RU"/>
        </w:rPr>
        <w:t>доме никого нет, он вышел во</w:t>
      </w:r>
      <w:r w:rsidRPr="001E329F">
        <w:rPr>
          <w:rFonts w:ascii="Verdana" w:hAnsi="Verdana"/>
          <w:color w:val="000000"/>
          <w:sz w:val="20"/>
        </w:rPr>
        <w:t> </w:t>
      </w:r>
      <w:r w:rsidRPr="001E329F">
        <w:rPr>
          <w:rFonts w:ascii="Verdana" w:hAnsi="Verdana"/>
          <w:color w:val="000000"/>
          <w:sz w:val="20"/>
          <w:lang w:val="ru-RU"/>
        </w:rPr>
        <w:t>двор, чтобы навестить громадепря в</w:t>
      </w:r>
      <w:r w:rsidRPr="001E329F">
        <w:rPr>
          <w:rFonts w:ascii="Verdana" w:hAnsi="Verdana"/>
          <w:color w:val="000000"/>
          <w:sz w:val="20"/>
        </w:rPr>
        <w:t> </w:t>
      </w:r>
      <w:r w:rsidRPr="001E329F">
        <w:rPr>
          <w:rFonts w:ascii="Verdana" w:hAnsi="Verdana"/>
          <w:color w:val="000000"/>
          <w:sz w:val="20"/>
          <w:lang w:val="ru-RU"/>
        </w:rPr>
        <w:t>его стойле.</w:t>
      </w:r>
    </w:p>
    <w:p w14:paraId="77F1F51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Ветер шумел в</w:t>
      </w:r>
      <w:r w:rsidRPr="001E329F">
        <w:rPr>
          <w:rFonts w:ascii="Verdana" w:hAnsi="Verdana"/>
          <w:color w:val="000000"/>
          <w:sz w:val="20"/>
        </w:rPr>
        <w:t> </w:t>
      </w:r>
      <w:r w:rsidRPr="001E329F">
        <w:rPr>
          <w:rFonts w:ascii="Verdana" w:hAnsi="Verdana"/>
          <w:color w:val="000000"/>
          <w:sz w:val="20"/>
          <w:lang w:val="ru-RU"/>
        </w:rPr>
        <w:t>кронах деревьев, но</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этом дуновении не</w:t>
      </w:r>
      <w:r w:rsidRPr="001E329F">
        <w:rPr>
          <w:rFonts w:ascii="Verdana" w:hAnsi="Verdana"/>
          <w:color w:val="000000"/>
          <w:sz w:val="20"/>
        </w:rPr>
        <w:t> </w:t>
      </w:r>
      <w:r w:rsidRPr="001E329F">
        <w:rPr>
          <w:rFonts w:ascii="Verdana" w:hAnsi="Verdana"/>
          <w:color w:val="000000"/>
          <w:sz w:val="20"/>
          <w:lang w:val="ru-RU"/>
        </w:rPr>
        <w:t>было свежести, звезды подернулись мглистой дымкой, чувствовалась близость пустыни.</w:t>
      </w:r>
    </w:p>
    <w:p w14:paraId="18542AB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только пустыни, подумал Тайк. Проклятие, нависшее над городом, душит его сильнее, чем раскаленные пески.</w:t>
      </w:r>
    </w:p>
    <w:p w14:paraId="6FF6948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уже подходил к</w:t>
      </w:r>
      <w:r w:rsidRPr="001E329F">
        <w:rPr>
          <w:rFonts w:ascii="Verdana" w:hAnsi="Verdana"/>
          <w:color w:val="000000"/>
          <w:sz w:val="20"/>
        </w:rPr>
        <w:t> </w:t>
      </w:r>
      <w:r w:rsidRPr="001E329F">
        <w:rPr>
          <w:rFonts w:ascii="Verdana" w:hAnsi="Verdana"/>
          <w:color w:val="000000"/>
          <w:sz w:val="20"/>
          <w:lang w:val="ru-RU"/>
        </w:rPr>
        <w:t>сараю Нуфера, как вдруг, словно из-под земли, перед ним выросли две человеческие фигуры. Ни слова не</w:t>
      </w:r>
      <w:r w:rsidRPr="001E329F">
        <w:rPr>
          <w:rFonts w:ascii="Verdana" w:hAnsi="Verdana"/>
          <w:color w:val="000000"/>
          <w:sz w:val="20"/>
        </w:rPr>
        <w:t> </w:t>
      </w:r>
      <w:r w:rsidRPr="001E329F">
        <w:rPr>
          <w:rFonts w:ascii="Verdana" w:hAnsi="Verdana"/>
          <w:color w:val="000000"/>
          <w:sz w:val="20"/>
          <w:lang w:val="ru-RU"/>
        </w:rPr>
        <w:t>говоря, они бросились на</w:t>
      </w:r>
      <w:r w:rsidRPr="001E329F">
        <w:rPr>
          <w:rFonts w:ascii="Verdana" w:hAnsi="Verdana"/>
          <w:color w:val="000000"/>
          <w:sz w:val="20"/>
        </w:rPr>
        <w:t> </w:t>
      </w:r>
      <w:r w:rsidRPr="001E329F">
        <w:rPr>
          <w:rFonts w:ascii="Verdana" w:hAnsi="Verdana"/>
          <w:color w:val="000000"/>
          <w:sz w:val="20"/>
          <w:lang w:val="ru-RU"/>
        </w:rPr>
        <w:t>Тайка с</w:t>
      </w:r>
      <w:r w:rsidRPr="001E329F">
        <w:rPr>
          <w:rFonts w:ascii="Verdana" w:hAnsi="Verdana"/>
          <w:color w:val="000000"/>
          <w:sz w:val="20"/>
        </w:rPr>
        <w:t> </w:t>
      </w:r>
      <w:r w:rsidRPr="001E329F">
        <w:rPr>
          <w:rFonts w:ascii="Verdana" w:hAnsi="Verdana"/>
          <w:color w:val="000000"/>
          <w:sz w:val="20"/>
          <w:lang w:val="ru-RU"/>
        </w:rPr>
        <w:t>обнаженными мечами.</w:t>
      </w:r>
    </w:p>
    <w:p w14:paraId="61ABE8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не</w:t>
      </w:r>
      <w:r w:rsidRPr="001E329F">
        <w:rPr>
          <w:rFonts w:ascii="Verdana" w:hAnsi="Verdana"/>
          <w:color w:val="000000"/>
          <w:sz w:val="20"/>
        </w:rPr>
        <w:t> </w:t>
      </w:r>
      <w:r w:rsidRPr="001E329F">
        <w:rPr>
          <w:rFonts w:ascii="Verdana" w:hAnsi="Verdana"/>
          <w:color w:val="000000"/>
          <w:sz w:val="20"/>
          <w:lang w:val="ru-RU"/>
        </w:rPr>
        <w:t>успев еще толком ничего сообразить, запустил в</w:t>
      </w:r>
      <w:r w:rsidRPr="001E329F">
        <w:rPr>
          <w:rFonts w:ascii="Verdana" w:hAnsi="Verdana"/>
          <w:color w:val="000000"/>
          <w:sz w:val="20"/>
        </w:rPr>
        <w:t> </w:t>
      </w:r>
      <w:r w:rsidRPr="001E329F">
        <w:rPr>
          <w:rFonts w:ascii="Verdana" w:hAnsi="Verdana"/>
          <w:color w:val="000000"/>
          <w:sz w:val="20"/>
          <w:lang w:val="ru-RU"/>
        </w:rPr>
        <w:t>одного из</w:t>
      </w:r>
      <w:r w:rsidRPr="001E329F">
        <w:rPr>
          <w:rFonts w:ascii="Verdana" w:hAnsi="Verdana"/>
          <w:color w:val="000000"/>
          <w:sz w:val="20"/>
        </w:rPr>
        <w:t> </w:t>
      </w:r>
      <w:r w:rsidRPr="001E329F">
        <w:rPr>
          <w:rFonts w:ascii="Verdana" w:hAnsi="Verdana"/>
          <w:color w:val="000000"/>
          <w:sz w:val="20"/>
          <w:lang w:val="ru-RU"/>
        </w:rPr>
        <w:t>нападавших канделябром и</w:t>
      </w:r>
      <w:r w:rsidRPr="001E329F">
        <w:rPr>
          <w:rFonts w:ascii="Verdana" w:hAnsi="Verdana"/>
          <w:color w:val="000000"/>
          <w:sz w:val="20"/>
        </w:rPr>
        <w:t> </w:t>
      </w:r>
      <w:r w:rsidRPr="001E329F">
        <w:rPr>
          <w:rFonts w:ascii="Verdana" w:hAnsi="Verdana"/>
          <w:color w:val="000000"/>
          <w:sz w:val="20"/>
          <w:lang w:val="ru-RU"/>
        </w:rPr>
        <w:t>едва успел поднять посох, чтобы отразить удар другого противника. Первый, внезапный натиск был, таким образом, отбит. Холодно блеснул в</w:t>
      </w:r>
      <w:r w:rsidRPr="001E329F">
        <w:rPr>
          <w:rFonts w:ascii="Verdana" w:hAnsi="Verdana"/>
          <w:color w:val="000000"/>
          <w:sz w:val="20"/>
        </w:rPr>
        <w:t> </w:t>
      </w:r>
      <w:r w:rsidRPr="001E329F">
        <w:rPr>
          <w:rFonts w:ascii="Verdana" w:hAnsi="Verdana"/>
          <w:color w:val="000000"/>
          <w:sz w:val="20"/>
          <w:lang w:val="ru-RU"/>
        </w:rPr>
        <w:t>темноте появившийся на</w:t>
      </w:r>
      <w:r w:rsidRPr="001E329F">
        <w:rPr>
          <w:rFonts w:ascii="Verdana" w:hAnsi="Verdana"/>
          <w:color w:val="000000"/>
          <w:sz w:val="20"/>
        </w:rPr>
        <w:t> </w:t>
      </w:r>
      <w:r w:rsidRPr="001E329F">
        <w:rPr>
          <w:rFonts w:ascii="Verdana" w:hAnsi="Verdana"/>
          <w:color w:val="000000"/>
          <w:sz w:val="20"/>
          <w:lang w:val="ru-RU"/>
        </w:rPr>
        <w:t>конце посоха клинок. Боевое мастерство помогло Тхоорту: один из</w:t>
      </w:r>
      <w:r w:rsidRPr="001E329F">
        <w:rPr>
          <w:rFonts w:ascii="Verdana" w:hAnsi="Verdana"/>
          <w:color w:val="000000"/>
          <w:sz w:val="20"/>
        </w:rPr>
        <w:t> </w:t>
      </w:r>
      <w:r w:rsidRPr="001E329F">
        <w:rPr>
          <w:rFonts w:ascii="Verdana" w:hAnsi="Verdana"/>
          <w:color w:val="000000"/>
          <w:sz w:val="20"/>
          <w:lang w:val="ru-RU"/>
        </w:rPr>
        <w:t>нападавших был сбит с</w:t>
      </w:r>
      <w:r w:rsidRPr="001E329F">
        <w:rPr>
          <w:rFonts w:ascii="Verdana" w:hAnsi="Verdana"/>
          <w:color w:val="000000"/>
          <w:sz w:val="20"/>
        </w:rPr>
        <w:t> </w:t>
      </w:r>
      <w:r w:rsidRPr="001E329F">
        <w:rPr>
          <w:rFonts w:ascii="Verdana" w:hAnsi="Verdana"/>
          <w:color w:val="000000"/>
          <w:sz w:val="20"/>
          <w:lang w:val="ru-RU"/>
        </w:rPr>
        <w:t>ног, другому пришлось отступить. Тайк перешел было в</w:t>
      </w:r>
      <w:r w:rsidRPr="001E329F">
        <w:rPr>
          <w:rFonts w:ascii="Verdana" w:hAnsi="Verdana"/>
          <w:color w:val="000000"/>
          <w:sz w:val="20"/>
        </w:rPr>
        <w:t> </w:t>
      </w:r>
      <w:r w:rsidRPr="001E329F">
        <w:rPr>
          <w:rFonts w:ascii="Verdana" w:hAnsi="Verdana"/>
          <w:color w:val="000000"/>
          <w:sz w:val="20"/>
          <w:lang w:val="ru-RU"/>
        </w:rPr>
        <w:t>атаку, но</w:t>
      </w:r>
      <w:r w:rsidRPr="001E329F">
        <w:rPr>
          <w:rFonts w:ascii="Verdana" w:hAnsi="Verdana"/>
          <w:color w:val="000000"/>
          <w:sz w:val="20"/>
        </w:rPr>
        <w:t> </w:t>
      </w:r>
      <w:r w:rsidRPr="001E329F">
        <w:rPr>
          <w:rFonts w:ascii="Verdana" w:hAnsi="Verdana"/>
          <w:color w:val="000000"/>
          <w:sz w:val="20"/>
          <w:lang w:val="ru-RU"/>
        </w:rPr>
        <w:t>тут из-за деревьев высыпала целая толпа вооруженных людей, замелькали огни факелов. Оказавшись перед сомкнутым строем врагов, Тайк остановился и</w:t>
      </w:r>
      <w:r w:rsidRPr="001E329F">
        <w:rPr>
          <w:rFonts w:ascii="Verdana" w:hAnsi="Verdana"/>
          <w:color w:val="000000"/>
          <w:sz w:val="20"/>
        </w:rPr>
        <w:t> </w:t>
      </w:r>
      <w:r w:rsidRPr="001E329F">
        <w:rPr>
          <w:rFonts w:ascii="Verdana" w:hAnsi="Verdana"/>
          <w:color w:val="000000"/>
          <w:sz w:val="20"/>
          <w:lang w:val="ru-RU"/>
        </w:rPr>
        <w:t>огляделся в</w:t>
      </w:r>
      <w:r w:rsidRPr="001E329F">
        <w:rPr>
          <w:rFonts w:ascii="Verdana" w:hAnsi="Verdana"/>
          <w:color w:val="000000"/>
          <w:sz w:val="20"/>
        </w:rPr>
        <w:t> </w:t>
      </w:r>
      <w:r w:rsidRPr="001E329F">
        <w:rPr>
          <w:rFonts w:ascii="Verdana" w:hAnsi="Verdana"/>
          <w:color w:val="000000"/>
          <w:sz w:val="20"/>
          <w:lang w:val="ru-RU"/>
        </w:rPr>
        <w:t>поисках пути к</w:t>
      </w:r>
      <w:r w:rsidRPr="001E329F">
        <w:rPr>
          <w:rFonts w:ascii="Verdana" w:hAnsi="Verdana"/>
          <w:color w:val="000000"/>
          <w:sz w:val="20"/>
        </w:rPr>
        <w:t> </w:t>
      </w:r>
      <w:r w:rsidRPr="001E329F">
        <w:rPr>
          <w:rFonts w:ascii="Verdana" w:hAnsi="Verdana"/>
          <w:color w:val="000000"/>
          <w:sz w:val="20"/>
          <w:lang w:val="ru-RU"/>
        </w:rPr>
        <w:t>спасению. До</w:t>
      </w:r>
      <w:r w:rsidRPr="001E329F">
        <w:rPr>
          <w:rFonts w:ascii="Verdana" w:hAnsi="Verdana"/>
          <w:color w:val="000000"/>
          <w:sz w:val="20"/>
        </w:rPr>
        <w:t> </w:t>
      </w:r>
      <w:r w:rsidRPr="001E329F">
        <w:rPr>
          <w:rFonts w:ascii="Verdana" w:hAnsi="Verdana"/>
          <w:color w:val="000000"/>
          <w:sz w:val="20"/>
          <w:lang w:val="ru-RU"/>
        </w:rPr>
        <w:t>сарая было рукой подать, и</w:t>
      </w:r>
      <w:r w:rsidRPr="001E329F">
        <w:rPr>
          <w:rFonts w:ascii="Verdana" w:hAnsi="Verdana"/>
          <w:color w:val="000000"/>
          <w:sz w:val="20"/>
        </w:rPr>
        <w:t> </w:t>
      </w:r>
      <w:r w:rsidRPr="001E329F">
        <w:rPr>
          <w:rFonts w:ascii="Verdana" w:hAnsi="Verdana"/>
          <w:color w:val="000000"/>
          <w:sz w:val="20"/>
          <w:lang w:val="ru-RU"/>
        </w:rPr>
        <w:t>он закричал во</w:t>
      </w:r>
      <w:r w:rsidRPr="001E329F">
        <w:rPr>
          <w:rFonts w:ascii="Verdana" w:hAnsi="Verdana"/>
          <w:color w:val="000000"/>
          <w:sz w:val="20"/>
        </w:rPr>
        <w:t> </w:t>
      </w:r>
      <w:r w:rsidRPr="001E329F">
        <w:rPr>
          <w:rFonts w:ascii="Verdana" w:hAnsi="Verdana"/>
          <w:color w:val="000000"/>
          <w:sz w:val="20"/>
          <w:lang w:val="ru-RU"/>
        </w:rPr>
        <w:t>всю силу своих легких:</w:t>
      </w:r>
    </w:p>
    <w:p w14:paraId="1AFB27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Нуфер, ко</w:t>
      </w:r>
      <w:r w:rsidRPr="001E329F">
        <w:rPr>
          <w:rFonts w:ascii="Verdana" w:hAnsi="Verdana"/>
          <w:color w:val="000000"/>
          <w:sz w:val="20"/>
        </w:rPr>
        <w:t> </w:t>
      </w:r>
      <w:r w:rsidRPr="001E329F">
        <w:rPr>
          <w:rFonts w:ascii="Verdana" w:hAnsi="Verdana"/>
          <w:color w:val="000000"/>
          <w:sz w:val="20"/>
          <w:lang w:val="ru-RU"/>
        </w:rPr>
        <w:t>мне!</w:t>
      </w:r>
    </w:p>
    <w:p w14:paraId="3015816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Нападавшие невольно пришли в</w:t>
      </w:r>
      <w:r w:rsidRPr="001E329F">
        <w:rPr>
          <w:rFonts w:ascii="Verdana" w:hAnsi="Verdana"/>
          <w:color w:val="000000"/>
          <w:sz w:val="20"/>
        </w:rPr>
        <w:t> </w:t>
      </w:r>
      <w:r w:rsidRPr="001E329F">
        <w:rPr>
          <w:rFonts w:ascii="Verdana" w:hAnsi="Verdana"/>
          <w:color w:val="000000"/>
          <w:sz w:val="20"/>
          <w:lang w:val="ru-RU"/>
        </w:rPr>
        <w:t>замешательство, когда ворота сарая с</w:t>
      </w:r>
      <w:r w:rsidRPr="001E329F">
        <w:rPr>
          <w:rFonts w:ascii="Verdana" w:hAnsi="Verdana"/>
          <w:color w:val="000000"/>
          <w:sz w:val="20"/>
        </w:rPr>
        <w:t> </w:t>
      </w:r>
      <w:r w:rsidRPr="001E329F">
        <w:rPr>
          <w:rFonts w:ascii="Verdana" w:hAnsi="Verdana"/>
          <w:color w:val="000000"/>
          <w:sz w:val="20"/>
          <w:lang w:val="ru-RU"/>
        </w:rPr>
        <w:t>треском разлетелись в</w:t>
      </w:r>
      <w:r w:rsidRPr="001E329F">
        <w:rPr>
          <w:rFonts w:ascii="Verdana" w:hAnsi="Verdana"/>
          <w:color w:val="000000"/>
          <w:sz w:val="20"/>
        </w:rPr>
        <w:t> </w:t>
      </w:r>
      <w:r w:rsidRPr="001E329F">
        <w:rPr>
          <w:rFonts w:ascii="Verdana" w:hAnsi="Verdana"/>
          <w:color w:val="000000"/>
          <w:sz w:val="20"/>
          <w:lang w:val="ru-RU"/>
        </w:rPr>
        <w:t>стороны, и</w:t>
      </w:r>
      <w:r w:rsidRPr="001E329F">
        <w:rPr>
          <w:rFonts w:ascii="Verdana" w:hAnsi="Verdana"/>
          <w:color w:val="000000"/>
          <w:sz w:val="20"/>
        </w:rPr>
        <w:t> </w:t>
      </w:r>
      <w:r w:rsidRPr="001E329F">
        <w:rPr>
          <w:rFonts w:ascii="Verdana" w:hAnsi="Verdana"/>
          <w:color w:val="000000"/>
          <w:sz w:val="20"/>
          <w:lang w:val="ru-RU"/>
        </w:rPr>
        <w:t>огромная в</w:t>
      </w:r>
      <w:r w:rsidRPr="001E329F">
        <w:rPr>
          <w:rFonts w:ascii="Verdana" w:hAnsi="Verdana"/>
          <w:color w:val="000000"/>
          <w:sz w:val="20"/>
        </w:rPr>
        <w:t> </w:t>
      </w:r>
      <w:r w:rsidRPr="001E329F">
        <w:rPr>
          <w:rFonts w:ascii="Verdana" w:hAnsi="Verdana"/>
          <w:color w:val="000000"/>
          <w:sz w:val="20"/>
          <w:lang w:val="ru-RU"/>
        </w:rPr>
        <w:t>неверном свете факелов туша громадепря стремительно ринулась в</w:t>
      </w:r>
      <w:r w:rsidRPr="001E329F">
        <w:rPr>
          <w:rFonts w:ascii="Verdana" w:hAnsi="Verdana"/>
          <w:color w:val="000000"/>
          <w:sz w:val="20"/>
        </w:rPr>
        <w:t> </w:t>
      </w:r>
      <w:r w:rsidRPr="001E329F">
        <w:rPr>
          <w:rFonts w:ascii="Verdana" w:hAnsi="Verdana"/>
          <w:color w:val="000000"/>
          <w:sz w:val="20"/>
          <w:lang w:val="ru-RU"/>
        </w:rPr>
        <w:t>бой. Нуфер прокатился сквозь строй врагов, смял его, обратил в</w:t>
      </w:r>
      <w:r w:rsidRPr="001E329F">
        <w:rPr>
          <w:rFonts w:ascii="Verdana" w:hAnsi="Verdana"/>
          <w:color w:val="000000"/>
          <w:sz w:val="20"/>
        </w:rPr>
        <w:t> </w:t>
      </w:r>
      <w:r w:rsidRPr="001E329F">
        <w:rPr>
          <w:rFonts w:ascii="Verdana" w:hAnsi="Verdana"/>
          <w:color w:val="000000"/>
          <w:sz w:val="20"/>
          <w:lang w:val="ru-RU"/>
        </w:rPr>
        <w:t>бегство. Послышались вопли попавших под копыта. Громадепрь развернулся и</w:t>
      </w:r>
      <w:r w:rsidRPr="001E329F">
        <w:rPr>
          <w:rFonts w:ascii="Verdana" w:hAnsi="Verdana"/>
          <w:color w:val="000000"/>
          <w:sz w:val="20"/>
        </w:rPr>
        <w:t> </w:t>
      </w:r>
      <w:r w:rsidRPr="001E329F">
        <w:rPr>
          <w:rFonts w:ascii="Verdana" w:hAnsi="Verdana"/>
          <w:color w:val="000000"/>
          <w:sz w:val="20"/>
          <w:lang w:val="ru-RU"/>
        </w:rPr>
        <w:t>остановился перед Тайком, высоко вздымая бока. Он не</w:t>
      </w:r>
      <w:r w:rsidRPr="001E329F">
        <w:rPr>
          <w:rFonts w:ascii="Verdana" w:hAnsi="Verdana"/>
          <w:color w:val="000000"/>
          <w:sz w:val="20"/>
        </w:rPr>
        <w:t> </w:t>
      </w:r>
      <w:r w:rsidRPr="001E329F">
        <w:rPr>
          <w:rFonts w:ascii="Verdana" w:hAnsi="Verdana"/>
          <w:color w:val="000000"/>
          <w:sz w:val="20"/>
          <w:lang w:val="ru-RU"/>
        </w:rPr>
        <w:t>запыхался, просто дух схватки всегда приводил в</w:t>
      </w:r>
      <w:r w:rsidRPr="001E329F">
        <w:rPr>
          <w:rFonts w:ascii="Verdana" w:hAnsi="Verdana"/>
          <w:color w:val="000000"/>
          <w:sz w:val="20"/>
        </w:rPr>
        <w:t> </w:t>
      </w:r>
      <w:r w:rsidRPr="001E329F">
        <w:rPr>
          <w:rFonts w:ascii="Verdana" w:hAnsi="Verdana"/>
          <w:color w:val="000000"/>
          <w:sz w:val="20"/>
          <w:lang w:val="ru-RU"/>
        </w:rPr>
        <w:t>лихорадочное возбуждение зверя, с</w:t>
      </w:r>
      <w:r w:rsidRPr="001E329F">
        <w:rPr>
          <w:rFonts w:ascii="Verdana" w:hAnsi="Verdana"/>
          <w:color w:val="000000"/>
          <w:sz w:val="20"/>
        </w:rPr>
        <w:t> </w:t>
      </w:r>
      <w:r w:rsidRPr="001E329F">
        <w:rPr>
          <w:rFonts w:ascii="Verdana" w:hAnsi="Verdana"/>
          <w:color w:val="000000"/>
          <w:sz w:val="20"/>
          <w:lang w:val="ru-RU"/>
        </w:rPr>
        <w:t>рождения воспитывавшегося для боя. Тайк вскочил на</w:t>
      </w:r>
      <w:r w:rsidRPr="001E329F">
        <w:rPr>
          <w:rFonts w:ascii="Verdana" w:hAnsi="Verdana"/>
          <w:color w:val="000000"/>
          <w:sz w:val="20"/>
        </w:rPr>
        <w:t> </w:t>
      </w:r>
      <w:r w:rsidRPr="001E329F">
        <w:rPr>
          <w:rFonts w:ascii="Verdana" w:hAnsi="Verdana"/>
          <w:color w:val="000000"/>
          <w:sz w:val="20"/>
          <w:lang w:val="ru-RU"/>
        </w:rPr>
        <w:t>него верхом и, размахивая посохом, полетел через аллею парка к</w:t>
      </w:r>
      <w:r w:rsidRPr="001E329F">
        <w:rPr>
          <w:rFonts w:ascii="Verdana" w:hAnsi="Verdana"/>
          <w:color w:val="000000"/>
          <w:sz w:val="20"/>
        </w:rPr>
        <w:t> </w:t>
      </w:r>
      <w:r w:rsidRPr="001E329F">
        <w:rPr>
          <w:rFonts w:ascii="Verdana" w:hAnsi="Verdana"/>
          <w:color w:val="000000"/>
          <w:sz w:val="20"/>
          <w:lang w:val="ru-RU"/>
        </w:rPr>
        <w:t>воротам. Некогда было задумываться над происходящим, сначала предстояло выбраться из</w:t>
      </w:r>
      <w:r w:rsidRPr="001E329F">
        <w:rPr>
          <w:rFonts w:ascii="Verdana" w:hAnsi="Verdana"/>
          <w:color w:val="000000"/>
          <w:sz w:val="20"/>
        </w:rPr>
        <w:t> </w:t>
      </w:r>
      <w:r w:rsidRPr="001E329F">
        <w:rPr>
          <w:rFonts w:ascii="Verdana" w:hAnsi="Verdana"/>
          <w:color w:val="000000"/>
          <w:sz w:val="20"/>
          <w:lang w:val="ru-RU"/>
        </w:rPr>
        <w:t>ловушки, а</w:t>
      </w:r>
      <w:r w:rsidRPr="001E329F">
        <w:rPr>
          <w:rFonts w:ascii="Verdana" w:hAnsi="Verdana"/>
          <w:color w:val="000000"/>
          <w:sz w:val="20"/>
        </w:rPr>
        <w:t> </w:t>
      </w:r>
      <w:r w:rsidRPr="001E329F">
        <w:rPr>
          <w:rFonts w:ascii="Verdana" w:hAnsi="Verdana"/>
          <w:color w:val="000000"/>
          <w:sz w:val="20"/>
          <w:lang w:val="ru-RU"/>
        </w:rPr>
        <w:t>уж после можно будет поразмыслить над тем, что нужно от</w:t>
      </w:r>
      <w:r w:rsidRPr="001E329F">
        <w:rPr>
          <w:rFonts w:ascii="Verdana" w:hAnsi="Verdana"/>
          <w:color w:val="000000"/>
          <w:sz w:val="20"/>
        </w:rPr>
        <w:t> </w:t>
      </w:r>
      <w:r w:rsidRPr="001E329F">
        <w:rPr>
          <w:rFonts w:ascii="Verdana" w:hAnsi="Verdana"/>
          <w:color w:val="000000"/>
          <w:sz w:val="20"/>
          <w:lang w:val="ru-RU"/>
        </w:rPr>
        <w:t>него всем этим людям.</w:t>
      </w:r>
    </w:p>
    <w:p w14:paraId="44120CE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Однако, в</w:t>
      </w:r>
      <w:r w:rsidRPr="001E329F">
        <w:rPr>
          <w:rFonts w:ascii="Verdana" w:hAnsi="Verdana"/>
          <w:color w:val="000000"/>
          <w:sz w:val="20"/>
        </w:rPr>
        <w:t> </w:t>
      </w:r>
      <w:r w:rsidRPr="001E329F">
        <w:rPr>
          <w:rFonts w:ascii="Verdana" w:hAnsi="Verdana"/>
          <w:color w:val="000000"/>
          <w:sz w:val="20"/>
          <w:lang w:val="ru-RU"/>
        </w:rPr>
        <w:t>тот момент, когда до</w:t>
      </w:r>
      <w:r w:rsidRPr="001E329F">
        <w:rPr>
          <w:rFonts w:ascii="Verdana" w:hAnsi="Verdana"/>
          <w:color w:val="000000"/>
          <w:sz w:val="20"/>
        </w:rPr>
        <w:t> </w:t>
      </w:r>
      <w:r w:rsidRPr="001E329F">
        <w:rPr>
          <w:rFonts w:ascii="Verdana" w:hAnsi="Verdana"/>
          <w:color w:val="000000"/>
          <w:sz w:val="20"/>
          <w:lang w:val="ru-RU"/>
        </w:rPr>
        <w:t>ворот оставалась какая-нибудь сотня шагов, стена пламени вдруг поднялась впереди и</w:t>
      </w:r>
      <w:r w:rsidRPr="001E329F">
        <w:rPr>
          <w:rFonts w:ascii="Verdana" w:hAnsi="Verdana"/>
          <w:color w:val="000000"/>
          <w:sz w:val="20"/>
        </w:rPr>
        <w:t> </w:t>
      </w:r>
      <w:r w:rsidRPr="001E329F">
        <w:rPr>
          <w:rFonts w:ascii="Verdana" w:hAnsi="Verdana"/>
          <w:color w:val="000000"/>
          <w:sz w:val="20"/>
          <w:lang w:val="ru-RU"/>
        </w:rPr>
        <w:t>заставила громадепря остановиться. Широкая полоса пылающей горючей жидкости пересекала дорогу, а</w:t>
      </w:r>
      <w:r w:rsidRPr="001E329F">
        <w:rPr>
          <w:rFonts w:ascii="Verdana" w:hAnsi="Verdana"/>
          <w:color w:val="000000"/>
          <w:sz w:val="20"/>
        </w:rPr>
        <w:t> </w:t>
      </w:r>
      <w:r w:rsidRPr="001E329F">
        <w:rPr>
          <w:rFonts w:ascii="Verdana" w:hAnsi="Verdana"/>
          <w:color w:val="000000"/>
          <w:sz w:val="20"/>
          <w:lang w:val="ru-RU"/>
        </w:rPr>
        <w:t>за</w:t>
      </w:r>
      <w:r w:rsidRPr="001E329F">
        <w:rPr>
          <w:rFonts w:ascii="Verdana" w:hAnsi="Verdana"/>
          <w:color w:val="000000"/>
          <w:sz w:val="20"/>
        </w:rPr>
        <w:t> </w:t>
      </w:r>
      <w:r w:rsidRPr="001E329F">
        <w:rPr>
          <w:rFonts w:ascii="Verdana" w:hAnsi="Verdana"/>
          <w:color w:val="000000"/>
          <w:sz w:val="20"/>
          <w:lang w:val="ru-RU"/>
        </w:rPr>
        <w:t>ней лесом топорщились длинные пики солдат.</w:t>
      </w:r>
    </w:p>
    <w:p w14:paraId="0386EF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сей раз тебе не</w:t>
      </w:r>
      <w:r w:rsidRPr="001E329F">
        <w:rPr>
          <w:rFonts w:ascii="Verdana" w:hAnsi="Verdana"/>
          <w:color w:val="000000"/>
          <w:sz w:val="20"/>
        </w:rPr>
        <w:t> </w:t>
      </w:r>
      <w:r w:rsidRPr="001E329F">
        <w:rPr>
          <w:rFonts w:ascii="Verdana" w:hAnsi="Verdana"/>
          <w:color w:val="000000"/>
          <w:sz w:val="20"/>
          <w:lang w:val="ru-RU"/>
        </w:rPr>
        <w:t>уйти!</w:t>
      </w:r>
      <w:r w:rsidRPr="001E329F">
        <w:rPr>
          <w:rFonts w:ascii="Verdana" w:hAnsi="Verdana"/>
          <w:color w:val="000000"/>
          <w:sz w:val="20"/>
        </w:rPr>
        <w:t> </w:t>
      </w:r>
      <w:r w:rsidRPr="001E329F">
        <w:rPr>
          <w:rFonts w:ascii="Verdana" w:hAnsi="Verdana"/>
          <w:color w:val="000000"/>
          <w:sz w:val="20"/>
          <w:lang w:val="ru-RU"/>
        </w:rPr>
        <w:t>— раздался высокий, звонкий голос из-за огненной стены.</w:t>
      </w:r>
      <w:r w:rsidRPr="001E329F">
        <w:rPr>
          <w:rFonts w:ascii="Verdana" w:hAnsi="Verdana"/>
          <w:color w:val="000000"/>
          <w:sz w:val="20"/>
        </w:rPr>
        <w:t> </w:t>
      </w:r>
      <w:r w:rsidRPr="001E329F">
        <w:rPr>
          <w:rFonts w:ascii="Verdana" w:hAnsi="Verdana"/>
          <w:color w:val="000000"/>
          <w:sz w:val="20"/>
          <w:lang w:val="ru-RU"/>
        </w:rPr>
        <w:t>— Отвечай, злобная тварь, что ты сделал с</w:t>
      </w:r>
      <w:r w:rsidRPr="001E329F">
        <w:rPr>
          <w:rFonts w:ascii="Verdana" w:hAnsi="Verdana"/>
          <w:color w:val="000000"/>
          <w:sz w:val="20"/>
        </w:rPr>
        <w:t> </w:t>
      </w:r>
      <w:r w:rsidRPr="001E329F">
        <w:rPr>
          <w:rFonts w:ascii="Verdana" w:hAnsi="Verdana"/>
          <w:color w:val="000000"/>
          <w:sz w:val="20"/>
          <w:lang w:val="ru-RU"/>
        </w:rPr>
        <w:t>Аллером Нороном?</w:t>
      </w:r>
    </w:p>
    <w:p w14:paraId="6A9981A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наконец, понял. Это были диаварды. Как и</w:t>
      </w:r>
      <w:r w:rsidRPr="001E329F">
        <w:rPr>
          <w:rFonts w:ascii="Verdana" w:hAnsi="Verdana"/>
          <w:color w:val="000000"/>
          <w:sz w:val="20"/>
        </w:rPr>
        <w:t> </w:t>
      </w:r>
      <w:r w:rsidRPr="001E329F">
        <w:rPr>
          <w:rFonts w:ascii="Verdana" w:hAnsi="Verdana"/>
          <w:color w:val="000000"/>
          <w:sz w:val="20"/>
          <w:lang w:val="ru-RU"/>
        </w:rPr>
        <w:t>он сам, они решили вступиться за</w:t>
      </w:r>
      <w:r w:rsidRPr="001E329F">
        <w:rPr>
          <w:rFonts w:ascii="Verdana" w:hAnsi="Verdana"/>
          <w:color w:val="000000"/>
          <w:sz w:val="20"/>
        </w:rPr>
        <w:t> </w:t>
      </w:r>
      <w:r w:rsidRPr="001E329F">
        <w:rPr>
          <w:rFonts w:ascii="Verdana" w:hAnsi="Verdana"/>
          <w:color w:val="000000"/>
          <w:sz w:val="20"/>
          <w:lang w:val="ru-RU"/>
        </w:rPr>
        <w:t>Норона, но</w:t>
      </w:r>
      <w:r w:rsidRPr="001E329F">
        <w:rPr>
          <w:rFonts w:ascii="Verdana" w:hAnsi="Verdana"/>
          <w:color w:val="000000"/>
          <w:sz w:val="20"/>
        </w:rPr>
        <w:t> </w:t>
      </w:r>
      <w:r w:rsidRPr="001E329F">
        <w:rPr>
          <w:rFonts w:ascii="Verdana" w:hAnsi="Verdana"/>
          <w:color w:val="000000"/>
          <w:sz w:val="20"/>
          <w:lang w:val="ru-RU"/>
        </w:rPr>
        <w:t>так</w:t>
      </w:r>
      <w:r w:rsidRPr="001E329F">
        <w:rPr>
          <w:rFonts w:ascii="Verdana" w:hAnsi="Verdana"/>
          <w:color w:val="000000"/>
          <w:sz w:val="20"/>
        </w:rPr>
        <w:t> </w:t>
      </w:r>
      <w:r w:rsidRPr="001E329F">
        <w:rPr>
          <w:rFonts w:ascii="Verdana" w:hAnsi="Verdana"/>
          <w:color w:val="000000"/>
          <w:sz w:val="20"/>
          <w:lang w:val="ru-RU"/>
        </w:rPr>
        <w:t>же, как и</w:t>
      </w:r>
      <w:r w:rsidRPr="001E329F">
        <w:rPr>
          <w:rFonts w:ascii="Verdana" w:hAnsi="Verdana"/>
          <w:color w:val="000000"/>
          <w:sz w:val="20"/>
        </w:rPr>
        <w:t> </w:t>
      </w:r>
      <w:r w:rsidRPr="001E329F">
        <w:rPr>
          <w:rFonts w:ascii="Verdana" w:hAnsi="Verdana"/>
          <w:color w:val="000000"/>
          <w:sz w:val="20"/>
          <w:lang w:val="ru-RU"/>
        </w:rPr>
        <w:t>он, опоздали. Впрочем, пока они, кажется, придерживаются другого мнения.</w:t>
      </w:r>
    </w:p>
    <w:p w14:paraId="1E0FA6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Постойте!</w:t>
      </w:r>
      <w:r w:rsidRPr="001E329F">
        <w:rPr>
          <w:rFonts w:ascii="Verdana" w:hAnsi="Verdana"/>
          <w:color w:val="000000"/>
          <w:sz w:val="20"/>
        </w:rPr>
        <w:t> </w:t>
      </w:r>
      <w:r w:rsidRPr="001E329F">
        <w:rPr>
          <w:rFonts w:ascii="Verdana" w:hAnsi="Verdana"/>
          <w:color w:val="000000"/>
          <w:sz w:val="20"/>
          <w:lang w:val="ru-RU"/>
        </w:rPr>
        <w:t>— крикнул Тайк.</w:t>
      </w:r>
      <w:r w:rsidRPr="001E329F">
        <w:rPr>
          <w:rFonts w:ascii="Verdana" w:hAnsi="Verdana"/>
          <w:color w:val="000000"/>
          <w:sz w:val="20"/>
        </w:rPr>
        <w:t> </w:t>
      </w:r>
      <w:r w:rsidRPr="001E329F">
        <w:rPr>
          <w:rFonts w:ascii="Verdana" w:hAnsi="Verdana"/>
          <w:color w:val="000000"/>
          <w:sz w:val="20"/>
          <w:lang w:val="ru-RU"/>
        </w:rPr>
        <w:t>— Вы ошибаетесь! Я не</w:t>
      </w:r>
      <w:r w:rsidRPr="001E329F">
        <w:rPr>
          <w:rFonts w:ascii="Verdana" w:hAnsi="Verdana"/>
          <w:color w:val="000000"/>
          <w:sz w:val="20"/>
        </w:rPr>
        <w:t> </w:t>
      </w:r>
      <w:r w:rsidRPr="001E329F">
        <w:rPr>
          <w:rFonts w:ascii="Verdana" w:hAnsi="Verdana"/>
          <w:color w:val="000000"/>
          <w:sz w:val="20"/>
          <w:lang w:val="ru-RU"/>
        </w:rPr>
        <w:t>посланник Колдуна!</w:t>
      </w:r>
    </w:p>
    <w:p w14:paraId="596DBDD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 вот как!</w:t>
      </w:r>
      <w:r w:rsidRPr="001E329F">
        <w:rPr>
          <w:rFonts w:ascii="Verdana" w:hAnsi="Verdana"/>
          <w:color w:val="000000"/>
          <w:sz w:val="20"/>
        </w:rPr>
        <w:t> </w:t>
      </w:r>
      <w:r w:rsidRPr="001E329F">
        <w:rPr>
          <w:rFonts w:ascii="Verdana" w:hAnsi="Verdana"/>
          <w:color w:val="000000"/>
          <w:sz w:val="20"/>
          <w:lang w:val="ru-RU"/>
        </w:rPr>
        <w:t>— ответил тот</w:t>
      </w:r>
      <w:r w:rsidRPr="001E329F">
        <w:rPr>
          <w:rFonts w:ascii="Verdana" w:hAnsi="Verdana"/>
          <w:color w:val="000000"/>
          <w:sz w:val="20"/>
        </w:rPr>
        <w:t> </w:t>
      </w:r>
      <w:r w:rsidRPr="001E329F">
        <w:rPr>
          <w:rFonts w:ascii="Verdana" w:hAnsi="Verdana"/>
          <w:color w:val="000000"/>
          <w:sz w:val="20"/>
          <w:lang w:val="ru-RU"/>
        </w:rPr>
        <w:t>же голос. Тайку показалось, что говорит женщина.</w:t>
      </w:r>
      <w:r w:rsidRPr="001E329F">
        <w:rPr>
          <w:rFonts w:ascii="Verdana" w:hAnsi="Verdana"/>
          <w:color w:val="000000"/>
          <w:sz w:val="20"/>
        </w:rPr>
        <w:t> </w:t>
      </w:r>
      <w:r w:rsidRPr="001E329F">
        <w:rPr>
          <w:rFonts w:ascii="Verdana" w:hAnsi="Verdana"/>
          <w:color w:val="000000"/>
          <w:sz w:val="20"/>
          <w:lang w:val="ru-RU"/>
        </w:rPr>
        <w:t>— Он вздумал водить нас за</w:t>
      </w:r>
      <w:r w:rsidRPr="001E329F">
        <w:rPr>
          <w:rFonts w:ascii="Verdana" w:hAnsi="Verdana"/>
          <w:color w:val="000000"/>
          <w:sz w:val="20"/>
        </w:rPr>
        <w:t> </w:t>
      </w:r>
      <w:r w:rsidRPr="001E329F">
        <w:rPr>
          <w:rFonts w:ascii="Verdana" w:hAnsi="Verdana"/>
          <w:color w:val="000000"/>
          <w:sz w:val="20"/>
          <w:lang w:val="ru-RU"/>
        </w:rPr>
        <w:t>нос! А</w:t>
      </w:r>
      <w:r w:rsidRPr="001E329F">
        <w:rPr>
          <w:rFonts w:ascii="Verdana" w:hAnsi="Verdana"/>
          <w:color w:val="000000"/>
          <w:sz w:val="20"/>
        </w:rPr>
        <w:t> </w:t>
      </w:r>
      <w:r w:rsidRPr="001E329F">
        <w:rPr>
          <w:rFonts w:ascii="Verdana" w:hAnsi="Verdana"/>
          <w:color w:val="000000"/>
          <w:sz w:val="20"/>
          <w:lang w:val="ru-RU"/>
        </w:rPr>
        <w:t>ну, ребята, поддайте-ка этому чудищу огонька! Лучников ко</w:t>
      </w:r>
      <w:r w:rsidRPr="001E329F">
        <w:rPr>
          <w:rFonts w:ascii="Verdana" w:hAnsi="Verdana"/>
          <w:color w:val="000000"/>
          <w:sz w:val="20"/>
        </w:rPr>
        <w:t> </w:t>
      </w:r>
      <w:r w:rsidRPr="001E329F">
        <w:rPr>
          <w:rFonts w:ascii="Verdana" w:hAnsi="Verdana"/>
          <w:color w:val="000000"/>
          <w:sz w:val="20"/>
          <w:lang w:val="ru-RU"/>
        </w:rPr>
        <w:t>мне!</w:t>
      </w:r>
    </w:p>
    <w:p w14:paraId="621981B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Однако, сейчас</w:t>
      </w:r>
      <w:r w:rsidRPr="001E329F">
        <w:rPr>
          <w:rFonts w:ascii="Verdana" w:hAnsi="Verdana"/>
          <w:color w:val="000000"/>
          <w:sz w:val="20"/>
        </w:rPr>
        <w:t> </w:t>
      </w:r>
      <w:r w:rsidRPr="001E329F">
        <w:rPr>
          <w:rFonts w:ascii="Verdana" w:hAnsi="Verdana"/>
          <w:color w:val="000000"/>
          <w:sz w:val="20"/>
          <w:lang w:val="ru-RU"/>
        </w:rPr>
        <w:t>же вслед за</w:t>
      </w:r>
      <w:r w:rsidRPr="001E329F">
        <w:rPr>
          <w:rFonts w:ascii="Verdana" w:hAnsi="Verdana"/>
          <w:color w:val="000000"/>
          <w:sz w:val="20"/>
        </w:rPr>
        <w:t> </w:t>
      </w:r>
      <w:r w:rsidRPr="001E329F">
        <w:rPr>
          <w:rFonts w:ascii="Verdana" w:hAnsi="Verdana"/>
          <w:color w:val="000000"/>
          <w:sz w:val="20"/>
          <w:lang w:val="ru-RU"/>
        </w:rPr>
        <w:t>этим раздался другой, хорошо знакомый Тайку голос:</w:t>
      </w:r>
    </w:p>
    <w:p w14:paraId="0792B07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Остановитесь, ваша милость! Это</w:t>
      </w:r>
      <w:r w:rsidRPr="001E329F">
        <w:rPr>
          <w:rFonts w:ascii="Verdana" w:hAnsi="Verdana"/>
          <w:color w:val="000000"/>
          <w:sz w:val="20"/>
        </w:rPr>
        <w:t> </w:t>
      </w:r>
      <w:r w:rsidRPr="001E329F">
        <w:rPr>
          <w:rFonts w:ascii="Verdana" w:hAnsi="Verdana"/>
          <w:color w:val="000000"/>
          <w:sz w:val="20"/>
          <w:lang w:val="ru-RU"/>
        </w:rPr>
        <w:t>же господин Тхоорт! Я сам посоветовал ему поселиться у</w:t>
      </w:r>
      <w:r w:rsidRPr="001E329F">
        <w:rPr>
          <w:rFonts w:ascii="Verdana" w:hAnsi="Verdana"/>
          <w:color w:val="000000"/>
          <w:sz w:val="20"/>
        </w:rPr>
        <w:t> </w:t>
      </w:r>
      <w:r w:rsidRPr="001E329F">
        <w:rPr>
          <w:rFonts w:ascii="Verdana" w:hAnsi="Verdana"/>
          <w:color w:val="000000"/>
          <w:sz w:val="20"/>
          <w:lang w:val="ru-RU"/>
        </w:rPr>
        <w:t>господина Норона!</w:t>
      </w:r>
    </w:p>
    <w:p w14:paraId="21895E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 спросила женщина, командовавшая солдатами.</w:t>
      </w:r>
      <w:r w:rsidRPr="001E329F">
        <w:rPr>
          <w:rFonts w:ascii="Verdana" w:hAnsi="Verdana"/>
          <w:color w:val="000000"/>
          <w:sz w:val="20"/>
        </w:rPr>
        <w:t> </w:t>
      </w:r>
      <w:r w:rsidRPr="001E329F">
        <w:rPr>
          <w:rFonts w:ascii="Verdana" w:hAnsi="Verdana"/>
          <w:color w:val="000000"/>
          <w:sz w:val="20"/>
          <w:lang w:val="ru-RU"/>
        </w:rPr>
        <w:t>— Что ты говоришь, Бакум? Да не</w:t>
      </w:r>
      <w:r w:rsidRPr="001E329F">
        <w:rPr>
          <w:rFonts w:ascii="Verdana" w:hAnsi="Verdana"/>
          <w:color w:val="000000"/>
          <w:sz w:val="20"/>
        </w:rPr>
        <w:t> </w:t>
      </w:r>
      <w:r w:rsidRPr="001E329F">
        <w:rPr>
          <w:rFonts w:ascii="Verdana" w:hAnsi="Verdana"/>
          <w:color w:val="000000"/>
          <w:sz w:val="20"/>
          <w:lang w:val="ru-RU"/>
        </w:rPr>
        <w:t>орите, вы, там! Лучники, не</w:t>
      </w:r>
      <w:r w:rsidRPr="001E329F">
        <w:rPr>
          <w:rFonts w:ascii="Verdana" w:hAnsi="Verdana"/>
          <w:color w:val="000000"/>
          <w:sz w:val="20"/>
        </w:rPr>
        <w:t> </w:t>
      </w:r>
      <w:r w:rsidRPr="001E329F">
        <w:rPr>
          <w:rFonts w:ascii="Verdana" w:hAnsi="Verdana"/>
          <w:color w:val="000000"/>
          <w:sz w:val="20"/>
          <w:lang w:val="ru-RU"/>
        </w:rPr>
        <w:t>стрелять! Держать на</w:t>
      </w:r>
      <w:r w:rsidRPr="001E329F">
        <w:rPr>
          <w:rFonts w:ascii="Verdana" w:hAnsi="Verdana"/>
          <w:color w:val="000000"/>
          <w:sz w:val="20"/>
        </w:rPr>
        <w:t> </w:t>
      </w:r>
      <w:r w:rsidRPr="001E329F">
        <w:rPr>
          <w:rFonts w:ascii="Verdana" w:hAnsi="Verdana"/>
          <w:color w:val="000000"/>
          <w:sz w:val="20"/>
          <w:lang w:val="ru-RU"/>
        </w:rPr>
        <w:t>прицеле!</w:t>
      </w:r>
    </w:p>
    <w:p w14:paraId="2E071C4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Говорю вам, госпожа Даяна, я знаю этого человека!</w:t>
      </w:r>
      <w:r w:rsidRPr="001E329F">
        <w:rPr>
          <w:rFonts w:ascii="Verdana" w:hAnsi="Verdana"/>
          <w:color w:val="000000"/>
          <w:sz w:val="20"/>
        </w:rPr>
        <w:t> </w:t>
      </w:r>
      <w:r w:rsidRPr="001E329F">
        <w:rPr>
          <w:rFonts w:ascii="Verdana" w:hAnsi="Verdana"/>
          <w:color w:val="000000"/>
          <w:sz w:val="20"/>
          <w:lang w:val="ru-RU"/>
        </w:rPr>
        <w:t>— продолжал Бакум.</w:t>
      </w:r>
      <w:r w:rsidRPr="001E329F">
        <w:rPr>
          <w:rFonts w:ascii="Verdana" w:hAnsi="Verdana"/>
          <w:color w:val="000000"/>
          <w:sz w:val="20"/>
        </w:rPr>
        <w:t> </w:t>
      </w:r>
      <w:r w:rsidRPr="001E329F">
        <w:rPr>
          <w:rFonts w:ascii="Verdana" w:hAnsi="Verdana"/>
          <w:color w:val="000000"/>
          <w:sz w:val="20"/>
          <w:lang w:val="ru-RU"/>
        </w:rPr>
        <w:t>— Он только сегодня пришел в</w:t>
      </w:r>
      <w:r w:rsidRPr="001E329F">
        <w:rPr>
          <w:rFonts w:ascii="Verdana" w:hAnsi="Verdana"/>
          <w:color w:val="000000"/>
          <w:sz w:val="20"/>
        </w:rPr>
        <w:t> </w:t>
      </w:r>
      <w:r w:rsidRPr="001E329F">
        <w:rPr>
          <w:rFonts w:ascii="Verdana" w:hAnsi="Verdana"/>
          <w:color w:val="000000"/>
          <w:sz w:val="20"/>
          <w:lang w:val="ru-RU"/>
        </w:rPr>
        <w:t>Паймак, мы с</w:t>
      </w:r>
      <w:r w:rsidRPr="001E329F">
        <w:rPr>
          <w:rFonts w:ascii="Verdana" w:hAnsi="Verdana"/>
          <w:color w:val="000000"/>
          <w:sz w:val="20"/>
        </w:rPr>
        <w:t> </w:t>
      </w:r>
      <w:r w:rsidRPr="001E329F">
        <w:rPr>
          <w:rFonts w:ascii="Verdana" w:hAnsi="Verdana"/>
          <w:color w:val="000000"/>
          <w:sz w:val="20"/>
          <w:lang w:val="ru-RU"/>
        </w:rPr>
        <w:t>Руком встретили его в</w:t>
      </w:r>
      <w:r w:rsidRPr="001E329F">
        <w:rPr>
          <w:rFonts w:ascii="Verdana" w:hAnsi="Verdana"/>
          <w:color w:val="000000"/>
          <w:sz w:val="20"/>
        </w:rPr>
        <w:t> </w:t>
      </w:r>
      <w:r w:rsidRPr="001E329F">
        <w:rPr>
          <w:rFonts w:ascii="Verdana" w:hAnsi="Verdana"/>
          <w:color w:val="000000"/>
          <w:sz w:val="20"/>
          <w:lang w:val="ru-RU"/>
        </w:rPr>
        <w:t>пустыне у</w:t>
      </w:r>
      <w:r w:rsidRPr="001E329F">
        <w:rPr>
          <w:rFonts w:ascii="Verdana" w:hAnsi="Verdana"/>
          <w:color w:val="000000"/>
          <w:sz w:val="20"/>
        </w:rPr>
        <w:t> </w:t>
      </w:r>
      <w:r w:rsidRPr="001E329F">
        <w:rPr>
          <w:rFonts w:ascii="Verdana" w:hAnsi="Verdana"/>
          <w:color w:val="000000"/>
          <w:sz w:val="20"/>
          <w:lang w:val="ru-RU"/>
        </w:rPr>
        <w:t>Мокрого камня.</w:t>
      </w:r>
    </w:p>
    <w:p w14:paraId="61D43A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Пламя начало опадать, и</w:t>
      </w:r>
      <w:r w:rsidRPr="001E329F">
        <w:rPr>
          <w:rFonts w:ascii="Verdana" w:hAnsi="Verdana"/>
          <w:color w:val="000000"/>
          <w:sz w:val="20"/>
        </w:rPr>
        <w:t> </w:t>
      </w:r>
      <w:r w:rsidRPr="001E329F">
        <w:rPr>
          <w:rFonts w:ascii="Verdana" w:hAnsi="Verdana"/>
          <w:color w:val="000000"/>
          <w:sz w:val="20"/>
          <w:lang w:val="ru-RU"/>
        </w:rPr>
        <w:t>Тайк увидел Бакума, стоявшего возле невысокого стройного воина в</w:t>
      </w:r>
      <w:r w:rsidRPr="001E329F">
        <w:rPr>
          <w:rFonts w:ascii="Verdana" w:hAnsi="Verdana"/>
          <w:color w:val="000000"/>
          <w:sz w:val="20"/>
        </w:rPr>
        <w:t> </w:t>
      </w:r>
      <w:r w:rsidRPr="001E329F">
        <w:rPr>
          <w:rFonts w:ascii="Verdana" w:hAnsi="Verdana"/>
          <w:color w:val="000000"/>
          <w:sz w:val="20"/>
          <w:lang w:val="ru-RU"/>
        </w:rPr>
        <w:t>блестящем шлеме. Видимо, это и</w:t>
      </w:r>
      <w:r w:rsidRPr="001E329F">
        <w:rPr>
          <w:rFonts w:ascii="Verdana" w:hAnsi="Verdana"/>
          <w:color w:val="000000"/>
          <w:sz w:val="20"/>
        </w:rPr>
        <w:t> </w:t>
      </w:r>
      <w:r w:rsidRPr="001E329F">
        <w:rPr>
          <w:rFonts w:ascii="Verdana" w:hAnsi="Verdana"/>
          <w:color w:val="000000"/>
          <w:sz w:val="20"/>
          <w:lang w:val="ru-RU"/>
        </w:rPr>
        <w:t>была госпожа Даяна.</w:t>
      </w:r>
    </w:p>
    <w:p w14:paraId="25CA1DD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что это за</w:t>
      </w:r>
      <w:r w:rsidRPr="001E329F">
        <w:rPr>
          <w:rFonts w:ascii="Verdana" w:hAnsi="Verdana"/>
          <w:color w:val="000000"/>
          <w:sz w:val="20"/>
        </w:rPr>
        <w:t> </w:t>
      </w:r>
      <w:r w:rsidRPr="001E329F">
        <w:rPr>
          <w:rFonts w:ascii="Verdana" w:hAnsi="Verdana"/>
          <w:color w:val="000000"/>
          <w:sz w:val="20"/>
          <w:lang w:val="ru-RU"/>
        </w:rPr>
        <w:t>зверь с</w:t>
      </w:r>
      <w:r w:rsidRPr="001E329F">
        <w:rPr>
          <w:rFonts w:ascii="Verdana" w:hAnsi="Verdana"/>
          <w:color w:val="000000"/>
          <w:sz w:val="20"/>
        </w:rPr>
        <w:t> </w:t>
      </w:r>
      <w:r w:rsidRPr="001E329F">
        <w:rPr>
          <w:rFonts w:ascii="Verdana" w:hAnsi="Verdana"/>
          <w:color w:val="000000"/>
          <w:sz w:val="20"/>
          <w:lang w:val="ru-RU"/>
        </w:rPr>
        <w:t>ним?</w:t>
      </w:r>
      <w:r w:rsidRPr="001E329F">
        <w:rPr>
          <w:rFonts w:ascii="Verdana" w:hAnsi="Verdana"/>
          <w:color w:val="000000"/>
          <w:sz w:val="20"/>
        </w:rPr>
        <w:t> </w:t>
      </w:r>
      <w:r w:rsidRPr="001E329F">
        <w:rPr>
          <w:rFonts w:ascii="Verdana" w:hAnsi="Verdana"/>
          <w:color w:val="000000"/>
          <w:sz w:val="20"/>
          <w:lang w:val="ru-RU"/>
        </w:rPr>
        <w:t>— спросила она Бакума.</w:t>
      </w:r>
    </w:p>
    <w:p w14:paraId="55E743A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его скакун, ваша милость. Мне приходилось слышать о</w:t>
      </w:r>
      <w:r w:rsidRPr="001E329F">
        <w:rPr>
          <w:rFonts w:ascii="Verdana" w:hAnsi="Verdana"/>
          <w:color w:val="000000"/>
          <w:sz w:val="20"/>
        </w:rPr>
        <w:t> </w:t>
      </w:r>
      <w:r w:rsidRPr="001E329F">
        <w:rPr>
          <w:rFonts w:ascii="Verdana" w:hAnsi="Verdana"/>
          <w:color w:val="000000"/>
          <w:sz w:val="20"/>
          <w:lang w:val="ru-RU"/>
        </w:rPr>
        <w:t>таких. Когда-то их ловили в</w:t>
      </w:r>
      <w:r w:rsidRPr="001E329F">
        <w:rPr>
          <w:rFonts w:ascii="Verdana" w:hAnsi="Verdana"/>
          <w:color w:val="000000"/>
          <w:sz w:val="20"/>
        </w:rPr>
        <w:t> </w:t>
      </w:r>
      <w:r w:rsidRPr="001E329F">
        <w:rPr>
          <w:rFonts w:ascii="Verdana" w:hAnsi="Verdana"/>
          <w:color w:val="000000"/>
          <w:sz w:val="20"/>
          <w:lang w:val="ru-RU"/>
        </w:rPr>
        <w:t>лесах на</w:t>
      </w:r>
      <w:r w:rsidRPr="001E329F">
        <w:rPr>
          <w:rFonts w:ascii="Verdana" w:hAnsi="Verdana"/>
          <w:color w:val="000000"/>
          <w:sz w:val="20"/>
        </w:rPr>
        <w:t> </w:t>
      </w:r>
      <w:r w:rsidRPr="001E329F">
        <w:rPr>
          <w:rFonts w:ascii="Verdana" w:hAnsi="Verdana"/>
          <w:color w:val="000000"/>
          <w:sz w:val="20"/>
          <w:lang w:val="ru-RU"/>
        </w:rPr>
        <w:t>севере и</w:t>
      </w:r>
      <w:r w:rsidRPr="001E329F">
        <w:rPr>
          <w:rFonts w:ascii="Verdana" w:hAnsi="Verdana"/>
          <w:color w:val="000000"/>
          <w:sz w:val="20"/>
        </w:rPr>
        <w:t> </w:t>
      </w:r>
      <w:r w:rsidRPr="001E329F">
        <w:rPr>
          <w:rFonts w:ascii="Verdana" w:hAnsi="Verdana"/>
          <w:color w:val="000000"/>
          <w:sz w:val="20"/>
          <w:lang w:val="ru-RU"/>
        </w:rPr>
        <w:t>приучали ходить под седлом. Жаль, что вы не</w:t>
      </w:r>
      <w:r w:rsidRPr="001E329F">
        <w:rPr>
          <w:rFonts w:ascii="Verdana" w:hAnsi="Verdana"/>
          <w:color w:val="000000"/>
          <w:sz w:val="20"/>
        </w:rPr>
        <w:t> </w:t>
      </w:r>
      <w:r w:rsidRPr="001E329F">
        <w:rPr>
          <w:rFonts w:ascii="Verdana" w:hAnsi="Verdana"/>
          <w:color w:val="000000"/>
          <w:sz w:val="20"/>
          <w:lang w:val="ru-RU"/>
        </w:rPr>
        <w:t>видели, как он расправился с</w:t>
      </w:r>
      <w:r w:rsidRPr="001E329F">
        <w:rPr>
          <w:rFonts w:ascii="Verdana" w:hAnsi="Verdana"/>
          <w:color w:val="000000"/>
          <w:sz w:val="20"/>
        </w:rPr>
        <w:t> </w:t>
      </w:r>
      <w:r w:rsidRPr="001E329F">
        <w:rPr>
          <w:rFonts w:ascii="Verdana" w:hAnsi="Verdana"/>
          <w:color w:val="000000"/>
          <w:sz w:val="20"/>
          <w:lang w:val="ru-RU"/>
        </w:rPr>
        <w:t>крыланом!</w:t>
      </w:r>
    </w:p>
    <w:p w14:paraId="241B3E4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он успел еще кое с</w:t>
      </w:r>
      <w:r w:rsidRPr="001E329F">
        <w:rPr>
          <w:rFonts w:ascii="Verdana" w:hAnsi="Verdana"/>
          <w:color w:val="000000"/>
          <w:sz w:val="20"/>
        </w:rPr>
        <w:t> </w:t>
      </w:r>
      <w:r w:rsidRPr="001E329F">
        <w:rPr>
          <w:rFonts w:ascii="Verdana" w:hAnsi="Verdana"/>
          <w:color w:val="000000"/>
          <w:sz w:val="20"/>
          <w:lang w:val="ru-RU"/>
        </w:rPr>
        <w:t>кем расправиться...</w:t>
      </w:r>
      <w:r w:rsidRPr="001E329F">
        <w:rPr>
          <w:rFonts w:ascii="Verdana" w:hAnsi="Verdana"/>
          <w:color w:val="000000"/>
          <w:sz w:val="20"/>
        </w:rPr>
        <w:t> </w:t>
      </w:r>
      <w:r w:rsidRPr="001E329F">
        <w:rPr>
          <w:rFonts w:ascii="Verdana" w:hAnsi="Verdana"/>
          <w:color w:val="000000"/>
          <w:sz w:val="20"/>
          <w:lang w:val="ru-RU"/>
        </w:rPr>
        <w:t>— сердито проворчала Даяна.</w:t>
      </w:r>
    </w:p>
    <w:p w14:paraId="442FFC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Из</w:t>
      </w:r>
      <w:r w:rsidRPr="001E329F">
        <w:rPr>
          <w:rFonts w:ascii="Verdana" w:hAnsi="Verdana"/>
          <w:color w:val="000000"/>
          <w:sz w:val="20"/>
        </w:rPr>
        <w:t> </w:t>
      </w:r>
      <w:r w:rsidRPr="001E329F">
        <w:rPr>
          <w:rFonts w:ascii="Verdana" w:hAnsi="Verdana"/>
          <w:color w:val="000000"/>
          <w:sz w:val="20"/>
          <w:lang w:val="ru-RU"/>
        </w:rPr>
        <w:t>темноты выступила новая группа людей. Во</w:t>
      </w:r>
      <w:r w:rsidRPr="001E329F">
        <w:rPr>
          <w:rFonts w:ascii="Verdana" w:hAnsi="Verdana"/>
          <w:color w:val="000000"/>
          <w:sz w:val="20"/>
        </w:rPr>
        <w:t> </w:t>
      </w:r>
      <w:r w:rsidRPr="001E329F">
        <w:rPr>
          <w:rFonts w:ascii="Verdana" w:hAnsi="Verdana"/>
          <w:color w:val="000000"/>
          <w:sz w:val="20"/>
          <w:lang w:val="ru-RU"/>
        </w:rPr>
        <w:t>главе ее шел важный пожилой человек в</w:t>
      </w:r>
      <w:r w:rsidRPr="001E329F">
        <w:rPr>
          <w:rFonts w:ascii="Verdana" w:hAnsi="Verdana"/>
          <w:color w:val="000000"/>
          <w:sz w:val="20"/>
        </w:rPr>
        <w:t> </w:t>
      </w:r>
      <w:r w:rsidRPr="001E329F">
        <w:rPr>
          <w:rFonts w:ascii="Verdana" w:hAnsi="Verdana"/>
          <w:color w:val="000000"/>
          <w:sz w:val="20"/>
          <w:lang w:val="ru-RU"/>
        </w:rPr>
        <w:t>богато расшитом одеянии.</w:t>
      </w:r>
    </w:p>
    <w:p w14:paraId="7FED56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Погасите огонь,</w:t>
      </w:r>
      <w:r w:rsidRPr="001E329F">
        <w:rPr>
          <w:rFonts w:ascii="Verdana" w:hAnsi="Verdana"/>
          <w:color w:val="000000"/>
          <w:sz w:val="20"/>
        </w:rPr>
        <w:t> </w:t>
      </w:r>
      <w:r w:rsidRPr="001E329F">
        <w:rPr>
          <w:rFonts w:ascii="Verdana" w:hAnsi="Verdana"/>
          <w:color w:val="000000"/>
          <w:sz w:val="20"/>
          <w:lang w:val="ru-RU"/>
        </w:rPr>
        <w:t>— властно произнес</w:t>
      </w:r>
      <w:r w:rsidRPr="001E329F">
        <w:rPr>
          <w:rFonts w:ascii="Verdana" w:hAnsi="Verdana"/>
          <w:color w:val="000000"/>
          <w:sz w:val="20"/>
        </w:rPr>
        <w:t> </w:t>
      </w:r>
      <w:r w:rsidRPr="001E329F">
        <w:rPr>
          <w:rFonts w:ascii="Verdana" w:hAnsi="Verdana"/>
          <w:color w:val="000000"/>
          <w:sz w:val="20"/>
          <w:lang w:val="ru-RU"/>
        </w:rPr>
        <w:t>он.</w:t>
      </w:r>
    </w:p>
    <w:p w14:paraId="4F0D13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Солдаты бросились исполнять приказание. Через минуту огненный ручей был засыпан песком.</w:t>
      </w:r>
    </w:p>
    <w:p w14:paraId="43ADA53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Теперь вы можете подойти, сударь,</w:t>
      </w:r>
      <w:r w:rsidRPr="001E329F">
        <w:rPr>
          <w:rFonts w:ascii="Verdana" w:hAnsi="Verdana"/>
          <w:color w:val="000000"/>
          <w:sz w:val="20"/>
        </w:rPr>
        <w:t> </w:t>
      </w:r>
      <w:r w:rsidRPr="001E329F">
        <w:rPr>
          <w:rFonts w:ascii="Verdana" w:hAnsi="Verdana"/>
          <w:color w:val="000000"/>
          <w:sz w:val="20"/>
          <w:lang w:val="ru-RU"/>
        </w:rPr>
        <w:t>— сказал господин, как видно, считавший себя вправе приказывать.</w:t>
      </w:r>
    </w:p>
    <w:p w14:paraId="77A715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спешился и</w:t>
      </w:r>
      <w:r w:rsidRPr="001E329F">
        <w:rPr>
          <w:rFonts w:ascii="Verdana" w:hAnsi="Verdana"/>
          <w:color w:val="000000"/>
          <w:sz w:val="20"/>
        </w:rPr>
        <w:t> </w:t>
      </w:r>
      <w:r w:rsidRPr="001E329F">
        <w:rPr>
          <w:rFonts w:ascii="Verdana" w:hAnsi="Verdana"/>
          <w:color w:val="000000"/>
          <w:sz w:val="20"/>
          <w:lang w:val="ru-RU"/>
        </w:rPr>
        <w:t>неторопливо пошел ему навстречу. Нуфер двинулся вслед за</w:t>
      </w:r>
      <w:r w:rsidRPr="001E329F">
        <w:rPr>
          <w:rFonts w:ascii="Verdana" w:hAnsi="Verdana"/>
          <w:color w:val="000000"/>
          <w:sz w:val="20"/>
        </w:rPr>
        <w:t> </w:t>
      </w:r>
      <w:r w:rsidRPr="001E329F">
        <w:rPr>
          <w:rFonts w:ascii="Verdana" w:hAnsi="Verdana"/>
          <w:color w:val="000000"/>
          <w:sz w:val="20"/>
          <w:lang w:val="ru-RU"/>
        </w:rPr>
        <w:t>хозяином, чтобы быть рядом, если вдруг начнется новая потасовка.</w:t>
      </w:r>
    </w:p>
    <w:p w14:paraId="5FF7759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Однако диаварды и</w:t>
      </w:r>
      <w:r w:rsidRPr="001E329F">
        <w:rPr>
          <w:rFonts w:ascii="Verdana" w:hAnsi="Verdana"/>
          <w:color w:val="000000"/>
          <w:sz w:val="20"/>
        </w:rPr>
        <w:t> </w:t>
      </w:r>
      <w:r w:rsidRPr="001E329F">
        <w:rPr>
          <w:rFonts w:ascii="Verdana" w:hAnsi="Verdana"/>
          <w:color w:val="000000"/>
          <w:sz w:val="20"/>
          <w:lang w:val="ru-RU"/>
        </w:rPr>
        <w:t>сами уже убедились, что имеют дело с</w:t>
      </w:r>
      <w:r w:rsidRPr="001E329F">
        <w:rPr>
          <w:rFonts w:ascii="Verdana" w:hAnsi="Verdana"/>
          <w:color w:val="000000"/>
          <w:sz w:val="20"/>
        </w:rPr>
        <w:t> </w:t>
      </w:r>
      <w:r w:rsidRPr="001E329F">
        <w:rPr>
          <w:rFonts w:ascii="Verdana" w:hAnsi="Verdana"/>
          <w:color w:val="000000"/>
          <w:sz w:val="20"/>
          <w:lang w:val="ru-RU"/>
        </w:rPr>
        <w:t>человеком, а</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демоном. Пожилой господин, оказавшейся самим герцогом Лазаром, верховным правителем диавардов, внимательно выслушал рассказ Тайка о</w:t>
      </w:r>
      <w:r w:rsidRPr="001E329F">
        <w:rPr>
          <w:rFonts w:ascii="Verdana" w:hAnsi="Verdana"/>
          <w:color w:val="000000"/>
          <w:sz w:val="20"/>
        </w:rPr>
        <w:t> </w:t>
      </w:r>
      <w:r w:rsidRPr="001E329F">
        <w:rPr>
          <w:rFonts w:ascii="Verdana" w:hAnsi="Verdana"/>
          <w:color w:val="000000"/>
          <w:sz w:val="20"/>
          <w:lang w:val="ru-RU"/>
        </w:rPr>
        <w:t>гибели Аллера Норона, задал множество вопросов, и</w:t>
      </w:r>
      <w:r w:rsidRPr="001E329F">
        <w:rPr>
          <w:rFonts w:ascii="Verdana" w:hAnsi="Verdana"/>
          <w:color w:val="000000"/>
          <w:sz w:val="20"/>
        </w:rPr>
        <w:t> </w:t>
      </w:r>
      <w:r w:rsidRPr="001E329F">
        <w:rPr>
          <w:rFonts w:ascii="Verdana" w:hAnsi="Verdana"/>
          <w:color w:val="000000"/>
          <w:sz w:val="20"/>
          <w:lang w:val="ru-RU"/>
        </w:rPr>
        <w:t>ни разу в</w:t>
      </w:r>
      <w:r w:rsidRPr="001E329F">
        <w:rPr>
          <w:rFonts w:ascii="Verdana" w:hAnsi="Verdana"/>
          <w:color w:val="000000"/>
          <w:sz w:val="20"/>
        </w:rPr>
        <w:t> </w:t>
      </w:r>
      <w:r w:rsidRPr="001E329F">
        <w:rPr>
          <w:rFonts w:ascii="Verdana" w:hAnsi="Verdana"/>
          <w:color w:val="000000"/>
          <w:sz w:val="20"/>
          <w:lang w:val="ru-RU"/>
        </w:rPr>
        <w:t>его голосе или взгляде не</w:t>
      </w:r>
      <w:r w:rsidRPr="001E329F">
        <w:rPr>
          <w:rFonts w:ascii="Verdana" w:hAnsi="Verdana"/>
          <w:color w:val="000000"/>
          <w:sz w:val="20"/>
        </w:rPr>
        <w:t> </w:t>
      </w:r>
      <w:r w:rsidRPr="001E329F">
        <w:rPr>
          <w:rFonts w:ascii="Verdana" w:hAnsi="Verdana"/>
          <w:color w:val="000000"/>
          <w:sz w:val="20"/>
          <w:lang w:val="ru-RU"/>
        </w:rPr>
        <w:t>промелькнули признаки недоверия.</w:t>
      </w:r>
    </w:p>
    <w:p w14:paraId="336844A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w:t>
      </w:r>
      <w:r w:rsidRPr="001E329F">
        <w:rPr>
          <w:rFonts w:ascii="Verdana" w:hAnsi="Verdana"/>
          <w:color w:val="000000"/>
          <w:sz w:val="20"/>
        </w:rPr>
        <w:t> </w:t>
      </w:r>
      <w:r w:rsidRPr="001E329F">
        <w:rPr>
          <w:rFonts w:ascii="Verdana" w:hAnsi="Verdana"/>
          <w:color w:val="000000"/>
          <w:sz w:val="20"/>
          <w:lang w:val="ru-RU"/>
        </w:rPr>
        <w:t>— произнес он по</w:t>
      </w:r>
      <w:r w:rsidRPr="001E329F">
        <w:rPr>
          <w:rFonts w:ascii="Verdana" w:hAnsi="Verdana"/>
          <w:color w:val="000000"/>
          <w:sz w:val="20"/>
        </w:rPr>
        <w:t> </w:t>
      </w:r>
      <w:r w:rsidRPr="001E329F">
        <w:rPr>
          <w:rFonts w:ascii="Verdana" w:hAnsi="Verdana"/>
          <w:color w:val="000000"/>
          <w:sz w:val="20"/>
          <w:lang w:val="ru-RU"/>
        </w:rPr>
        <w:t>окончании рассказа.</w:t>
      </w:r>
      <w:r w:rsidRPr="001E329F">
        <w:rPr>
          <w:rFonts w:ascii="Verdana" w:hAnsi="Verdana"/>
          <w:color w:val="000000"/>
          <w:sz w:val="20"/>
        </w:rPr>
        <w:t> </w:t>
      </w:r>
      <w:r w:rsidRPr="001E329F">
        <w:rPr>
          <w:rFonts w:ascii="Verdana" w:hAnsi="Verdana"/>
          <w:color w:val="000000"/>
          <w:sz w:val="20"/>
          <w:lang w:val="ru-RU"/>
        </w:rPr>
        <w:t>— Мы опоздали. Но</w:t>
      </w:r>
      <w:r w:rsidRPr="001E329F">
        <w:rPr>
          <w:rFonts w:ascii="Verdana" w:hAnsi="Verdana"/>
          <w:color w:val="000000"/>
          <w:sz w:val="20"/>
        </w:rPr>
        <w:t> </w:t>
      </w:r>
      <w:r w:rsidRPr="001E329F">
        <w:rPr>
          <w:rFonts w:ascii="Verdana" w:hAnsi="Verdana"/>
          <w:color w:val="000000"/>
          <w:sz w:val="20"/>
          <w:lang w:val="ru-RU"/>
        </w:rPr>
        <w:t>это не</w:t>
      </w:r>
      <w:r w:rsidRPr="001E329F">
        <w:rPr>
          <w:rFonts w:ascii="Verdana" w:hAnsi="Verdana"/>
          <w:color w:val="000000"/>
          <w:sz w:val="20"/>
        </w:rPr>
        <w:t> </w:t>
      </w:r>
      <w:r w:rsidRPr="001E329F">
        <w:rPr>
          <w:rFonts w:ascii="Verdana" w:hAnsi="Verdana"/>
          <w:color w:val="000000"/>
          <w:sz w:val="20"/>
          <w:lang w:val="ru-RU"/>
        </w:rPr>
        <w:t>самое страшное. Куда хуже то, что от</w:t>
      </w:r>
      <w:r w:rsidRPr="001E329F">
        <w:rPr>
          <w:rFonts w:ascii="Verdana" w:hAnsi="Verdana"/>
          <w:color w:val="000000"/>
          <w:sz w:val="20"/>
        </w:rPr>
        <w:t> </w:t>
      </w:r>
      <w:r w:rsidRPr="001E329F">
        <w:rPr>
          <w:rFonts w:ascii="Verdana" w:hAnsi="Verdana"/>
          <w:color w:val="000000"/>
          <w:sz w:val="20"/>
          <w:lang w:val="ru-RU"/>
        </w:rPr>
        <w:t>нашей помощи, даже вовремя поданной, пока больше вреда, чем пользы. Потому-то Норон так настойчиво и</w:t>
      </w:r>
      <w:r w:rsidRPr="001E329F">
        <w:rPr>
          <w:rFonts w:ascii="Verdana" w:hAnsi="Verdana"/>
          <w:color w:val="000000"/>
          <w:sz w:val="20"/>
        </w:rPr>
        <w:t> </w:t>
      </w:r>
      <w:r w:rsidRPr="001E329F">
        <w:rPr>
          <w:rFonts w:ascii="Verdana" w:hAnsi="Verdana"/>
          <w:color w:val="000000"/>
          <w:sz w:val="20"/>
          <w:lang w:val="ru-RU"/>
        </w:rPr>
        <w:t>отказывался он нее, потому-то и</w:t>
      </w:r>
      <w:r w:rsidRPr="001E329F">
        <w:rPr>
          <w:rFonts w:ascii="Verdana" w:hAnsi="Verdana"/>
          <w:color w:val="000000"/>
          <w:sz w:val="20"/>
        </w:rPr>
        <w:t> </w:t>
      </w:r>
      <w:r w:rsidRPr="001E329F">
        <w:rPr>
          <w:rFonts w:ascii="Verdana" w:hAnsi="Verdana"/>
          <w:color w:val="000000"/>
          <w:sz w:val="20"/>
          <w:lang w:val="ru-RU"/>
        </w:rPr>
        <w:t>стремился встретиться с</w:t>
      </w:r>
      <w:r w:rsidRPr="001E329F">
        <w:rPr>
          <w:rFonts w:ascii="Verdana" w:hAnsi="Verdana"/>
          <w:color w:val="000000"/>
          <w:sz w:val="20"/>
        </w:rPr>
        <w:t> </w:t>
      </w:r>
      <w:r w:rsidRPr="001E329F">
        <w:rPr>
          <w:rFonts w:ascii="Verdana" w:hAnsi="Verdana"/>
          <w:color w:val="000000"/>
          <w:sz w:val="20"/>
          <w:lang w:val="ru-RU"/>
        </w:rPr>
        <w:t>посланником Колдуна один на</w:t>
      </w:r>
      <w:r w:rsidRPr="001E329F">
        <w:rPr>
          <w:rFonts w:ascii="Verdana" w:hAnsi="Verdana"/>
          <w:color w:val="000000"/>
          <w:sz w:val="20"/>
        </w:rPr>
        <w:t> </w:t>
      </w:r>
      <w:r w:rsidRPr="001E329F">
        <w:rPr>
          <w:rFonts w:ascii="Verdana" w:hAnsi="Verdana"/>
          <w:color w:val="000000"/>
          <w:sz w:val="20"/>
          <w:lang w:val="ru-RU"/>
        </w:rPr>
        <w:t>один. Но</w:t>
      </w:r>
      <w:r w:rsidRPr="001E329F">
        <w:rPr>
          <w:rFonts w:ascii="Verdana" w:hAnsi="Verdana"/>
          <w:color w:val="000000"/>
          <w:sz w:val="20"/>
        </w:rPr>
        <w:t> </w:t>
      </w:r>
      <w:r w:rsidRPr="001E329F">
        <w:rPr>
          <w:rFonts w:ascii="Verdana" w:hAnsi="Verdana"/>
          <w:color w:val="000000"/>
          <w:sz w:val="20"/>
          <w:lang w:val="ru-RU"/>
        </w:rPr>
        <w:t>ему не</w:t>
      </w:r>
      <w:r w:rsidRPr="001E329F">
        <w:rPr>
          <w:rFonts w:ascii="Verdana" w:hAnsi="Verdana"/>
          <w:color w:val="000000"/>
          <w:sz w:val="20"/>
        </w:rPr>
        <w:t> </w:t>
      </w:r>
      <w:r w:rsidRPr="001E329F">
        <w:rPr>
          <w:rFonts w:ascii="Verdana" w:hAnsi="Verdana"/>
          <w:color w:val="000000"/>
          <w:sz w:val="20"/>
          <w:lang w:val="ru-RU"/>
        </w:rPr>
        <w:t>помогло и</w:t>
      </w:r>
      <w:r w:rsidRPr="001E329F">
        <w:rPr>
          <w:rFonts w:ascii="Verdana" w:hAnsi="Verdana"/>
          <w:color w:val="000000"/>
          <w:sz w:val="20"/>
        </w:rPr>
        <w:t> </w:t>
      </w:r>
      <w:r w:rsidRPr="001E329F">
        <w:rPr>
          <w:rFonts w:ascii="Verdana" w:hAnsi="Verdana"/>
          <w:color w:val="000000"/>
          <w:sz w:val="20"/>
          <w:lang w:val="ru-RU"/>
        </w:rPr>
        <w:t>это... Что</w:t>
      </w:r>
      <w:r w:rsidRPr="001E329F">
        <w:rPr>
          <w:rFonts w:ascii="Verdana" w:hAnsi="Verdana"/>
          <w:color w:val="000000"/>
          <w:sz w:val="20"/>
        </w:rPr>
        <w:t> </w:t>
      </w:r>
      <w:r w:rsidRPr="001E329F">
        <w:rPr>
          <w:rFonts w:ascii="Verdana" w:hAnsi="Verdana"/>
          <w:color w:val="000000"/>
          <w:sz w:val="20"/>
          <w:lang w:val="ru-RU"/>
        </w:rPr>
        <w:t>ж, друзья!</w:t>
      </w:r>
      <w:r w:rsidRPr="001E329F">
        <w:rPr>
          <w:rFonts w:ascii="Verdana" w:hAnsi="Verdana"/>
          <w:color w:val="000000"/>
          <w:sz w:val="20"/>
        </w:rPr>
        <w:t> </w:t>
      </w:r>
      <w:r w:rsidRPr="001E329F">
        <w:rPr>
          <w:rFonts w:ascii="Verdana" w:hAnsi="Verdana"/>
          <w:color w:val="000000"/>
          <w:sz w:val="20"/>
          <w:lang w:val="ru-RU"/>
        </w:rPr>
        <w:t>— обратился герцог к</w:t>
      </w:r>
      <w:r w:rsidRPr="001E329F">
        <w:rPr>
          <w:rFonts w:ascii="Verdana" w:hAnsi="Verdana"/>
          <w:color w:val="000000"/>
          <w:sz w:val="20"/>
        </w:rPr>
        <w:t> </w:t>
      </w:r>
      <w:r w:rsidRPr="001E329F">
        <w:rPr>
          <w:rFonts w:ascii="Verdana" w:hAnsi="Verdana"/>
          <w:color w:val="000000"/>
          <w:sz w:val="20"/>
          <w:lang w:val="ru-RU"/>
        </w:rPr>
        <w:t>солдатам.</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сегодня еще наступит час мщения. Пусть</w:t>
      </w:r>
      <w:r w:rsidRPr="001E329F">
        <w:rPr>
          <w:rFonts w:ascii="Verdana" w:hAnsi="Verdana"/>
          <w:color w:val="000000"/>
          <w:sz w:val="20"/>
        </w:rPr>
        <w:t> </w:t>
      </w:r>
      <w:r w:rsidRPr="001E329F">
        <w:rPr>
          <w:rFonts w:ascii="Verdana" w:hAnsi="Verdana"/>
          <w:color w:val="000000"/>
          <w:sz w:val="20"/>
          <w:lang w:val="ru-RU"/>
        </w:rPr>
        <w:t>же наше горе не</w:t>
      </w:r>
      <w:r w:rsidRPr="001E329F">
        <w:rPr>
          <w:rFonts w:ascii="Verdana" w:hAnsi="Verdana"/>
          <w:color w:val="000000"/>
          <w:sz w:val="20"/>
        </w:rPr>
        <w:t> </w:t>
      </w:r>
      <w:r w:rsidRPr="001E329F">
        <w:rPr>
          <w:rFonts w:ascii="Verdana" w:hAnsi="Verdana"/>
          <w:color w:val="000000"/>
          <w:sz w:val="20"/>
          <w:lang w:val="ru-RU"/>
        </w:rPr>
        <w:t>становится отчаянием! Мы теряем людей, но</w:t>
      </w:r>
      <w:r w:rsidRPr="001E329F">
        <w:rPr>
          <w:rFonts w:ascii="Verdana" w:hAnsi="Verdana"/>
          <w:color w:val="000000"/>
          <w:sz w:val="20"/>
        </w:rPr>
        <w:t> </w:t>
      </w:r>
      <w:r w:rsidRPr="001E329F">
        <w:rPr>
          <w:rFonts w:ascii="Verdana" w:hAnsi="Verdana"/>
          <w:color w:val="000000"/>
          <w:sz w:val="20"/>
          <w:lang w:val="ru-RU"/>
        </w:rPr>
        <w:t>приобретаем опыт, и</w:t>
      </w:r>
      <w:r w:rsidRPr="001E329F">
        <w:rPr>
          <w:rFonts w:ascii="Verdana" w:hAnsi="Verdana"/>
          <w:color w:val="000000"/>
          <w:sz w:val="20"/>
        </w:rPr>
        <w:t> </w:t>
      </w:r>
      <w:r w:rsidRPr="001E329F">
        <w:rPr>
          <w:rFonts w:ascii="Verdana" w:hAnsi="Verdana"/>
          <w:color w:val="000000"/>
          <w:sz w:val="20"/>
          <w:lang w:val="ru-RU"/>
        </w:rPr>
        <w:t>наше время рано или поздно придет! Мы научимся, черт возьми, бороться с</w:t>
      </w:r>
      <w:r w:rsidRPr="001E329F">
        <w:rPr>
          <w:rFonts w:ascii="Verdana" w:hAnsi="Verdana"/>
          <w:color w:val="000000"/>
          <w:sz w:val="20"/>
        </w:rPr>
        <w:t> </w:t>
      </w:r>
      <w:r w:rsidRPr="001E329F">
        <w:rPr>
          <w:rFonts w:ascii="Verdana" w:hAnsi="Verdana"/>
          <w:color w:val="000000"/>
          <w:sz w:val="20"/>
          <w:lang w:val="ru-RU"/>
        </w:rPr>
        <w:t>демонами, насылаемыми Колдуном, а</w:t>
      </w:r>
      <w:r w:rsidRPr="001E329F">
        <w:rPr>
          <w:rFonts w:ascii="Verdana" w:hAnsi="Verdana"/>
          <w:color w:val="000000"/>
          <w:sz w:val="20"/>
        </w:rPr>
        <w:t> </w:t>
      </w:r>
      <w:r w:rsidRPr="001E329F">
        <w:rPr>
          <w:rFonts w:ascii="Verdana" w:hAnsi="Verdana"/>
          <w:color w:val="000000"/>
          <w:sz w:val="20"/>
          <w:lang w:val="ru-RU"/>
        </w:rPr>
        <w:t>затем доберемся и</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него самого! Пусть не</w:t>
      </w:r>
      <w:r w:rsidRPr="001E329F">
        <w:rPr>
          <w:rFonts w:ascii="Verdana" w:hAnsi="Verdana"/>
          <w:color w:val="000000"/>
          <w:sz w:val="20"/>
        </w:rPr>
        <w:t> </w:t>
      </w:r>
      <w:r w:rsidRPr="001E329F">
        <w:rPr>
          <w:rFonts w:ascii="Verdana" w:hAnsi="Verdana"/>
          <w:color w:val="000000"/>
          <w:sz w:val="20"/>
          <w:lang w:val="ru-RU"/>
        </w:rPr>
        <w:t>торопится торжествовать победу над диавардами!</w:t>
      </w:r>
    </w:p>
    <w:p w14:paraId="421DB5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Последние слова Лазар выкрикнул, потрясая кулаком, но</w:t>
      </w:r>
      <w:r w:rsidRPr="001E329F">
        <w:rPr>
          <w:rFonts w:ascii="Verdana" w:hAnsi="Verdana"/>
          <w:color w:val="000000"/>
          <w:sz w:val="20"/>
        </w:rPr>
        <w:t> </w:t>
      </w:r>
      <w:r w:rsidRPr="001E329F">
        <w:rPr>
          <w:rFonts w:ascii="Verdana" w:hAnsi="Verdana"/>
          <w:color w:val="000000"/>
          <w:sz w:val="20"/>
          <w:lang w:val="ru-RU"/>
        </w:rPr>
        <w:t>Тайк заметил, что в</w:t>
      </w:r>
      <w:r w:rsidRPr="001E329F">
        <w:rPr>
          <w:rFonts w:ascii="Verdana" w:hAnsi="Verdana"/>
          <w:color w:val="000000"/>
          <w:sz w:val="20"/>
        </w:rPr>
        <w:t> </w:t>
      </w:r>
      <w:r w:rsidRPr="001E329F">
        <w:rPr>
          <w:rFonts w:ascii="Verdana" w:hAnsi="Verdana"/>
          <w:color w:val="000000"/>
          <w:sz w:val="20"/>
          <w:lang w:val="ru-RU"/>
        </w:rPr>
        <w:t>глазах его пряталась тоска обреченного и</w:t>
      </w:r>
      <w:r w:rsidRPr="001E329F">
        <w:rPr>
          <w:rFonts w:ascii="Verdana" w:hAnsi="Verdana"/>
          <w:color w:val="000000"/>
          <w:sz w:val="20"/>
        </w:rPr>
        <w:t> </w:t>
      </w:r>
      <w:r w:rsidRPr="001E329F">
        <w:rPr>
          <w:rFonts w:ascii="Verdana" w:hAnsi="Verdana"/>
          <w:color w:val="000000"/>
          <w:sz w:val="20"/>
          <w:lang w:val="ru-RU"/>
        </w:rPr>
        <w:t>ужас перед неизбежной и</w:t>
      </w:r>
      <w:r w:rsidRPr="001E329F">
        <w:rPr>
          <w:rFonts w:ascii="Verdana" w:hAnsi="Verdana"/>
          <w:color w:val="000000"/>
          <w:sz w:val="20"/>
        </w:rPr>
        <w:t> </w:t>
      </w:r>
      <w:r w:rsidRPr="001E329F">
        <w:rPr>
          <w:rFonts w:ascii="Verdana" w:hAnsi="Verdana"/>
          <w:color w:val="000000"/>
          <w:sz w:val="20"/>
          <w:lang w:val="ru-RU"/>
        </w:rPr>
        <w:t>необъяснимой гибелью.</w:t>
      </w:r>
    </w:p>
    <w:p w14:paraId="08CC71A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Сударь,</w:t>
      </w:r>
      <w:r w:rsidRPr="001E329F">
        <w:rPr>
          <w:rFonts w:ascii="Verdana" w:hAnsi="Verdana"/>
          <w:color w:val="000000"/>
          <w:sz w:val="20"/>
        </w:rPr>
        <w:t> </w:t>
      </w:r>
      <w:r w:rsidRPr="001E329F">
        <w:rPr>
          <w:rFonts w:ascii="Verdana" w:hAnsi="Verdana"/>
          <w:color w:val="000000"/>
          <w:sz w:val="20"/>
          <w:lang w:val="ru-RU"/>
        </w:rPr>
        <w:t>— сказал герцог Тайку,</w:t>
      </w:r>
      <w:r w:rsidRPr="001E329F">
        <w:rPr>
          <w:rFonts w:ascii="Verdana" w:hAnsi="Verdana"/>
          <w:color w:val="000000"/>
          <w:sz w:val="20"/>
        </w:rPr>
        <w:t> </w:t>
      </w:r>
      <w:r w:rsidRPr="001E329F">
        <w:rPr>
          <w:rFonts w:ascii="Verdana" w:hAnsi="Verdana"/>
          <w:color w:val="000000"/>
          <w:sz w:val="20"/>
          <w:lang w:val="ru-RU"/>
        </w:rPr>
        <w:t>— простите нас за</w:t>
      </w:r>
      <w:r w:rsidRPr="001E329F">
        <w:rPr>
          <w:rFonts w:ascii="Verdana" w:hAnsi="Verdana"/>
          <w:color w:val="000000"/>
          <w:sz w:val="20"/>
        </w:rPr>
        <w:t> </w:t>
      </w:r>
      <w:r w:rsidRPr="001E329F">
        <w:rPr>
          <w:rFonts w:ascii="Verdana" w:hAnsi="Verdana"/>
          <w:color w:val="000000"/>
          <w:sz w:val="20"/>
          <w:lang w:val="ru-RU"/>
        </w:rPr>
        <w:t>столь бесцеремонное вторжение в</w:t>
      </w:r>
      <w:r w:rsidRPr="001E329F">
        <w:rPr>
          <w:rFonts w:ascii="Verdana" w:hAnsi="Verdana"/>
          <w:color w:val="000000"/>
          <w:sz w:val="20"/>
        </w:rPr>
        <w:t> </w:t>
      </w:r>
      <w:r w:rsidRPr="001E329F">
        <w:rPr>
          <w:rFonts w:ascii="Verdana" w:hAnsi="Verdana"/>
          <w:color w:val="000000"/>
          <w:sz w:val="20"/>
          <w:lang w:val="ru-RU"/>
        </w:rPr>
        <w:t>ваши владения. Отныне, вы полноправный хозяин этого дома.</w:t>
      </w:r>
    </w:p>
    <w:p w14:paraId="2630903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я...</w:t>
      </w:r>
      <w:r w:rsidRPr="001E329F">
        <w:rPr>
          <w:rFonts w:ascii="Verdana" w:hAnsi="Verdana"/>
          <w:color w:val="000000"/>
          <w:sz w:val="20"/>
        </w:rPr>
        <w:t> </w:t>
      </w:r>
      <w:r w:rsidRPr="001E329F">
        <w:rPr>
          <w:rFonts w:ascii="Verdana" w:hAnsi="Verdana"/>
          <w:color w:val="000000"/>
          <w:sz w:val="20"/>
          <w:lang w:val="ru-RU"/>
        </w:rPr>
        <w:t>— пробормотал Тайк,</w:t>
      </w:r>
      <w:r w:rsidRPr="001E329F">
        <w:rPr>
          <w:rFonts w:ascii="Verdana" w:hAnsi="Verdana"/>
          <w:color w:val="000000"/>
          <w:sz w:val="20"/>
        </w:rPr>
        <w:t> </w:t>
      </w:r>
      <w:r w:rsidRPr="001E329F">
        <w:rPr>
          <w:rFonts w:ascii="Verdana" w:hAnsi="Verdana"/>
          <w:color w:val="000000"/>
          <w:sz w:val="20"/>
          <w:lang w:val="ru-RU"/>
        </w:rPr>
        <w:t>— ваша светлость! Щедрость диавардов приводит меня в</w:t>
      </w:r>
      <w:r w:rsidRPr="001E329F">
        <w:rPr>
          <w:rFonts w:ascii="Verdana" w:hAnsi="Verdana"/>
          <w:color w:val="000000"/>
          <w:sz w:val="20"/>
        </w:rPr>
        <w:t> </w:t>
      </w:r>
      <w:r w:rsidRPr="001E329F">
        <w:rPr>
          <w:rFonts w:ascii="Verdana" w:hAnsi="Verdana"/>
          <w:color w:val="000000"/>
          <w:sz w:val="20"/>
          <w:lang w:val="ru-RU"/>
        </w:rPr>
        <w:t>восхищение, но</w:t>
      </w:r>
      <w:r w:rsidRPr="001E329F">
        <w:rPr>
          <w:rFonts w:ascii="Verdana" w:hAnsi="Verdana"/>
          <w:color w:val="000000"/>
          <w:sz w:val="20"/>
        </w:rPr>
        <w:t> </w:t>
      </w:r>
      <w:r w:rsidRPr="001E329F">
        <w:rPr>
          <w:rFonts w:ascii="Verdana" w:hAnsi="Verdana"/>
          <w:color w:val="000000"/>
          <w:sz w:val="20"/>
          <w:lang w:val="ru-RU"/>
        </w:rPr>
        <w:t>дело в</w:t>
      </w:r>
      <w:r w:rsidRPr="001E329F">
        <w:rPr>
          <w:rFonts w:ascii="Verdana" w:hAnsi="Verdana"/>
          <w:color w:val="000000"/>
          <w:sz w:val="20"/>
        </w:rPr>
        <w:t> </w:t>
      </w:r>
      <w:r w:rsidRPr="001E329F">
        <w:rPr>
          <w:rFonts w:ascii="Verdana" w:hAnsi="Verdana"/>
          <w:color w:val="000000"/>
          <w:sz w:val="20"/>
          <w:lang w:val="ru-RU"/>
        </w:rPr>
        <w:t>том, что я обязан как можно скорее присоединиться к</w:t>
      </w:r>
      <w:r w:rsidRPr="001E329F">
        <w:rPr>
          <w:rFonts w:ascii="Verdana" w:hAnsi="Verdana"/>
          <w:color w:val="000000"/>
          <w:sz w:val="20"/>
        </w:rPr>
        <w:t> </w:t>
      </w:r>
      <w:r w:rsidRPr="001E329F">
        <w:rPr>
          <w:rFonts w:ascii="Verdana" w:hAnsi="Verdana"/>
          <w:color w:val="000000"/>
          <w:sz w:val="20"/>
          <w:lang w:val="ru-RU"/>
        </w:rPr>
        <w:t>войскам его высочества принца Тако Ченкома. Я офицер Странствующей армии и</w:t>
      </w:r>
      <w:r w:rsidRPr="001E329F">
        <w:rPr>
          <w:rFonts w:ascii="Verdana" w:hAnsi="Verdana"/>
          <w:color w:val="000000"/>
          <w:sz w:val="20"/>
        </w:rPr>
        <w:t> </w:t>
      </w:r>
      <w:r w:rsidRPr="001E329F">
        <w:rPr>
          <w:rFonts w:ascii="Verdana" w:hAnsi="Verdana"/>
          <w:color w:val="000000"/>
          <w:sz w:val="20"/>
          <w:lang w:val="ru-RU"/>
        </w:rPr>
        <w:t>спешу принять под команду моих солдат.</w:t>
      </w:r>
    </w:p>
    <w:p w14:paraId="3019A6E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Увы, господин Тхоорт, по-видимому, это совершенно невозможно. Странствующая армия была распущена после смерти принца Тако в</w:t>
      </w:r>
      <w:r w:rsidRPr="001E329F">
        <w:rPr>
          <w:rFonts w:ascii="Verdana" w:hAnsi="Verdana"/>
          <w:color w:val="000000"/>
          <w:sz w:val="20"/>
        </w:rPr>
        <w:t> </w:t>
      </w:r>
      <w:r w:rsidRPr="001E329F">
        <w:rPr>
          <w:rFonts w:ascii="Verdana" w:hAnsi="Verdana"/>
          <w:color w:val="000000"/>
          <w:sz w:val="20"/>
          <w:lang w:val="ru-RU"/>
        </w:rPr>
        <w:t>562</w:t>
      </w:r>
      <w:r w:rsidRPr="001E329F">
        <w:rPr>
          <w:rFonts w:ascii="Verdana" w:hAnsi="Verdana"/>
          <w:color w:val="000000"/>
          <w:sz w:val="20"/>
        </w:rPr>
        <w:t> </w:t>
      </w:r>
      <w:r w:rsidRPr="001E329F">
        <w:rPr>
          <w:rFonts w:ascii="Verdana" w:hAnsi="Verdana"/>
          <w:color w:val="000000"/>
          <w:sz w:val="20"/>
          <w:lang w:val="ru-RU"/>
        </w:rPr>
        <w:t>году по</w:t>
      </w:r>
      <w:r w:rsidRPr="001E329F">
        <w:rPr>
          <w:rFonts w:ascii="Verdana" w:hAnsi="Verdana"/>
          <w:color w:val="000000"/>
          <w:sz w:val="20"/>
        </w:rPr>
        <w:t> </w:t>
      </w:r>
      <w:r w:rsidRPr="001E329F">
        <w:rPr>
          <w:rFonts w:ascii="Verdana" w:hAnsi="Verdana"/>
          <w:color w:val="000000"/>
          <w:sz w:val="20"/>
          <w:lang w:val="ru-RU"/>
        </w:rPr>
        <w:t>общему летоисчислению, то есть сто пятьдесят лет тому назад...</w:t>
      </w:r>
    </w:p>
    <w:p w14:paraId="6325081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 Тайк выпучил глаза. Много странного и</w:t>
      </w:r>
      <w:r w:rsidRPr="001E329F">
        <w:rPr>
          <w:rFonts w:ascii="Verdana" w:hAnsi="Verdana"/>
          <w:color w:val="000000"/>
          <w:sz w:val="20"/>
        </w:rPr>
        <w:t> </w:t>
      </w:r>
      <w:r w:rsidRPr="001E329F">
        <w:rPr>
          <w:rFonts w:ascii="Verdana" w:hAnsi="Verdana"/>
          <w:color w:val="000000"/>
          <w:sz w:val="20"/>
          <w:lang w:val="ru-RU"/>
        </w:rPr>
        <w:t>неправдоподобного услышал он от</w:t>
      </w:r>
      <w:r w:rsidRPr="001E329F">
        <w:rPr>
          <w:rFonts w:ascii="Verdana" w:hAnsi="Verdana"/>
          <w:color w:val="000000"/>
          <w:sz w:val="20"/>
        </w:rPr>
        <w:t> </w:t>
      </w:r>
      <w:r w:rsidRPr="001E329F">
        <w:rPr>
          <w:rFonts w:ascii="Verdana" w:hAnsi="Verdana"/>
          <w:color w:val="000000"/>
          <w:sz w:val="20"/>
          <w:lang w:val="ru-RU"/>
        </w:rPr>
        <w:t>жителей Паймака, но</w:t>
      </w:r>
      <w:r w:rsidRPr="001E329F">
        <w:rPr>
          <w:rFonts w:ascii="Verdana" w:hAnsi="Verdana"/>
          <w:color w:val="000000"/>
          <w:sz w:val="20"/>
        </w:rPr>
        <w:t> </w:t>
      </w:r>
      <w:r w:rsidRPr="001E329F">
        <w:rPr>
          <w:rFonts w:ascii="Verdana" w:hAnsi="Verdana"/>
          <w:color w:val="000000"/>
          <w:sz w:val="20"/>
          <w:lang w:val="ru-RU"/>
        </w:rPr>
        <w:t>последняя шутка показалась ему чересчур нелепой даже для этого безумного города.</w:t>
      </w:r>
    </w:p>
    <w:p w14:paraId="1EB362B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Лазар понял, о</w:t>
      </w:r>
      <w:r w:rsidRPr="001E329F">
        <w:rPr>
          <w:rFonts w:ascii="Verdana" w:hAnsi="Verdana"/>
          <w:color w:val="000000"/>
          <w:sz w:val="20"/>
        </w:rPr>
        <w:t> </w:t>
      </w:r>
      <w:r w:rsidRPr="001E329F">
        <w:rPr>
          <w:rFonts w:ascii="Verdana" w:hAnsi="Verdana"/>
          <w:color w:val="000000"/>
          <w:sz w:val="20"/>
          <w:lang w:val="ru-RU"/>
        </w:rPr>
        <w:t>чем он думает, и</w:t>
      </w:r>
      <w:r w:rsidRPr="001E329F">
        <w:rPr>
          <w:rFonts w:ascii="Verdana" w:hAnsi="Verdana"/>
          <w:color w:val="000000"/>
          <w:sz w:val="20"/>
        </w:rPr>
        <w:t> </w:t>
      </w:r>
      <w:r w:rsidRPr="001E329F">
        <w:rPr>
          <w:rFonts w:ascii="Verdana" w:hAnsi="Verdana"/>
          <w:color w:val="000000"/>
          <w:sz w:val="20"/>
          <w:lang w:val="ru-RU"/>
        </w:rPr>
        <w:t>покачал головой.</w:t>
      </w:r>
    </w:p>
    <w:p w14:paraId="62DE1D6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я не</w:t>
      </w:r>
      <w:r w:rsidRPr="001E329F">
        <w:rPr>
          <w:rFonts w:ascii="Verdana" w:hAnsi="Verdana"/>
          <w:color w:val="000000"/>
          <w:sz w:val="20"/>
        </w:rPr>
        <w:t> </w:t>
      </w:r>
      <w:r w:rsidRPr="001E329F">
        <w:rPr>
          <w:rFonts w:ascii="Verdana" w:hAnsi="Verdana"/>
          <w:color w:val="000000"/>
          <w:sz w:val="20"/>
          <w:lang w:val="ru-RU"/>
        </w:rPr>
        <w:t>шучу. Никого из</w:t>
      </w:r>
      <w:r w:rsidRPr="001E329F">
        <w:rPr>
          <w:rFonts w:ascii="Verdana" w:hAnsi="Verdana"/>
          <w:color w:val="000000"/>
          <w:sz w:val="20"/>
        </w:rPr>
        <w:t> </w:t>
      </w:r>
      <w:r w:rsidRPr="001E329F">
        <w:rPr>
          <w:rFonts w:ascii="Verdana" w:hAnsi="Verdana"/>
          <w:color w:val="000000"/>
          <w:sz w:val="20"/>
          <w:lang w:val="ru-RU"/>
        </w:rPr>
        <w:t>рода Ченкомов давным-давно уже нет в</w:t>
      </w:r>
      <w:r w:rsidRPr="001E329F">
        <w:rPr>
          <w:rFonts w:ascii="Verdana" w:hAnsi="Verdana"/>
          <w:color w:val="000000"/>
          <w:sz w:val="20"/>
        </w:rPr>
        <w:t> </w:t>
      </w:r>
      <w:r w:rsidRPr="001E329F">
        <w:rPr>
          <w:rFonts w:ascii="Verdana" w:hAnsi="Verdana"/>
          <w:color w:val="000000"/>
          <w:sz w:val="20"/>
          <w:lang w:val="ru-RU"/>
        </w:rPr>
        <w:t>живых. В</w:t>
      </w:r>
      <w:r w:rsidRPr="001E329F">
        <w:rPr>
          <w:rFonts w:ascii="Verdana" w:hAnsi="Verdana"/>
          <w:color w:val="000000"/>
          <w:sz w:val="20"/>
        </w:rPr>
        <w:t> </w:t>
      </w:r>
      <w:r w:rsidRPr="001E329F">
        <w:rPr>
          <w:rFonts w:ascii="Verdana" w:hAnsi="Verdana"/>
          <w:color w:val="000000"/>
          <w:sz w:val="20"/>
          <w:lang w:val="ru-RU"/>
        </w:rPr>
        <w:t>моей библиотеке имеются книги, подробно описывающие закат царствования Покровителя астрономов... Ах, юноша! Не</w:t>
      </w:r>
      <w:r w:rsidRPr="001E329F">
        <w:rPr>
          <w:rFonts w:ascii="Verdana" w:hAnsi="Verdana"/>
          <w:color w:val="000000"/>
          <w:sz w:val="20"/>
        </w:rPr>
        <w:t> </w:t>
      </w:r>
      <w:r w:rsidRPr="001E329F">
        <w:rPr>
          <w:rFonts w:ascii="Verdana" w:hAnsi="Verdana"/>
          <w:color w:val="000000"/>
          <w:sz w:val="20"/>
          <w:lang w:val="ru-RU"/>
        </w:rPr>
        <w:t>смотрите на</w:t>
      </w:r>
      <w:r w:rsidRPr="001E329F">
        <w:rPr>
          <w:rFonts w:ascii="Verdana" w:hAnsi="Verdana"/>
          <w:color w:val="000000"/>
          <w:sz w:val="20"/>
        </w:rPr>
        <w:t> </w:t>
      </w:r>
      <w:r w:rsidRPr="001E329F">
        <w:rPr>
          <w:rFonts w:ascii="Verdana" w:hAnsi="Verdana"/>
          <w:color w:val="000000"/>
          <w:sz w:val="20"/>
          <w:lang w:val="ru-RU"/>
        </w:rPr>
        <w:t>меня такими глазами! Я не</w:t>
      </w:r>
      <w:r w:rsidRPr="001E329F">
        <w:rPr>
          <w:rFonts w:ascii="Verdana" w:hAnsi="Verdana"/>
          <w:color w:val="000000"/>
          <w:sz w:val="20"/>
        </w:rPr>
        <w:t> </w:t>
      </w:r>
      <w:r w:rsidRPr="001E329F">
        <w:rPr>
          <w:rFonts w:ascii="Verdana" w:hAnsi="Verdana"/>
          <w:color w:val="000000"/>
          <w:sz w:val="20"/>
          <w:lang w:val="ru-RU"/>
        </w:rPr>
        <w:t>сошел с</w:t>
      </w:r>
      <w:r w:rsidRPr="001E329F">
        <w:rPr>
          <w:rFonts w:ascii="Verdana" w:hAnsi="Verdana"/>
          <w:color w:val="000000"/>
          <w:sz w:val="20"/>
        </w:rPr>
        <w:t> </w:t>
      </w:r>
      <w:r w:rsidRPr="001E329F">
        <w:rPr>
          <w:rFonts w:ascii="Verdana" w:hAnsi="Verdana"/>
          <w:color w:val="000000"/>
          <w:sz w:val="20"/>
          <w:lang w:val="ru-RU"/>
        </w:rPr>
        <w:t>ума, а</w:t>
      </w:r>
      <w:r w:rsidRPr="001E329F">
        <w:rPr>
          <w:rFonts w:ascii="Verdana" w:hAnsi="Verdana"/>
          <w:color w:val="000000"/>
          <w:sz w:val="20"/>
        </w:rPr>
        <w:t> </w:t>
      </w:r>
      <w:r w:rsidRPr="001E329F">
        <w:rPr>
          <w:rFonts w:ascii="Verdana" w:hAnsi="Verdana"/>
          <w:color w:val="000000"/>
          <w:sz w:val="20"/>
          <w:lang w:val="ru-RU"/>
        </w:rPr>
        <w:t>вы отнюдь не</w:t>
      </w:r>
      <w:r w:rsidRPr="001E329F">
        <w:rPr>
          <w:rFonts w:ascii="Verdana" w:hAnsi="Verdana"/>
          <w:color w:val="000000"/>
          <w:sz w:val="20"/>
        </w:rPr>
        <w:t> </w:t>
      </w:r>
      <w:r w:rsidRPr="001E329F">
        <w:rPr>
          <w:rFonts w:ascii="Verdana" w:hAnsi="Verdana"/>
          <w:color w:val="000000"/>
          <w:sz w:val="20"/>
          <w:lang w:val="ru-RU"/>
        </w:rPr>
        <w:t>первый, с</w:t>
      </w:r>
      <w:r w:rsidRPr="001E329F">
        <w:rPr>
          <w:rFonts w:ascii="Verdana" w:hAnsi="Verdana"/>
          <w:color w:val="000000"/>
          <w:sz w:val="20"/>
        </w:rPr>
        <w:t> </w:t>
      </w:r>
      <w:r w:rsidRPr="001E329F">
        <w:rPr>
          <w:rFonts w:ascii="Verdana" w:hAnsi="Verdana"/>
          <w:color w:val="000000"/>
          <w:sz w:val="20"/>
          <w:lang w:val="ru-RU"/>
        </w:rPr>
        <w:t>кем происходит подобное чудо. Пора вам кое-что узнать о</w:t>
      </w:r>
      <w:r w:rsidRPr="001E329F">
        <w:rPr>
          <w:rFonts w:ascii="Verdana" w:hAnsi="Verdana"/>
          <w:color w:val="000000"/>
          <w:sz w:val="20"/>
        </w:rPr>
        <w:t> </w:t>
      </w:r>
      <w:r w:rsidRPr="001E329F">
        <w:rPr>
          <w:rFonts w:ascii="Verdana" w:hAnsi="Verdana"/>
          <w:color w:val="000000"/>
          <w:sz w:val="20"/>
          <w:lang w:val="ru-RU"/>
        </w:rPr>
        <w:t>себе...</w:t>
      </w:r>
    </w:p>
    <w:p w14:paraId="7E1BEB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О</w:t>
      </w:r>
      <w:r w:rsidRPr="001E329F">
        <w:rPr>
          <w:rFonts w:ascii="Verdana" w:hAnsi="Verdana"/>
          <w:color w:val="000000"/>
          <w:sz w:val="20"/>
        </w:rPr>
        <w:t> </w:t>
      </w:r>
      <w:r w:rsidRPr="001E329F">
        <w:rPr>
          <w:rFonts w:ascii="Verdana" w:hAnsi="Verdana"/>
          <w:color w:val="000000"/>
          <w:sz w:val="20"/>
          <w:lang w:val="ru-RU"/>
        </w:rPr>
        <w:t>себе?</w:t>
      </w:r>
      <w:r w:rsidRPr="001E329F">
        <w:rPr>
          <w:rFonts w:ascii="Verdana" w:hAnsi="Verdana"/>
          <w:color w:val="000000"/>
          <w:sz w:val="20"/>
        </w:rPr>
        <w:t> </w:t>
      </w:r>
      <w:r w:rsidRPr="001E329F">
        <w:rPr>
          <w:rFonts w:ascii="Verdana" w:hAnsi="Verdana"/>
          <w:color w:val="000000"/>
          <w:sz w:val="20"/>
          <w:lang w:val="ru-RU"/>
        </w:rPr>
        <w:t>— Тайк с</w:t>
      </w:r>
      <w:r w:rsidRPr="001E329F">
        <w:rPr>
          <w:rFonts w:ascii="Verdana" w:hAnsi="Verdana"/>
          <w:color w:val="000000"/>
          <w:sz w:val="20"/>
        </w:rPr>
        <w:t> </w:t>
      </w:r>
      <w:r w:rsidRPr="001E329F">
        <w:rPr>
          <w:rFonts w:ascii="Verdana" w:hAnsi="Verdana"/>
          <w:color w:val="000000"/>
          <w:sz w:val="20"/>
          <w:lang w:val="ru-RU"/>
        </w:rPr>
        <w:t>беспокойством бросил взгляд по</w:t>
      </w:r>
      <w:r w:rsidRPr="001E329F">
        <w:rPr>
          <w:rFonts w:ascii="Verdana" w:hAnsi="Verdana"/>
          <w:color w:val="000000"/>
          <w:sz w:val="20"/>
        </w:rPr>
        <w:t> </w:t>
      </w:r>
      <w:r w:rsidRPr="001E329F">
        <w:rPr>
          <w:rFonts w:ascii="Verdana" w:hAnsi="Verdana"/>
          <w:color w:val="000000"/>
          <w:sz w:val="20"/>
          <w:lang w:val="ru-RU"/>
        </w:rPr>
        <w:t>сторонам. Все окружающие молча смотрели на</w:t>
      </w:r>
      <w:r w:rsidRPr="001E329F">
        <w:rPr>
          <w:rFonts w:ascii="Verdana" w:hAnsi="Verdana"/>
          <w:color w:val="000000"/>
          <w:sz w:val="20"/>
        </w:rPr>
        <w:t> </w:t>
      </w:r>
      <w:r w:rsidRPr="001E329F">
        <w:rPr>
          <w:rFonts w:ascii="Verdana" w:hAnsi="Verdana"/>
          <w:color w:val="000000"/>
          <w:sz w:val="20"/>
          <w:lang w:val="ru-RU"/>
        </w:rPr>
        <w:t>него.</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вы не</w:t>
      </w:r>
      <w:r w:rsidRPr="001E329F">
        <w:rPr>
          <w:rFonts w:ascii="Verdana" w:hAnsi="Verdana"/>
          <w:color w:val="000000"/>
          <w:sz w:val="20"/>
        </w:rPr>
        <w:t> </w:t>
      </w:r>
      <w:r w:rsidRPr="001E329F">
        <w:rPr>
          <w:rFonts w:ascii="Verdana" w:hAnsi="Verdana"/>
          <w:color w:val="000000"/>
          <w:sz w:val="20"/>
          <w:lang w:val="ru-RU"/>
        </w:rPr>
        <w:t>знаете меня!</w:t>
      </w:r>
    </w:p>
    <w:p w14:paraId="103359A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Боюсь огорчить вас, сударь,</w:t>
      </w:r>
      <w:r w:rsidRPr="001E329F">
        <w:rPr>
          <w:rFonts w:ascii="Verdana" w:hAnsi="Verdana"/>
          <w:color w:val="000000"/>
          <w:sz w:val="20"/>
        </w:rPr>
        <w:t> </w:t>
      </w:r>
      <w:r w:rsidRPr="001E329F">
        <w:rPr>
          <w:rFonts w:ascii="Verdana" w:hAnsi="Verdana"/>
          <w:color w:val="000000"/>
          <w:sz w:val="20"/>
          <w:lang w:val="ru-RU"/>
        </w:rPr>
        <w:t>— сказал Лазар.</w:t>
      </w:r>
      <w:r w:rsidRPr="001E329F">
        <w:rPr>
          <w:rFonts w:ascii="Verdana" w:hAnsi="Verdana"/>
          <w:color w:val="000000"/>
          <w:sz w:val="20"/>
        </w:rPr>
        <w:t> </w:t>
      </w:r>
      <w:r w:rsidRPr="001E329F">
        <w:rPr>
          <w:rFonts w:ascii="Verdana" w:hAnsi="Verdana"/>
          <w:color w:val="000000"/>
          <w:sz w:val="20"/>
          <w:lang w:val="ru-RU"/>
        </w:rPr>
        <w:t>— Вы диавард. Такой</w:t>
      </w:r>
      <w:r w:rsidRPr="001E329F">
        <w:rPr>
          <w:rFonts w:ascii="Verdana" w:hAnsi="Verdana"/>
          <w:color w:val="000000"/>
          <w:sz w:val="20"/>
        </w:rPr>
        <w:t> </w:t>
      </w:r>
      <w:r w:rsidRPr="001E329F">
        <w:rPr>
          <w:rFonts w:ascii="Verdana" w:hAnsi="Verdana"/>
          <w:color w:val="000000"/>
          <w:sz w:val="20"/>
          <w:lang w:val="ru-RU"/>
        </w:rPr>
        <w:t>же, как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мы...</w:t>
      </w:r>
    </w:p>
    <w:p w14:paraId="1D02CDC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0D7CA976"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0F9E40E4" w14:textId="0F1AAD72"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4</w:t>
      </w:r>
    </w:p>
    <w:p w14:paraId="452C1144"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469F3E8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очереди на</w:t>
      </w:r>
      <w:r w:rsidRPr="001E329F">
        <w:rPr>
          <w:rFonts w:ascii="Verdana" w:hAnsi="Verdana"/>
          <w:color w:val="000000"/>
          <w:sz w:val="20"/>
        </w:rPr>
        <w:t> </w:t>
      </w:r>
      <w:r w:rsidRPr="001E329F">
        <w:rPr>
          <w:rFonts w:ascii="Verdana" w:hAnsi="Verdana"/>
          <w:color w:val="000000"/>
          <w:sz w:val="20"/>
          <w:lang w:val="ru-RU"/>
        </w:rPr>
        <w:t>анализ крови говорили об</w:t>
      </w:r>
      <w:r w:rsidRPr="001E329F">
        <w:rPr>
          <w:rFonts w:ascii="Verdana" w:hAnsi="Verdana"/>
          <w:color w:val="000000"/>
          <w:sz w:val="20"/>
        </w:rPr>
        <w:t> </w:t>
      </w:r>
      <w:r w:rsidRPr="001E329F">
        <w:rPr>
          <w:rFonts w:ascii="Verdana" w:hAnsi="Verdana"/>
          <w:color w:val="000000"/>
          <w:sz w:val="20"/>
          <w:lang w:val="ru-RU"/>
        </w:rPr>
        <w:t>одном:</w:t>
      </w:r>
    </w:p>
    <w:p w14:paraId="662DF52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Только за</w:t>
      </w:r>
      <w:r w:rsidRPr="001E329F">
        <w:rPr>
          <w:rFonts w:ascii="Verdana" w:hAnsi="Verdana"/>
          <w:color w:val="000000"/>
          <w:sz w:val="20"/>
        </w:rPr>
        <w:t> </w:t>
      </w:r>
      <w:r w:rsidRPr="001E329F">
        <w:rPr>
          <w:rFonts w:ascii="Verdana" w:hAnsi="Verdana"/>
          <w:color w:val="000000"/>
          <w:sz w:val="20"/>
          <w:lang w:val="ru-RU"/>
        </w:rPr>
        <w:t>последнюю неделю двадцать пять случаев! В</w:t>
      </w:r>
      <w:r w:rsidRPr="001E329F">
        <w:rPr>
          <w:rFonts w:ascii="Verdana" w:hAnsi="Verdana"/>
          <w:color w:val="000000"/>
          <w:sz w:val="20"/>
        </w:rPr>
        <w:t> </w:t>
      </w:r>
      <w:r w:rsidRPr="001E329F">
        <w:rPr>
          <w:rFonts w:ascii="Verdana" w:hAnsi="Verdana"/>
          <w:color w:val="000000"/>
          <w:sz w:val="20"/>
          <w:lang w:val="ru-RU"/>
        </w:rPr>
        <w:t>прошлом году столько и</w:t>
      </w:r>
      <w:r w:rsidRPr="001E329F">
        <w:rPr>
          <w:rFonts w:ascii="Verdana" w:hAnsi="Verdana"/>
          <w:color w:val="000000"/>
          <w:sz w:val="20"/>
        </w:rPr>
        <w:t> </w:t>
      </w:r>
      <w:r w:rsidRPr="001E329F">
        <w:rPr>
          <w:rFonts w:ascii="Verdana" w:hAnsi="Verdana"/>
          <w:color w:val="000000"/>
          <w:sz w:val="20"/>
          <w:lang w:val="ru-RU"/>
        </w:rPr>
        <w:t>за</w:t>
      </w:r>
      <w:r w:rsidRPr="001E329F">
        <w:rPr>
          <w:rFonts w:ascii="Verdana" w:hAnsi="Verdana"/>
          <w:color w:val="000000"/>
          <w:sz w:val="20"/>
        </w:rPr>
        <w:t> </w:t>
      </w:r>
      <w:r w:rsidRPr="001E329F">
        <w:rPr>
          <w:rFonts w:ascii="Verdana" w:hAnsi="Verdana"/>
          <w:color w:val="000000"/>
          <w:sz w:val="20"/>
          <w:lang w:val="ru-RU"/>
        </w:rPr>
        <w:t>месяц не</w:t>
      </w:r>
      <w:r w:rsidRPr="001E329F">
        <w:rPr>
          <w:rFonts w:ascii="Verdana" w:hAnsi="Verdana"/>
          <w:color w:val="000000"/>
          <w:sz w:val="20"/>
        </w:rPr>
        <w:t> </w:t>
      </w:r>
      <w:r w:rsidRPr="001E329F">
        <w:rPr>
          <w:rFonts w:ascii="Verdana" w:hAnsi="Verdana"/>
          <w:color w:val="000000"/>
          <w:sz w:val="20"/>
          <w:lang w:val="ru-RU"/>
        </w:rPr>
        <w:t>набиралось...</w:t>
      </w:r>
    </w:p>
    <w:p w14:paraId="0C223F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проверку каждый месяц гоняют, а</w:t>
      </w:r>
      <w:r w:rsidRPr="001E329F">
        <w:rPr>
          <w:rFonts w:ascii="Verdana" w:hAnsi="Verdana"/>
          <w:color w:val="000000"/>
          <w:sz w:val="20"/>
        </w:rPr>
        <w:t> </w:t>
      </w:r>
      <w:r w:rsidRPr="001E329F">
        <w:rPr>
          <w:rFonts w:ascii="Verdana" w:hAnsi="Verdana"/>
          <w:color w:val="000000"/>
          <w:sz w:val="20"/>
          <w:lang w:val="ru-RU"/>
        </w:rPr>
        <w:t>лекарство придумать</w:t>
      </w:r>
      <w:r w:rsidRPr="001E329F">
        <w:rPr>
          <w:rFonts w:ascii="Verdana" w:hAnsi="Verdana"/>
          <w:color w:val="000000"/>
          <w:sz w:val="20"/>
        </w:rPr>
        <w:t> </w:t>
      </w:r>
      <w:r w:rsidRPr="001E329F">
        <w:rPr>
          <w:rFonts w:ascii="Verdana" w:hAnsi="Verdana"/>
          <w:color w:val="000000"/>
          <w:sz w:val="20"/>
          <w:lang w:val="ru-RU"/>
        </w:rPr>
        <w:t>— ума не</w:t>
      </w:r>
      <w:r w:rsidRPr="001E329F">
        <w:rPr>
          <w:rFonts w:ascii="Verdana" w:hAnsi="Verdana"/>
          <w:color w:val="000000"/>
          <w:sz w:val="20"/>
        </w:rPr>
        <w:t> </w:t>
      </w:r>
      <w:r w:rsidRPr="001E329F">
        <w:rPr>
          <w:rFonts w:ascii="Verdana" w:hAnsi="Verdana"/>
          <w:color w:val="000000"/>
          <w:sz w:val="20"/>
          <w:lang w:val="ru-RU"/>
        </w:rPr>
        <w:t>хватает!</w:t>
      </w:r>
    </w:p>
    <w:p w14:paraId="18F80C2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какие теперь лекарства! От</w:t>
      </w:r>
      <w:r w:rsidRPr="001E329F">
        <w:rPr>
          <w:rFonts w:ascii="Verdana" w:hAnsi="Verdana"/>
          <w:color w:val="000000"/>
          <w:sz w:val="20"/>
        </w:rPr>
        <w:t> </w:t>
      </w:r>
      <w:r w:rsidRPr="001E329F">
        <w:rPr>
          <w:rFonts w:ascii="Verdana" w:hAnsi="Verdana"/>
          <w:color w:val="000000"/>
          <w:sz w:val="20"/>
          <w:lang w:val="ru-RU"/>
        </w:rPr>
        <w:t>насморка и</w:t>
      </w:r>
      <w:r w:rsidRPr="001E329F">
        <w:rPr>
          <w:rFonts w:ascii="Verdana" w:hAnsi="Verdana"/>
          <w:color w:val="000000"/>
          <w:sz w:val="20"/>
        </w:rPr>
        <w:t> </w:t>
      </w:r>
      <w:r w:rsidRPr="001E329F">
        <w:rPr>
          <w:rFonts w:ascii="Verdana" w:hAnsi="Verdana"/>
          <w:color w:val="000000"/>
          <w:sz w:val="20"/>
          <w:lang w:val="ru-RU"/>
        </w:rPr>
        <w:t>то нечего в</w:t>
      </w:r>
      <w:r w:rsidRPr="001E329F">
        <w:rPr>
          <w:rFonts w:ascii="Verdana" w:hAnsi="Verdana"/>
          <w:color w:val="000000"/>
          <w:sz w:val="20"/>
        </w:rPr>
        <w:t> </w:t>
      </w:r>
      <w:r w:rsidRPr="001E329F">
        <w:rPr>
          <w:rFonts w:ascii="Verdana" w:hAnsi="Verdana"/>
          <w:color w:val="000000"/>
          <w:sz w:val="20"/>
          <w:lang w:val="ru-RU"/>
        </w:rPr>
        <w:t>нос капнуть. От</w:t>
      </w:r>
      <w:r w:rsidRPr="001E329F">
        <w:rPr>
          <w:rFonts w:ascii="Verdana" w:hAnsi="Verdana"/>
          <w:color w:val="000000"/>
          <w:sz w:val="20"/>
        </w:rPr>
        <w:t> </w:t>
      </w:r>
      <w:r w:rsidRPr="001E329F">
        <w:rPr>
          <w:rFonts w:ascii="Verdana" w:hAnsi="Verdana"/>
          <w:color w:val="000000"/>
          <w:sz w:val="20"/>
          <w:lang w:val="ru-RU"/>
        </w:rPr>
        <w:t>гриппа</w:t>
      </w:r>
      <w:r w:rsidRPr="001E329F">
        <w:rPr>
          <w:rFonts w:ascii="Verdana" w:hAnsi="Verdana"/>
          <w:color w:val="000000"/>
          <w:sz w:val="20"/>
        </w:rPr>
        <w:t> </w:t>
      </w:r>
      <w:r w:rsidRPr="001E329F">
        <w:rPr>
          <w:rFonts w:ascii="Verdana" w:hAnsi="Verdana"/>
          <w:color w:val="000000"/>
          <w:sz w:val="20"/>
          <w:lang w:val="ru-RU"/>
        </w:rPr>
        <w:t>— одна малина. У</w:t>
      </w:r>
      <w:r w:rsidRPr="001E329F">
        <w:rPr>
          <w:rFonts w:ascii="Verdana" w:hAnsi="Verdana"/>
          <w:color w:val="000000"/>
          <w:sz w:val="20"/>
        </w:rPr>
        <w:t> </w:t>
      </w:r>
      <w:r w:rsidRPr="001E329F">
        <w:rPr>
          <w:rFonts w:ascii="Verdana" w:hAnsi="Verdana"/>
          <w:color w:val="000000"/>
          <w:sz w:val="20"/>
          <w:lang w:val="ru-RU"/>
        </w:rPr>
        <w:t>кого есть...</w:t>
      </w:r>
    </w:p>
    <w:p w14:paraId="7EF7D17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Говорят, пирамидону не</w:t>
      </w:r>
      <w:r w:rsidRPr="001E329F">
        <w:rPr>
          <w:rFonts w:ascii="Verdana" w:hAnsi="Verdana"/>
          <w:color w:val="000000"/>
          <w:sz w:val="20"/>
        </w:rPr>
        <w:t> </w:t>
      </w:r>
      <w:r w:rsidRPr="001E329F">
        <w:rPr>
          <w:rFonts w:ascii="Verdana" w:hAnsi="Verdana"/>
          <w:color w:val="000000"/>
          <w:sz w:val="20"/>
          <w:lang w:val="ru-RU"/>
        </w:rPr>
        <w:t>будет...</w:t>
      </w:r>
    </w:p>
    <w:p w14:paraId="042CC2F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Хватились, бабушка! Уж давно нету!</w:t>
      </w:r>
    </w:p>
    <w:p w14:paraId="444133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Ахти! Как</w:t>
      </w:r>
      <w:r w:rsidRPr="001E329F">
        <w:rPr>
          <w:rFonts w:ascii="Verdana" w:hAnsi="Verdana"/>
          <w:color w:val="000000"/>
          <w:sz w:val="20"/>
        </w:rPr>
        <w:t> </w:t>
      </w:r>
      <w:r w:rsidRPr="001E329F">
        <w:rPr>
          <w:rFonts w:ascii="Verdana" w:hAnsi="Verdana"/>
          <w:color w:val="000000"/>
          <w:sz w:val="20"/>
          <w:lang w:val="ru-RU"/>
        </w:rPr>
        <w:t>же это? Опять прозевала! Ну, не</w:t>
      </w:r>
      <w:r w:rsidRPr="001E329F">
        <w:rPr>
          <w:rFonts w:ascii="Verdana" w:hAnsi="Verdana"/>
          <w:color w:val="000000"/>
          <w:sz w:val="20"/>
        </w:rPr>
        <w:t> </w:t>
      </w:r>
      <w:r w:rsidRPr="001E329F">
        <w:rPr>
          <w:rFonts w:ascii="Verdana" w:hAnsi="Verdana"/>
          <w:color w:val="000000"/>
          <w:sz w:val="20"/>
          <w:lang w:val="ru-RU"/>
        </w:rPr>
        <w:t>уследишь за</w:t>
      </w:r>
      <w:r w:rsidRPr="001E329F">
        <w:rPr>
          <w:rFonts w:ascii="Verdana" w:hAnsi="Verdana"/>
          <w:color w:val="000000"/>
          <w:sz w:val="20"/>
        </w:rPr>
        <w:t> </w:t>
      </w:r>
      <w:r w:rsidRPr="001E329F">
        <w:rPr>
          <w:rFonts w:ascii="Verdana" w:hAnsi="Verdana"/>
          <w:color w:val="000000"/>
          <w:sz w:val="20"/>
          <w:lang w:val="ru-RU"/>
        </w:rPr>
        <w:t>всем! Хоть</w:t>
      </w:r>
      <w:r w:rsidRPr="001E329F">
        <w:rPr>
          <w:rFonts w:ascii="Verdana" w:hAnsi="Verdana"/>
          <w:color w:val="000000"/>
          <w:sz w:val="20"/>
        </w:rPr>
        <w:t> </w:t>
      </w:r>
      <w:r w:rsidRPr="001E329F">
        <w:rPr>
          <w:rFonts w:ascii="Verdana" w:hAnsi="Verdana"/>
          <w:color w:val="000000"/>
          <w:sz w:val="20"/>
          <w:lang w:val="ru-RU"/>
        </w:rPr>
        <w:t>бы эту шайку Колькину побило покойницким глазом! Нет, здоровехонькие разгуливают по</w:t>
      </w:r>
      <w:r w:rsidRPr="001E329F">
        <w:rPr>
          <w:rFonts w:ascii="Verdana" w:hAnsi="Verdana"/>
          <w:color w:val="000000"/>
          <w:sz w:val="20"/>
        </w:rPr>
        <w:t> </w:t>
      </w:r>
      <w:r w:rsidRPr="001E329F">
        <w:rPr>
          <w:rFonts w:ascii="Verdana" w:hAnsi="Verdana"/>
          <w:color w:val="000000"/>
          <w:sz w:val="20"/>
          <w:lang w:val="ru-RU"/>
        </w:rPr>
        <w:t>всему городу. Мордовороты! Вчера со</w:t>
      </w:r>
      <w:r w:rsidRPr="001E329F">
        <w:rPr>
          <w:rFonts w:ascii="Verdana" w:hAnsi="Verdana"/>
          <w:color w:val="000000"/>
          <w:sz w:val="20"/>
        </w:rPr>
        <w:t> </w:t>
      </w:r>
      <w:r w:rsidRPr="001E329F">
        <w:rPr>
          <w:rFonts w:ascii="Verdana" w:hAnsi="Verdana"/>
          <w:color w:val="000000"/>
          <w:sz w:val="20"/>
          <w:lang w:val="ru-RU"/>
        </w:rPr>
        <w:t>станции вагон с</w:t>
      </w:r>
      <w:r w:rsidRPr="001E329F">
        <w:rPr>
          <w:rFonts w:ascii="Verdana" w:hAnsi="Verdana"/>
          <w:color w:val="000000"/>
          <w:sz w:val="20"/>
        </w:rPr>
        <w:t> </w:t>
      </w:r>
      <w:r w:rsidRPr="001E329F">
        <w:rPr>
          <w:rFonts w:ascii="Verdana" w:hAnsi="Verdana"/>
          <w:color w:val="000000"/>
          <w:sz w:val="20"/>
          <w:lang w:val="ru-RU"/>
        </w:rPr>
        <w:t>обувью угнали...</w:t>
      </w:r>
    </w:p>
    <w:p w14:paraId="1458528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Заговорили было о</w:t>
      </w:r>
      <w:r w:rsidRPr="001E329F">
        <w:rPr>
          <w:rFonts w:ascii="Verdana" w:hAnsi="Verdana"/>
          <w:color w:val="000000"/>
          <w:sz w:val="20"/>
        </w:rPr>
        <w:t> </w:t>
      </w:r>
      <w:r w:rsidRPr="001E329F">
        <w:rPr>
          <w:rFonts w:ascii="Verdana" w:hAnsi="Verdana"/>
          <w:color w:val="000000"/>
          <w:sz w:val="20"/>
          <w:lang w:val="ru-RU"/>
        </w:rPr>
        <w:t>вагоне, но</w:t>
      </w:r>
      <w:r w:rsidRPr="001E329F">
        <w:rPr>
          <w:rFonts w:ascii="Verdana" w:hAnsi="Verdana"/>
          <w:color w:val="000000"/>
          <w:sz w:val="20"/>
        </w:rPr>
        <w:t> </w:t>
      </w:r>
      <w:r w:rsidRPr="001E329F">
        <w:rPr>
          <w:rFonts w:ascii="Verdana" w:hAnsi="Verdana"/>
          <w:color w:val="000000"/>
          <w:sz w:val="20"/>
          <w:lang w:val="ru-RU"/>
        </w:rPr>
        <w:t>тема увяла сама собой. Слишком тревожила весть о</w:t>
      </w:r>
      <w:r w:rsidRPr="001E329F">
        <w:rPr>
          <w:rFonts w:ascii="Verdana" w:hAnsi="Verdana"/>
          <w:color w:val="000000"/>
          <w:sz w:val="20"/>
        </w:rPr>
        <w:t> </w:t>
      </w:r>
      <w:r w:rsidRPr="001E329F">
        <w:rPr>
          <w:rFonts w:ascii="Verdana" w:hAnsi="Verdana"/>
          <w:color w:val="000000"/>
          <w:sz w:val="20"/>
          <w:lang w:val="ru-RU"/>
        </w:rPr>
        <w:t>том, что вирус наступает...</w:t>
      </w:r>
    </w:p>
    <w:p w14:paraId="1B62DFE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почему болезнь называется покойницкий глаз?</w:t>
      </w:r>
      <w:r w:rsidRPr="001E329F">
        <w:rPr>
          <w:rFonts w:ascii="Verdana" w:hAnsi="Verdana"/>
          <w:color w:val="000000"/>
          <w:sz w:val="20"/>
        </w:rPr>
        <w:t> </w:t>
      </w:r>
      <w:r w:rsidRPr="001E329F">
        <w:rPr>
          <w:rFonts w:ascii="Verdana" w:hAnsi="Verdana"/>
          <w:color w:val="000000"/>
          <w:sz w:val="20"/>
          <w:lang w:val="ru-RU"/>
        </w:rPr>
        <w:t>— тихо спросил у</w:t>
      </w:r>
      <w:r w:rsidRPr="001E329F">
        <w:rPr>
          <w:rFonts w:ascii="Verdana" w:hAnsi="Verdana"/>
          <w:color w:val="000000"/>
          <w:sz w:val="20"/>
        </w:rPr>
        <w:t> </w:t>
      </w:r>
      <w:r w:rsidRPr="001E329F">
        <w:rPr>
          <w:rFonts w:ascii="Verdana" w:hAnsi="Verdana"/>
          <w:color w:val="000000"/>
          <w:sz w:val="20"/>
          <w:lang w:val="ru-RU"/>
        </w:rPr>
        <w:t>мамы сидевший рядом с</w:t>
      </w:r>
      <w:r w:rsidRPr="001E329F">
        <w:rPr>
          <w:rFonts w:ascii="Verdana" w:hAnsi="Verdana"/>
          <w:color w:val="000000"/>
          <w:sz w:val="20"/>
        </w:rPr>
        <w:t> </w:t>
      </w:r>
      <w:r w:rsidRPr="001E329F">
        <w:rPr>
          <w:rFonts w:ascii="Verdana" w:hAnsi="Verdana"/>
          <w:color w:val="000000"/>
          <w:sz w:val="20"/>
          <w:lang w:val="ru-RU"/>
        </w:rPr>
        <w:t>Олегом мальчик. Мама замялась, но</w:t>
      </w:r>
      <w:r w:rsidRPr="001E329F">
        <w:rPr>
          <w:rFonts w:ascii="Verdana" w:hAnsi="Verdana"/>
          <w:color w:val="000000"/>
          <w:sz w:val="20"/>
        </w:rPr>
        <w:t> </w:t>
      </w:r>
      <w:r w:rsidRPr="001E329F">
        <w:rPr>
          <w:rFonts w:ascii="Verdana" w:hAnsi="Verdana"/>
          <w:color w:val="000000"/>
          <w:sz w:val="20"/>
          <w:lang w:val="ru-RU"/>
        </w:rPr>
        <w:t>тут вступил мужчина, стоявший у</w:t>
      </w:r>
      <w:r w:rsidRPr="001E329F">
        <w:rPr>
          <w:rFonts w:ascii="Verdana" w:hAnsi="Verdana"/>
          <w:color w:val="000000"/>
          <w:sz w:val="20"/>
        </w:rPr>
        <w:t> </w:t>
      </w:r>
      <w:r w:rsidRPr="001E329F">
        <w:rPr>
          <w:rFonts w:ascii="Verdana" w:hAnsi="Verdana"/>
          <w:color w:val="000000"/>
          <w:sz w:val="20"/>
          <w:lang w:val="ru-RU"/>
        </w:rPr>
        <w:t>двери в</w:t>
      </w:r>
      <w:r w:rsidRPr="001E329F">
        <w:rPr>
          <w:rFonts w:ascii="Verdana" w:hAnsi="Verdana"/>
          <w:color w:val="000000"/>
          <w:sz w:val="20"/>
        </w:rPr>
        <w:t> </w:t>
      </w:r>
      <w:r w:rsidRPr="001E329F">
        <w:rPr>
          <w:rFonts w:ascii="Verdana" w:hAnsi="Verdana"/>
          <w:color w:val="000000"/>
          <w:sz w:val="20"/>
          <w:lang w:val="ru-RU"/>
        </w:rPr>
        <w:t>кабинет:</w:t>
      </w:r>
    </w:p>
    <w:p w14:paraId="3B3593F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Потому что на</w:t>
      </w:r>
      <w:r w:rsidRPr="001E329F">
        <w:rPr>
          <w:rFonts w:ascii="Verdana" w:hAnsi="Verdana"/>
          <w:color w:val="000000"/>
          <w:sz w:val="20"/>
        </w:rPr>
        <w:t> </w:t>
      </w:r>
      <w:r w:rsidRPr="001E329F">
        <w:rPr>
          <w:rFonts w:ascii="Verdana" w:hAnsi="Verdana"/>
          <w:color w:val="000000"/>
          <w:sz w:val="20"/>
          <w:lang w:val="ru-RU"/>
        </w:rPr>
        <w:t>теле выступают черные пятна. Круглые, как глаза.</w:t>
      </w:r>
    </w:p>
    <w:p w14:paraId="117A30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Мальчик посмотрел на</w:t>
      </w:r>
      <w:r w:rsidRPr="001E329F">
        <w:rPr>
          <w:rFonts w:ascii="Verdana" w:hAnsi="Verdana"/>
          <w:color w:val="000000"/>
          <w:sz w:val="20"/>
        </w:rPr>
        <w:t> </w:t>
      </w:r>
      <w:r w:rsidRPr="001E329F">
        <w:rPr>
          <w:rFonts w:ascii="Verdana" w:hAnsi="Verdana"/>
          <w:color w:val="000000"/>
          <w:sz w:val="20"/>
          <w:lang w:val="ru-RU"/>
        </w:rPr>
        <w:t>него испуганно. Олег незаметно дернул мужчину за</w:t>
      </w:r>
      <w:r w:rsidRPr="001E329F">
        <w:rPr>
          <w:rFonts w:ascii="Verdana" w:hAnsi="Verdana"/>
          <w:color w:val="000000"/>
          <w:sz w:val="20"/>
        </w:rPr>
        <w:t> </w:t>
      </w:r>
      <w:r w:rsidRPr="001E329F">
        <w:rPr>
          <w:rFonts w:ascii="Verdana" w:hAnsi="Verdana"/>
          <w:color w:val="000000"/>
          <w:sz w:val="20"/>
          <w:lang w:val="ru-RU"/>
        </w:rPr>
        <w:t>рукав и</w:t>
      </w:r>
      <w:r w:rsidRPr="001E329F">
        <w:rPr>
          <w:rFonts w:ascii="Verdana" w:hAnsi="Verdana"/>
          <w:color w:val="000000"/>
          <w:sz w:val="20"/>
        </w:rPr>
        <w:t> </w:t>
      </w:r>
      <w:r w:rsidRPr="001E329F">
        <w:rPr>
          <w:rFonts w:ascii="Verdana" w:hAnsi="Verdana"/>
          <w:color w:val="000000"/>
          <w:sz w:val="20"/>
          <w:lang w:val="ru-RU"/>
        </w:rPr>
        <w:t>кашлянул со</w:t>
      </w:r>
      <w:r w:rsidRPr="001E329F">
        <w:rPr>
          <w:rFonts w:ascii="Verdana" w:hAnsi="Verdana"/>
          <w:color w:val="000000"/>
          <w:sz w:val="20"/>
        </w:rPr>
        <w:t> </w:t>
      </w:r>
      <w:r w:rsidRPr="001E329F">
        <w:rPr>
          <w:rFonts w:ascii="Verdana" w:hAnsi="Verdana"/>
          <w:color w:val="000000"/>
          <w:sz w:val="20"/>
          <w:lang w:val="ru-RU"/>
        </w:rPr>
        <w:t>значением.</w:t>
      </w:r>
    </w:p>
    <w:p w14:paraId="17AE88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только перед самой смертью!</w:t>
      </w:r>
      <w:r w:rsidRPr="001E329F">
        <w:rPr>
          <w:rFonts w:ascii="Verdana" w:hAnsi="Verdana"/>
          <w:color w:val="000000"/>
          <w:sz w:val="20"/>
        </w:rPr>
        <w:t> </w:t>
      </w:r>
      <w:r w:rsidRPr="001E329F">
        <w:rPr>
          <w:rFonts w:ascii="Verdana" w:hAnsi="Verdana"/>
          <w:color w:val="000000"/>
          <w:sz w:val="20"/>
          <w:lang w:val="ru-RU"/>
        </w:rPr>
        <w:t>— продолжал тот, ничего не</w:t>
      </w:r>
      <w:r w:rsidRPr="001E329F">
        <w:rPr>
          <w:rFonts w:ascii="Verdana" w:hAnsi="Verdana"/>
          <w:color w:val="000000"/>
          <w:sz w:val="20"/>
        </w:rPr>
        <w:t> </w:t>
      </w:r>
      <w:r w:rsidRPr="001E329F">
        <w:rPr>
          <w:rFonts w:ascii="Verdana" w:hAnsi="Verdana"/>
          <w:color w:val="000000"/>
          <w:sz w:val="20"/>
          <w:lang w:val="ru-RU"/>
        </w:rPr>
        <w:t>замечая.</w:t>
      </w:r>
    </w:p>
    <w:p w14:paraId="1DC4FA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 пятна появились, значит, сегодня</w:t>
      </w:r>
      <w:r w:rsidRPr="001E329F">
        <w:rPr>
          <w:rFonts w:ascii="Verdana" w:hAnsi="Verdana"/>
          <w:color w:val="000000"/>
          <w:sz w:val="20"/>
        </w:rPr>
        <w:t> </w:t>
      </w:r>
      <w:r w:rsidRPr="001E329F">
        <w:rPr>
          <w:rFonts w:ascii="Verdana" w:hAnsi="Verdana"/>
          <w:color w:val="000000"/>
          <w:sz w:val="20"/>
          <w:lang w:val="ru-RU"/>
        </w:rPr>
        <w:t>же будешь готов!</w:t>
      </w:r>
    </w:p>
    <w:p w14:paraId="28C5EC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одарил маму мальчика идиотской ухмылкой и</w:t>
      </w:r>
      <w:r w:rsidRPr="001E329F">
        <w:rPr>
          <w:rFonts w:ascii="Verdana" w:hAnsi="Verdana"/>
          <w:color w:val="000000"/>
          <w:sz w:val="20"/>
        </w:rPr>
        <w:t> </w:t>
      </w:r>
      <w:r w:rsidRPr="001E329F">
        <w:rPr>
          <w:rFonts w:ascii="Verdana" w:hAnsi="Verdana"/>
          <w:color w:val="000000"/>
          <w:sz w:val="20"/>
          <w:lang w:val="ru-RU"/>
        </w:rPr>
        <w:t>скрылся за</w:t>
      </w:r>
      <w:r w:rsidRPr="001E329F">
        <w:rPr>
          <w:rFonts w:ascii="Verdana" w:hAnsi="Verdana"/>
          <w:color w:val="000000"/>
          <w:sz w:val="20"/>
        </w:rPr>
        <w:t> </w:t>
      </w:r>
      <w:r w:rsidRPr="001E329F">
        <w:rPr>
          <w:rFonts w:ascii="Verdana" w:hAnsi="Verdana"/>
          <w:color w:val="000000"/>
          <w:sz w:val="20"/>
          <w:lang w:val="ru-RU"/>
        </w:rPr>
        <w:t>дверью. Олег встал на</w:t>
      </w:r>
      <w:r w:rsidRPr="001E329F">
        <w:rPr>
          <w:rFonts w:ascii="Verdana" w:hAnsi="Verdana"/>
          <w:color w:val="000000"/>
          <w:sz w:val="20"/>
        </w:rPr>
        <w:t> </w:t>
      </w:r>
      <w:r w:rsidRPr="001E329F">
        <w:rPr>
          <w:rFonts w:ascii="Verdana" w:hAnsi="Verdana"/>
          <w:color w:val="000000"/>
          <w:sz w:val="20"/>
          <w:lang w:val="ru-RU"/>
        </w:rPr>
        <w:t>его место.</w:t>
      </w:r>
    </w:p>
    <w:p w14:paraId="4C1EEE7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Ох, ох!</w:t>
      </w:r>
      <w:r w:rsidRPr="001E329F">
        <w:rPr>
          <w:rFonts w:ascii="Verdana" w:hAnsi="Verdana"/>
          <w:color w:val="000000"/>
          <w:sz w:val="20"/>
        </w:rPr>
        <w:t> </w:t>
      </w:r>
      <w:r w:rsidRPr="001E329F">
        <w:rPr>
          <w:rFonts w:ascii="Verdana" w:hAnsi="Verdana"/>
          <w:color w:val="000000"/>
          <w:sz w:val="20"/>
          <w:lang w:val="ru-RU"/>
        </w:rPr>
        <w:t>— качала головой старушка.</w:t>
      </w:r>
      <w:r w:rsidRPr="001E329F">
        <w:rPr>
          <w:rFonts w:ascii="Verdana" w:hAnsi="Verdana"/>
          <w:color w:val="000000"/>
          <w:sz w:val="20"/>
        </w:rPr>
        <w:t> </w:t>
      </w:r>
      <w:r w:rsidRPr="001E329F">
        <w:rPr>
          <w:rFonts w:ascii="Verdana" w:hAnsi="Verdana"/>
          <w:color w:val="000000"/>
          <w:sz w:val="20"/>
          <w:lang w:val="ru-RU"/>
        </w:rPr>
        <w:t>— Неужто все так и</w:t>
      </w:r>
      <w:r w:rsidRPr="001E329F">
        <w:rPr>
          <w:rFonts w:ascii="Verdana" w:hAnsi="Verdana"/>
          <w:color w:val="000000"/>
          <w:sz w:val="20"/>
        </w:rPr>
        <w:t> </w:t>
      </w:r>
      <w:r w:rsidRPr="001E329F">
        <w:rPr>
          <w:rFonts w:ascii="Verdana" w:hAnsi="Verdana"/>
          <w:color w:val="000000"/>
          <w:sz w:val="20"/>
          <w:lang w:val="ru-RU"/>
        </w:rPr>
        <w:t>сгинем?</w:t>
      </w:r>
    </w:p>
    <w:p w14:paraId="59AFA8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Земля нас не</w:t>
      </w:r>
      <w:r w:rsidRPr="001E329F">
        <w:rPr>
          <w:rFonts w:ascii="Verdana" w:hAnsi="Verdana"/>
          <w:color w:val="000000"/>
          <w:sz w:val="20"/>
        </w:rPr>
        <w:t> </w:t>
      </w:r>
      <w:r w:rsidRPr="001E329F">
        <w:rPr>
          <w:rFonts w:ascii="Verdana" w:hAnsi="Verdana"/>
          <w:color w:val="000000"/>
          <w:sz w:val="20"/>
          <w:lang w:val="ru-RU"/>
        </w:rPr>
        <w:t>носит,</w:t>
      </w:r>
      <w:r w:rsidRPr="001E329F">
        <w:rPr>
          <w:rFonts w:ascii="Verdana" w:hAnsi="Verdana"/>
          <w:color w:val="000000"/>
          <w:sz w:val="20"/>
        </w:rPr>
        <w:t> </w:t>
      </w:r>
      <w:r w:rsidRPr="001E329F">
        <w:rPr>
          <w:rFonts w:ascii="Verdana" w:hAnsi="Verdana"/>
          <w:color w:val="000000"/>
          <w:sz w:val="20"/>
          <w:lang w:val="ru-RU"/>
        </w:rPr>
        <w:t>— авторитетно заявил зверски всклоченный бородач с</w:t>
      </w:r>
      <w:r w:rsidRPr="001E329F">
        <w:rPr>
          <w:rFonts w:ascii="Verdana" w:hAnsi="Verdana"/>
          <w:color w:val="000000"/>
          <w:sz w:val="20"/>
        </w:rPr>
        <w:t> </w:t>
      </w:r>
      <w:r w:rsidRPr="001E329F">
        <w:rPr>
          <w:rFonts w:ascii="Verdana" w:hAnsi="Verdana"/>
          <w:color w:val="000000"/>
          <w:sz w:val="20"/>
          <w:lang w:val="ru-RU"/>
        </w:rPr>
        <w:t>журналом под мышкой.</w:t>
      </w:r>
      <w:r w:rsidRPr="001E329F">
        <w:rPr>
          <w:rFonts w:ascii="Verdana" w:hAnsi="Verdana"/>
          <w:color w:val="000000"/>
          <w:sz w:val="20"/>
        </w:rPr>
        <w:t> </w:t>
      </w:r>
      <w:r w:rsidRPr="001E329F">
        <w:rPr>
          <w:rFonts w:ascii="Verdana" w:hAnsi="Verdana"/>
          <w:color w:val="000000"/>
          <w:sz w:val="20"/>
          <w:lang w:val="ru-RU"/>
        </w:rPr>
        <w:t>— Я недавно читал в</w:t>
      </w:r>
      <w:r w:rsidRPr="001E329F">
        <w:rPr>
          <w:rFonts w:ascii="Verdana" w:hAnsi="Verdana"/>
          <w:color w:val="000000"/>
          <w:sz w:val="20"/>
        </w:rPr>
        <w:t> </w:t>
      </w:r>
      <w:r w:rsidRPr="001E329F">
        <w:rPr>
          <w:rFonts w:ascii="Verdana" w:hAnsi="Verdana"/>
          <w:color w:val="000000"/>
          <w:sz w:val="20"/>
          <w:lang w:val="ru-RU"/>
        </w:rPr>
        <w:t>одной газете. Выяснилось, что наша планета</w:t>
      </w:r>
      <w:r w:rsidRPr="001E329F">
        <w:rPr>
          <w:rFonts w:ascii="Verdana" w:hAnsi="Verdana"/>
          <w:color w:val="000000"/>
          <w:sz w:val="20"/>
        </w:rPr>
        <w:t> </w:t>
      </w:r>
      <w:r w:rsidRPr="001E329F">
        <w:rPr>
          <w:rFonts w:ascii="Verdana" w:hAnsi="Verdana"/>
          <w:color w:val="000000"/>
          <w:sz w:val="20"/>
          <w:lang w:val="ru-RU"/>
        </w:rPr>
        <w:t>— это живой организм и</w:t>
      </w:r>
      <w:r w:rsidRPr="001E329F">
        <w:rPr>
          <w:rFonts w:ascii="Verdana" w:hAnsi="Verdana"/>
          <w:color w:val="000000"/>
          <w:sz w:val="20"/>
        </w:rPr>
        <w:t> </w:t>
      </w:r>
      <w:r w:rsidRPr="001E329F">
        <w:rPr>
          <w:rFonts w:ascii="Verdana" w:hAnsi="Verdana"/>
          <w:color w:val="000000"/>
          <w:sz w:val="20"/>
          <w:lang w:val="ru-RU"/>
        </w:rPr>
        <w:t>даже разумный. А</w:t>
      </w:r>
      <w:r w:rsidRPr="001E329F">
        <w:rPr>
          <w:rFonts w:ascii="Verdana" w:hAnsi="Verdana"/>
          <w:color w:val="000000"/>
          <w:sz w:val="20"/>
        </w:rPr>
        <w:t> </w:t>
      </w:r>
      <w:r w:rsidRPr="001E329F">
        <w:rPr>
          <w:rFonts w:ascii="Verdana" w:hAnsi="Verdana"/>
          <w:color w:val="000000"/>
          <w:sz w:val="20"/>
          <w:lang w:val="ru-RU"/>
        </w:rPr>
        <w:t>мы на</w:t>
      </w:r>
      <w:r w:rsidRPr="001E329F">
        <w:rPr>
          <w:rFonts w:ascii="Verdana" w:hAnsi="Verdana"/>
          <w:color w:val="000000"/>
          <w:sz w:val="20"/>
        </w:rPr>
        <w:t> </w:t>
      </w:r>
      <w:r w:rsidRPr="001E329F">
        <w:rPr>
          <w:rFonts w:ascii="Verdana" w:hAnsi="Verdana"/>
          <w:color w:val="000000"/>
          <w:sz w:val="20"/>
          <w:lang w:val="ru-RU"/>
        </w:rPr>
        <w:t>нем вроде блох. Пока ему жить не</w:t>
      </w:r>
      <w:r w:rsidRPr="001E329F">
        <w:rPr>
          <w:rFonts w:ascii="Verdana" w:hAnsi="Verdana"/>
          <w:color w:val="000000"/>
          <w:sz w:val="20"/>
        </w:rPr>
        <w:t> </w:t>
      </w:r>
      <w:r w:rsidRPr="001E329F">
        <w:rPr>
          <w:rFonts w:ascii="Verdana" w:hAnsi="Verdana"/>
          <w:color w:val="000000"/>
          <w:sz w:val="20"/>
          <w:lang w:val="ru-RU"/>
        </w:rPr>
        <w:t>мешают, он терпит, а</w:t>
      </w:r>
      <w:r w:rsidRPr="001E329F">
        <w:rPr>
          <w:rFonts w:ascii="Verdana" w:hAnsi="Verdana"/>
          <w:color w:val="000000"/>
          <w:sz w:val="20"/>
        </w:rPr>
        <w:t> </w:t>
      </w:r>
      <w:r w:rsidRPr="001E329F">
        <w:rPr>
          <w:rFonts w:ascii="Verdana" w:hAnsi="Verdana"/>
          <w:color w:val="000000"/>
          <w:sz w:val="20"/>
          <w:lang w:val="ru-RU"/>
        </w:rPr>
        <w:t>как начнут бурить, взрывать, отравлять всякой гадостью, тут он свои защитные силы и</w:t>
      </w:r>
      <w:r w:rsidRPr="001E329F">
        <w:rPr>
          <w:rFonts w:ascii="Verdana" w:hAnsi="Verdana"/>
          <w:color w:val="000000"/>
          <w:sz w:val="20"/>
        </w:rPr>
        <w:t> </w:t>
      </w:r>
      <w:r w:rsidRPr="001E329F">
        <w:rPr>
          <w:rFonts w:ascii="Verdana" w:hAnsi="Verdana"/>
          <w:color w:val="000000"/>
          <w:sz w:val="20"/>
          <w:lang w:val="ru-RU"/>
        </w:rPr>
        <w:t>включает. Где землетрясением тряхнет, где саранчу выпустит, где выведет новый вирус... Ему главное, чтобы сохранялась гармония, равновесие всего живого. Один профессор сказал, что этот организм ловит даже человеческие эмоции. Где страсти кипят, там и</w:t>
      </w:r>
      <w:r w:rsidRPr="001E329F">
        <w:rPr>
          <w:rFonts w:ascii="Verdana" w:hAnsi="Verdana"/>
          <w:color w:val="000000"/>
          <w:sz w:val="20"/>
        </w:rPr>
        <w:t> </w:t>
      </w:r>
      <w:r w:rsidRPr="001E329F">
        <w:rPr>
          <w:rFonts w:ascii="Verdana" w:hAnsi="Verdana"/>
          <w:color w:val="000000"/>
          <w:sz w:val="20"/>
          <w:lang w:val="ru-RU"/>
        </w:rPr>
        <w:t>стихии начинают бушевать, болезни новые появляются...</w:t>
      </w:r>
    </w:p>
    <w:p w14:paraId="42EE31B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внимательно слушал бородатого. Всем</w:t>
      </w:r>
      <w:r w:rsidRPr="001E329F">
        <w:rPr>
          <w:rFonts w:ascii="Verdana" w:hAnsi="Verdana"/>
          <w:color w:val="000000"/>
          <w:sz w:val="20"/>
        </w:rPr>
        <w:t> </w:t>
      </w:r>
      <w:r w:rsidRPr="001E329F">
        <w:rPr>
          <w:rFonts w:ascii="Verdana" w:hAnsi="Verdana"/>
          <w:color w:val="000000"/>
          <w:sz w:val="20"/>
          <w:lang w:val="ru-RU"/>
        </w:rPr>
        <w:t>бы хорошая теория, думал он. Действительно, народ осатанел, горло готовы друг другу перегрызть. Того и</w:t>
      </w:r>
      <w:r w:rsidRPr="001E329F">
        <w:rPr>
          <w:rFonts w:ascii="Verdana" w:hAnsi="Verdana"/>
          <w:color w:val="000000"/>
          <w:sz w:val="20"/>
        </w:rPr>
        <w:t> </w:t>
      </w:r>
      <w:r w:rsidRPr="001E329F">
        <w:rPr>
          <w:rFonts w:ascii="Verdana" w:hAnsi="Verdana"/>
          <w:color w:val="000000"/>
          <w:sz w:val="20"/>
          <w:lang w:val="ru-RU"/>
        </w:rPr>
        <w:t>гляди, устроят в</w:t>
      </w:r>
      <w:r w:rsidRPr="001E329F">
        <w:rPr>
          <w:rFonts w:ascii="Verdana" w:hAnsi="Verdana"/>
          <w:color w:val="000000"/>
          <w:sz w:val="20"/>
        </w:rPr>
        <w:t> </w:t>
      </w:r>
      <w:r w:rsidRPr="001E329F">
        <w:rPr>
          <w:rFonts w:ascii="Verdana" w:hAnsi="Verdana"/>
          <w:color w:val="000000"/>
          <w:sz w:val="20"/>
          <w:lang w:val="ru-RU"/>
        </w:rPr>
        <w:t>истерике какой-нибудь конец света, если их самих раньше не</w:t>
      </w:r>
      <w:r w:rsidRPr="001E329F">
        <w:rPr>
          <w:rFonts w:ascii="Verdana" w:hAnsi="Verdana"/>
          <w:color w:val="000000"/>
          <w:sz w:val="20"/>
        </w:rPr>
        <w:t> </w:t>
      </w:r>
      <w:r w:rsidRPr="001E329F">
        <w:rPr>
          <w:rFonts w:ascii="Verdana" w:hAnsi="Verdana"/>
          <w:color w:val="000000"/>
          <w:sz w:val="20"/>
          <w:lang w:val="ru-RU"/>
        </w:rPr>
        <w:t>переморить, как динозавров.</w:t>
      </w:r>
    </w:p>
    <w:p w14:paraId="46F687A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как нас таких земля носит?</w:t>
      </w:r>
    </w:p>
    <w:p w14:paraId="7AC019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 только любому мальчишке в</w:t>
      </w:r>
      <w:r w:rsidRPr="001E329F">
        <w:rPr>
          <w:rFonts w:ascii="Verdana" w:hAnsi="Verdana"/>
          <w:color w:val="000000"/>
          <w:sz w:val="20"/>
        </w:rPr>
        <w:t> </w:t>
      </w:r>
      <w:r w:rsidRPr="001E329F">
        <w:rPr>
          <w:rFonts w:ascii="Verdana" w:hAnsi="Verdana"/>
          <w:color w:val="000000"/>
          <w:sz w:val="20"/>
          <w:lang w:val="ru-RU"/>
        </w:rPr>
        <w:t>городе известно, откуда на</w:t>
      </w:r>
      <w:r w:rsidRPr="001E329F">
        <w:rPr>
          <w:rFonts w:ascii="Verdana" w:hAnsi="Verdana"/>
          <w:color w:val="000000"/>
          <w:sz w:val="20"/>
        </w:rPr>
        <w:t> </w:t>
      </w:r>
      <w:r w:rsidRPr="001E329F">
        <w:rPr>
          <w:rFonts w:ascii="Verdana" w:hAnsi="Verdana"/>
          <w:color w:val="000000"/>
          <w:sz w:val="20"/>
          <w:lang w:val="ru-RU"/>
        </w:rPr>
        <w:t>самом деле взялся вирус СВС. С</w:t>
      </w:r>
      <w:r w:rsidRPr="001E329F">
        <w:rPr>
          <w:rFonts w:ascii="Verdana" w:hAnsi="Verdana"/>
          <w:color w:val="000000"/>
          <w:sz w:val="20"/>
        </w:rPr>
        <w:t> </w:t>
      </w:r>
      <w:r w:rsidRPr="001E329F">
        <w:rPr>
          <w:rFonts w:ascii="Verdana" w:hAnsi="Verdana"/>
          <w:color w:val="000000"/>
          <w:sz w:val="20"/>
          <w:lang w:val="ru-RU"/>
        </w:rPr>
        <w:t>Базы он просочился, в</w:t>
      </w:r>
      <w:r w:rsidRPr="001E329F">
        <w:rPr>
          <w:rFonts w:ascii="Verdana" w:hAnsi="Verdana"/>
          <w:color w:val="000000"/>
          <w:sz w:val="20"/>
        </w:rPr>
        <w:t> </w:t>
      </w:r>
      <w:r w:rsidRPr="001E329F">
        <w:rPr>
          <w:rFonts w:ascii="Verdana" w:hAnsi="Verdana"/>
          <w:color w:val="000000"/>
          <w:sz w:val="20"/>
          <w:lang w:val="ru-RU"/>
        </w:rPr>
        <w:t>тот самый год, когда случилась авария. База была секретная, занималась весьма прикладной наукой и</w:t>
      </w:r>
      <w:r w:rsidRPr="001E329F">
        <w:rPr>
          <w:rFonts w:ascii="Verdana" w:hAnsi="Verdana"/>
          <w:color w:val="000000"/>
          <w:sz w:val="20"/>
        </w:rPr>
        <w:t> </w:t>
      </w:r>
      <w:r w:rsidRPr="001E329F">
        <w:rPr>
          <w:rFonts w:ascii="Verdana" w:hAnsi="Verdana"/>
          <w:color w:val="000000"/>
          <w:sz w:val="20"/>
          <w:lang w:val="ru-RU"/>
        </w:rPr>
        <w:t>название носила: «Институт биологических проблем». Сокращенно «Биопроб». Вот и</w:t>
      </w:r>
      <w:r w:rsidRPr="001E329F">
        <w:rPr>
          <w:rFonts w:ascii="Verdana" w:hAnsi="Verdana"/>
          <w:color w:val="000000"/>
          <w:sz w:val="20"/>
        </w:rPr>
        <w:t> </w:t>
      </w:r>
      <w:r w:rsidRPr="001E329F">
        <w:rPr>
          <w:rFonts w:ascii="Verdana" w:hAnsi="Verdana"/>
          <w:color w:val="000000"/>
          <w:sz w:val="20"/>
          <w:lang w:val="ru-RU"/>
        </w:rPr>
        <w:t>допробовались.</w:t>
      </w:r>
    </w:p>
    <w:p w14:paraId="36A3A27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Отчего на</w:t>
      </w:r>
      <w:r w:rsidRPr="001E329F">
        <w:rPr>
          <w:rFonts w:ascii="Verdana" w:hAnsi="Verdana"/>
          <w:color w:val="000000"/>
          <w:sz w:val="20"/>
        </w:rPr>
        <w:t> </w:t>
      </w:r>
      <w:r w:rsidRPr="001E329F">
        <w:rPr>
          <w:rFonts w:ascii="Verdana" w:hAnsi="Verdana"/>
          <w:color w:val="000000"/>
          <w:sz w:val="20"/>
          <w:lang w:val="ru-RU"/>
        </w:rPr>
        <w:t>Базе произошел взрыв, кажется, так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узнали, но</w:t>
      </w:r>
      <w:r w:rsidRPr="001E329F">
        <w:rPr>
          <w:rFonts w:ascii="Verdana" w:hAnsi="Verdana"/>
          <w:color w:val="000000"/>
          <w:sz w:val="20"/>
        </w:rPr>
        <w:t> </w:t>
      </w:r>
      <w:r w:rsidRPr="001E329F">
        <w:rPr>
          <w:rFonts w:ascii="Verdana" w:hAnsi="Verdana"/>
          <w:color w:val="000000"/>
          <w:sz w:val="20"/>
          <w:lang w:val="ru-RU"/>
        </w:rPr>
        <w:t>продукцию Биопроба разнесло по</w:t>
      </w:r>
      <w:r w:rsidRPr="001E329F">
        <w:rPr>
          <w:rFonts w:ascii="Verdana" w:hAnsi="Verdana"/>
          <w:color w:val="000000"/>
          <w:sz w:val="20"/>
        </w:rPr>
        <w:t> </w:t>
      </w:r>
      <w:r w:rsidRPr="001E329F">
        <w:rPr>
          <w:rFonts w:ascii="Verdana" w:hAnsi="Verdana"/>
          <w:color w:val="000000"/>
          <w:sz w:val="20"/>
          <w:lang w:val="ru-RU"/>
        </w:rPr>
        <w:t>всему лесу. Приезжали какие-то особенные специалисты, в</w:t>
      </w:r>
      <w:r w:rsidRPr="001E329F">
        <w:rPr>
          <w:rFonts w:ascii="Verdana" w:hAnsi="Verdana"/>
          <w:color w:val="000000"/>
          <w:sz w:val="20"/>
        </w:rPr>
        <w:t> </w:t>
      </w:r>
      <w:r w:rsidRPr="001E329F">
        <w:rPr>
          <w:rFonts w:ascii="Verdana" w:hAnsi="Verdana"/>
          <w:color w:val="000000"/>
          <w:sz w:val="20"/>
          <w:lang w:val="ru-RU"/>
        </w:rPr>
        <w:t>городе многих отмобилизовали в</w:t>
      </w:r>
      <w:r w:rsidRPr="001E329F">
        <w:rPr>
          <w:rFonts w:ascii="Verdana" w:hAnsi="Verdana"/>
          <w:color w:val="000000"/>
          <w:sz w:val="20"/>
        </w:rPr>
        <w:t> </w:t>
      </w:r>
      <w:r w:rsidRPr="001E329F">
        <w:rPr>
          <w:rFonts w:ascii="Verdana" w:hAnsi="Verdana"/>
          <w:color w:val="000000"/>
          <w:sz w:val="20"/>
          <w:lang w:val="ru-RU"/>
        </w:rPr>
        <w:t>ликвидаторы. Полгода чистили, поливали растворами лес и</w:t>
      </w:r>
      <w:r w:rsidRPr="001E329F">
        <w:rPr>
          <w:rFonts w:ascii="Verdana" w:hAnsi="Verdana"/>
          <w:color w:val="000000"/>
          <w:sz w:val="20"/>
        </w:rPr>
        <w:t> </w:t>
      </w:r>
      <w:r w:rsidRPr="001E329F">
        <w:rPr>
          <w:rFonts w:ascii="Verdana" w:hAnsi="Verdana"/>
          <w:color w:val="000000"/>
          <w:sz w:val="20"/>
          <w:lang w:val="ru-RU"/>
        </w:rPr>
        <w:t>город доблестные химвойска и, наконец, объявили, что опасности нет. Ликвидаторов наградили почетными грамотами и</w:t>
      </w:r>
      <w:r w:rsidRPr="001E329F">
        <w:rPr>
          <w:rFonts w:ascii="Verdana" w:hAnsi="Verdana"/>
          <w:color w:val="000000"/>
          <w:sz w:val="20"/>
        </w:rPr>
        <w:t> </w:t>
      </w:r>
      <w:r w:rsidRPr="001E329F">
        <w:rPr>
          <w:rFonts w:ascii="Verdana" w:hAnsi="Verdana"/>
          <w:color w:val="000000"/>
          <w:sz w:val="20"/>
          <w:lang w:val="ru-RU"/>
        </w:rPr>
        <w:t>распустили по</w:t>
      </w:r>
      <w:r w:rsidRPr="001E329F">
        <w:rPr>
          <w:rFonts w:ascii="Verdana" w:hAnsi="Verdana"/>
          <w:color w:val="000000"/>
          <w:sz w:val="20"/>
        </w:rPr>
        <w:t> </w:t>
      </w:r>
      <w:r w:rsidRPr="001E329F">
        <w:rPr>
          <w:rFonts w:ascii="Verdana" w:hAnsi="Verdana"/>
          <w:color w:val="000000"/>
          <w:sz w:val="20"/>
          <w:lang w:val="ru-RU"/>
        </w:rPr>
        <w:t>домам.</w:t>
      </w:r>
    </w:p>
    <w:p w14:paraId="3E9C374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еще через полгода они стали умирать один за</w:t>
      </w:r>
      <w:r w:rsidRPr="001E329F">
        <w:rPr>
          <w:rFonts w:ascii="Verdana" w:hAnsi="Verdana"/>
          <w:color w:val="000000"/>
          <w:sz w:val="20"/>
        </w:rPr>
        <w:t> </w:t>
      </w:r>
      <w:r w:rsidRPr="001E329F">
        <w:rPr>
          <w:rFonts w:ascii="Verdana" w:hAnsi="Verdana"/>
          <w:color w:val="000000"/>
          <w:sz w:val="20"/>
          <w:lang w:val="ru-RU"/>
        </w:rPr>
        <w:t>другим. Тогда-то и</w:t>
      </w:r>
      <w:r w:rsidRPr="001E329F">
        <w:rPr>
          <w:rFonts w:ascii="Verdana" w:hAnsi="Verdana"/>
          <w:color w:val="000000"/>
          <w:sz w:val="20"/>
        </w:rPr>
        <w:t> </w:t>
      </w:r>
      <w:r w:rsidRPr="001E329F">
        <w:rPr>
          <w:rFonts w:ascii="Verdana" w:hAnsi="Verdana"/>
          <w:color w:val="000000"/>
          <w:sz w:val="20"/>
          <w:lang w:val="ru-RU"/>
        </w:rPr>
        <w:t>вошел в</w:t>
      </w:r>
      <w:r w:rsidRPr="001E329F">
        <w:rPr>
          <w:rFonts w:ascii="Verdana" w:hAnsi="Verdana"/>
          <w:color w:val="000000"/>
          <w:sz w:val="20"/>
        </w:rPr>
        <w:t> </w:t>
      </w:r>
      <w:r w:rsidRPr="001E329F">
        <w:rPr>
          <w:rFonts w:ascii="Verdana" w:hAnsi="Verdana"/>
          <w:color w:val="000000"/>
          <w:sz w:val="20"/>
          <w:lang w:val="ru-RU"/>
        </w:rPr>
        <w:t>обиход термин «СВС»</w:t>
      </w:r>
      <w:r w:rsidRPr="001E329F">
        <w:rPr>
          <w:rFonts w:ascii="Verdana" w:hAnsi="Verdana"/>
          <w:color w:val="000000"/>
          <w:sz w:val="20"/>
        </w:rPr>
        <w:t> </w:t>
      </w:r>
      <w:r w:rsidRPr="001E329F">
        <w:rPr>
          <w:rFonts w:ascii="Verdana" w:hAnsi="Verdana"/>
          <w:color w:val="000000"/>
          <w:sz w:val="20"/>
          <w:lang w:val="ru-RU"/>
        </w:rPr>
        <w:t>— синдром внезапной смерти. Удалось выделить вирус. Оставшихся в</w:t>
      </w:r>
      <w:r w:rsidRPr="001E329F">
        <w:rPr>
          <w:rFonts w:ascii="Verdana" w:hAnsi="Verdana"/>
          <w:color w:val="000000"/>
          <w:sz w:val="20"/>
        </w:rPr>
        <w:t> </w:t>
      </w:r>
      <w:r w:rsidRPr="001E329F">
        <w:rPr>
          <w:rFonts w:ascii="Verdana" w:hAnsi="Verdana"/>
          <w:color w:val="000000"/>
          <w:sz w:val="20"/>
          <w:lang w:val="ru-RU"/>
        </w:rPr>
        <w:t>живых ликвидаторов снова собрали и</w:t>
      </w:r>
      <w:r w:rsidRPr="001E329F">
        <w:rPr>
          <w:rFonts w:ascii="Verdana" w:hAnsi="Verdana"/>
          <w:color w:val="000000"/>
          <w:sz w:val="20"/>
        </w:rPr>
        <w:t> </w:t>
      </w:r>
      <w:r w:rsidRPr="001E329F">
        <w:rPr>
          <w:rFonts w:ascii="Verdana" w:hAnsi="Verdana"/>
          <w:color w:val="000000"/>
          <w:sz w:val="20"/>
          <w:lang w:val="ru-RU"/>
        </w:rPr>
        <w:t>заперли на</w:t>
      </w:r>
      <w:r w:rsidRPr="001E329F">
        <w:rPr>
          <w:rFonts w:ascii="Verdana" w:hAnsi="Verdana"/>
          <w:color w:val="000000"/>
          <w:sz w:val="20"/>
        </w:rPr>
        <w:t> </w:t>
      </w:r>
      <w:r w:rsidRPr="001E329F">
        <w:rPr>
          <w:rFonts w:ascii="Verdana" w:hAnsi="Verdana"/>
          <w:color w:val="000000"/>
          <w:sz w:val="20"/>
          <w:lang w:val="ru-RU"/>
        </w:rPr>
        <w:t>Базе. Но</w:t>
      </w:r>
      <w:r w:rsidRPr="001E329F">
        <w:rPr>
          <w:rFonts w:ascii="Verdana" w:hAnsi="Verdana"/>
          <w:color w:val="000000"/>
          <w:sz w:val="20"/>
        </w:rPr>
        <w:t> </w:t>
      </w:r>
      <w:r w:rsidRPr="001E329F">
        <w:rPr>
          <w:rFonts w:ascii="Verdana" w:hAnsi="Verdana"/>
          <w:color w:val="000000"/>
          <w:sz w:val="20"/>
          <w:lang w:val="ru-RU"/>
        </w:rPr>
        <w:t>было поздно</w:t>
      </w:r>
      <w:r w:rsidRPr="001E329F">
        <w:rPr>
          <w:rFonts w:ascii="Verdana" w:hAnsi="Verdana"/>
          <w:color w:val="000000"/>
          <w:sz w:val="20"/>
        </w:rPr>
        <w:t> </w:t>
      </w:r>
      <w:r w:rsidRPr="001E329F">
        <w:rPr>
          <w:rFonts w:ascii="Verdana" w:hAnsi="Verdana"/>
          <w:color w:val="000000"/>
          <w:sz w:val="20"/>
          <w:lang w:val="ru-RU"/>
        </w:rPr>
        <w:t>— СВС уже гулял по</w:t>
      </w:r>
      <w:r w:rsidRPr="001E329F">
        <w:rPr>
          <w:rFonts w:ascii="Verdana" w:hAnsi="Verdana"/>
          <w:color w:val="000000"/>
          <w:sz w:val="20"/>
        </w:rPr>
        <w:t> </w:t>
      </w:r>
      <w:r w:rsidRPr="001E329F">
        <w:rPr>
          <w:rFonts w:ascii="Verdana" w:hAnsi="Verdana"/>
          <w:color w:val="000000"/>
          <w:sz w:val="20"/>
          <w:lang w:val="ru-RU"/>
        </w:rPr>
        <w:t>городу...</w:t>
      </w:r>
    </w:p>
    <w:p w14:paraId="0A00567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Ваша очередь, молодой человек!</w:t>
      </w:r>
      <w:r w:rsidRPr="001E329F">
        <w:rPr>
          <w:rFonts w:ascii="Verdana" w:hAnsi="Verdana"/>
          <w:color w:val="000000"/>
          <w:sz w:val="20"/>
        </w:rPr>
        <w:t> </w:t>
      </w:r>
      <w:r w:rsidRPr="001E329F">
        <w:rPr>
          <w:rFonts w:ascii="Verdana" w:hAnsi="Verdana"/>
          <w:color w:val="000000"/>
          <w:sz w:val="20"/>
          <w:lang w:val="ru-RU"/>
        </w:rPr>
        <w:t>— Олег огляделся. Все вокруг выжидающе смотрели на</w:t>
      </w:r>
      <w:r w:rsidRPr="001E329F">
        <w:rPr>
          <w:rFonts w:ascii="Verdana" w:hAnsi="Verdana"/>
          <w:color w:val="000000"/>
          <w:sz w:val="20"/>
        </w:rPr>
        <w:t> </w:t>
      </w:r>
      <w:r w:rsidRPr="001E329F">
        <w:rPr>
          <w:rFonts w:ascii="Verdana" w:hAnsi="Verdana"/>
          <w:color w:val="000000"/>
          <w:sz w:val="20"/>
          <w:lang w:val="ru-RU"/>
        </w:rPr>
        <w:t>него. Он, наконец сообразил, в</w:t>
      </w:r>
      <w:r w:rsidRPr="001E329F">
        <w:rPr>
          <w:rFonts w:ascii="Verdana" w:hAnsi="Verdana"/>
          <w:color w:val="000000"/>
          <w:sz w:val="20"/>
        </w:rPr>
        <w:t> </w:t>
      </w:r>
      <w:r w:rsidRPr="001E329F">
        <w:rPr>
          <w:rFonts w:ascii="Verdana" w:hAnsi="Verdana"/>
          <w:color w:val="000000"/>
          <w:sz w:val="20"/>
          <w:lang w:val="ru-RU"/>
        </w:rPr>
        <w:t>чем дело, толкнул дверь и</w:t>
      </w:r>
      <w:r w:rsidRPr="001E329F">
        <w:rPr>
          <w:rFonts w:ascii="Verdana" w:hAnsi="Verdana"/>
          <w:color w:val="000000"/>
          <w:sz w:val="20"/>
        </w:rPr>
        <w:t> </w:t>
      </w:r>
      <w:r w:rsidRPr="001E329F">
        <w:rPr>
          <w:rFonts w:ascii="Verdana" w:hAnsi="Verdana"/>
          <w:color w:val="000000"/>
          <w:sz w:val="20"/>
          <w:lang w:val="ru-RU"/>
        </w:rPr>
        <w:t>вошел в</w:t>
      </w:r>
      <w:r w:rsidRPr="001E329F">
        <w:rPr>
          <w:rFonts w:ascii="Verdana" w:hAnsi="Verdana"/>
          <w:color w:val="000000"/>
          <w:sz w:val="20"/>
        </w:rPr>
        <w:t> </w:t>
      </w:r>
      <w:r w:rsidRPr="001E329F">
        <w:rPr>
          <w:rFonts w:ascii="Verdana" w:hAnsi="Verdana"/>
          <w:color w:val="000000"/>
          <w:sz w:val="20"/>
          <w:lang w:val="ru-RU"/>
        </w:rPr>
        <w:t>кабинет.</w:t>
      </w:r>
    </w:p>
    <w:p w14:paraId="4A00C56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Лаборантка была незнакомая. Она раскладывала на</w:t>
      </w:r>
      <w:r w:rsidRPr="001E329F">
        <w:rPr>
          <w:rFonts w:ascii="Verdana" w:hAnsi="Verdana"/>
          <w:color w:val="000000"/>
          <w:sz w:val="20"/>
        </w:rPr>
        <w:t> </w:t>
      </w:r>
      <w:r w:rsidRPr="001E329F">
        <w:rPr>
          <w:rFonts w:ascii="Verdana" w:hAnsi="Verdana"/>
          <w:color w:val="000000"/>
          <w:sz w:val="20"/>
          <w:lang w:val="ru-RU"/>
        </w:rPr>
        <w:t>стеклянном столике очередной комплект инструментов и</w:t>
      </w:r>
      <w:r w:rsidRPr="001E329F">
        <w:rPr>
          <w:rFonts w:ascii="Verdana" w:hAnsi="Verdana"/>
          <w:color w:val="000000"/>
          <w:sz w:val="20"/>
        </w:rPr>
        <w:t> </w:t>
      </w:r>
      <w:r w:rsidRPr="001E329F">
        <w:rPr>
          <w:rFonts w:ascii="Verdana" w:hAnsi="Verdana"/>
          <w:color w:val="000000"/>
          <w:sz w:val="20"/>
          <w:lang w:val="ru-RU"/>
        </w:rPr>
        <w:t>анализаторов. У</w:t>
      </w:r>
      <w:r w:rsidRPr="001E329F">
        <w:rPr>
          <w:rFonts w:ascii="Verdana" w:hAnsi="Verdana"/>
          <w:color w:val="000000"/>
          <w:sz w:val="20"/>
        </w:rPr>
        <w:t> </w:t>
      </w:r>
      <w:r w:rsidRPr="001E329F">
        <w:rPr>
          <w:rFonts w:ascii="Verdana" w:hAnsi="Verdana"/>
          <w:color w:val="000000"/>
          <w:sz w:val="20"/>
          <w:lang w:val="ru-RU"/>
        </w:rPr>
        <w:t>окна, за</w:t>
      </w:r>
      <w:r w:rsidRPr="001E329F">
        <w:rPr>
          <w:rFonts w:ascii="Verdana" w:hAnsi="Verdana"/>
          <w:color w:val="000000"/>
          <w:sz w:val="20"/>
        </w:rPr>
        <w:t> </w:t>
      </w:r>
      <w:r w:rsidRPr="001E329F">
        <w:rPr>
          <w:rFonts w:ascii="Verdana" w:hAnsi="Verdana"/>
          <w:color w:val="000000"/>
          <w:sz w:val="20"/>
          <w:lang w:val="ru-RU"/>
        </w:rPr>
        <w:t>столом, уставленным колбочками и</w:t>
      </w:r>
      <w:r w:rsidRPr="001E329F">
        <w:rPr>
          <w:rFonts w:ascii="Verdana" w:hAnsi="Verdana"/>
          <w:color w:val="000000"/>
          <w:sz w:val="20"/>
        </w:rPr>
        <w:t> </w:t>
      </w:r>
      <w:r w:rsidRPr="001E329F">
        <w:rPr>
          <w:rFonts w:ascii="Verdana" w:hAnsi="Verdana"/>
          <w:color w:val="000000"/>
          <w:sz w:val="20"/>
          <w:lang w:val="ru-RU"/>
        </w:rPr>
        <w:t>пробирками, сидел врач. Это был приятель Олега Георгий Кислицын.</w:t>
      </w:r>
    </w:p>
    <w:p w14:paraId="1AA1DB8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Здравствуйте,</w:t>
      </w:r>
      <w:r w:rsidRPr="001E329F">
        <w:rPr>
          <w:rFonts w:ascii="Verdana" w:hAnsi="Verdana"/>
          <w:color w:val="000000"/>
          <w:sz w:val="20"/>
        </w:rPr>
        <w:t> </w:t>
      </w:r>
      <w:r w:rsidRPr="001E329F">
        <w:rPr>
          <w:rFonts w:ascii="Verdana" w:hAnsi="Verdana"/>
          <w:color w:val="000000"/>
          <w:sz w:val="20"/>
          <w:lang w:val="ru-RU"/>
        </w:rPr>
        <w:t>— сказал Олег, садясь на</w:t>
      </w:r>
      <w:r w:rsidRPr="001E329F">
        <w:rPr>
          <w:rFonts w:ascii="Verdana" w:hAnsi="Verdana"/>
          <w:color w:val="000000"/>
          <w:sz w:val="20"/>
        </w:rPr>
        <w:t> </w:t>
      </w:r>
      <w:r w:rsidRPr="001E329F">
        <w:rPr>
          <w:rFonts w:ascii="Verdana" w:hAnsi="Verdana"/>
          <w:color w:val="000000"/>
          <w:sz w:val="20"/>
          <w:lang w:val="ru-RU"/>
        </w:rPr>
        <w:t>стул перед лаборанткой.</w:t>
      </w:r>
      <w:r w:rsidRPr="001E329F">
        <w:rPr>
          <w:rFonts w:ascii="Verdana" w:hAnsi="Verdana"/>
          <w:color w:val="000000"/>
          <w:sz w:val="20"/>
        </w:rPr>
        <w:t> </w:t>
      </w:r>
      <w:r w:rsidRPr="001E329F">
        <w:rPr>
          <w:rFonts w:ascii="Verdana" w:hAnsi="Verdana"/>
          <w:color w:val="000000"/>
          <w:sz w:val="20"/>
          <w:lang w:val="ru-RU"/>
        </w:rPr>
        <w:t>— Жора, привет!</w:t>
      </w:r>
    </w:p>
    <w:p w14:paraId="4E6FC5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Кислицын обернулся.</w:t>
      </w:r>
    </w:p>
    <w:p w14:paraId="30F6AC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А-а, вон это кто,</w:t>
      </w:r>
      <w:r w:rsidRPr="001E329F">
        <w:rPr>
          <w:rFonts w:ascii="Verdana" w:hAnsi="Verdana"/>
          <w:color w:val="000000"/>
          <w:sz w:val="20"/>
        </w:rPr>
        <w:t> </w:t>
      </w:r>
      <w:r w:rsidRPr="001E329F">
        <w:rPr>
          <w:rFonts w:ascii="Verdana" w:hAnsi="Verdana"/>
          <w:color w:val="000000"/>
          <w:sz w:val="20"/>
          <w:lang w:val="ru-RU"/>
        </w:rPr>
        <w:t>— сказал он рассеянно.</w:t>
      </w:r>
      <w:r w:rsidRPr="001E329F">
        <w:rPr>
          <w:rFonts w:ascii="Verdana" w:hAnsi="Verdana"/>
          <w:color w:val="000000"/>
          <w:sz w:val="20"/>
        </w:rPr>
        <w:t> </w:t>
      </w:r>
      <w:r w:rsidRPr="001E329F">
        <w:rPr>
          <w:rFonts w:ascii="Verdana" w:hAnsi="Verdana"/>
          <w:color w:val="000000"/>
          <w:sz w:val="20"/>
          <w:lang w:val="ru-RU"/>
        </w:rPr>
        <w:t>— То-то я слышу</w:t>
      </w:r>
      <w:r w:rsidRPr="001E329F">
        <w:rPr>
          <w:rFonts w:ascii="Verdana" w:hAnsi="Verdana"/>
          <w:color w:val="000000"/>
          <w:sz w:val="20"/>
        </w:rPr>
        <w:t> </w:t>
      </w:r>
      <w:r w:rsidRPr="001E329F">
        <w:rPr>
          <w:rFonts w:ascii="Verdana" w:hAnsi="Verdana"/>
          <w:color w:val="000000"/>
          <w:sz w:val="20"/>
          <w:lang w:val="ru-RU"/>
        </w:rPr>
        <w:t>— голос будто...</w:t>
      </w:r>
    </w:p>
    <w:p w14:paraId="0251625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не</w:t>
      </w:r>
      <w:r w:rsidRPr="001E329F">
        <w:rPr>
          <w:rFonts w:ascii="Verdana" w:hAnsi="Verdana"/>
          <w:color w:val="000000"/>
          <w:sz w:val="20"/>
        </w:rPr>
        <w:t> </w:t>
      </w:r>
      <w:r w:rsidRPr="001E329F">
        <w:rPr>
          <w:rFonts w:ascii="Verdana" w:hAnsi="Verdana"/>
          <w:color w:val="000000"/>
          <w:sz w:val="20"/>
          <w:lang w:val="ru-RU"/>
        </w:rPr>
        <w:t>договорил и, взяв одну пробирку, посмотрел ее на</w:t>
      </w:r>
      <w:r w:rsidRPr="001E329F">
        <w:rPr>
          <w:rFonts w:ascii="Verdana" w:hAnsi="Verdana"/>
          <w:color w:val="000000"/>
          <w:sz w:val="20"/>
        </w:rPr>
        <w:t> </w:t>
      </w:r>
      <w:r w:rsidRPr="001E329F">
        <w:rPr>
          <w:rFonts w:ascii="Verdana" w:hAnsi="Verdana"/>
          <w:color w:val="000000"/>
          <w:sz w:val="20"/>
          <w:lang w:val="ru-RU"/>
        </w:rPr>
        <w:t>свет.</w:t>
      </w:r>
    </w:p>
    <w:p w14:paraId="073659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много работы?</w:t>
      </w:r>
      <w:r w:rsidRPr="001E329F">
        <w:rPr>
          <w:rFonts w:ascii="Verdana" w:hAnsi="Verdana"/>
          <w:color w:val="000000"/>
          <w:sz w:val="20"/>
        </w:rPr>
        <w:t> </w:t>
      </w:r>
      <w:r w:rsidRPr="001E329F">
        <w:rPr>
          <w:rFonts w:ascii="Verdana" w:hAnsi="Verdana"/>
          <w:color w:val="000000"/>
          <w:sz w:val="20"/>
          <w:lang w:val="ru-RU"/>
        </w:rPr>
        <w:t>— спросил Олег.</w:t>
      </w:r>
    </w:p>
    <w:p w14:paraId="4B21ED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то слово, старик! Да только какая это работа?</w:t>
      </w:r>
    </w:p>
    <w:p w14:paraId="6FA1D24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выявленные есть?</w:t>
      </w:r>
      <w:r w:rsidRPr="001E329F">
        <w:rPr>
          <w:rFonts w:ascii="Verdana" w:hAnsi="Verdana"/>
          <w:color w:val="000000"/>
          <w:sz w:val="20"/>
        </w:rPr>
        <w:t> </w:t>
      </w:r>
      <w:r w:rsidRPr="001E329F">
        <w:rPr>
          <w:rFonts w:ascii="Verdana" w:hAnsi="Verdana"/>
          <w:color w:val="000000"/>
          <w:sz w:val="20"/>
          <w:lang w:val="ru-RU"/>
        </w:rPr>
        <w:t>— тихо поинтересовался Олег и</w:t>
      </w:r>
      <w:r w:rsidRPr="001E329F">
        <w:rPr>
          <w:rFonts w:ascii="Verdana" w:hAnsi="Verdana"/>
          <w:color w:val="000000"/>
          <w:sz w:val="20"/>
        </w:rPr>
        <w:t> </w:t>
      </w:r>
      <w:r w:rsidRPr="001E329F">
        <w:rPr>
          <w:rFonts w:ascii="Verdana" w:hAnsi="Verdana"/>
          <w:color w:val="000000"/>
          <w:sz w:val="20"/>
          <w:lang w:val="ru-RU"/>
        </w:rPr>
        <w:t>тут</w:t>
      </w:r>
      <w:r w:rsidRPr="001E329F">
        <w:rPr>
          <w:rFonts w:ascii="Verdana" w:hAnsi="Verdana"/>
          <w:color w:val="000000"/>
          <w:sz w:val="20"/>
        </w:rPr>
        <w:t> </w:t>
      </w:r>
      <w:r w:rsidRPr="001E329F">
        <w:rPr>
          <w:rFonts w:ascii="Verdana" w:hAnsi="Verdana"/>
          <w:color w:val="000000"/>
          <w:sz w:val="20"/>
          <w:lang w:val="ru-RU"/>
        </w:rPr>
        <w:t>же изобразил простодушную улыбочку.</w:t>
      </w:r>
      <w:r w:rsidRPr="001E329F">
        <w:rPr>
          <w:rFonts w:ascii="Verdana" w:hAnsi="Verdana"/>
          <w:color w:val="000000"/>
          <w:sz w:val="20"/>
        </w:rPr>
        <w:t> </w:t>
      </w:r>
      <w:r w:rsidRPr="001E329F">
        <w:rPr>
          <w:rFonts w:ascii="Verdana" w:hAnsi="Verdana"/>
          <w:color w:val="000000"/>
          <w:sz w:val="20"/>
          <w:lang w:val="ru-RU"/>
        </w:rPr>
        <w:t>— Говорят, рост наблюдается...</w:t>
      </w:r>
    </w:p>
    <w:p w14:paraId="2E0E0AC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Кислицын покосился на</w:t>
      </w:r>
      <w:r w:rsidRPr="001E329F">
        <w:rPr>
          <w:rFonts w:ascii="Verdana" w:hAnsi="Verdana"/>
          <w:color w:val="000000"/>
          <w:sz w:val="20"/>
        </w:rPr>
        <w:t> </w:t>
      </w:r>
      <w:r w:rsidRPr="001E329F">
        <w:rPr>
          <w:rFonts w:ascii="Verdana" w:hAnsi="Verdana"/>
          <w:color w:val="000000"/>
          <w:sz w:val="20"/>
          <w:lang w:val="ru-RU"/>
        </w:rPr>
        <w:t>лаборантку, потом на</w:t>
      </w:r>
      <w:r w:rsidRPr="001E329F">
        <w:rPr>
          <w:rFonts w:ascii="Verdana" w:hAnsi="Verdana"/>
          <w:color w:val="000000"/>
          <w:sz w:val="20"/>
        </w:rPr>
        <w:t> </w:t>
      </w:r>
      <w:r w:rsidRPr="001E329F">
        <w:rPr>
          <w:rFonts w:ascii="Verdana" w:hAnsi="Verdana"/>
          <w:color w:val="000000"/>
          <w:sz w:val="20"/>
          <w:lang w:val="ru-RU"/>
        </w:rPr>
        <w:t>какие-то бумаги, лежавшие у</w:t>
      </w:r>
      <w:r w:rsidRPr="001E329F">
        <w:rPr>
          <w:rFonts w:ascii="Verdana" w:hAnsi="Verdana"/>
          <w:color w:val="000000"/>
          <w:sz w:val="20"/>
        </w:rPr>
        <w:t> </w:t>
      </w:r>
      <w:r w:rsidRPr="001E329F">
        <w:rPr>
          <w:rFonts w:ascii="Verdana" w:hAnsi="Verdana"/>
          <w:color w:val="000000"/>
          <w:sz w:val="20"/>
          <w:lang w:val="ru-RU"/>
        </w:rPr>
        <w:t>него на</w:t>
      </w:r>
      <w:r w:rsidRPr="001E329F">
        <w:rPr>
          <w:rFonts w:ascii="Verdana" w:hAnsi="Verdana"/>
          <w:color w:val="000000"/>
          <w:sz w:val="20"/>
        </w:rPr>
        <w:t> </w:t>
      </w:r>
      <w:r w:rsidRPr="001E329F">
        <w:rPr>
          <w:rFonts w:ascii="Verdana" w:hAnsi="Verdana"/>
          <w:color w:val="000000"/>
          <w:sz w:val="20"/>
          <w:lang w:val="ru-RU"/>
        </w:rPr>
        <w:t>столе.</w:t>
      </w:r>
    </w:p>
    <w:p w14:paraId="6BC115B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нашем отделении пока нет,</w:t>
      </w:r>
      <w:r w:rsidRPr="001E329F">
        <w:rPr>
          <w:rFonts w:ascii="Verdana" w:hAnsi="Verdana"/>
          <w:color w:val="000000"/>
          <w:sz w:val="20"/>
        </w:rPr>
        <w:t> </w:t>
      </w:r>
      <w:r w:rsidRPr="001E329F">
        <w:rPr>
          <w:rFonts w:ascii="Verdana" w:hAnsi="Verdana"/>
          <w:color w:val="000000"/>
          <w:sz w:val="20"/>
          <w:lang w:val="ru-RU"/>
        </w:rPr>
        <w:t>— произнес он сухо.</w:t>
      </w:r>
    </w:p>
    <w:p w14:paraId="696BE77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 ясно, подумал Олег. Врачебная тайна. Только ведь все равно узнают. Погромщики всегда узнают раньше всех. Иногда даже раньше зараженных...</w:t>
      </w:r>
    </w:p>
    <w:p w14:paraId="6B9CEC7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Ох!</w:t>
      </w:r>
      <w:r w:rsidRPr="001E329F">
        <w:rPr>
          <w:rFonts w:ascii="Verdana" w:hAnsi="Verdana"/>
          <w:color w:val="000000"/>
          <w:sz w:val="20"/>
        </w:rPr>
        <w:t> </w:t>
      </w:r>
      <w:r w:rsidRPr="001E329F">
        <w:rPr>
          <w:rFonts w:ascii="Verdana" w:hAnsi="Verdana"/>
          <w:color w:val="000000"/>
          <w:sz w:val="20"/>
          <w:lang w:val="ru-RU"/>
        </w:rPr>
        <w:t>— поморщился он. Лаборантка кольнула его в</w:t>
      </w:r>
      <w:r w:rsidRPr="001E329F">
        <w:rPr>
          <w:rFonts w:ascii="Verdana" w:hAnsi="Verdana"/>
          <w:color w:val="000000"/>
          <w:sz w:val="20"/>
        </w:rPr>
        <w:t> </w:t>
      </w:r>
      <w:r w:rsidRPr="001E329F">
        <w:rPr>
          <w:rFonts w:ascii="Verdana" w:hAnsi="Verdana"/>
          <w:color w:val="000000"/>
          <w:sz w:val="20"/>
          <w:lang w:val="ru-RU"/>
        </w:rPr>
        <w:t>палец.</w:t>
      </w:r>
      <w:r w:rsidRPr="001E329F">
        <w:rPr>
          <w:rFonts w:ascii="Verdana" w:hAnsi="Verdana"/>
          <w:color w:val="000000"/>
          <w:sz w:val="20"/>
        </w:rPr>
        <w:t> </w:t>
      </w:r>
      <w:r w:rsidRPr="001E329F">
        <w:rPr>
          <w:rFonts w:ascii="Verdana" w:hAnsi="Verdana"/>
          <w:color w:val="000000"/>
          <w:sz w:val="20"/>
          <w:lang w:val="ru-RU"/>
        </w:rPr>
        <w:t>— Когда</w:t>
      </w:r>
      <w:r w:rsidRPr="001E329F">
        <w:rPr>
          <w:rFonts w:ascii="Verdana" w:hAnsi="Verdana"/>
          <w:color w:val="000000"/>
          <w:sz w:val="20"/>
        </w:rPr>
        <w:t> </w:t>
      </w:r>
      <w:r w:rsidRPr="001E329F">
        <w:rPr>
          <w:rFonts w:ascii="Verdana" w:hAnsi="Verdana"/>
          <w:color w:val="000000"/>
          <w:sz w:val="20"/>
          <w:lang w:val="ru-RU"/>
        </w:rPr>
        <w:t>же это кончится? Когда вы, наконец, найдете какое-нибудь средство?</w:t>
      </w:r>
    </w:p>
    <w:p w14:paraId="7E27AE2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Чтобы найти средство, нужны новые лаборатории, новое оборудование!</w:t>
      </w:r>
      <w:r w:rsidRPr="001E329F">
        <w:rPr>
          <w:rFonts w:ascii="Verdana" w:hAnsi="Verdana"/>
          <w:color w:val="000000"/>
          <w:sz w:val="20"/>
        </w:rPr>
        <w:t> </w:t>
      </w:r>
      <w:r w:rsidRPr="001E329F">
        <w:rPr>
          <w:rFonts w:ascii="Verdana" w:hAnsi="Verdana"/>
          <w:color w:val="000000"/>
          <w:sz w:val="20"/>
          <w:lang w:val="ru-RU"/>
        </w:rPr>
        <w:t>— сердито сказал Жора.</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сейчас где все это взять? Разруха...</w:t>
      </w:r>
    </w:p>
    <w:p w14:paraId="5351C9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вот народ у</w:t>
      </w:r>
      <w:r w:rsidRPr="001E329F">
        <w:rPr>
          <w:rFonts w:ascii="Verdana" w:hAnsi="Verdana"/>
          <w:color w:val="000000"/>
          <w:sz w:val="20"/>
        </w:rPr>
        <w:t> </w:t>
      </w:r>
      <w:r w:rsidRPr="001E329F">
        <w:rPr>
          <w:rFonts w:ascii="Verdana" w:hAnsi="Verdana"/>
          <w:color w:val="000000"/>
          <w:sz w:val="20"/>
          <w:lang w:val="ru-RU"/>
        </w:rPr>
        <w:t>тебя под дверью считает, что нас уже Земля не</w:t>
      </w:r>
      <w:r w:rsidRPr="001E329F">
        <w:rPr>
          <w:rFonts w:ascii="Verdana" w:hAnsi="Verdana"/>
          <w:color w:val="000000"/>
          <w:sz w:val="20"/>
        </w:rPr>
        <w:t> </w:t>
      </w:r>
      <w:r w:rsidRPr="001E329F">
        <w:rPr>
          <w:rFonts w:ascii="Verdana" w:hAnsi="Verdana"/>
          <w:color w:val="000000"/>
          <w:sz w:val="20"/>
          <w:lang w:val="ru-RU"/>
        </w:rPr>
        <w:t>носит. Дескать, Земля, как планета</w:t>
      </w:r>
      <w:r w:rsidRPr="001E329F">
        <w:rPr>
          <w:rFonts w:ascii="Verdana" w:hAnsi="Verdana"/>
          <w:color w:val="000000"/>
          <w:sz w:val="20"/>
        </w:rPr>
        <w:t> </w:t>
      </w:r>
      <w:r w:rsidRPr="001E329F">
        <w:rPr>
          <w:rFonts w:ascii="Verdana" w:hAnsi="Verdana"/>
          <w:color w:val="000000"/>
          <w:sz w:val="20"/>
          <w:lang w:val="ru-RU"/>
        </w:rPr>
        <w:t>— это живой организм. И</w:t>
      </w:r>
      <w:r w:rsidRPr="001E329F">
        <w:rPr>
          <w:rFonts w:ascii="Verdana" w:hAnsi="Verdana"/>
          <w:color w:val="000000"/>
          <w:sz w:val="20"/>
        </w:rPr>
        <w:t> </w:t>
      </w:r>
      <w:r w:rsidRPr="001E329F">
        <w:rPr>
          <w:rFonts w:ascii="Verdana" w:hAnsi="Verdana"/>
          <w:color w:val="000000"/>
          <w:sz w:val="20"/>
          <w:lang w:val="ru-RU"/>
        </w:rPr>
        <w:t>если ее слишком сильно бурить да взрывать...</w:t>
      </w:r>
      <w:r w:rsidRPr="001E329F">
        <w:rPr>
          <w:rFonts w:ascii="Verdana" w:hAnsi="Verdana"/>
          <w:color w:val="000000"/>
          <w:sz w:val="20"/>
        </w:rPr>
        <w:t> </w:t>
      </w:r>
      <w:r w:rsidRPr="001E329F">
        <w:rPr>
          <w:rFonts w:ascii="Verdana" w:hAnsi="Verdana"/>
          <w:color w:val="000000"/>
          <w:sz w:val="20"/>
          <w:lang w:val="ru-RU"/>
        </w:rPr>
        <w:t>— То она вскрикнет,</w:t>
      </w:r>
      <w:r w:rsidRPr="001E329F">
        <w:rPr>
          <w:rFonts w:ascii="Verdana" w:hAnsi="Verdana"/>
          <w:color w:val="000000"/>
          <w:sz w:val="20"/>
        </w:rPr>
        <w:t> </w:t>
      </w:r>
      <w:r w:rsidRPr="001E329F">
        <w:rPr>
          <w:rFonts w:ascii="Verdana" w:hAnsi="Verdana"/>
          <w:color w:val="000000"/>
          <w:sz w:val="20"/>
          <w:lang w:val="ru-RU"/>
        </w:rPr>
        <w:t>— прервал его Кислицын.</w:t>
      </w:r>
      <w:r w:rsidRPr="001E329F">
        <w:rPr>
          <w:rFonts w:ascii="Verdana" w:hAnsi="Verdana"/>
          <w:color w:val="000000"/>
          <w:sz w:val="20"/>
        </w:rPr>
        <w:t> </w:t>
      </w:r>
      <w:r w:rsidRPr="001E329F">
        <w:rPr>
          <w:rFonts w:ascii="Verdana" w:hAnsi="Verdana"/>
          <w:color w:val="000000"/>
          <w:sz w:val="20"/>
          <w:lang w:val="ru-RU"/>
        </w:rPr>
        <w:t>— Только это не</w:t>
      </w:r>
      <w:r w:rsidRPr="001E329F">
        <w:rPr>
          <w:rFonts w:ascii="Verdana" w:hAnsi="Verdana"/>
          <w:color w:val="000000"/>
          <w:sz w:val="20"/>
        </w:rPr>
        <w:t> </w:t>
      </w:r>
      <w:r w:rsidRPr="001E329F">
        <w:rPr>
          <w:rFonts w:ascii="Verdana" w:hAnsi="Verdana"/>
          <w:color w:val="000000"/>
          <w:sz w:val="20"/>
          <w:lang w:val="ru-RU"/>
        </w:rPr>
        <w:t>народ, это Жюль Верн сочинил. Или Уэллс? Нет, кажется, Конан-Дойль. Там у</w:t>
      </w:r>
      <w:r w:rsidRPr="001E329F">
        <w:rPr>
          <w:rFonts w:ascii="Verdana" w:hAnsi="Verdana"/>
          <w:color w:val="000000"/>
          <w:sz w:val="20"/>
        </w:rPr>
        <w:t> </w:t>
      </w:r>
      <w:r w:rsidRPr="001E329F">
        <w:rPr>
          <w:rFonts w:ascii="Verdana" w:hAnsi="Verdana"/>
          <w:color w:val="000000"/>
          <w:sz w:val="20"/>
          <w:lang w:val="ru-RU"/>
        </w:rPr>
        <w:t>него пробурили земную кору, дошли до</w:t>
      </w:r>
      <w:r w:rsidRPr="001E329F">
        <w:rPr>
          <w:rFonts w:ascii="Verdana" w:hAnsi="Verdana"/>
          <w:color w:val="000000"/>
          <w:sz w:val="20"/>
        </w:rPr>
        <w:t> </w:t>
      </w:r>
      <w:r w:rsidRPr="001E329F">
        <w:rPr>
          <w:rFonts w:ascii="Verdana" w:hAnsi="Verdana"/>
          <w:color w:val="000000"/>
          <w:sz w:val="20"/>
          <w:lang w:val="ru-RU"/>
        </w:rPr>
        <w:t>мяса, и</w:t>
      </w:r>
      <w:r w:rsidRPr="001E329F">
        <w:rPr>
          <w:rFonts w:ascii="Verdana" w:hAnsi="Verdana"/>
          <w:color w:val="000000"/>
          <w:sz w:val="20"/>
        </w:rPr>
        <w:t> </w:t>
      </w:r>
      <w:r w:rsidRPr="001E329F">
        <w:rPr>
          <w:rFonts w:ascii="Verdana" w:hAnsi="Verdana"/>
          <w:color w:val="000000"/>
          <w:sz w:val="20"/>
          <w:lang w:val="ru-RU"/>
        </w:rPr>
        <w:t>Земля вскрикнула...</w:t>
      </w:r>
    </w:p>
    <w:p w14:paraId="03A7E17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хорошо</w:t>
      </w:r>
      <w:r w:rsidRPr="001E329F">
        <w:rPr>
          <w:rFonts w:ascii="Verdana" w:hAnsi="Verdana"/>
          <w:color w:val="000000"/>
          <w:sz w:val="20"/>
        </w:rPr>
        <w:t> </w:t>
      </w:r>
      <w:r w:rsidRPr="001E329F">
        <w:rPr>
          <w:rFonts w:ascii="Verdana" w:hAnsi="Verdana"/>
          <w:color w:val="000000"/>
          <w:sz w:val="20"/>
          <w:lang w:val="ru-RU"/>
        </w:rPr>
        <w:t>бы, если</w:t>
      </w:r>
      <w:r w:rsidRPr="001E329F">
        <w:rPr>
          <w:rFonts w:ascii="Verdana" w:hAnsi="Verdana"/>
          <w:color w:val="000000"/>
          <w:sz w:val="20"/>
        </w:rPr>
        <w:t> </w:t>
      </w:r>
      <w:r w:rsidRPr="001E329F">
        <w:rPr>
          <w:rFonts w:ascii="Verdana" w:hAnsi="Verdana"/>
          <w:color w:val="000000"/>
          <w:sz w:val="20"/>
          <w:lang w:val="ru-RU"/>
        </w:rPr>
        <w:t>бы просто вскрикнула! А</w:t>
      </w:r>
      <w:r w:rsidRPr="001E329F">
        <w:rPr>
          <w:rFonts w:ascii="Verdana" w:hAnsi="Verdana"/>
          <w:color w:val="000000"/>
          <w:sz w:val="20"/>
        </w:rPr>
        <w:t> </w:t>
      </w:r>
      <w:r w:rsidRPr="001E329F">
        <w:rPr>
          <w:rFonts w:ascii="Verdana" w:hAnsi="Verdana"/>
          <w:color w:val="000000"/>
          <w:sz w:val="20"/>
          <w:lang w:val="ru-RU"/>
        </w:rPr>
        <w:t>то ведь она может и</w:t>
      </w:r>
      <w:r w:rsidRPr="001E329F">
        <w:rPr>
          <w:rFonts w:ascii="Verdana" w:hAnsi="Verdana"/>
          <w:color w:val="000000"/>
          <w:sz w:val="20"/>
        </w:rPr>
        <w:t> </w:t>
      </w:r>
      <w:r w:rsidRPr="001E329F">
        <w:rPr>
          <w:rFonts w:ascii="Verdana" w:hAnsi="Verdana"/>
          <w:color w:val="000000"/>
          <w:sz w:val="20"/>
          <w:lang w:val="ru-RU"/>
        </w:rPr>
        <w:t>смолчать. И</w:t>
      </w:r>
      <w:r w:rsidRPr="001E329F">
        <w:rPr>
          <w:rFonts w:ascii="Verdana" w:hAnsi="Verdana"/>
          <w:color w:val="000000"/>
          <w:sz w:val="20"/>
        </w:rPr>
        <w:t> </w:t>
      </w:r>
      <w:r w:rsidRPr="001E329F">
        <w:rPr>
          <w:rFonts w:ascii="Verdana" w:hAnsi="Verdana"/>
          <w:color w:val="000000"/>
          <w:sz w:val="20"/>
          <w:lang w:val="ru-RU"/>
        </w:rPr>
        <w:t>молча распылит в</w:t>
      </w:r>
      <w:r w:rsidRPr="001E329F">
        <w:rPr>
          <w:rFonts w:ascii="Verdana" w:hAnsi="Verdana"/>
          <w:color w:val="000000"/>
          <w:sz w:val="20"/>
        </w:rPr>
        <w:t> </w:t>
      </w:r>
      <w:r w:rsidRPr="001E329F">
        <w:rPr>
          <w:rFonts w:ascii="Verdana" w:hAnsi="Verdana"/>
          <w:color w:val="000000"/>
          <w:sz w:val="20"/>
          <w:lang w:val="ru-RU"/>
        </w:rPr>
        <w:t>воздухе средство от</w:t>
      </w:r>
      <w:r w:rsidRPr="001E329F">
        <w:rPr>
          <w:rFonts w:ascii="Verdana" w:hAnsi="Verdana"/>
          <w:color w:val="000000"/>
          <w:sz w:val="20"/>
        </w:rPr>
        <w:t> </w:t>
      </w:r>
      <w:r w:rsidRPr="001E329F">
        <w:rPr>
          <w:rFonts w:ascii="Verdana" w:hAnsi="Verdana"/>
          <w:color w:val="000000"/>
          <w:sz w:val="20"/>
          <w:lang w:val="ru-RU"/>
        </w:rPr>
        <w:t>тех блох, что ее кусают. Например, вирус</w:t>
      </w:r>
      <w:r w:rsidRPr="001E329F">
        <w:rPr>
          <w:rFonts w:ascii="Verdana" w:hAnsi="Verdana"/>
          <w:color w:val="000000"/>
          <w:sz w:val="20"/>
        </w:rPr>
        <w:t> </w:t>
      </w:r>
      <w:r w:rsidRPr="001E329F">
        <w:rPr>
          <w:rFonts w:ascii="Verdana" w:hAnsi="Verdana"/>
          <w:color w:val="000000"/>
          <w:sz w:val="20"/>
          <w:lang w:val="ru-RU"/>
        </w:rPr>
        <w:t>СВС...</w:t>
      </w:r>
    </w:p>
    <w:p w14:paraId="5A81476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Жора удивленно посмотрел на</w:t>
      </w:r>
      <w:r w:rsidRPr="001E329F">
        <w:rPr>
          <w:rFonts w:ascii="Verdana" w:hAnsi="Verdana"/>
          <w:color w:val="000000"/>
          <w:sz w:val="20"/>
        </w:rPr>
        <w:t> </w:t>
      </w:r>
      <w:r w:rsidRPr="001E329F">
        <w:rPr>
          <w:rFonts w:ascii="Verdana" w:hAnsi="Verdana"/>
          <w:color w:val="000000"/>
          <w:sz w:val="20"/>
          <w:lang w:val="ru-RU"/>
        </w:rPr>
        <w:t>Олега.</w:t>
      </w:r>
    </w:p>
    <w:p w14:paraId="2C9E1F7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ты сам придумал?</w:t>
      </w:r>
    </w:p>
    <w:p w14:paraId="49296C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нет, говорят, в</w:t>
      </w:r>
      <w:r w:rsidRPr="001E329F">
        <w:rPr>
          <w:rFonts w:ascii="Verdana" w:hAnsi="Verdana"/>
          <w:color w:val="000000"/>
          <w:sz w:val="20"/>
        </w:rPr>
        <w:t> </w:t>
      </w:r>
      <w:r w:rsidRPr="001E329F">
        <w:rPr>
          <w:rFonts w:ascii="Verdana" w:hAnsi="Verdana"/>
          <w:color w:val="000000"/>
          <w:sz w:val="20"/>
          <w:lang w:val="ru-RU"/>
        </w:rPr>
        <w:t>какой-то газете писали...</w:t>
      </w:r>
    </w:p>
    <w:p w14:paraId="553334C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Хм!</w:t>
      </w:r>
      <w:r w:rsidRPr="001E329F">
        <w:rPr>
          <w:rFonts w:ascii="Verdana" w:hAnsi="Verdana"/>
          <w:color w:val="000000"/>
          <w:sz w:val="20"/>
        </w:rPr>
        <w:t> </w:t>
      </w:r>
      <w:r w:rsidRPr="001E329F">
        <w:rPr>
          <w:rFonts w:ascii="Verdana" w:hAnsi="Verdana"/>
          <w:color w:val="000000"/>
          <w:sz w:val="20"/>
          <w:lang w:val="ru-RU"/>
        </w:rPr>
        <w:t>— Кислицын поднялся, собрал бумаги и, заперев их в</w:t>
      </w:r>
      <w:r w:rsidRPr="001E329F">
        <w:rPr>
          <w:rFonts w:ascii="Verdana" w:hAnsi="Verdana"/>
          <w:color w:val="000000"/>
          <w:sz w:val="20"/>
        </w:rPr>
        <w:t> </w:t>
      </w:r>
      <w:r w:rsidRPr="001E329F">
        <w:rPr>
          <w:rFonts w:ascii="Verdana" w:hAnsi="Verdana"/>
          <w:color w:val="000000"/>
          <w:sz w:val="20"/>
          <w:lang w:val="ru-RU"/>
        </w:rPr>
        <w:t>сейф, повернулся к</w:t>
      </w:r>
      <w:r w:rsidRPr="001E329F">
        <w:rPr>
          <w:rFonts w:ascii="Verdana" w:hAnsi="Verdana"/>
          <w:color w:val="000000"/>
          <w:sz w:val="20"/>
        </w:rPr>
        <w:t> </w:t>
      </w:r>
      <w:r w:rsidRPr="001E329F">
        <w:rPr>
          <w:rFonts w:ascii="Verdana" w:hAnsi="Verdana"/>
          <w:color w:val="000000"/>
          <w:sz w:val="20"/>
          <w:lang w:val="ru-RU"/>
        </w:rPr>
        <w:t>Олегу.</w:t>
      </w:r>
      <w:r w:rsidRPr="001E329F">
        <w:rPr>
          <w:rFonts w:ascii="Verdana" w:hAnsi="Verdana"/>
          <w:color w:val="000000"/>
          <w:sz w:val="20"/>
        </w:rPr>
        <w:t> </w:t>
      </w:r>
      <w:r w:rsidRPr="001E329F">
        <w:rPr>
          <w:rFonts w:ascii="Verdana" w:hAnsi="Verdana"/>
          <w:color w:val="000000"/>
          <w:sz w:val="20"/>
          <w:lang w:val="ru-RU"/>
        </w:rPr>
        <w:t>— Пойдем-ка ко мне наверх, выпьем</w:t>
      </w:r>
      <w:r w:rsidRPr="001E329F">
        <w:rPr>
          <w:rFonts w:ascii="Verdana" w:hAnsi="Verdana"/>
          <w:color w:val="000000"/>
          <w:sz w:val="20"/>
        </w:rPr>
        <w:t> </w:t>
      </w:r>
      <w:r w:rsidRPr="001E329F">
        <w:rPr>
          <w:rFonts w:ascii="Verdana" w:hAnsi="Verdana"/>
          <w:color w:val="000000"/>
          <w:sz w:val="20"/>
          <w:lang w:val="ru-RU"/>
        </w:rPr>
        <w:t>чаю...</w:t>
      </w:r>
    </w:p>
    <w:p w14:paraId="287D63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где, ты говоришь, это напечатали?</w:t>
      </w:r>
      <w:r w:rsidRPr="001E329F">
        <w:rPr>
          <w:rFonts w:ascii="Verdana" w:hAnsi="Verdana"/>
          <w:color w:val="000000"/>
          <w:sz w:val="20"/>
        </w:rPr>
        <w:t> </w:t>
      </w:r>
      <w:r w:rsidRPr="001E329F">
        <w:rPr>
          <w:rFonts w:ascii="Verdana" w:hAnsi="Verdana"/>
          <w:color w:val="000000"/>
          <w:sz w:val="20"/>
          <w:lang w:val="ru-RU"/>
        </w:rPr>
        <w:t>— Жора поставил чашку перед Олегом и</w:t>
      </w:r>
      <w:r w:rsidRPr="001E329F">
        <w:rPr>
          <w:rFonts w:ascii="Verdana" w:hAnsi="Verdana"/>
          <w:color w:val="000000"/>
          <w:sz w:val="20"/>
        </w:rPr>
        <w:t> </w:t>
      </w:r>
      <w:r w:rsidRPr="001E329F">
        <w:rPr>
          <w:rFonts w:ascii="Verdana" w:hAnsi="Verdana"/>
          <w:color w:val="000000"/>
          <w:sz w:val="20"/>
          <w:lang w:val="ru-RU"/>
        </w:rPr>
        <w:t>сел в</w:t>
      </w:r>
      <w:r w:rsidRPr="001E329F">
        <w:rPr>
          <w:rFonts w:ascii="Verdana" w:hAnsi="Verdana"/>
          <w:color w:val="000000"/>
          <w:sz w:val="20"/>
        </w:rPr>
        <w:t> </w:t>
      </w:r>
      <w:r w:rsidRPr="001E329F">
        <w:rPr>
          <w:rFonts w:ascii="Verdana" w:hAnsi="Verdana"/>
          <w:color w:val="000000"/>
          <w:sz w:val="20"/>
          <w:lang w:val="ru-RU"/>
        </w:rPr>
        <w:t>кресло напротив.</w:t>
      </w:r>
    </w:p>
    <w:p w14:paraId="6D706C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знаю. Рассказывал один мужик в</w:t>
      </w:r>
      <w:r w:rsidRPr="001E329F">
        <w:rPr>
          <w:rFonts w:ascii="Verdana" w:hAnsi="Verdana"/>
          <w:color w:val="000000"/>
          <w:sz w:val="20"/>
        </w:rPr>
        <w:t> </w:t>
      </w:r>
      <w:r w:rsidRPr="001E329F">
        <w:rPr>
          <w:rFonts w:ascii="Verdana" w:hAnsi="Verdana"/>
          <w:color w:val="000000"/>
          <w:sz w:val="20"/>
          <w:lang w:val="ru-RU"/>
        </w:rPr>
        <w:t>очереди. Да мало</w:t>
      </w:r>
      <w:r w:rsidRPr="001E329F">
        <w:rPr>
          <w:rFonts w:ascii="Verdana" w:hAnsi="Verdana"/>
          <w:color w:val="000000"/>
          <w:sz w:val="20"/>
        </w:rPr>
        <w:t> </w:t>
      </w:r>
      <w:r w:rsidRPr="001E329F">
        <w:rPr>
          <w:rFonts w:ascii="Verdana" w:hAnsi="Verdana"/>
          <w:color w:val="000000"/>
          <w:sz w:val="20"/>
          <w:lang w:val="ru-RU"/>
        </w:rPr>
        <w:t>ли разных баек в</w:t>
      </w:r>
      <w:r w:rsidRPr="001E329F">
        <w:rPr>
          <w:rFonts w:ascii="Verdana" w:hAnsi="Verdana"/>
          <w:color w:val="000000"/>
          <w:sz w:val="20"/>
        </w:rPr>
        <w:t> </w:t>
      </w:r>
      <w:r w:rsidRPr="001E329F">
        <w:rPr>
          <w:rFonts w:ascii="Verdana" w:hAnsi="Verdana"/>
          <w:color w:val="000000"/>
          <w:sz w:val="20"/>
          <w:lang w:val="ru-RU"/>
        </w:rPr>
        <w:t>народе ходит? Я просто как пример привел. Всем известно, откуда на</w:t>
      </w:r>
      <w:r w:rsidRPr="001E329F">
        <w:rPr>
          <w:rFonts w:ascii="Verdana" w:hAnsi="Verdana"/>
          <w:color w:val="000000"/>
          <w:sz w:val="20"/>
        </w:rPr>
        <w:t> </w:t>
      </w:r>
      <w:r w:rsidRPr="001E329F">
        <w:rPr>
          <w:rFonts w:ascii="Verdana" w:hAnsi="Verdana"/>
          <w:color w:val="000000"/>
          <w:sz w:val="20"/>
          <w:lang w:val="ru-RU"/>
        </w:rPr>
        <w:t>самом деле покойницкий глаз попал в</w:t>
      </w:r>
      <w:r w:rsidRPr="001E329F">
        <w:rPr>
          <w:rFonts w:ascii="Verdana" w:hAnsi="Verdana"/>
          <w:color w:val="000000"/>
          <w:sz w:val="20"/>
        </w:rPr>
        <w:t> </w:t>
      </w:r>
      <w:r w:rsidRPr="001E329F">
        <w:rPr>
          <w:rFonts w:ascii="Verdana" w:hAnsi="Verdana"/>
          <w:color w:val="000000"/>
          <w:sz w:val="20"/>
          <w:lang w:val="ru-RU"/>
        </w:rPr>
        <w:t>город...</w:t>
      </w:r>
    </w:p>
    <w:p w14:paraId="0CFC2A7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М-м-да,</w:t>
      </w:r>
      <w:r w:rsidRPr="001E329F">
        <w:rPr>
          <w:rFonts w:ascii="Verdana" w:hAnsi="Verdana"/>
          <w:color w:val="000000"/>
          <w:sz w:val="20"/>
        </w:rPr>
        <w:t> </w:t>
      </w:r>
      <w:r w:rsidRPr="001E329F">
        <w:rPr>
          <w:rFonts w:ascii="Verdana" w:hAnsi="Verdana"/>
          <w:color w:val="000000"/>
          <w:sz w:val="20"/>
          <w:lang w:val="ru-RU"/>
        </w:rPr>
        <w:t>— Жора задумчиво поводил ложечкой в</w:t>
      </w:r>
      <w:r w:rsidRPr="001E329F">
        <w:rPr>
          <w:rFonts w:ascii="Verdana" w:hAnsi="Verdana"/>
          <w:color w:val="000000"/>
          <w:sz w:val="20"/>
        </w:rPr>
        <w:t> </w:t>
      </w:r>
      <w:r w:rsidRPr="001E329F">
        <w:rPr>
          <w:rFonts w:ascii="Verdana" w:hAnsi="Verdana"/>
          <w:color w:val="000000"/>
          <w:sz w:val="20"/>
          <w:lang w:val="ru-RU"/>
        </w:rPr>
        <w:t>чашке.</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ведь я такую историю уже слышал.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городе, а</w:t>
      </w:r>
      <w:r w:rsidRPr="001E329F">
        <w:rPr>
          <w:rFonts w:ascii="Verdana" w:hAnsi="Verdana"/>
          <w:color w:val="000000"/>
          <w:sz w:val="20"/>
        </w:rPr>
        <w:t> </w:t>
      </w:r>
      <w:r w:rsidRPr="001E329F">
        <w:rPr>
          <w:rFonts w:ascii="Verdana" w:hAnsi="Verdana"/>
          <w:color w:val="000000"/>
          <w:sz w:val="20"/>
          <w:lang w:val="ru-RU"/>
        </w:rPr>
        <w:t>от</w:t>
      </w:r>
      <w:r w:rsidRPr="001E329F">
        <w:rPr>
          <w:rFonts w:ascii="Verdana" w:hAnsi="Verdana"/>
          <w:color w:val="000000"/>
          <w:sz w:val="20"/>
        </w:rPr>
        <w:t> </w:t>
      </w:r>
      <w:r w:rsidRPr="001E329F">
        <w:rPr>
          <w:rFonts w:ascii="Verdana" w:hAnsi="Verdana"/>
          <w:color w:val="000000"/>
          <w:sz w:val="20"/>
          <w:lang w:val="ru-RU"/>
        </w:rPr>
        <w:t>одного, между прочим, доктора наук с</w:t>
      </w:r>
      <w:r w:rsidRPr="001E329F">
        <w:rPr>
          <w:rFonts w:ascii="Verdana" w:hAnsi="Verdana"/>
          <w:color w:val="000000"/>
          <w:sz w:val="20"/>
        </w:rPr>
        <w:t> </w:t>
      </w:r>
      <w:r w:rsidRPr="001E329F">
        <w:rPr>
          <w:rFonts w:ascii="Verdana" w:hAnsi="Verdana"/>
          <w:color w:val="000000"/>
          <w:sz w:val="20"/>
          <w:lang w:val="ru-RU"/>
        </w:rPr>
        <w:t>Базы. До</w:t>
      </w:r>
      <w:r w:rsidRPr="001E329F">
        <w:rPr>
          <w:rFonts w:ascii="Verdana" w:hAnsi="Verdana"/>
          <w:color w:val="000000"/>
          <w:sz w:val="20"/>
        </w:rPr>
        <w:t> </w:t>
      </w:r>
      <w:r w:rsidRPr="001E329F">
        <w:rPr>
          <w:rFonts w:ascii="Verdana" w:hAnsi="Verdana"/>
          <w:color w:val="000000"/>
          <w:sz w:val="20"/>
          <w:lang w:val="ru-RU"/>
        </w:rPr>
        <w:t>аварии, разумеется. Фамилия его была Корф. Шикарный такой дядька, рост, плечи, седина... но</w:t>
      </w:r>
      <w:r w:rsidRPr="001E329F">
        <w:rPr>
          <w:rFonts w:ascii="Verdana" w:hAnsi="Verdana"/>
          <w:color w:val="000000"/>
          <w:sz w:val="20"/>
        </w:rPr>
        <w:t> </w:t>
      </w:r>
      <w:r w:rsidRPr="001E329F">
        <w:rPr>
          <w:rFonts w:ascii="Verdana" w:hAnsi="Verdana"/>
          <w:color w:val="000000"/>
          <w:sz w:val="20"/>
          <w:lang w:val="ru-RU"/>
        </w:rPr>
        <w:t>трепач. Это бывает. Мы с</w:t>
      </w:r>
      <w:r w:rsidRPr="001E329F">
        <w:rPr>
          <w:rFonts w:ascii="Verdana" w:hAnsi="Verdana"/>
          <w:color w:val="000000"/>
          <w:sz w:val="20"/>
        </w:rPr>
        <w:t> </w:t>
      </w:r>
      <w:r w:rsidRPr="001E329F">
        <w:rPr>
          <w:rFonts w:ascii="Verdana" w:hAnsi="Verdana"/>
          <w:color w:val="000000"/>
          <w:sz w:val="20"/>
          <w:lang w:val="ru-RU"/>
        </w:rPr>
        <w:t>ним познакомились как-то на</w:t>
      </w:r>
      <w:r w:rsidRPr="001E329F">
        <w:rPr>
          <w:rFonts w:ascii="Verdana" w:hAnsi="Verdana"/>
          <w:color w:val="000000"/>
          <w:sz w:val="20"/>
        </w:rPr>
        <w:t> </w:t>
      </w:r>
      <w:r w:rsidRPr="001E329F">
        <w:rPr>
          <w:rFonts w:ascii="Verdana" w:hAnsi="Verdana"/>
          <w:color w:val="000000"/>
          <w:sz w:val="20"/>
          <w:lang w:val="ru-RU"/>
        </w:rPr>
        <w:t>банкете. Не</w:t>
      </w:r>
      <w:r w:rsidRPr="001E329F">
        <w:rPr>
          <w:rFonts w:ascii="Verdana" w:hAnsi="Verdana"/>
          <w:color w:val="000000"/>
          <w:sz w:val="20"/>
        </w:rPr>
        <w:t> </w:t>
      </w:r>
      <w:r w:rsidRPr="001E329F">
        <w:rPr>
          <w:rFonts w:ascii="Verdana" w:hAnsi="Verdana"/>
          <w:color w:val="000000"/>
          <w:sz w:val="20"/>
          <w:lang w:val="ru-RU"/>
        </w:rPr>
        <w:t>то защита, не</w:t>
      </w:r>
      <w:r w:rsidRPr="001E329F">
        <w:rPr>
          <w:rFonts w:ascii="Verdana" w:hAnsi="Verdana"/>
          <w:color w:val="000000"/>
          <w:sz w:val="20"/>
        </w:rPr>
        <w:t> </w:t>
      </w:r>
      <w:r w:rsidRPr="001E329F">
        <w:rPr>
          <w:rFonts w:ascii="Verdana" w:hAnsi="Verdana"/>
          <w:color w:val="000000"/>
          <w:sz w:val="20"/>
          <w:lang w:val="ru-RU"/>
        </w:rPr>
        <w:t>то юбилей</w:t>
      </w:r>
      <w:r w:rsidRPr="001E329F">
        <w:rPr>
          <w:rFonts w:ascii="Verdana" w:hAnsi="Verdana"/>
          <w:color w:val="000000"/>
          <w:sz w:val="20"/>
        </w:rPr>
        <w:t> </w:t>
      </w:r>
      <w:r w:rsidRPr="001E329F">
        <w:rPr>
          <w:rFonts w:ascii="Verdana" w:hAnsi="Verdana"/>
          <w:color w:val="000000"/>
          <w:sz w:val="20"/>
          <w:lang w:val="ru-RU"/>
        </w:rPr>
        <w:t>— теперь уже не</w:t>
      </w:r>
      <w:r w:rsidRPr="001E329F">
        <w:rPr>
          <w:rFonts w:ascii="Verdana" w:hAnsi="Verdana"/>
          <w:color w:val="000000"/>
          <w:sz w:val="20"/>
        </w:rPr>
        <w:t> </w:t>
      </w:r>
      <w:r w:rsidRPr="001E329F">
        <w:rPr>
          <w:rFonts w:ascii="Verdana" w:hAnsi="Verdana"/>
          <w:color w:val="000000"/>
          <w:sz w:val="20"/>
          <w:lang w:val="ru-RU"/>
        </w:rPr>
        <w:t>помню. А</w:t>
      </w:r>
      <w:r w:rsidRPr="001E329F">
        <w:rPr>
          <w:rFonts w:ascii="Verdana" w:hAnsi="Verdana"/>
          <w:color w:val="000000"/>
          <w:sz w:val="20"/>
        </w:rPr>
        <w:t> </w:t>
      </w:r>
      <w:r w:rsidRPr="001E329F">
        <w:rPr>
          <w:rFonts w:ascii="Verdana" w:hAnsi="Verdana"/>
          <w:color w:val="000000"/>
          <w:sz w:val="20"/>
          <w:lang w:val="ru-RU"/>
        </w:rPr>
        <w:t>банкеты в</w:t>
      </w:r>
      <w:r w:rsidRPr="001E329F">
        <w:rPr>
          <w:rFonts w:ascii="Verdana" w:hAnsi="Verdana"/>
          <w:color w:val="000000"/>
          <w:sz w:val="20"/>
        </w:rPr>
        <w:t> </w:t>
      </w:r>
      <w:r w:rsidRPr="001E329F">
        <w:rPr>
          <w:rFonts w:ascii="Verdana" w:hAnsi="Verdana"/>
          <w:color w:val="000000"/>
          <w:sz w:val="20"/>
          <w:lang w:val="ru-RU"/>
        </w:rPr>
        <w:t>те времена были</w:t>
      </w:r>
      <w:r w:rsidRPr="001E329F">
        <w:rPr>
          <w:rFonts w:ascii="Verdana" w:hAnsi="Verdana"/>
          <w:color w:val="000000"/>
          <w:sz w:val="20"/>
        </w:rPr>
        <w:t> </w:t>
      </w:r>
      <w:r w:rsidRPr="001E329F">
        <w:rPr>
          <w:rFonts w:ascii="Verdana" w:hAnsi="Verdana"/>
          <w:color w:val="000000"/>
          <w:sz w:val="20"/>
          <w:lang w:val="ru-RU"/>
        </w:rPr>
        <w:t>— м-м! До</w:t>
      </w:r>
      <w:r w:rsidRPr="001E329F">
        <w:rPr>
          <w:rFonts w:ascii="Verdana" w:hAnsi="Verdana"/>
          <w:color w:val="000000"/>
          <w:sz w:val="20"/>
        </w:rPr>
        <w:t> </w:t>
      </w:r>
      <w:r w:rsidRPr="001E329F">
        <w:rPr>
          <w:rFonts w:ascii="Verdana" w:hAnsi="Verdana"/>
          <w:color w:val="000000"/>
          <w:sz w:val="20"/>
          <w:lang w:val="ru-RU"/>
        </w:rPr>
        <w:t>сих пор ночами снится тогдашний стол. Ну вот. Угостились мы в</w:t>
      </w:r>
      <w:r w:rsidRPr="001E329F">
        <w:rPr>
          <w:rFonts w:ascii="Verdana" w:hAnsi="Verdana"/>
          <w:color w:val="000000"/>
          <w:sz w:val="20"/>
        </w:rPr>
        <w:t> </w:t>
      </w:r>
      <w:r w:rsidRPr="001E329F">
        <w:rPr>
          <w:rFonts w:ascii="Verdana" w:hAnsi="Verdana"/>
          <w:color w:val="000000"/>
          <w:sz w:val="20"/>
          <w:lang w:val="ru-RU"/>
        </w:rPr>
        <w:t>тот раз как следует, а</w:t>
      </w:r>
      <w:r w:rsidRPr="001E329F">
        <w:rPr>
          <w:rFonts w:ascii="Verdana" w:hAnsi="Verdana"/>
          <w:color w:val="000000"/>
          <w:sz w:val="20"/>
        </w:rPr>
        <w:t> </w:t>
      </w:r>
      <w:r w:rsidRPr="001E329F">
        <w:rPr>
          <w:rFonts w:ascii="Verdana" w:hAnsi="Verdana"/>
          <w:color w:val="000000"/>
          <w:sz w:val="20"/>
          <w:lang w:val="ru-RU"/>
        </w:rPr>
        <w:t>сидели рядом, так что со</w:t>
      </w:r>
      <w:r w:rsidRPr="001E329F">
        <w:rPr>
          <w:rFonts w:ascii="Verdana" w:hAnsi="Verdana"/>
          <w:color w:val="000000"/>
          <w:sz w:val="20"/>
        </w:rPr>
        <w:t> </w:t>
      </w:r>
      <w:r w:rsidRPr="001E329F">
        <w:rPr>
          <w:rFonts w:ascii="Verdana" w:hAnsi="Verdana"/>
          <w:color w:val="000000"/>
          <w:sz w:val="20"/>
          <w:lang w:val="ru-RU"/>
        </w:rPr>
        <w:t>знакомством никаких затруднений не</w:t>
      </w:r>
      <w:r w:rsidRPr="001E329F">
        <w:rPr>
          <w:rFonts w:ascii="Verdana" w:hAnsi="Verdana"/>
          <w:color w:val="000000"/>
          <w:sz w:val="20"/>
        </w:rPr>
        <w:t> </w:t>
      </w:r>
      <w:r w:rsidRPr="001E329F">
        <w:rPr>
          <w:rFonts w:ascii="Verdana" w:hAnsi="Verdana"/>
          <w:color w:val="000000"/>
          <w:sz w:val="20"/>
          <w:lang w:val="ru-RU"/>
        </w:rPr>
        <w:t>случилось, хотя он был уже секретный доктор, а</w:t>
      </w:r>
      <w:r w:rsidRPr="001E329F">
        <w:rPr>
          <w:rFonts w:ascii="Verdana" w:hAnsi="Verdana"/>
          <w:color w:val="000000"/>
          <w:sz w:val="20"/>
        </w:rPr>
        <w:t> </w:t>
      </w:r>
      <w:r w:rsidRPr="001E329F">
        <w:rPr>
          <w:rFonts w:ascii="Verdana" w:hAnsi="Verdana"/>
          <w:color w:val="000000"/>
          <w:sz w:val="20"/>
          <w:lang w:val="ru-RU"/>
        </w:rPr>
        <w:t>я еще чуть</w:t>
      </w:r>
      <w:r w:rsidRPr="001E329F">
        <w:rPr>
          <w:rFonts w:ascii="Verdana" w:hAnsi="Verdana"/>
          <w:color w:val="000000"/>
          <w:sz w:val="20"/>
        </w:rPr>
        <w:t> </w:t>
      </w:r>
      <w:r w:rsidRPr="001E329F">
        <w:rPr>
          <w:rFonts w:ascii="Verdana" w:hAnsi="Verdana"/>
          <w:color w:val="000000"/>
          <w:sz w:val="20"/>
          <w:lang w:val="ru-RU"/>
        </w:rPr>
        <w:t>ли не</w:t>
      </w:r>
      <w:r w:rsidRPr="001E329F">
        <w:rPr>
          <w:rFonts w:ascii="Verdana" w:hAnsi="Verdana"/>
          <w:color w:val="000000"/>
          <w:sz w:val="20"/>
        </w:rPr>
        <w:t> </w:t>
      </w:r>
      <w:r w:rsidRPr="001E329F">
        <w:rPr>
          <w:rFonts w:ascii="Verdana" w:hAnsi="Verdana"/>
          <w:color w:val="000000"/>
          <w:sz w:val="20"/>
          <w:lang w:val="ru-RU"/>
        </w:rPr>
        <w:t>накануне только диплом получил. Поговорили о</w:t>
      </w:r>
      <w:r w:rsidRPr="001E329F">
        <w:rPr>
          <w:rFonts w:ascii="Verdana" w:hAnsi="Verdana"/>
          <w:color w:val="000000"/>
          <w:sz w:val="20"/>
        </w:rPr>
        <w:t> </w:t>
      </w:r>
      <w:r w:rsidRPr="001E329F">
        <w:rPr>
          <w:rFonts w:ascii="Verdana" w:hAnsi="Verdana"/>
          <w:color w:val="000000"/>
          <w:sz w:val="20"/>
          <w:lang w:val="ru-RU"/>
        </w:rPr>
        <w:t>том, о</w:t>
      </w:r>
      <w:r w:rsidRPr="001E329F">
        <w:rPr>
          <w:rFonts w:ascii="Verdana" w:hAnsi="Verdana"/>
          <w:color w:val="000000"/>
          <w:sz w:val="20"/>
        </w:rPr>
        <w:t> </w:t>
      </w:r>
      <w:r w:rsidRPr="001E329F">
        <w:rPr>
          <w:rFonts w:ascii="Verdana" w:hAnsi="Verdana"/>
          <w:color w:val="000000"/>
          <w:sz w:val="20"/>
          <w:lang w:val="ru-RU"/>
        </w:rPr>
        <w:t>сем, о</w:t>
      </w:r>
      <w:r w:rsidRPr="001E329F">
        <w:rPr>
          <w:rFonts w:ascii="Verdana" w:hAnsi="Verdana"/>
          <w:color w:val="000000"/>
          <w:sz w:val="20"/>
        </w:rPr>
        <w:t> </w:t>
      </w:r>
      <w:r w:rsidRPr="001E329F">
        <w:rPr>
          <w:rFonts w:ascii="Verdana" w:hAnsi="Verdana"/>
          <w:color w:val="000000"/>
          <w:sz w:val="20"/>
          <w:lang w:val="ru-RU"/>
        </w:rPr>
        <w:t>перспективах, а</w:t>
      </w:r>
      <w:r w:rsidRPr="001E329F">
        <w:rPr>
          <w:rFonts w:ascii="Verdana" w:hAnsi="Verdana"/>
          <w:color w:val="000000"/>
          <w:sz w:val="20"/>
        </w:rPr>
        <w:t> </w:t>
      </w:r>
      <w:r w:rsidRPr="001E329F">
        <w:rPr>
          <w:rFonts w:ascii="Verdana" w:hAnsi="Verdana"/>
          <w:color w:val="000000"/>
          <w:sz w:val="20"/>
          <w:lang w:val="ru-RU"/>
        </w:rPr>
        <w:t>ближе к</w:t>
      </w:r>
      <w:r w:rsidRPr="001E329F">
        <w:rPr>
          <w:rFonts w:ascii="Verdana" w:hAnsi="Verdana"/>
          <w:color w:val="000000"/>
          <w:sz w:val="20"/>
        </w:rPr>
        <w:t> </w:t>
      </w:r>
      <w:r w:rsidRPr="001E329F">
        <w:rPr>
          <w:rFonts w:ascii="Verdana" w:hAnsi="Verdana"/>
          <w:color w:val="000000"/>
          <w:sz w:val="20"/>
          <w:lang w:val="ru-RU"/>
        </w:rPr>
        <w:t>концу вечера он мне начал излагать свои мысли по</w:t>
      </w:r>
      <w:r w:rsidRPr="001E329F">
        <w:rPr>
          <w:rFonts w:ascii="Verdana" w:hAnsi="Verdana"/>
          <w:color w:val="000000"/>
          <w:sz w:val="20"/>
        </w:rPr>
        <w:t> </w:t>
      </w:r>
      <w:r w:rsidRPr="001E329F">
        <w:rPr>
          <w:rFonts w:ascii="Verdana" w:hAnsi="Verdana"/>
          <w:color w:val="000000"/>
          <w:sz w:val="20"/>
          <w:lang w:val="ru-RU"/>
        </w:rPr>
        <w:t>поводу разумности нашей планеты и</w:t>
      </w:r>
      <w:r w:rsidRPr="001E329F">
        <w:rPr>
          <w:rFonts w:ascii="Verdana" w:hAnsi="Verdana"/>
          <w:color w:val="000000"/>
          <w:sz w:val="20"/>
        </w:rPr>
        <w:t> </w:t>
      </w:r>
      <w:r w:rsidRPr="001E329F">
        <w:rPr>
          <w:rFonts w:ascii="Verdana" w:hAnsi="Verdana"/>
          <w:color w:val="000000"/>
          <w:sz w:val="20"/>
          <w:lang w:val="ru-RU"/>
        </w:rPr>
        <w:t>возможных механизмов ее саморегуляции. Ну а</w:t>
      </w:r>
      <w:r w:rsidRPr="001E329F">
        <w:rPr>
          <w:rFonts w:ascii="Verdana" w:hAnsi="Verdana"/>
          <w:color w:val="000000"/>
          <w:sz w:val="20"/>
        </w:rPr>
        <w:t> </w:t>
      </w:r>
      <w:r w:rsidRPr="001E329F">
        <w:rPr>
          <w:rFonts w:ascii="Verdana" w:hAnsi="Verdana"/>
          <w:color w:val="000000"/>
          <w:sz w:val="20"/>
          <w:lang w:val="ru-RU"/>
        </w:rPr>
        <w:t>я, чтобы не</w:t>
      </w:r>
      <w:r w:rsidRPr="001E329F">
        <w:rPr>
          <w:rFonts w:ascii="Verdana" w:hAnsi="Verdana"/>
          <w:color w:val="000000"/>
          <w:sz w:val="20"/>
        </w:rPr>
        <w:t> </w:t>
      </w:r>
      <w:r w:rsidRPr="001E329F">
        <w:rPr>
          <w:rFonts w:ascii="Verdana" w:hAnsi="Verdana"/>
          <w:color w:val="000000"/>
          <w:sz w:val="20"/>
          <w:lang w:val="ru-RU"/>
        </w:rPr>
        <w:t>сидеть вороной, разинув клюв, головой киваю и</w:t>
      </w:r>
      <w:r w:rsidRPr="001E329F">
        <w:rPr>
          <w:rFonts w:ascii="Verdana" w:hAnsi="Verdana"/>
          <w:color w:val="000000"/>
          <w:sz w:val="20"/>
        </w:rPr>
        <w:t> </w:t>
      </w:r>
      <w:r w:rsidRPr="001E329F">
        <w:rPr>
          <w:rFonts w:ascii="Verdana" w:hAnsi="Verdana"/>
          <w:color w:val="000000"/>
          <w:sz w:val="20"/>
          <w:lang w:val="ru-RU"/>
        </w:rPr>
        <w:t>говорю:</w:t>
      </w:r>
    </w:p>
    <w:p w14:paraId="40F6497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Интересная гипотеза. И</w:t>
      </w:r>
      <w:r w:rsidRPr="001E329F">
        <w:rPr>
          <w:rFonts w:ascii="Verdana" w:hAnsi="Verdana"/>
          <w:color w:val="000000"/>
          <w:sz w:val="20"/>
        </w:rPr>
        <w:t> </w:t>
      </w:r>
      <w:r w:rsidRPr="001E329F">
        <w:rPr>
          <w:rFonts w:ascii="Verdana" w:hAnsi="Verdana"/>
          <w:color w:val="000000"/>
          <w:sz w:val="20"/>
          <w:lang w:val="ru-RU"/>
        </w:rPr>
        <w:t>что в</w:t>
      </w:r>
      <w:r w:rsidRPr="001E329F">
        <w:rPr>
          <w:rFonts w:ascii="Verdana" w:hAnsi="Verdana"/>
          <w:color w:val="000000"/>
          <w:sz w:val="20"/>
        </w:rPr>
        <w:t> </w:t>
      </w:r>
      <w:r w:rsidRPr="001E329F">
        <w:rPr>
          <w:rFonts w:ascii="Verdana" w:hAnsi="Verdana"/>
          <w:color w:val="000000"/>
          <w:sz w:val="20"/>
          <w:lang w:val="ru-RU"/>
        </w:rPr>
        <w:t>ней особенно хорошо</w:t>
      </w:r>
      <w:r w:rsidRPr="001E329F">
        <w:rPr>
          <w:rFonts w:ascii="Verdana" w:hAnsi="Verdana"/>
          <w:color w:val="000000"/>
          <w:sz w:val="20"/>
        </w:rPr>
        <w:t> </w:t>
      </w:r>
      <w:r w:rsidRPr="001E329F">
        <w:rPr>
          <w:rFonts w:ascii="Verdana" w:hAnsi="Verdana"/>
          <w:color w:val="000000"/>
          <w:sz w:val="20"/>
          <w:lang w:val="ru-RU"/>
        </w:rPr>
        <w:t>— она не</w:t>
      </w:r>
      <w:r w:rsidRPr="001E329F">
        <w:rPr>
          <w:rFonts w:ascii="Verdana" w:hAnsi="Verdana"/>
          <w:color w:val="000000"/>
          <w:sz w:val="20"/>
        </w:rPr>
        <w:t> </w:t>
      </w:r>
      <w:r w:rsidRPr="001E329F">
        <w:rPr>
          <w:rFonts w:ascii="Verdana" w:hAnsi="Verdana"/>
          <w:color w:val="000000"/>
          <w:sz w:val="20"/>
          <w:lang w:val="ru-RU"/>
        </w:rPr>
        <w:t>хуже всякой другой.</w:t>
      </w:r>
    </w:p>
    <w:p w14:paraId="436DF89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посмотрел на</w:t>
      </w:r>
      <w:r w:rsidRPr="001E329F">
        <w:rPr>
          <w:rFonts w:ascii="Verdana" w:hAnsi="Verdana"/>
          <w:color w:val="000000"/>
          <w:sz w:val="20"/>
        </w:rPr>
        <w:t> </w:t>
      </w:r>
      <w:r w:rsidRPr="001E329F">
        <w:rPr>
          <w:rFonts w:ascii="Verdana" w:hAnsi="Verdana"/>
          <w:color w:val="000000"/>
          <w:sz w:val="20"/>
          <w:lang w:val="ru-RU"/>
        </w:rPr>
        <w:t>меня, как на</w:t>
      </w:r>
      <w:r w:rsidRPr="001E329F">
        <w:rPr>
          <w:rFonts w:ascii="Verdana" w:hAnsi="Verdana"/>
          <w:color w:val="000000"/>
          <w:sz w:val="20"/>
        </w:rPr>
        <w:t> </w:t>
      </w:r>
      <w:r w:rsidRPr="001E329F">
        <w:rPr>
          <w:rFonts w:ascii="Verdana" w:hAnsi="Verdana"/>
          <w:color w:val="000000"/>
          <w:sz w:val="20"/>
          <w:lang w:val="ru-RU"/>
        </w:rPr>
        <w:t>двоечника, и</w:t>
      </w:r>
      <w:r w:rsidRPr="001E329F">
        <w:rPr>
          <w:rFonts w:ascii="Verdana" w:hAnsi="Verdana"/>
          <w:color w:val="000000"/>
          <w:sz w:val="20"/>
        </w:rPr>
        <w:t> </w:t>
      </w:r>
      <w:r w:rsidRPr="001E329F">
        <w:rPr>
          <w:rFonts w:ascii="Verdana" w:hAnsi="Verdana"/>
          <w:color w:val="000000"/>
          <w:sz w:val="20"/>
          <w:lang w:val="ru-RU"/>
        </w:rPr>
        <w:t>высокомерно возвестил:</w:t>
      </w:r>
    </w:p>
    <w:p w14:paraId="6CE734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Из</w:t>
      </w:r>
      <w:r w:rsidRPr="001E329F">
        <w:rPr>
          <w:rFonts w:ascii="Verdana" w:hAnsi="Verdana"/>
          <w:color w:val="000000"/>
          <w:sz w:val="20"/>
        </w:rPr>
        <w:t> </w:t>
      </w:r>
      <w:r w:rsidRPr="001E329F">
        <w:rPr>
          <w:rFonts w:ascii="Verdana" w:hAnsi="Verdana"/>
          <w:color w:val="000000"/>
          <w:sz w:val="20"/>
          <w:lang w:val="ru-RU"/>
        </w:rPr>
        <w:t>любого числа гипотез, молодой человек, ученому надлежит выбрать лишь ту, которая подтверждена фактами!</w:t>
      </w:r>
    </w:p>
    <w:p w14:paraId="7CE8B0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Тут мне нечего было возразить. Фактами так фактами.</w:t>
      </w:r>
    </w:p>
    <w:p w14:paraId="05BD13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требуется для организации мыслительного процесса?</w:t>
      </w:r>
      <w:r w:rsidRPr="001E329F">
        <w:rPr>
          <w:rFonts w:ascii="Verdana" w:hAnsi="Verdana"/>
          <w:color w:val="000000"/>
          <w:sz w:val="20"/>
        </w:rPr>
        <w:t> </w:t>
      </w:r>
      <w:r w:rsidRPr="001E329F">
        <w:rPr>
          <w:rFonts w:ascii="Verdana" w:hAnsi="Verdana"/>
          <w:color w:val="000000"/>
          <w:sz w:val="20"/>
          <w:lang w:val="ru-RU"/>
        </w:rPr>
        <w:t>— продолжал</w:t>
      </w:r>
      <w:r w:rsidRPr="001E329F">
        <w:rPr>
          <w:rFonts w:ascii="Verdana" w:hAnsi="Verdana"/>
          <w:color w:val="000000"/>
          <w:sz w:val="20"/>
        </w:rPr>
        <w:t> </w:t>
      </w:r>
      <w:r w:rsidRPr="001E329F">
        <w:rPr>
          <w:rFonts w:ascii="Verdana" w:hAnsi="Verdana"/>
          <w:color w:val="000000"/>
          <w:sz w:val="20"/>
          <w:lang w:val="ru-RU"/>
        </w:rPr>
        <w:t>он.</w:t>
      </w:r>
    </w:p>
    <w:p w14:paraId="41ADC0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 повторил</w:t>
      </w:r>
      <w:r w:rsidRPr="001E329F">
        <w:rPr>
          <w:rFonts w:ascii="Verdana" w:hAnsi="Verdana"/>
          <w:color w:val="000000"/>
          <w:sz w:val="20"/>
        </w:rPr>
        <w:t> </w:t>
      </w:r>
      <w:r w:rsidRPr="001E329F">
        <w:rPr>
          <w:rFonts w:ascii="Verdana" w:hAnsi="Verdana"/>
          <w:color w:val="000000"/>
          <w:sz w:val="20"/>
          <w:lang w:val="ru-RU"/>
        </w:rPr>
        <w:t>я.</w:t>
      </w:r>
    </w:p>
    <w:p w14:paraId="41B8C92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Совершенно верно,</w:t>
      </w:r>
      <w:r w:rsidRPr="001E329F">
        <w:rPr>
          <w:rFonts w:ascii="Verdana" w:hAnsi="Verdana"/>
          <w:color w:val="000000"/>
          <w:sz w:val="20"/>
        </w:rPr>
        <w:t> </w:t>
      </w:r>
      <w:r w:rsidRPr="001E329F">
        <w:rPr>
          <w:rFonts w:ascii="Verdana" w:hAnsi="Verdana"/>
          <w:color w:val="000000"/>
          <w:sz w:val="20"/>
          <w:lang w:val="ru-RU"/>
        </w:rPr>
        <w:t>— согласился он,</w:t>
      </w:r>
      <w:r w:rsidRPr="001E329F">
        <w:rPr>
          <w:rFonts w:ascii="Verdana" w:hAnsi="Verdana"/>
          <w:color w:val="000000"/>
          <w:sz w:val="20"/>
        </w:rPr>
        <w:t> </w:t>
      </w:r>
      <w:r w:rsidRPr="001E329F">
        <w:rPr>
          <w:rFonts w:ascii="Verdana" w:hAnsi="Verdana"/>
          <w:color w:val="000000"/>
          <w:sz w:val="20"/>
          <w:lang w:val="ru-RU"/>
        </w:rPr>
        <w:t>— требуется мозг и</w:t>
      </w:r>
      <w:r w:rsidRPr="001E329F">
        <w:rPr>
          <w:rFonts w:ascii="Verdana" w:hAnsi="Verdana"/>
          <w:color w:val="000000"/>
          <w:sz w:val="20"/>
        </w:rPr>
        <w:t> </w:t>
      </w:r>
      <w:r w:rsidRPr="001E329F">
        <w:rPr>
          <w:rFonts w:ascii="Verdana" w:hAnsi="Verdana"/>
          <w:color w:val="000000"/>
          <w:sz w:val="20"/>
          <w:lang w:val="ru-RU"/>
        </w:rPr>
        <w:t>нервная система... Вы слышали о</w:t>
      </w:r>
      <w:r w:rsidRPr="001E329F">
        <w:rPr>
          <w:rFonts w:ascii="Verdana" w:hAnsi="Verdana"/>
          <w:color w:val="000000"/>
          <w:sz w:val="20"/>
        </w:rPr>
        <w:t> </w:t>
      </w:r>
      <w:r w:rsidRPr="001E329F">
        <w:rPr>
          <w:rFonts w:ascii="Verdana" w:hAnsi="Verdana"/>
          <w:color w:val="000000"/>
          <w:sz w:val="20"/>
          <w:lang w:val="ru-RU"/>
        </w:rPr>
        <w:t>происшествии на</w:t>
      </w:r>
      <w:r w:rsidRPr="001E329F">
        <w:rPr>
          <w:rFonts w:ascii="Verdana" w:hAnsi="Verdana"/>
          <w:color w:val="000000"/>
          <w:sz w:val="20"/>
        </w:rPr>
        <w:t> </w:t>
      </w:r>
      <w:r w:rsidRPr="001E329F">
        <w:rPr>
          <w:rFonts w:ascii="Verdana" w:hAnsi="Verdana"/>
          <w:color w:val="000000"/>
          <w:sz w:val="20"/>
          <w:lang w:val="ru-RU"/>
        </w:rPr>
        <w:t>шахте «Горняцкой»? Нет?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услышите. У</w:t>
      </w:r>
      <w:r w:rsidRPr="001E329F">
        <w:rPr>
          <w:rFonts w:ascii="Verdana" w:hAnsi="Verdana"/>
          <w:color w:val="000000"/>
          <w:sz w:val="20"/>
        </w:rPr>
        <w:t> </w:t>
      </w:r>
      <w:r w:rsidRPr="001E329F">
        <w:rPr>
          <w:rFonts w:ascii="Verdana" w:hAnsi="Verdana"/>
          <w:color w:val="000000"/>
          <w:sz w:val="20"/>
          <w:lang w:val="ru-RU"/>
        </w:rPr>
        <w:t>нас о</w:t>
      </w:r>
      <w:r w:rsidRPr="001E329F">
        <w:rPr>
          <w:rFonts w:ascii="Verdana" w:hAnsi="Verdana"/>
          <w:color w:val="000000"/>
          <w:sz w:val="20"/>
        </w:rPr>
        <w:t> </w:t>
      </w:r>
      <w:r w:rsidRPr="001E329F">
        <w:rPr>
          <w:rFonts w:ascii="Verdana" w:hAnsi="Verdana"/>
          <w:color w:val="000000"/>
          <w:sz w:val="20"/>
          <w:lang w:val="ru-RU"/>
        </w:rPr>
        <w:t>таком не</w:t>
      </w:r>
      <w:r w:rsidRPr="001E329F">
        <w:rPr>
          <w:rFonts w:ascii="Verdana" w:hAnsi="Verdana"/>
          <w:color w:val="000000"/>
          <w:sz w:val="20"/>
        </w:rPr>
        <w:t> </w:t>
      </w:r>
      <w:r w:rsidRPr="001E329F">
        <w:rPr>
          <w:rFonts w:ascii="Verdana" w:hAnsi="Verdana"/>
          <w:color w:val="000000"/>
          <w:sz w:val="20"/>
          <w:lang w:val="ru-RU"/>
        </w:rPr>
        <w:t>любят сообщать, огорчить боятся. Вот если</w:t>
      </w:r>
      <w:r w:rsidRPr="001E329F">
        <w:rPr>
          <w:rFonts w:ascii="Verdana" w:hAnsi="Verdana"/>
          <w:color w:val="000000"/>
          <w:sz w:val="20"/>
        </w:rPr>
        <w:t> </w:t>
      </w:r>
      <w:r w:rsidRPr="001E329F">
        <w:rPr>
          <w:rFonts w:ascii="Verdana" w:hAnsi="Verdana"/>
          <w:color w:val="000000"/>
          <w:sz w:val="20"/>
          <w:lang w:val="ru-RU"/>
        </w:rPr>
        <w:t>бы там план перевыполнили... В</w:t>
      </w:r>
      <w:r w:rsidRPr="001E329F">
        <w:rPr>
          <w:rFonts w:ascii="Verdana" w:hAnsi="Verdana"/>
          <w:color w:val="000000"/>
          <w:sz w:val="20"/>
        </w:rPr>
        <w:t> </w:t>
      </w:r>
      <w:r w:rsidRPr="001E329F">
        <w:rPr>
          <w:rFonts w:ascii="Verdana" w:hAnsi="Verdana"/>
          <w:color w:val="000000"/>
          <w:sz w:val="20"/>
          <w:lang w:val="ru-RU"/>
        </w:rPr>
        <w:t>общем, остановка дыхания и</w:t>
      </w:r>
      <w:r w:rsidRPr="001E329F">
        <w:rPr>
          <w:rFonts w:ascii="Verdana" w:hAnsi="Verdana"/>
          <w:color w:val="000000"/>
          <w:sz w:val="20"/>
        </w:rPr>
        <w:t> </w:t>
      </w:r>
      <w:r w:rsidRPr="001E329F">
        <w:rPr>
          <w:rFonts w:ascii="Verdana" w:hAnsi="Verdana"/>
          <w:color w:val="000000"/>
          <w:sz w:val="20"/>
          <w:lang w:val="ru-RU"/>
        </w:rPr>
        <w:t>прекращение сердечной деятельности. В</w:t>
      </w:r>
      <w:r w:rsidRPr="001E329F">
        <w:rPr>
          <w:rFonts w:ascii="Verdana" w:hAnsi="Verdana"/>
          <w:color w:val="000000"/>
          <w:sz w:val="20"/>
        </w:rPr>
        <w:t> </w:t>
      </w:r>
      <w:r w:rsidRPr="001E329F">
        <w:rPr>
          <w:rFonts w:ascii="Verdana" w:hAnsi="Verdana"/>
          <w:color w:val="000000"/>
          <w:sz w:val="20"/>
          <w:lang w:val="ru-RU"/>
        </w:rPr>
        <w:t>одно мгновение погибла вся смена. И</w:t>
      </w:r>
      <w:r w:rsidRPr="001E329F">
        <w:rPr>
          <w:rFonts w:ascii="Verdana" w:hAnsi="Verdana"/>
          <w:color w:val="000000"/>
          <w:sz w:val="20"/>
        </w:rPr>
        <w:t> </w:t>
      </w:r>
      <w:r w:rsidRPr="001E329F">
        <w:rPr>
          <w:rFonts w:ascii="Verdana" w:hAnsi="Verdana"/>
          <w:color w:val="000000"/>
          <w:sz w:val="20"/>
          <w:lang w:val="ru-RU"/>
        </w:rPr>
        <w:t>никаких видимых факторов воздействия! Никаких аварий, утечек, обвалов, никаких происшествий. Разве что бригада проходчиков наткнулась на</w:t>
      </w:r>
      <w:r w:rsidRPr="001E329F">
        <w:rPr>
          <w:rFonts w:ascii="Verdana" w:hAnsi="Verdana"/>
          <w:color w:val="000000"/>
          <w:sz w:val="20"/>
        </w:rPr>
        <w:t> </w:t>
      </w:r>
      <w:r w:rsidRPr="001E329F">
        <w:rPr>
          <w:rFonts w:ascii="Verdana" w:hAnsi="Verdana"/>
          <w:color w:val="000000"/>
          <w:sz w:val="20"/>
          <w:lang w:val="ru-RU"/>
        </w:rPr>
        <w:t>породу странной, неизвестной ранее структуры. Это минеральное образование представляет собой пятидесятитонный монолит с</w:t>
      </w:r>
      <w:r w:rsidRPr="001E329F">
        <w:rPr>
          <w:rFonts w:ascii="Verdana" w:hAnsi="Verdana"/>
          <w:color w:val="000000"/>
          <w:sz w:val="20"/>
        </w:rPr>
        <w:t> </w:t>
      </w:r>
      <w:r w:rsidRPr="001E329F">
        <w:rPr>
          <w:rFonts w:ascii="Verdana" w:hAnsi="Verdana"/>
          <w:color w:val="000000"/>
          <w:sz w:val="20"/>
          <w:lang w:val="ru-RU"/>
        </w:rPr>
        <w:t>длинными тонкими ответвлениями, уходящими вглубь соседних пластов. Сейчас этот монолит находится... впрочем, неважно. Я скажу вам главное. Вы знаете, на</w:t>
      </w:r>
      <w:r w:rsidRPr="001E329F">
        <w:rPr>
          <w:rFonts w:ascii="Verdana" w:hAnsi="Verdana"/>
          <w:color w:val="000000"/>
          <w:sz w:val="20"/>
        </w:rPr>
        <w:t> </w:t>
      </w:r>
      <w:r w:rsidRPr="001E329F">
        <w:rPr>
          <w:rFonts w:ascii="Verdana" w:hAnsi="Verdana"/>
          <w:color w:val="000000"/>
          <w:sz w:val="20"/>
          <w:lang w:val="ru-RU"/>
        </w:rPr>
        <w:t>что наткнулись шахтеры? Они вышли к</w:t>
      </w:r>
      <w:r w:rsidRPr="001E329F">
        <w:rPr>
          <w:rFonts w:ascii="Verdana" w:hAnsi="Verdana"/>
          <w:color w:val="000000"/>
          <w:sz w:val="20"/>
        </w:rPr>
        <w:t> </w:t>
      </w:r>
      <w:r w:rsidRPr="001E329F">
        <w:rPr>
          <w:rFonts w:ascii="Verdana" w:hAnsi="Verdana"/>
          <w:color w:val="000000"/>
          <w:sz w:val="20"/>
          <w:lang w:val="ru-RU"/>
        </w:rPr>
        <w:t>нервной системе Земли!</w:t>
      </w:r>
    </w:p>
    <w:p w14:paraId="6908FD0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Кислицын замолчал и</w:t>
      </w:r>
      <w:r w:rsidRPr="001E329F">
        <w:rPr>
          <w:rFonts w:ascii="Verdana" w:hAnsi="Verdana"/>
          <w:color w:val="000000"/>
          <w:sz w:val="20"/>
        </w:rPr>
        <w:t> </w:t>
      </w:r>
      <w:r w:rsidRPr="001E329F">
        <w:rPr>
          <w:rFonts w:ascii="Verdana" w:hAnsi="Verdana"/>
          <w:color w:val="000000"/>
          <w:sz w:val="20"/>
          <w:lang w:val="ru-RU"/>
        </w:rPr>
        <w:t>стал прихлебывать</w:t>
      </w:r>
      <w:r w:rsidRPr="001E329F">
        <w:rPr>
          <w:rFonts w:ascii="Verdana" w:hAnsi="Verdana"/>
          <w:color w:val="000000"/>
          <w:sz w:val="20"/>
        </w:rPr>
        <w:t> </w:t>
      </w:r>
      <w:r w:rsidRPr="001E329F">
        <w:rPr>
          <w:rFonts w:ascii="Verdana" w:hAnsi="Verdana"/>
          <w:color w:val="000000"/>
          <w:sz w:val="20"/>
          <w:lang w:val="ru-RU"/>
        </w:rPr>
        <w:t>чай.</w:t>
      </w:r>
    </w:p>
    <w:p w14:paraId="18E01A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w:t>
      </w:r>
      <w:r w:rsidRPr="001E329F">
        <w:rPr>
          <w:rFonts w:ascii="Verdana" w:hAnsi="Verdana"/>
          <w:color w:val="000000"/>
          <w:sz w:val="20"/>
        </w:rPr>
        <w:t> </w:t>
      </w:r>
      <w:r w:rsidRPr="001E329F">
        <w:rPr>
          <w:rFonts w:ascii="Verdana" w:hAnsi="Verdana"/>
          <w:color w:val="000000"/>
          <w:sz w:val="20"/>
          <w:lang w:val="ru-RU"/>
        </w:rPr>
        <w:t>— спросил Олег.</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дальше?</w:t>
      </w:r>
    </w:p>
    <w:p w14:paraId="686112D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именно</w:t>
      </w:r>
      <w:r w:rsidRPr="001E329F">
        <w:rPr>
          <w:rFonts w:ascii="Verdana" w:hAnsi="Verdana"/>
          <w:color w:val="000000"/>
          <w:sz w:val="20"/>
        </w:rPr>
        <w:t> </w:t>
      </w:r>
      <w:r w:rsidRPr="001E329F">
        <w:rPr>
          <w:rFonts w:ascii="Verdana" w:hAnsi="Verdana"/>
          <w:color w:val="000000"/>
          <w:sz w:val="20"/>
          <w:lang w:val="ru-RU"/>
        </w:rPr>
        <w:t>— дальше?</w:t>
      </w:r>
    </w:p>
    <w:p w14:paraId="6F1BC7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как потом у</w:t>
      </w:r>
      <w:r w:rsidRPr="001E329F">
        <w:rPr>
          <w:rFonts w:ascii="Verdana" w:hAnsi="Verdana"/>
          <w:color w:val="000000"/>
          <w:sz w:val="20"/>
        </w:rPr>
        <w:t> </w:t>
      </w:r>
      <w:r w:rsidRPr="001E329F">
        <w:rPr>
          <w:rFonts w:ascii="Verdana" w:hAnsi="Verdana"/>
          <w:color w:val="000000"/>
          <w:sz w:val="20"/>
          <w:lang w:val="ru-RU"/>
        </w:rPr>
        <w:t>Корфа пошли дела с</w:t>
      </w:r>
      <w:r w:rsidRPr="001E329F">
        <w:rPr>
          <w:rFonts w:ascii="Verdana" w:hAnsi="Verdana"/>
          <w:color w:val="000000"/>
          <w:sz w:val="20"/>
        </w:rPr>
        <w:t> </w:t>
      </w:r>
      <w:r w:rsidRPr="001E329F">
        <w:rPr>
          <w:rFonts w:ascii="Verdana" w:hAnsi="Verdana"/>
          <w:color w:val="000000"/>
          <w:sz w:val="20"/>
          <w:lang w:val="ru-RU"/>
        </w:rPr>
        <w:t>этим монолитом?</w:t>
      </w:r>
    </w:p>
    <w:p w14:paraId="17BC737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черт его знает! Потом была авария. Корф в</w:t>
      </w:r>
      <w:r w:rsidRPr="001E329F">
        <w:rPr>
          <w:rFonts w:ascii="Verdana" w:hAnsi="Verdana"/>
          <w:color w:val="000000"/>
          <w:sz w:val="20"/>
        </w:rPr>
        <w:t> </w:t>
      </w:r>
      <w:r w:rsidRPr="001E329F">
        <w:rPr>
          <w:rFonts w:ascii="Verdana" w:hAnsi="Verdana"/>
          <w:color w:val="000000"/>
          <w:sz w:val="20"/>
          <w:lang w:val="ru-RU"/>
        </w:rPr>
        <w:t>тот момент находился на</w:t>
      </w:r>
      <w:r w:rsidRPr="001E329F">
        <w:rPr>
          <w:rFonts w:ascii="Verdana" w:hAnsi="Verdana"/>
          <w:color w:val="000000"/>
          <w:sz w:val="20"/>
        </w:rPr>
        <w:t> </w:t>
      </w:r>
      <w:r w:rsidRPr="001E329F">
        <w:rPr>
          <w:rFonts w:ascii="Verdana" w:hAnsi="Verdana"/>
          <w:color w:val="000000"/>
          <w:sz w:val="20"/>
          <w:lang w:val="ru-RU"/>
        </w:rPr>
        <w:t>Базе, так что сейчас его уже наверняка нет в</w:t>
      </w:r>
      <w:r w:rsidRPr="001E329F">
        <w:rPr>
          <w:rFonts w:ascii="Verdana" w:hAnsi="Verdana"/>
          <w:color w:val="000000"/>
          <w:sz w:val="20"/>
        </w:rPr>
        <w:t> </w:t>
      </w:r>
      <w:r w:rsidRPr="001E329F">
        <w:rPr>
          <w:rFonts w:ascii="Verdana" w:hAnsi="Verdana"/>
          <w:color w:val="000000"/>
          <w:sz w:val="20"/>
          <w:lang w:val="ru-RU"/>
        </w:rPr>
        <w:t>живых...</w:t>
      </w:r>
    </w:p>
    <w:p w14:paraId="33A72C2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Значит, все это правда? Насчет думающей Земли?</w:t>
      </w:r>
    </w:p>
    <w:p w14:paraId="2F5567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вот этого уж я не</w:t>
      </w:r>
      <w:r w:rsidRPr="001E329F">
        <w:rPr>
          <w:rFonts w:ascii="Verdana" w:hAnsi="Verdana"/>
          <w:color w:val="000000"/>
          <w:sz w:val="20"/>
        </w:rPr>
        <w:t> </w:t>
      </w:r>
      <w:r w:rsidRPr="001E329F">
        <w:rPr>
          <w:rFonts w:ascii="Verdana" w:hAnsi="Verdana"/>
          <w:color w:val="000000"/>
          <w:sz w:val="20"/>
          <w:lang w:val="ru-RU"/>
        </w:rPr>
        <w:t>знаю. Может быть, она и</w:t>
      </w:r>
      <w:r w:rsidRPr="001E329F">
        <w:rPr>
          <w:rFonts w:ascii="Verdana" w:hAnsi="Verdana"/>
          <w:color w:val="000000"/>
          <w:sz w:val="20"/>
        </w:rPr>
        <w:t> </w:t>
      </w:r>
      <w:r w:rsidRPr="001E329F">
        <w:rPr>
          <w:rFonts w:ascii="Verdana" w:hAnsi="Verdana"/>
          <w:color w:val="000000"/>
          <w:sz w:val="20"/>
          <w:lang w:val="ru-RU"/>
        </w:rPr>
        <w:t>думает... Но</w:t>
      </w:r>
      <w:r w:rsidRPr="001E329F">
        <w:rPr>
          <w:rFonts w:ascii="Verdana" w:hAnsi="Verdana"/>
          <w:color w:val="000000"/>
          <w:sz w:val="20"/>
        </w:rPr>
        <w:t> </w:t>
      </w:r>
      <w:r w:rsidRPr="001E329F">
        <w:rPr>
          <w:rFonts w:ascii="Verdana" w:hAnsi="Verdana"/>
          <w:color w:val="000000"/>
          <w:sz w:val="20"/>
          <w:lang w:val="ru-RU"/>
        </w:rPr>
        <w:t>только не</w:t>
      </w:r>
      <w:r w:rsidRPr="001E329F">
        <w:rPr>
          <w:rFonts w:ascii="Verdana" w:hAnsi="Verdana"/>
          <w:color w:val="000000"/>
          <w:sz w:val="20"/>
        </w:rPr>
        <w:t> </w:t>
      </w:r>
      <w:r w:rsidRPr="001E329F">
        <w:rPr>
          <w:rFonts w:ascii="Verdana" w:hAnsi="Verdana"/>
          <w:color w:val="000000"/>
          <w:sz w:val="20"/>
          <w:lang w:val="ru-RU"/>
        </w:rPr>
        <w:t>о</w:t>
      </w:r>
      <w:r w:rsidRPr="001E329F">
        <w:rPr>
          <w:rFonts w:ascii="Verdana" w:hAnsi="Verdana"/>
          <w:color w:val="000000"/>
          <w:sz w:val="20"/>
        </w:rPr>
        <w:t> </w:t>
      </w:r>
      <w:r w:rsidRPr="001E329F">
        <w:rPr>
          <w:rFonts w:ascii="Verdana" w:hAnsi="Verdana"/>
          <w:color w:val="000000"/>
          <w:sz w:val="20"/>
          <w:lang w:val="ru-RU"/>
        </w:rPr>
        <w:t>нас с</w:t>
      </w:r>
      <w:r w:rsidRPr="001E329F">
        <w:rPr>
          <w:rFonts w:ascii="Verdana" w:hAnsi="Verdana"/>
          <w:color w:val="000000"/>
          <w:sz w:val="20"/>
        </w:rPr>
        <w:t> </w:t>
      </w:r>
      <w:r w:rsidRPr="001E329F">
        <w:rPr>
          <w:rFonts w:ascii="Verdana" w:hAnsi="Verdana"/>
          <w:color w:val="000000"/>
          <w:sz w:val="20"/>
          <w:lang w:val="ru-RU"/>
        </w:rPr>
        <w:t>тобой, а</w:t>
      </w:r>
      <w:r w:rsidRPr="001E329F">
        <w:rPr>
          <w:rFonts w:ascii="Verdana" w:hAnsi="Verdana"/>
          <w:color w:val="000000"/>
          <w:sz w:val="20"/>
        </w:rPr>
        <w:t> </w:t>
      </w:r>
      <w:r w:rsidRPr="001E329F">
        <w:rPr>
          <w:rFonts w:ascii="Verdana" w:hAnsi="Verdana"/>
          <w:color w:val="000000"/>
          <w:sz w:val="20"/>
          <w:lang w:val="ru-RU"/>
        </w:rPr>
        <w:t>исключительно о</w:t>
      </w:r>
      <w:r w:rsidRPr="001E329F">
        <w:rPr>
          <w:rFonts w:ascii="Verdana" w:hAnsi="Verdana"/>
          <w:color w:val="000000"/>
          <w:sz w:val="20"/>
        </w:rPr>
        <w:t> </w:t>
      </w:r>
      <w:r w:rsidRPr="001E329F">
        <w:rPr>
          <w:rFonts w:ascii="Verdana" w:hAnsi="Verdana"/>
          <w:color w:val="000000"/>
          <w:sz w:val="20"/>
          <w:lang w:val="ru-RU"/>
        </w:rPr>
        <w:t>себе. Такая</w:t>
      </w:r>
      <w:r w:rsidRPr="001E329F">
        <w:rPr>
          <w:rFonts w:ascii="Verdana" w:hAnsi="Verdana"/>
          <w:color w:val="000000"/>
          <w:sz w:val="20"/>
        </w:rPr>
        <w:t> </w:t>
      </w:r>
      <w:r w:rsidRPr="001E329F">
        <w:rPr>
          <w:rFonts w:ascii="Verdana" w:hAnsi="Verdana"/>
          <w:color w:val="000000"/>
          <w:sz w:val="20"/>
          <w:lang w:val="ru-RU"/>
        </w:rPr>
        <w:t>же равнодушная скотина, как и</w:t>
      </w:r>
      <w:r w:rsidRPr="001E329F">
        <w:rPr>
          <w:rFonts w:ascii="Verdana" w:hAnsi="Verdana"/>
          <w:color w:val="000000"/>
          <w:sz w:val="20"/>
        </w:rPr>
        <w:t> </w:t>
      </w:r>
      <w:r w:rsidRPr="001E329F">
        <w:rPr>
          <w:rFonts w:ascii="Verdana" w:hAnsi="Verdana"/>
          <w:color w:val="000000"/>
          <w:sz w:val="20"/>
          <w:lang w:val="ru-RU"/>
        </w:rPr>
        <w:t>любой из</w:t>
      </w:r>
      <w:r w:rsidRPr="001E329F">
        <w:rPr>
          <w:rFonts w:ascii="Verdana" w:hAnsi="Verdana"/>
          <w:color w:val="000000"/>
          <w:sz w:val="20"/>
        </w:rPr>
        <w:t> </w:t>
      </w:r>
      <w:r w:rsidRPr="001E329F">
        <w:rPr>
          <w:rFonts w:ascii="Verdana" w:hAnsi="Verdana"/>
          <w:color w:val="000000"/>
          <w:sz w:val="20"/>
          <w:lang w:val="ru-RU"/>
        </w:rPr>
        <w:t>нас... Тоже Конан-Дойль сказал... Или все-таки Уэллс. Ладно, пойду ловить покойников. Ты заходи. Особенно, если узнаешь что-нибудь интересное, в</w:t>
      </w:r>
      <w:r w:rsidRPr="001E329F">
        <w:rPr>
          <w:rFonts w:ascii="Verdana" w:hAnsi="Verdana"/>
          <w:color w:val="000000"/>
          <w:sz w:val="20"/>
        </w:rPr>
        <w:t> </w:t>
      </w:r>
      <w:r w:rsidRPr="001E329F">
        <w:rPr>
          <w:rFonts w:ascii="Verdana" w:hAnsi="Verdana"/>
          <w:color w:val="000000"/>
          <w:sz w:val="20"/>
          <w:lang w:val="ru-RU"/>
        </w:rPr>
        <w:t>этом роде... Сейчас-то куда, на</w:t>
      </w:r>
      <w:r w:rsidRPr="001E329F">
        <w:rPr>
          <w:rFonts w:ascii="Verdana" w:hAnsi="Verdana"/>
          <w:color w:val="000000"/>
          <w:sz w:val="20"/>
        </w:rPr>
        <w:t> </w:t>
      </w:r>
      <w:r w:rsidRPr="001E329F">
        <w:rPr>
          <w:rFonts w:ascii="Verdana" w:hAnsi="Verdana"/>
          <w:color w:val="000000"/>
          <w:sz w:val="20"/>
          <w:lang w:val="ru-RU"/>
        </w:rPr>
        <w:t>работу?</w:t>
      </w:r>
    </w:p>
    <w:p w14:paraId="7A81AD5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меня сегодня все на</w:t>
      </w:r>
      <w:r w:rsidRPr="001E329F">
        <w:rPr>
          <w:rFonts w:ascii="Verdana" w:hAnsi="Verdana"/>
          <w:color w:val="000000"/>
          <w:sz w:val="20"/>
        </w:rPr>
        <w:t> </w:t>
      </w:r>
      <w:r w:rsidRPr="001E329F">
        <w:rPr>
          <w:rFonts w:ascii="Verdana" w:hAnsi="Verdana"/>
          <w:color w:val="000000"/>
          <w:sz w:val="20"/>
          <w:lang w:val="ru-RU"/>
        </w:rPr>
        <w:t>профилактике. И</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Зойки тоже. Мы договорились с</w:t>
      </w:r>
      <w:r w:rsidRPr="001E329F">
        <w:rPr>
          <w:rFonts w:ascii="Verdana" w:hAnsi="Verdana"/>
          <w:color w:val="000000"/>
          <w:sz w:val="20"/>
        </w:rPr>
        <w:t> </w:t>
      </w:r>
      <w:r w:rsidRPr="001E329F">
        <w:rPr>
          <w:rFonts w:ascii="Verdana" w:hAnsi="Verdana"/>
          <w:color w:val="000000"/>
          <w:sz w:val="20"/>
          <w:lang w:val="ru-RU"/>
        </w:rPr>
        <w:t>одним шофером</w:t>
      </w:r>
      <w:r w:rsidRPr="001E329F">
        <w:rPr>
          <w:rFonts w:ascii="Verdana" w:hAnsi="Verdana"/>
          <w:color w:val="000000"/>
          <w:sz w:val="20"/>
        </w:rPr>
        <w:t> </w:t>
      </w:r>
      <w:r w:rsidRPr="001E329F">
        <w:rPr>
          <w:rFonts w:ascii="Verdana" w:hAnsi="Verdana"/>
          <w:color w:val="000000"/>
          <w:sz w:val="20"/>
          <w:lang w:val="ru-RU"/>
        </w:rPr>
        <w:t>— поедем в</w:t>
      </w:r>
      <w:r w:rsidRPr="001E329F">
        <w:rPr>
          <w:rFonts w:ascii="Verdana" w:hAnsi="Verdana"/>
          <w:color w:val="000000"/>
          <w:sz w:val="20"/>
        </w:rPr>
        <w:t> </w:t>
      </w:r>
      <w:r w:rsidRPr="001E329F">
        <w:rPr>
          <w:rFonts w:ascii="Verdana" w:hAnsi="Verdana"/>
          <w:color w:val="000000"/>
          <w:sz w:val="20"/>
          <w:lang w:val="ru-RU"/>
        </w:rPr>
        <w:t>деревню за</w:t>
      </w:r>
      <w:r w:rsidRPr="001E329F">
        <w:rPr>
          <w:rFonts w:ascii="Verdana" w:hAnsi="Verdana"/>
          <w:color w:val="000000"/>
          <w:sz w:val="20"/>
        </w:rPr>
        <w:t> </w:t>
      </w:r>
      <w:r w:rsidRPr="001E329F">
        <w:rPr>
          <w:rFonts w:ascii="Verdana" w:hAnsi="Verdana"/>
          <w:color w:val="000000"/>
          <w:sz w:val="20"/>
          <w:lang w:val="ru-RU"/>
        </w:rPr>
        <w:t>картошкой.</w:t>
      </w:r>
    </w:p>
    <w:p w14:paraId="5BE2E6A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Счастливые!</w:t>
      </w:r>
      <w:r w:rsidRPr="001E329F">
        <w:rPr>
          <w:rFonts w:ascii="Verdana" w:hAnsi="Verdana"/>
          <w:color w:val="000000"/>
          <w:sz w:val="20"/>
        </w:rPr>
        <w:t> </w:t>
      </w:r>
      <w:r w:rsidRPr="001E329F">
        <w:rPr>
          <w:rFonts w:ascii="Verdana" w:hAnsi="Verdana"/>
          <w:color w:val="000000"/>
          <w:sz w:val="20"/>
          <w:lang w:val="ru-RU"/>
        </w:rPr>
        <w:t>— вздохнул Жора.</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тут сиди... Ну, Зое привет.</w:t>
      </w:r>
    </w:p>
    <w:p w14:paraId="2AB8443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...Грузовик свернул с</w:t>
      </w:r>
      <w:r w:rsidRPr="001E329F">
        <w:rPr>
          <w:rFonts w:ascii="Verdana" w:hAnsi="Verdana"/>
          <w:color w:val="000000"/>
          <w:sz w:val="20"/>
        </w:rPr>
        <w:t> </w:t>
      </w:r>
      <w:r w:rsidRPr="001E329F">
        <w:rPr>
          <w:rFonts w:ascii="Verdana" w:hAnsi="Verdana"/>
          <w:color w:val="000000"/>
          <w:sz w:val="20"/>
          <w:lang w:val="ru-RU"/>
        </w:rPr>
        <w:t>шоссе и, пыля, покатил проселком.</w:t>
      </w:r>
    </w:p>
    <w:p w14:paraId="7A1D520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Теперь уже близко,</w:t>
      </w:r>
      <w:r w:rsidRPr="001E329F">
        <w:rPr>
          <w:rFonts w:ascii="Verdana" w:hAnsi="Verdana"/>
          <w:color w:val="000000"/>
          <w:sz w:val="20"/>
        </w:rPr>
        <w:t> </w:t>
      </w:r>
      <w:r w:rsidRPr="001E329F">
        <w:rPr>
          <w:rFonts w:ascii="Verdana" w:hAnsi="Verdana"/>
          <w:color w:val="000000"/>
          <w:sz w:val="20"/>
          <w:lang w:val="ru-RU"/>
        </w:rPr>
        <w:t>— сказал шофер Саня Белобородов.</w:t>
      </w:r>
    </w:p>
    <w:p w14:paraId="51E1FB1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и</w:t>
      </w:r>
      <w:r w:rsidRPr="001E329F">
        <w:rPr>
          <w:rFonts w:ascii="Verdana" w:hAnsi="Verdana"/>
          <w:color w:val="000000"/>
          <w:sz w:val="20"/>
        </w:rPr>
        <w:t> </w:t>
      </w:r>
      <w:r w:rsidRPr="001E329F">
        <w:rPr>
          <w:rFonts w:ascii="Verdana" w:hAnsi="Verdana"/>
          <w:color w:val="000000"/>
          <w:sz w:val="20"/>
          <w:lang w:val="ru-RU"/>
        </w:rPr>
        <w:t>Олег сидели рядом, вцепившись друг в</w:t>
      </w:r>
      <w:r w:rsidRPr="001E329F">
        <w:rPr>
          <w:rFonts w:ascii="Verdana" w:hAnsi="Verdana"/>
          <w:color w:val="000000"/>
          <w:sz w:val="20"/>
        </w:rPr>
        <w:t> </w:t>
      </w:r>
      <w:r w:rsidRPr="001E329F">
        <w:rPr>
          <w:rFonts w:ascii="Verdana" w:hAnsi="Verdana"/>
          <w:color w:val="000000"/>
          <w:sz w:val="20"/>
          <w:lang w:val="ru-RU"/>
        </w:rPr>
        <w:t>друга</w:t>
      </w:r>
      <w:r w:rsidRPr="001E329F">
        <w:rPr>
          <w:rFonts w:ascii="Verdana" w:hAnsi="Verdana"/>
          <w:color w:val="000000"/>
          <w:sz w:val="20"/>
        </w:rPr>
        <w:t> </w:t>
      </w:r>
      <w:r w:rsidRPr="001E329F">
        <w:rPr>
          <w:rFonts w:ascii="Verdana" w:hAnsi="Verdana"/>
          <w:color w:val="000000"/>
          <w:sz w:val="20"/>
          <w:lang w:val="ru-RU"/>
        </w:rPr>
        <w:t>— на</w:t>
      </w:r>
      <w:r w:rsidRPr="001E329F">
        <w:rPr>
          <w:rFonts w:ascii="Verdana" w:hAnsi="Verdana"/>
          <w:color w:val="000000"/>
          <w:sz w:val="20"/>
        </w:rPr>
        <w:t> </w:t>
      </w:r>
      <w:r w:rsidRPr="001E329F">
        <w:rPr>
          <w:rFonts w:ascii="Verdana" w:hAnsi="Verdana"/>
          <w:color w:val="000000"/>
          <w:sz w:val="20"/>
          <w:lang w:val="ru-RU"/>
        </w:rPr>
        <w:t>кочках чувствительно подбрасывало. В</w:t>
      </w:r>
      <w:r w:rsidRPr="001E329F">
        <w:rPr>
          <w:rFonts w:ascii="Verdana" w:hAnsi="Verdana"/>
          <w:color w:val="000000"/>
          <w:sz w:val="20"/>
        </w:rPr>
        <w:t> </w:t>
      </w:r>
      <w:r w:rsidRPr="001E329F">
        <w:rPr>
          <w:rFonts w:ascii="Verdana" w:hAnsi="Verdana"/>
          <w:color w:val="000000"/>
          <w:sz w:val="20"/>
          <w:lang w:val="ru-RU"/>
        </w:rPr>
        <w:t>кузове, под тентом, погромыхивал бидон со</w:t>
      </w:r>
      <w:r w:rsidRPr="001E329F">
        <w:rPr>
          <w:rFonts w:ascii="Verdana" w:hAnsi="Verdana"/>
          <w:color w:val="000000"/>
          <w:sz w:val="20"/>
        </w:rPr>
        <w:t> </w:t>
      </w:r>
      <w:r w:rsidRPr="001E329F">
        <w:rPr>
          <w:rFonts w:ascii="Verdana" w:hAnsi="Verdana"/>
          <w:color w:val="000000"/>
          <w:sz w:val="20"/>
          <w:lang w:val="ru-RU"/>
        </w:rPr>
        <w:t>спиртом.</w:t>
      </w:r>
    </w:p>
    <w:p w14:paraId="656B768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расплещем?</w:t>
      </w:r>
      <w:r w:rsidRPr="001E329F">
        <w:rPr>
          <w:rFonts w:ascii="Verdana" w:hAnsi="Verdana"/>
          <w:color w:val="000000"/>
          <w:sz w:val="20"/>
        </w:rPr>
        <w:t> </w:t>
      </w:r>
      <w:r w:rsidRPr="001E329F">
        <w:rPr>
          <w:rFonts w:ascii="Verdana" w:hAnsi="Verdana"/>
          <w:color w:val="000000"/>
          <w:sz w:val="20"/>
          <w:lang w:val="ru-RU"/>
        </w:rPr>
        <w:t>— беспокоился Олег.</w:t>
      </w:r>
    </w:p>
    <w:p w14:paraId="66AE0D1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должны!</w:t>
      </w:r>
      <w:r w:rsidRPr="001E329F">
        <w:rPr>
          <w:rFonts w:ascii="Verdana" w:hAnsi="Verdana"/>
          <w:color w:val="000000"/>
          <w:sz w:val="20"/>
        </w:rPr>
        <w:t> </w:t>
      </w:r>
      <w:r w:rsidRPr="001E329F">
        <w:rPr>
          <w:rFonts w:ascii="Verdana" w:hAnsi="Verdana"/>
          <w:color w:val="000000"/>
          <w:sz w:val="20"/>
          <w:lang w:val="ru-RU"/>
        </w:rPr>
        <w:t>— успокаивал Белобородов.</w:t>
      </w:r>
      <w:r w:rsidRPr="001E329F">
        <w:rPr>
          <w:rFonts w:ascii="Verdana" w:hAnsi="Verdana"/>
          <w:color w:val="000000"/>
          <w:sz w:val="20"/>
        </w:rPr>
        <w:t> </w:t>
      </w:r>
      <w:r w:rsidRPr="001E329F">
        <w:rPr>
          <w:rFonts w:ascii="Verdana" w:hAnsi="Verdana"/>
          <w:color w:val="000000"/>
          <w:sz w:val="20"/>
          <w:lang w:val="ru-RU"/>
        </w:rPr>
        <w:t>— Он</w:t>
      </w:r>
      <w:r w:rsidRPr="001E329F">
        <w:rPr>
          <w:rFonts w:ascii="Verdana" w:hAnsi="Verdana"/>
          <w:color w:val="000000"/>
          <w:sz w:val="20"/>
        </w:rPr>
        <w:t> </w:t>
      </w:r>
      <w:r w:rsidRPr="001E329F">
        <w:rPr>
          <w:rFonts w:ascii="Verdana" w:hAnsi="Verdana"/>
          <w:color w:val="000000"/>
          <w:sz w:val="20"/>
          <w:lang w:val="ru-RU"/>
        </w:rPr>
        <w:t>же не</w:t>
      </w:r>
      <w:r w:rsidRPr="001E329F">
        <w:rPr>
          <w:rFonts w:ascii="Verdana" w:hAnsi="Verdana"/>
          <w:color w:val="000000"/>
          <w:sz w:val="20"/>
        </w:rPr>
        <w:t> </w:t>
      </w:r>
      <w:r w:rsidRPr="001E329F">
        <w:rPr>
          <w:rFonts w:ascii="Verdana" w:hAnsi="Verdana"/>
          <w:color w:val="000000"/>
          <w:sz w:val="20"/>
          <w:lang w:val="ru-RU"/>
        </w:rPr>
        <w:t>полный!</w:t>
      </w:r>
    </w:p>
    <w:p w14:paraId="3E3886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Дорога пошла лесом, вернее, частоколом полусгнивших жердей, в</w:t>
      </w:r>
      <w:r w:rsidRPr="001E329F">
        <w:rPr>
          <w:rFonts w:ascii="Verdana" w:hAnsi="Verdana"/>
          <w:color w:val="000000"/>
          <w:sz w:val="20"/>
        </w:rPr>
        <w:t> </w:t>
      </w:r>
      <w:r w:rsidRPr="001E329F">
        <w:rPr>
          <w:rFonts w:ascii="Verdana" w:hAnsi="Verdana"/>
          <w:color w:val="000000"/>
          <w:sz w:val="20"/>
          <w:lang w:val="ru-RU"/>
        </w:rPr>
        <w:t>который за</w:t>
      </w:r>
      <w:r w:rsidRPr="001E329F">
        <w:rPr>
          <w:rFonts w:ascii="Verdana" w:hAnsi="Verdana"/>
          <w:color w:val="000000"/>
          <w:sz w:val="20"/>
        </w:rPr>
        <w:t> </w:t>
      </w:r>
      <w:r w:rsidRPr="001E329F">
        <w:rPr>
          <w:rFonts w:ascii="Verdana" w:hAnsi="Verdana"/>
          <w:color w:val="000000"/>
          <w:sz w:val="20"/>
          <w:lang w:val="ru-RU"/>
        </w:rPr>
        <w:t>годы, прошедшие после аварии и</w:t>
      </w:r>
      <w:r w:rsidRPr="001E329F">
        <w:rPr>
          <w:rFonts w:ascii="Verdana" w:hAnsi="Verdana"/>
          <w:color w:val="000000"/>
          <w:sz w:val="20"/>
        </w:rPr>
        <w:t> </w:t>
      </w:r>
      <w:r w:rsidRPr="001E329F">
        <w:rPr>
          <w:rFonts w:ascii="Verdana" w:hAnsi="Verdana"/>
          <w:color w:val="000000"/>
          <w:sz w:val="20"/>
          <w:lang w:val="ru-RU"/>
        </w:rPr>
        <w:t>ее ликвидации, превратился почти весь лес. Черные, надломленные стволы торчали из</w:t>
      </w:r>
      <w:r w:rsidRPr="001E329F">
        <w:rPr>
          <w:rFonts w:ascii="Verdana" w:hAnsi="Verdana"/>
          <w:color w:val="000000"/>
          <w:sz w:val="20"/>
        </w:rPr>
        <w:t> </w:t>
      </w:r>
      <w:r w:rsidRPr="001E329F">
        <w:rPr>
          <w:rFonts w:ascii="Verdana" w:hAnsi="Verdana"/>
          <w:color w:val="000000"/>
          <w:sz w:val="20"/>
          <w:lang w:val="ru-RU"/>
        </w:rPr>
        <w:t>земли вкривь и</w:t>
      </w:r>
      <w:r w:rsidRPr="001E329F">
        <w:rPr>
          <w:rFonts w:ascii="Verdana" w:hAnsi="Verdana"/>
          <w:color w:val="000000"/>
          <w:sz w:val="20"/>
        </w:rPr>
        <w:t> </w:t>
      </w:r>
      <w:r w:rsidRPr="001E329F">
        <w:rPr>
          <w:rFonts w:ascii="Verdana" w:hAnsi="Verdana"/>
          <w:color w:val="000000"/>
          <w:sz w:val="20"/>
          <w:lang w:val="ru-RU"/>
        </w:rPr>
        <w:t>вкось. Тени от</w:t>
      </w:r>
      <w:r w:rsidRPr="001E329F">
        <w:rPr>
          <w:rFonts w:ascii="Verdana" w:hAnsi="Verdana"/>
          <w:color w:val="000000"/>
          <w:sz w:val="20"/>
        </w:rPr>
        <w:t> </w:t>
      </w:r>
      <w:r w:rsidRPr="001E329F">
        <w:rPr>
          <w:rFonts w:ascii="Verdana" w:hAnsi="Verdana"/>
          <w:color w:val="000000"/>
          <w:sz w:val="20"/>
          <w:lang w:val="ru-RU"/>
        </w:rPr>
        <w:t>них почти не</w:t>
      </w:r>
      <w:r w:rsidRPr="001E329F">
        <w:rPr>
          <w:rFonts w:ascii="Verdana" w:hAnsi="Verdana"/>
          <w:color w:val="000000"/>
          <w:sz w:val="20"/>
        </w:rPr>
        <w:t> </w:t>
      </w:r>
      <w:r w:rsidRPr="001E329F">
        <w:rPr>
          <w:rFonts w:ascii="Verdana" w:hAnsi="Verdana"/>
          <w:color w:val="000000"/>
          <w:sz w:val="20"/>
          <w:lang w:val="ru-RU"/>
        </w:rPr>
        <w:t>было, но</w:t>
      </w:r>
      <w:r w:rsidRPr="001E329F">
        <w:rPr>
          <w:rFonts w:ascii="Verdana" w:hAnsi="Verdana"/>
          <w:color w:val="000000"/>
          <w:sz w:val="20"/>
        </w:rPr>
        <w:t> </w:t>
      </w:r>
      <w:r w:rsidRPr="001E329F">
        <w:rPr>
          <w:rFonts w:ascii="Verdana" w:hAnsi="Verdana"/>
          <w:color w:val="000000"/>
          <w:sz w:val="20"/>
          <w:lang w:val="ru-RU"/>
        </w:rPr>
        <w:t>трава все равно росла здесь лишь на</w:t>
      </w:r>
      <w:r w:rsidRPr="001E329F">
        <w:rPr>
          <w:rFonts w:ascii="Verdana" w:hAnsi="Verdana"/>
          <w:color w:val="000000"/>
          <w:sz w:val="20"/>
        </w:rPr>
        <w:t> </w:t>
      </w:r>
      <w:r w:rsidRPr="001E329F">
        <w:rPr>
          <w:rFonts w:ascii="Verdana" w:hAnsi="Verdana"/>
          <w:color w:val="000000"/>
          <w:sz w:val="20"/>
          <w:lang w:val="ru-RU"/>
        </w:rPr>
        <w:t>редких прогалинах.</w:t>
      </w:r>
    </w:p>
    <w:p w14:paraId="19897BA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Грузовик как раз проезжал мимо одной из</w:t>
      </w:r>
      <w:r w:rsidRPr="001E329F">
        <w:rPr>
          <w:rFonts w:ascii="Verdana" w:hAnsi="Verdana"/>
          <w:color w:val="000000"/>
          <w:sz w:val="20"/>
        </w:rPr>
        <w:t> </w:t>
      </w:r>
      <w:r w:rsidRPr="001E329F">
        <w:rPr>
          <w:rFonts w:ascii="Verdana" w:hAnsi="Verdana"/>
          <w:color w:val="000000"/>
          <w:sz w:val="20"/>
          <w:lang w:val="ru-RU"/>
        </w:rPr>
        <w:t>таких прогалин, когда Зоя вдруг вскрикнула:</w:t>
      </w:r>
    </w:p>
    <w:p w14:paraId="4A59AC2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Смотрите! Там мотоциклы!</w:t>
      </w:r>
    </w:p>
    <w:p w14:paraId="6D2D4E7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Четыре «Явы» стояли в</w:t>
      </w:r>
      <w:r w:rsidRPr="001E329F">
        <w:rPr>
          <w:rFonts w:ascii="Verdana" w:hAnsi="Verdana"/>
          <w:color w:val="000000"/>
          <w:sz w:val="20"/>
        </w:rPr>
        <w:t> </w:t>
      </w:r>
      <w:r w:rsidRPr="001E329F">
        <w:rPr>
          <w:rFonts w:ascii="Verdana" w:hAnsi="Verdana"/>
          <w:color w:val="000000"/>
          <w:sz w:val="20"/>
          <w:lang w:val="ru-RU"/>
        </w:rPr>
        <w:t>стороне от</w:t>
      </w:r>
      <w:r w:rsidRPr="001E329F">
        <w:rPr>
          <w:rFonts w:ascii="Verdana" w:hAnsi="Verdana"/>
          <w:color w:val="000000"/>
          <w:sz w:val="20"/>
        </w:rPr>
        <w:t> </w:t>
      </w:r>
      <w:r w:rsidRPr="001E329F">
        <w:rPr>
          <w:rFonts w:ascii="Verdana" w:hAnsi="Verdana"/>
          <w:color w:val="000000"/>
          <w:sz w:val="20"/>
          <w:lang w:val="ru-RU"/>
        </w:rPr>
        <w:t>дороги, а</w:t>
      </w:r>
      <w:r w:rsidRPr="001E329F">
        <w:rPr>
          <w:rFonts w:ascii="Verdana" w:hAnsi="Verdana"/>
          <w:color w:val="000000"/>
          <w:sz w:val="20"/>
        </w:rPr>
        <w:t> </w:t>
      </w:r>
      <w:r w:rsidRPr="001E329F">
        <w:rPr>
          <w:rFonts w:ascii="Verdana" w:hAnsi="Verdana"/>
          <w:color w:val="000000"/>
          <w:sz w:val="20"/>
          <w:lang w:val="ru-RU"/>
        </w:rPr>
        <w:t>за</w:t>
      </w:r>
      <w:r w:rsidRPr="001E329F">
        <w:rPr>
          <w:rFonts w:ascii="Verdana" w:hAnsi="Verdana"/>
          <w:color w:val="000000"/>
          <w:sz w:val="20"/>
        </w:rPr>
        <w:t> </w:t>
      </w:r>
      <w:r w:rsidRPr="001E329F">
        <w:rPr>
          <w:rFonts w:ascii="Verdana" w:hAnsi="Verdana"/>
          <w:color w:val="000000"/>
          <w:sz w:val="20"/>
          <w:lang w:val="ru-RU"/>
        </w:rPr>
        <w:t>ними из</w:t>
      </w:r>
      <w:r w:rsidRPr="001E329F">
        <w:rPr>
          <w:rFonts w:ascii="Verdana" w:hAnsi="Verdana"/>
          <w:color w:val="000000"/>
          <w:sz w:val="20"/>
        </w:rPr>
        <w:t> </w:t>
      </w:r>
      <w:r w:rsidRPr="001E329F">
        <w:rPr>
          <w:rFonts w:ascii="Verdana" w:hAnsi="Verdana"/>
          <w:color w:val="000000"/>
          <w:sz w:val="20"/>
          <w:lang w:val="ru-RU"/>
        </w:rPr>
        <w:t>густой травы поднимался синеватый дымок костра.</w:t>
      </w:r>
    </w:p>
    <w:p w14:paraId="7E29362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 ч-черт!</w:t>
      </w:r>
      <w:r w:rsidRPr="001E329F">
        <w:rPr>
          <w:rFonts w:ascii="Verdana" w:hAnsi="Verdana"/>
          <w:color w:val="000000"/>
          <w:sz w:val="20"/>
        </w:rPr>
        <w:t> </w:t>
      </w:r>
      <w:r w:rsidRPr="001E329F">
        <w:rPr>
          <w:rFonts w:ascii="Verdana" w:hAnsi="Verdana"/>
          <w:color w:val="000000"/>
          <w:sz w:val="20"/>
          <w:lang w:val="ru-RU"/>
        </w:rPr>
        <w:t>— Саня начал тормозить, но</w:t>
      </w:r>
      <w:r w:rsidRPr="001E329F">
        <w:rPr>
          <w:rFonts w:ascii="Verdana" w:hAnsi="Verdana"/>
          <w:color w:val="000000"/>
          <w:sz w:val="20"/>
        </w:rPr>
        <w:t> </w:t>
      </w:r>
      <w:r w:rsidRPr="001E329F">
        <w:rPr>
          <w:rFonts w:ascii="Verdana" w:hAnsi="Verdana"/>
          <w:color w:val="000000"/>
          <w:sz w:val="20"/>
          <w:lang w:val="ru-RU"/>
        </w:rPr>
        <w:t>было уже поздно.</w:t>
      </w:r>
    </w:p>
    <w:p w14:paraId="0E1046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Стебли травы раздвинулись, выглянула голова,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несколько человек бросились от</w:t>
      </w:r>
      <w:r w:rsidRPr="001E329F">
        <w:rPr>
          <w:rFonts w:ascii="Verdana" w:hAnsi="Verdana"/>
          <w:color w:val="000000"/>
          <w:sz w:val="20"/>
        </w:rPr>
        <w:t> </w:t>
      </w:r>
      <w:r w:rsidRPr="001E329F">
        <w:rPr>
          <w:rFonts w:ascii="Verdana" w:hAnsi="Verdana"/>
          <w:color w:val="000000"/>
          <w:sz w:val="20"/>
          <w:lang w:val="ru-RU"/>
        </w:rPr>
        <w:t>костра к</w:t>
      </w:r>
      <w:r w:rsidRPr="001E329F">
        <w:rPr>
          <w:rFonts w:ascii="Verdana" w:hAnsi="Verdana"/>
          <w:color w:val="000000"/>
          <w:sz w:val="20"/>
        </w:rPr>
        <w:t> </w:t>
      </w:r>
      <w:r w:rsidRPr="001E329F">
        <w:rPr>
          <w:rFonts w:ascii="Verdana" w:hAnsi="Verdana"/>
          <w:color w:val="000000"/>
          <w:sz w:val="20"/>
          <w:lang w:val="ru-RU"/>
        </w:rPr>
        <w:t>мотоциклам.</w:t>
      </w:r>
    </w:p>
    <w:p w14:paraId="217404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Банда, так ее!</w:t>
      </w:r>
      <w:r w:rsidRPr="001E329F">
        <w:rPr>
          <w:rFonts w:ascii="Verdana" w:hAnsi="Verdana"/>
          <w:color w:val="000000"/>
          <w:sz w:val="20"/>
        </w:rPr>
        <w:t> </w:t>
      </w:r>
      <w:r w:rsidRPr="001E329F">
        <w:rPr>
          <w:rFonts w:ascii="Verdana" w:hAnsi="Verdana"/>
          <w:color w:val="000000"/>
          <w:sz w:val="20"/>
          <w:lang w:val="ru-RU"/>
        </w:rPr>
        <w:t>— Белобородов ударил по</w:t>
      </w:r>
      <w:r w:rsidRPr="001E329F">
        <w:rPr>
          <w:rFonts w:ascii="Verdana" w:hAnsi="Verdana"/>
          <w:color w:val="000000"/>
          <w:sz w:val="20"/>
        </w:rPr>
        <w:t> </w:t>
      </w:r>
      <w:r w:rsidRPr="001E329F">
        <w:rPr>
          <w:rFonts w:ascii="Verdana" w:hAnsi="Verdana"/>
          <w:color w:val="000000"/>
          <w:sz w:val="20"/>
          <w:lang w:val="ru-RU"/>
        </w:rPr>
        <w:t>газам, проскочил прогалину и</w:t>
      </w:r>
      <w:r w:rsidRPr="001E329F">
        <w:rPr>
          <w:rFonts w:ascii="Verdana" w:hAnsi="Verdana"/>
          <w:color w:val="000000"/>
          <w:sz w:val="20"/>
        </w:rPr>
        <w:t> </w:t>
      </w:r>
      <w:r w:rsidRPr="001E329F">
        <w:rPr>
          <w:rFonts w:ascii="Verdana" w:hAnsi="Verdana"/>
          <w:color w:val="000000"/>
          <w:sz w:val="20"/>
          <w:lang w:val="ru-RU"/>
        </w:rPr>
        <w:t>погнал машину со</w:t>
      </w:r>
      <w:r w:rsidRPr="001E329F">
        <w:rPr>
          <w:rFonts w:ascii="Verdana" w:hAnsi="Verdana"/>
          <w:color w:val="000000"/>
          <w:sz w:val="20"/>
        </w:rPr>
        <w:t> </w:t>
      </w:r>
      <w:r w:rsidRPr="001E329F">
        <w:rPr>
          <w:rFonts w:ascii="Verdana" w:hAnsi="Verdana"/>
          <w:color w:val="000000"/>
          <w:sz w:val="20"/>
          <w:lang w:val="ru-RU"/>
        </w:rPr>
        <w:t>все возрастающей скоростью, едва успевая вписываться в</w:t>
      </w:r>
      <w:r w:rsidRPr="001E329F">
        <w:rPr>
          <w:rFonts w:ascii="Verdana" w:hAnsi="Verdana"/>
          <w:color w:val="000000"/>
          <w:sz w:val="20"/>
        </w:rPr>
        <w:t> </w:t>
      </w:r>
      <w:r w:rsidRPr="001E329F">
        <w:rPr>
          <w:rFonts w:ascii="Verdana" w:hAnsi="Verdana"/>
          <w:color w:val="000000"/>
          <w:sz w:val="20"/>
          <w:lang w:val="ru-RU"/>
        </w:rPr>
        <w:t>повороты.</w:t>
      </w:r>
    </w:p>
    <w:p w14:paraId="7AE668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Предупреждали ведь меня...</w:t>
      </w:r>
      <w:r w:rsidRPr="001E329F">
        <w:rPr>
          <w:rFonts w:ascii="Verdana" w:hAnsi="Verdana"/>
          <w:color w:val="000000"/>
          <w:sz w:val="20"/>
        </w:rPr>
        <w:t> </w:t>
      </w:r>
      <w:r w:rsidRPr="001E329F">
        <w:rPr>
          <w:rFonts w:ascii="Verdana" w:hAnsi="Verdana"/>
          <w:color w:val="000000"/>
          <w:sz w:val="20"/>
          <w:lang w:val="ru-RU"/>
        </w:rPr>
        <w:t>— бормотал он.</w:t>
      </w:r>
      <w:r w:rsidRPr="001E329F">
        <w:rPr>
          <w:rFonts w:ascii="Verdana" w:hAnsi="Verdana"/>
          <w:color w:val="000000"/>
          <w:sz w:val="20"/>
        </w:rPr>
        <w:t> </w:t>
      </w:r>
      <w:r w:rsidRPr="001E329F">
        <w:rPr>
          <w:rFonts w:ascii="Verdana" w:hAnsi="Verdana"/>
          <w:color w:val="000000"/>
          <w:sz w:val="20"/>
          <w:lang w:val="ru-RU"/>
        </w:rPr>
        <w:t>— На</w:t>
      </w:r>
      <w:r w:rsidRPr="001E329F">
        <w:rPr>
          <w:rFonts w:ascii="Verdana" w:hAnsi="Verdana"/>
          <w:color w:val="000000"/>
          <w:sz w:val="20"/>
        </w:rPr>
        <w:t> </w:t>
      </w:r>
      <w:r w:rsidRPr="001E329F">
        <w:rPr>
          <w:rFonts w:ascii="Verdana" w:hAnsi="Verdana"/>
          <w:color w:val="000000"/>
          <w:sz w:val="20"/>
          <w:lang w:val="ru-RU"/>
        </w:rPr>
        <w:t>прошлой неделе машину ограбили в</w:t>
      </w:r>
      <w:r w:rsidRPr="001E329F">
        <w:rPr>
          <w:rFonts w:ascii="Verdana" w:hAnsi="Verdana"/>
          <w:color w:val="000000"/>
          <w:sz w:val="20"/>
        </w:rPr>
        <w:t> </w:t>
      </w:r>
      <w:r w:rsidRPr="001E329F">
        <w:rPr>
          <w:rFonts w:ascii="Verdana" w:hAnsi="Verdana"/>
          <w:color w:val="000000"/>
          <w:sz w:val="20"/>
          <w:lang w:val="ru-RU"/>
        </w:rPr>
        <w:t>этих местах! Дернула нелегкая угол срезать!</w:t>
      </w:r>
    </w:p>
    <w:p w14:paraId="743F210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высунулся в</w:t>
      </w:r>
      <w:r w:rsidRPr="001E329F">
        <w:rPr>
          <w:rFonts w:ascii="Verdana" w:hAnsi="Verdana"/>
          <w:color w:val="000000"/>
          <w:sz w:val="20"/>
        </w:rPr>
        <w:t> </w:t>
      </w:r>
      <w:r w:rsidRPr="001E329F">
        <w:rPr>
          <w:rFonts w:ascii="Verdana" w:hAnsi="Verdana"/>
          <w:color w:val="000000"/>
          <w:sz w:val="20"/>
          <w:lang w:val="ru-RU"/>
        </w:rPr>
        <w:t>окно, поглядел назад и</w:t>
      </w:r>
      <w:r w:rsidRPr="001E329F">
        <w:rPr>
          <w:rFonts w:ascii="Verdana" w:hAnsi="Verdana"/>
          <w:color w:val="000000"/>
          <w:sz w:val="20"/>
        </w:rPr>
        <w:t> </w:t>
      </w:r>
      <w:r w:rsidRPr="001E329F">
        <w:rPr>
          <w:rFonts w:ascii="Verdana" w:hAnsi="Verdana"/>
          <w:color w:val="000000"/>
          <w:sz w:val="20"/>
          <w:lang w:val="ru-RU"/>
        </w:rPr>
        <w:t>сразу</w:t>
      </w:r>
      <w:r w:rsidRPr="001E329F">
        <w:rPr>
          <w:rFonts w:ascii="Verdana" w:hAnsi="Verdana"/>
          <w:color w:val="000000"/>
          <w:sz w:val="20"/>
        </w:rPr>
        <w:t> </w:t>
      </w:r>
      <w:r w:rsidRPr="001E329F">
        <w:rPr>
          <w:rFonts w:ascii="Verdana" w:hAnsi="Verdana"/>
          <w:color w:val="000000"/>
          <w:sz w:val="20"/>
          <w:lang w:val="ru-RU"/>
        </w:rPr>
        <w:t>же увидел мотоциклиста, показавшегося из-за поворота.</w:t>
      </w:r>
    </w:p>
    <w:p w14:paraId="34E341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Догоняют!</w:t>
      </w:r>
    </w:p>
    <w:p w14:paraId="0D4E962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w:t>
      </w:r>
      <w:r w:rsidRPr="001E329F">
        <w:rPr>
          <w:rFonts w:ascii="Verdana" w:hAnsi="Verdana"/>
          <w:color w:val="000000"/>
          <w:sz w:val="20"/>
        </w:rPr>
        <w:t> </w:t>
      </w:r>
      <w:r w:rsidRPr="001E329F">
        <w:rPr>
          <w:rFonts w:ascii="Verdana" w:hAnsi="Verdana"/>
          <w:color w:val="000000"/>
          <w:sz w:val="20"/>
          <w:lang w:val="ru-RU"/>
        </w:rPr>
        <w:t>первым мотоциклистом одновременно появились второй и</w:t>
      </w:r>
      <w:r w:rsidRPr="001E329F">
        <w:rPr>
          <w:rFonts w:ascii="Verdana" w:hAnsi="Verdana"/>
          <w:color w:val="000000"/>
          <w:sz w:val="20"/>
        </w:rPr>
        <w:t> </w:t>
      </w:r>
      <w:r w:rsidRPr="001E329F">
        <w:rPr>
          <w:rFonts w:ascii="Verdana" w:hAnsi="Verdana"/>
          <w:color w:val="000000"/>
          <w:sz w:val="20"/>
          <w:lang w:val="ru-RU"/>
        </w:rPr>
        <w:t>третий. На</w:t>
      </w:r>
      <w:r w:rsidRPr="001E329F">
        <w:rPr>
          <w:rFonts w:ascii="Verdana" w:hAnsi="Verdana"/>
          <w:color w:val="000000"/>
          <w:sz w:val="20"/>
        </w:rPr>
        <w:t> </w:t>
      </w:r>
      <w:r w:rsidRPr="001E329F">
        <w:rPr>
          <w:rFonts w:ascii="Verdana" w:hAnsi="Verdana"/>
          <w:color w:val="000000"/>
          <w:sz w:val="20"/>
          <w:lang w:val="ru-RU"/>
        </w:rPr>
        <w:t>четвертой «Яве» ехали двое.</w:t>
      </w:r>
    </w:p>
    <w:p w14:paraId="1AE401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Что-то вдруг звонко щелкнуло по</w:t>
      </w:r>
      <w:r w:rsidRPr="001E329F">
        <w:rPr>
          <w:rFonts w:ascii="Verdana" w:hAnsi="Verdana"/>
          <w:color w:val="000000"/>
          <w:sz w:val="20"/>
        </w:rPr>
        <w:t> </w:t>
      </w:r>
      <w:r w:rsidRPr="001E329F">
        <w:rPr>
          <w:rFonts w:ascii="Verdana" w:hAnsi="Verdana"/>
          <w:color w:val="000000"/>
          <w:sz w:val="20"/>
          <w:lang w:val="ru-RU"/>
        </w:rPr>
        <w:t>кабине. Эхо выстрела метнулось в</w:t>
      </w:r>
      <w:r w:rsidRPr="001E329F">
        <w:rPr>
          <w:rFonts w:ascii="Verdana" w:hAnsi="Verdana"/>
          <w:color w:val="000000"/>
          <w:sz w:val="20"/>
        </w:rPr>
        <w:t> </w:t>
      </w:r>
      <w:r w:rsidRPr="001E329F">
        <w:rPr>
          <w:rFonts w:ascii="Verdana" w:hAnsi="Verdana"/>
          <w:color w:val="000000"/>
          <w:sz w:val="20"/>
          <w:lang w:val="ru-RU"/>
        </w:rPr>
        <w:t>лес и, застряв в</w:t>
      </w:r>
      <w:r w:rsidRPr="001E329F">
        <w:rPr>
          <w:rFonts w:ascii="Verdana" w:hAnsi="Verdana"/>
          <w:color w:val="000000"/>
          <w:sz w:val="20"/>
        </w:rPr>
        <w:t> </w:t>
      </w:r>
      <w:r w:rsidRPr="001E329F">
        <w:rPr>
          <w:rFonts w:ascii="Verdana" w:hAnsi="Verdana"/>
          <w:color w:val="000000"/>
          <w:sz w:val="20"/>
          <w:lang w:val="ru-RU"/>
        </w:rPr>
        <w:t>буреломе, отстало.</w:t>
      </w:r>
    </w:p>
    <w:p w14:paraId="381D84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Гады!</w:t>
      </w:r>
      <w:r w:rsidRPr="001E329F">
        <w:rPr>
          <w:rFonts w:ascii="Verdana" w:hAnsi="Verdana"/>
          <w:color w:val="000000"/>
          <w:sz w:val="20"/>
        </w:rPr>
        <w:t> </w:t>
      </w:r>
      <w:r w:rsidRPr="001E329F">
        <w:rPr>
          <w:rFonts w:ascii="Verdana" w:hAnsi="Verdana"/>
          <w:color w:val="000000"/>
          <w:sz w:val="20"/>
          <w:lang w:val="ru-RU"/>
        </w:rPr>
        <w:t>— заныл Саня, бешено вращая руль. Он до</w:t>
      </w:r>
      <w:r w:rsidRPr="001E329F">
        <w:rPr>
          <w:rFonts w:ascii="Verdana" w:hAnsi="Verdana"/>
          <w:color w:val="000000"/>
          <w:sz w:val="20"/>
        </w:rPr>
        <w:t> </w:t>
      </w:r>
      <w:r w:rsidRPr="001E329F">
        <w:rPr>
          <w:rFonts w:ascii="Verdana" w:hAnsi="Verdana"/>
          <w:color w:val="000000"/>
          <w:sz w:val="20"/>
          <w:lang w:val="ru-RU"/>
        </w:rPr>
        <w:t>отказа выжимал газ, старенький грузовик каждую секунду мог развалиться, налетев на</w:t>
      </w:r>
      <w:r w:rsidRPr="001E329F">
        <w:rPr>
          <w:rFonts w:ascii="Verdana" w:hAnsi="Verdana"/>
          <w:color w:val="000000"/>
          <w:sz w:val="20"/>
        </w:rPr>
        <w:t> </w:t>
      </w:r>
      <w:r w:rsidRPr="001E329F">
        <w:rPr>
          <w:rFonts w:ascii="Verdana" w:hAnsi="Verdana"/>
          <w:color w:val="000000"/>
          <w:sz w:val="20"/>
          <w:lang w:val="ru-RU"/>
        </w:rPr>
        <w:t>упавшее дерево, а</w:t>
      </w:r>
      <w:r w:rsidRPr="001E329F">
        <w:rPr>
          <w:rFonts w:ascii="Verdana" w:hAnsi="Verdana"/>
          <w:color w:val="000000"/>
          <w:sz w:val="20"/>
        </w:rPr>
        <w:t> </w:t>
      </w:r>
      <w:r w:rsidRPr="001E329F">
        <w:rPr>
          <w:rFonts w:ascii="Verdana" w:hAnsi="Verdana"/>
          <w:color w:val="000000"/>
          <w:sz w:val="20"/>
          <w:lang w:val="ru-RU"/>
        </w:rPr>
        <w:t>мотоциклисты не</w:t>
      </w:r>
      <w:r w:rsidRPr="001E329F">
        <w:rPr>
          <w:rFonts w:ascii="Verdana" w:hAnsi="Verdana"/>
          <w:color w:val="000000"/>
          <w:sz w:val="20"/>
        </w:rPr>
        <w:t> </w:t>
      </w:r>
      <w:r w:rsidRPr="001E329F">
        <w:rPr>
          <w:rFonts w:ascii="Verdana" w:hAnsi="Verdana"/>
          <w:color w:val="000000"/>
          <w:sz w:val="20"/>
          <w:lang w:val="ru-RU"/>
        </w:rPr>
        <w:t>отставали.</w:t>
      </w:r>
    </w:p>
    <w:p w14:paraId="5F77A8A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Один из</w:t>
      </w:r>
      <w:r w:rsidRPr="001E329F">
        <w:rPr>
          <w:rFonts w:ascii="Verdana" w:hAnsi="Verdana"/>
          <w:color w:val="000000"/>
          <w:sz w:val="20"/>
        </w:rPr>
        <w:t> </w:t>
      </w:r>
      <w:r w:rsidRPr="001E329F">
        <w:rPr>
          <w:rFonts w:ascii="Verdana" w:hAnsi="Verdana"/>
          <w:color w:val="000000"/>
          <w:sz w:val="20"/>
          <w:lang w:val="ru-RU"/>
        </w:rPr>
        <w:t>них, сидевший позади водителя, снова поднял обрез.</w:t>
      </w:r>
    </w:p>
    <w:p w14:paraId="0C8D02C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Пригнись</w:t>
      </w:r>
      <w:r w:rsidRPr="001E329F">
        <w:rPr>
          <w:rFonts w:ascii="Verdana" w:hAnsi="Verdana"/>
          <w:color w:val="000000"/>
          <w:sz w:val="20"/>
        </w:rPr>
        <w:t> </w:t>
      </w:r>
      <w:r w:rsidRPr="001E329F">
        <w:rPr>
          <w:rFonts w:ascii="Verdana" w:hAnsi="Verdana"/>
          <w:color w:val="000000"/>
          <w:sz w:val="20"/>
          <w:lang w:val="ru-RU"/>
        </w:rPr>
        <w:t>же ты!</w:t>
      </w:r>
      <w:r w:rsidRPr="001E329F">
        <w:rPr>
          <w:rFonts w:ascii="Verdana" w:hAnsi="Verdana"/>
          <w:color w:val="000000"/>
          <w:sz w:val="20"/>
        </w:rPr>
        <w:t> </w:t>
      </w:r>
      <w:r w:rsidRPr="001E329F">
        <w:rPr>
          <w:rFonts w:ascii="Verdana" w:hAnsi="Verdana"/>
          <w:color w:val="000000"/>
          <w:sz w:val="20"/>
          <w:lang w:val="ru-RU"/>
        </w:rPr>
        <w:t>— Олег повалил Зою, прижал ее голову локтем, а</w:t>
      </w:r>
      <w:r w:rsidRPr="001E329F">
        <w:rPr>
          <w:rFonts w:ascii="Verdana" w:hAnsi="Verdana"/>
          <w:color w:val="000000"/>
          <w:sz w:val="20"/>
        </w:rPr>
        <w:t> </w:t>
      </w:r>
      <w:r w:rsidRPr="001E329F">
        <w:rPr>
          <w:rFonts w:ascii="Verdana" w:hAnsi="Verdana"/>
          <w:color w:val="000000"/>
          <w:sz w:val="20"/>
          <w:lang w:val="ru-RU"/>
        </w:rPr>
        <w:t>другой рукой потащил из</w:t>
      </w:r>
      <w:r w:rsidRPr="001E329F">
        <w:rPr>
          <w:rFonts w:ascii="Verdana" w:hAnsi="Verdana"/>
          <w:color w:val="000000"/>
          <w:sz w:val="20"/>
        </w:rPr>
        <w:t> </w:t>
      </w:r>
      <w:r w:rsidRPr="001E329F">
        <w:rPr>
          <w:rFonts w:ascii="Verdana" w:hAnsi="Verdana"/>
          <w:color w:val="000000"/>
          <w:sz w:val="20"/>
          <w:lang w:val="ru-RU"/>
        </w:rPr>
        <w:t>кармана пистолет.</w:t>
      </w:r>
    </w:p>
    <w:p w14:paraId="18B0616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Гулко, как в</w:t>
      </w:r>
      <w:r w:rsidRPr="001E329F">
        <w:rPr>
          <w:rFonts w:ascii="Verdana" w:hAnsi="Verdana"/>
          <w:color w:val="000000"/>
          <w:sz w:val="20"/>
        </w:rPr>
        <w:t> </w:t>
      </w:r>
      <w:r w:rsidRPr="001E329F">
        <w:rPr>
          <w:rFonts w:ascii="Verdana" w:hAnsi="Verdana"/>
          <w:color w:val="000000"/>
          <w:sz w:val="20"/>
          <w:lang w:val="ru-RU"/>
        </w:rPr>
        <w:t>колокол, ударило позади, где-то в</w:t>
      </w:r>
      <w:r w:rsidRPr="001E329F">
        <w:rPr>
          <w:rFonts w:ascii="Verdana" w:hAnsi="Verdana"/>
          <w:color w:val="000000"/>
          <w:sz w:val="20"/>
        </w:rPr>
        <w:t> </w:t>
      </w:r>
      <w:r w:rsidRPr="001E329F">
        <w:rPr>
          <w:rFonts w:ascii="Verdana" w:hAnsi="Verdana"/>
          <w:color w:val="000000"/>
          <w:sz w:val="20"/>
          <w:lang w:val="ru-RU"/>
        </w:rPr>
        <w:t>кузове. Звук выстрела снесло ветром. В</w:t>
      </w:r>
      <w:r w:rsidRPr="001E329F">
        <w:rPr>
          <w:rFonts w:ascii="Verdana" w:hAnsi="Verdana"/>
          <w:color w:val="000000"/>
          <w:sz w:val="20"/>
        </w:rPr>
        <w:t> </w:t>
      </w:r>
      <w:r w:rsidRPr="001E329F">
        <w:rPr>
          <w:rFonts w:ascii="Verdana" w:hAnsi="Verdana"/>
          <w:color w:val="000000"/>
          <w:sz w:val="20"/>
          <w:lang w:val="ru-RU"/>
        </w:rPr>
        <w:t>бидон попал, сволочь, подумал Олег и</w:t>
      </w:r>
      <w:r w:rsidRPr="001E329F">
        <w:rPr>
          <w:rFonts w:ascii="Verdana" w:hAnsi="Verdana"/>
          <w:color w:val="000000"/>
          <w:sz w:val="20"/>
        </w:rPr>
        <w:t> </w:t>
      </w:r>
      <w:r w:rsidRPr="001E329F">
        <w:rPr>
          <w:rFonts w:ascii="Verdana" w:hAnsi="Verdana"/>
          <w:color w:val="000000"/>
          <w:sz w:val="20"/>
          <w:lang w:val="ru-RU"/>
        </w:rPr>
        <w:t>тут</w:t>
      </w:r>
      <w:r w:rsidRPr="001E329F">
        <w:rPr>
          <w:rFonts w:ascii="Verdana" w:hAnsi="Verdana"/>
          <w:color w:val="000000"/>
          <w:sz w:val="20"/>
        </w:rPr>
        <w:t> </w:t>
      </w:r>
      <w:r w:rsidRPr="001E329F">
        <w:rPr>
          <w:rFonts w:ascii="Verdana" w:hAnsi="Verdana"/>
          <w:color w:val="000000"/>
          <w:sz w:val="20"/>
          <w:lang w:val="ru-RU"/>
        </w:rPr>
        <w:t>же сообразил, что бидон сейчас, пожалуй, прикрывает ему спину.</w:t>
      </w:r>
    </w:p>
    <w:p w14:paraId="4195E02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Страха не</w:t>
      </w:r>
      <w:r w:rsidRPr="001E329F">
        <w:rPr>
          <w:rFonts w:ascii="Verdana" w:hAnsi="Verdana"/>
          <w:color w:val="000000"/>
          <w:sz w:val="20"/>
        </w:rPr>
        <w:t> </w:t>
      </w:r>
      <w:r w:rsidRPr="001E329F">
        <w:rPr>
          <w:rFonts w:ascii="Verdana" w:hAnsi="Verdana"/>
          <w:color w:val="000000"/>
          <w:sz w:val="20"/>
          <w:lang w:val="ru-RU"/>
        </w:rPr>
        <w:t>было, он приходит позже, дома, в</w:t>
      </w:r>
      <w:r w:rsidRPr="001E329F">
        <w:rPr>
          <w:rFonts w:ascii="Verdana" w:hAnsi="Verdana"/>
          <w:color w:val="000000"/>
          <w:sz w:val="20"/>
        </w:rPr>
        <w:t> </w:t>
      </w:r>
      <w:r w:rsidRPr="001E329F">
        <w:rPr>
          <w:rFonts w:ascii="Verdana" w:hAnsi="Verdana"/>
          <w:color w:val="000000"/>
          <w:sz w:val="20"/>
          <w:lang w:val="ru-RU"/>
        </w:rPr>
        <w:t>безопасности, когда все уже позади, и</w:t>
      </w:r>
      <w:r w:rsidRPr="001E329F">
        <w:rPr>
          <w:rFonts w:ascii="Verdana" w:hAnsi="Verdana"/>
          <w:color w:val="000000"/>
          <w:sz w:val="20"/>
        </w:rPr>
        <w:t> </w:t>
      </w:r>
      <w:r w:rsidRPr="001E329F">
        <w:rPr>
          <w:rFonts w:ascii="Verdana" w:hAnsi="Verdana"/>
          <w:color w:val="000000"/>
          <w:sz w:val="20"/>
          <w:lang w:val="ru-RU"/>
        </w:rPr>
        <w:t>можно позволить себе бессонную ночь, гнев возмущения, слезы, валерьянку и</w:t>
      </w:r>
      <w:r w:rsidRPr="001E329F">
        <w:rPr>
          <w:rFonts w:ascii="Verdana" w:hAnsi="Verdana"/>
          <w:color w:val="000000"/>
          <w:sz w:val="20"/>
        </w:rPr>
        <w:t> </w:t>
      </w:r>
      <w:r w:rsidRPr="001E329F">
        <w:rPr>
          <w:rFonts w:ascii="Verdana" w:hAnsi="Verdana"/>
          <w:color w:val="000000"/>
          <w:sz w:val="20"/>
          <w:lang w:val="ru-RU"/>
        </w:rPr>
        <w:t>даже валидол. Теперь</w:t>
      </w:r>
      <w:r w:rsidRPr="001E329F">
        <w:rPr>
          <w:rFonts w:ascii="Verdana" w:hAnsi="Verdana"/>
          <w:color w:val="000000"/>
          <w:sz w:val="20"/>
        </w:rPr>
        <w:t> </w:t>
      </w:r>
      <w:r w:rsidRPr="001E329F">
        <w:rPr>
          <w:rFonts w:ascii="Verdana" w:hAnsi="Verdana"/>
          <w:color w:val="000000"/>
          <w:sz w:val="20"/>
          <w:lang w:val="ru-RU"/>
        </w:rPr>
        <w:t>же только самые решительные, самые отчаянные действия, чтобы это «позже» когда-нибудь наступило...</w:t>
      </w:r>
    </w:p>
    <w:p w14:paraId="2DC5C87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взвел курок, высунулся в</w:t>
      </w:r>
      <w:r w:rsidRPr="001E329F">
        <w:rPr>
          <w:rFonts w:ascii="Verdana" w:hAnsi="Verdana"/>
          <w:color w:val="000000"/>
          <w:sz w:val="20"/>
        </w:rPr>
        <w:t> </w:t>
      </w:r>
      <w:r w:rsidRPr="001E329F">
        <w:rPr>
          <w:rFonts w:ascii="Verdana" w:hAnsi="Verdana"/>
          <w:color w:val="000000"/>
          <w:sz w:val="20"/>
          <w:lang w:val="ru-RU"/>
        </w:rPr>
        <w:t>окно и</w:t>
      </w:r>
      <w:r w:rsidRPr="001E329F">
        <w:rPr>
          <w:rFonts w:ascii="Verdana" w:hAnsi="Verdana"/>
          <w:color w:val="000000"/>
          <w:sz w:val="20"/>
        </w:rPr>
        <w:t> </w:t>
      </w:r>
      <w:r w:rsidRPr="001E329F">
        <w:rPr>
          <w:rFonts w:ascii="Verdana" w:hAnsi="Verdana"/>
          <w:color w:val="000000"/>
          <w:sz w:val="20"/>
          <w:lang w:val="ru-RU"/>
        </w:rPr>
        <w:t>выстрелил дважды, не</w:t>
      </w:r>
      <w:r w:rsidRPr="001E329F">
        <w:rPr>
          <w:rFonts w:ascii="Verdana" w:hAnsi="Verdana"/>
          <w:color w:val="000000"/>
          <w:sz w:val="20"/>
        </w:rPr>
        <w:t> </w:t>
      </w:r>
      <w:r w:rsidRPr="001E329F">
        <w:rPr>
          <w:rFonts w:ascii="Verdana" w:hAnsi="Verdana"/>
          <w:color w:val="000000"/>
          <w:sz w:val="20"/>
          <w:lang w:val="ru-RU"/>
        </w:rPr>
        <w:t>целясь особенно, желая просто показать ЭТИМ, что добыча не</w:t>
      </w:r>
      <w:r w:rsidRPr="001E329F">
        <w:rPr>
          <w:rFonts w:ascii="Verdana" w:hAnsi="Verdana"/>
          <w:color w:val="000000"/>
          <w:sz w:val="20"/>
        </w:rPr>
        <w:t> </w:t>
      </w:r>
      <w:r w:rsidRPr="001E329F">
        <w:rPr>
          <w:rFonts w:ascii="Verdana" w:hAnsi="Verdana"/>
          <w:color w:val="000000"/>
          <w:sz w:val="20"/>
          <w:lang w:val="ru-RU"/>
        </w:rPr>
        <w:t>слишком легка, и, может быть, не</w:t>
      </w:r>
      <w:r w:rsidRPr="001E329F">
        <w:rPr>
          <w:rFonts w:ascii="Verdana" w:hAnsi="Verdana"/>
          <w:color w:val="000000"/>
          <w:sz w:val="20"/>
        </w:rPr>
        <w:t> </w:t>
      </w:r>
      <w:r w:rsidRPr="001E329F">
        <w:rPr>
          <w:rFonts w:ascii="Verdana" w:hAnsi="Verdana"/>
          <w:color w:val="000000"/>
          <w:sz w:val="20"/>
          <w:lang w:val="ru-RU"/>
        </w:rPr>
        <w:t>стоит связываться. Мотоциклисты поняли и</w:t>
      </w:r>
      <w:r w:rsidRPr="001E329F">
        <w:rPr>
          <w:rFonts w:ascii="Verdana" w:hAnsi="Verdana"/>
          <w:color w:val="000000"/>
          <w:sz w:val="20"/>
        </w:rPr>
        <w:t> </w:t>
      </w:r>
      <w:r w:rsidRPr="001E329F">
        <w:rPr>
          <w:rFonts w:ascii="Verdana" w:hAnsi="Verdana"/>
          <w:color w:val="000000"/>
          <w:sz w:val="20"/>
          <w:lang w:val="ru-RU"/>
        </w:rPr>
        <w:t>сразу приотстали, но</w:t>
      </w:r>
      <w:r w:rsidRPr="001E329F">
        <w:rPr>
          <w:rFonts w:ascii="Verdana" w:hAnsi="Verdana"/>
          <w:color w:val="000000"/>
          <w:sz w:val="20"/>
        </w:rPr>
        <w:t> </w:t>
      </w:r>
      <w:r w:rsidRPr="001E329F">
        <w:rPr>
          <w:rFonts w:ascii="Verdana" w:hAnsi="Verdana"/>
          <w:color w:val="000000"/>
          <w:sz w:val="20"/>
          <w:lang w:val="ru-RU"/>
        </w:rPr>
        <w:t>продолжали ехать следом. Олег укрылся, на</w:t>
      </w:r>
      <w:r w:rsidRPr="001E329F">
        <w:rPr>
          <w:rFonts w:ascii="Verdana" w:hAnsi="Verdana"/>
          <w:color w:val="000000"/>
          <w:sz w:val="20"/>
        </w:rPr>
        <w:t> </w:t>
      </w:r>
      <w:r w:rsidRPr="001E329F">
        <w:rPr>
          <w:rFonts w:ascii="Verdana" w:hAnsi="Verdana"/>
          <w:color w:val="000000"/>
          <w:sz w:val="20"/>
          <w:lang w:val="ru-RU"/>
        </w:rPr>
        <w:t>всякий случай, в</w:t>
      </w:r>
      <w:r w:rsidRPr="001E329F">
        <w:rPr>
          <w:rFonts w:ascii="Verdana" w:hAnsi="Verdana"/>
          <w:color w:val="000000"/>
          <w:sz w:val="20"/>
        </w:rPr>
        <w:t> </w:t>
      </w:r>
      <w:r w:rsidRPr="001E329F">
        <w:rPr>
          <w:rFonts w:ascii="Verdana" w:hAnsi="Verdana"/>
          <w:color w:val="000000"/>
          <w:sz w:val="20"/>
          <w:lang w:val="ru-RU"/>
        </w:rPr>
        <w:t>кабине.</w:t>
      </w:r>
    </w:p>
    <w:p w14:paraId="17A80D7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Саня, покосившись на</w:t>
      </w:r>
      <w:r w:rsidRPr="001E329F">
        <w:rPr>
          <w:rFonts w:ascii="Verdana" w:hAnsi="Verdana"/>
          <w:color w:val="000000"/>
          <w:sz w:val="20"/>
        </w:rPr>
        <w:t> </w:t>
      </w:r>
      <w:r w:rsidRPr="001E329F">
        <w:rPr>
          <w:rFonts w:ascii="Verdana" w:hAnsi="Verdana"/>
          <w:color w:val="000000"/>
          <w:sz w:val="20"/>
          <w:lang w:val="ru-RU"/>
        </w:rPr>
        <w:t>пистолет, радостно закивал.</w:t>
      </w:r>
    </w:p>
    <w:p w14:paraId="251A5E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Ага! То, что надо!</w:t>
      </w:r>
    </w:p>
    <w:p w14:paraId="7F9D03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выпрямилась.</w:t>
      </w:r>
    </w:p>
    <w:p w14:paraId="459757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Откуда это у</w:t>
      </w:r>
      <w:r w:rsidRPr="001E329F">
        <w:rPr>
          <w:rFonts w:ascii="Verdana" w:hAnsi="Verdana"/>
          <w:color w:val="000000"/>
          <w:sz w:val="20"/>
        </w:rPr>
        <w:t> </w:t>
      </w:r>
      <w:r w:rsidRPr="001E329F">
        <w:rPr>
          <w:rFonts w:ascii="Verdana" w:hAnsi="Verdana"/>
          <w:color w:val="000000"/>
          <w:sz w:val="20"/>
          <w:lang w:val="ru-RU"/>
        </w:rPr>
        <w:t>тебя?</w:t>
      </w:r>
    </w:p>
    <w:p w14:paraId="5A117E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Потом, потом!</w:t>
      </w:r>
      <w:r w:rsidRPr="001E329F">
        <w:rPr>
          <w:rFonts w:ascii="Verdana" w:hAnsi="Verdana"/>
          <w:color w:val="000000"/>
          <w:sz w:val="20"/>
        </w:rPr>
        <w:t> </w:t>
      </w:r>
      <w:r w:rsidRPr="001E329F">
        <w:rPr>
          <w:rFonts w:ascii="Verdana" w:hAnsi="Verdana"/>
          <w:color w:val="000000"/>
          <w:sz w:val="20"/>
          <w:lang w:val="ru-RU"/>
        </w:rPr>
        <w:t>— Олег в</w:t>
      </w:r>
      <w:r w:rsidRPr="001E329F">
        <w:rPr>
          <w:rFonts w:ascii="Verdana" w:hAnsi="Verdana"/>
          <w:color w:val="000000"/>
          <w:sz w:val="20"/>
        </w:rPr>
        <w:t> </w:t>
      </w:r>
      <w:r w:rsidRPr="001E329F">
        <w:rPr>
          <w:rFonts w:ascii="Verdana" w:hAnsi="Verdana"/>
          <w:color w:val="000000"/>
          <w:sz w:val="20"/>
          <w:lang w:val="ru-RU"/>
        </w:rPr>
        <w:t>зеркало наблюдал за</w:t>
      </w:r>
      <w:r w:rsidRPr="001E329F">
        <w:rPr>
          <w:rFonts w:ascii="Verdana" w:hAnsi="Verdana"/>
          <w:color w:val="000000"/>
          <w:sz w:val="20"/>
        </w:rPr>
        <w:t> </w:t>
      </w:r>
      <w:r w:rsidRPr="001E329F">
        <w:rPr>
          <w:rFonts w:ascii="Verdana" w:hAnsi="Verdana"/>
          <w:color w:val="000000"/>
          <w:sz w:val="20"/>
          <w:lang w:val="ru-RU"/>
        </w:rPr>
        <w:t>мотоциклистами.</w:t>
      </w:r>
    </w:p>
    <w:p w14:paraId="6C22E2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Сейчас перемахнем покойницкую дорогу,</w:t>
      </w:r>
      <w:r w:rsidRPr="001E329F">
        <w:rPr>
          <w:rFonts w:ascii="Verdana" w:hAnsi="Verdana"/>
          <w:color w:val="000000"/>
          <w:sz w:val="20"/>
        </w:rPr>
        <w:t> </w:t>
      </w:r>
      <w:r w:rsidRPr="001E329F">
        <w:rPr>
          <w:rFonts w:ascii="Verdana" w:hAnsi="Verdana"/>
          <w:color w:val="000000"/>
          <w:sz w:val="20"/>
          <w:lang w:val="ru-RU"/>
        </w:rPr>
        <w:t>— сказал Саня,</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там уж деревню видно, побоятся лезть!</w:t>
      </w:r>
    </w:p>
    <w:p w14:paraId="114FE5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Машина прошла один вираж, за</w:t>
      </w:r>
      <w:r w:rsidRPr="001E329F">
        <w:rPr>
          <w:rFonts w:ascii="Verdana" w:hAnsi="Verdana"/>
          <w:color w:val="000000"/>
          <w:sz w:val="20"/>
        </w:rPr>
        <w:t> </w:t>
      </w:r>
      <w:r w:rsidRPr="001E329F">
        <w:rPr>
          <w:rFonts w:ascii="Verdana" w:hAnsi="Verdana"/>
          <w:color w:val="000000"/>
          <w:sz w:val="20"/>
          <w:lang w:val="ru-RU"/>
        </w:rPr>
        <w:t>ним другой и</w:t>
      </w:r>
      <w:r w:rsidRPr="001E329F">
        <w:rPr>
          <w:rFonts w:ascii="Verdana" w:hAnsi="Verdana"/>
          <w:color w:val="000000"/>
          <w:sz w:val="20"/>
        </w:rPr>
        <w:t> </w:t>
      </w:r>
      <w:r w:rsidRPr="001E329F">
        <w:rPr>
          <w:rFonts w:ascii="Verdana" w:hAnsi="Verdana"/>
          <w:color w:val="000000"/>
          <w:sz w:val="20"/>
          <w:lang w:val="ru-RU"/>
        </w:rPr>
        <w:t>вылетела к</w:t>
      </w:r>
      <w:r w:rsidRPr="001E329F">
        <w:rPr>
          <w:rFonts w:ascii="Verdana" w:hAnsi="Verdana"/>
          <w:color w:val="000000"/>
          <w:sz w:val="20"/>
        </w:rPr>
        <w:t> </w:t>
      </w:r>
      <w:r w:rsidRPr="001E329F">
        <w:rPr>
          <w:rFonts w:ascii="Verdana" w:hAnsi="Verdana"/>
          <w:color w:val="000000"/>
          <w:sz w:val="20"/>
          <w:lang w:val="ru-RU"/>
        </w:rPr>
        <w:t>перекрестку. Шофер вдруг зажмурился, как от</w:t>
      </w:r>
      <w:r w:rsidRPr="001E329F">
        <w:rPr>
          <w:rFonts w:ascii="Verdana" w:hAnsi="Verdana"/>
          <w:color w:val="000000"/>
          <w:sz w:val="20"/>
        </w:rPr>
        <w:t> </w:t>
      </w:r>
      <w:r w:rsidRPr="001E329F">
        <w:rPr>
          <w:rFonts w:ascii="Verdana" w:hAnsi="Verdana"/>
          <w:color w:val="000000"/>
          <w:sz w:val="20"/>
          <w:lang w:val="ru-RU"/>
        </w:rPr>
        <w:t>боли. Зоя ахнула. Взвизгнув тормозами, грузовик прополз юзом, развернулся бортом вперед и, наконец, замер у</w:t>
      </w:r>
      <w:r w:rsidRPr="001E329F">
        <w:rPr>
          <w:rFonts w:ascii="Verdana" w:hAnsi="Verdana"/>
          <w:color w:val="000000"/>
          <w:sz w:val="20"/>
        </w:rPr>
        <w:t> </w:t>
      </w:r>
      <w:r w:rsidRPr="001E329F">
        <w:rPr>
          <w:rFonts w:ascii="Verdana" w:hAnsi="Verdana"/>
          <w:color w:val="000000"/>
          <w:sz w:val="20"/>
          <w:lang w:val="ru-RU"/>
        </w:rPr>
        <w:t>самого завала, преградившего путь через перекресток. Из-за торчавших во</w:t>
      </w:r>
      <w:r w:rsidRPr="001E329F">
        <w:rPr>
          <w:rFonts w:ascii="Verdana" w:hAnsi="Verdana"/>
          <w:color w:val="000000"/>
          <w:sz w:val="20"/>
        </w:rPr>
        <w:t> </w:t>
      </w:r>
      <w:r w:rsidRPr="001E329F">
        <w:rPr>
          <w:rFonts w:ascii="Verdana" w:hAnsi="Verdana"/>
          <w:color w:val="000000"/>
          <w:sz w:val="20"/>
          <w:lang w:val="ru-RU"/>
        </w:rPr>
        <w:t>все стороны бревен сейчас</w:t>
      </w:r>
      <w:r w:rsidRPr="001E329F">
        <w:rPr>
          <w:rFonts w:ascii="Verdana" w:hAnsi="Verdana"/>
          <w:color w:val="000000"/>
          <w:sz w:val="20"/>
        </w:rPr>
        <w:t> </w:t>
      </w:r>
      <w:r w:rsidRPr="001E329F">
        <w:rPr>
          <w:rFonts w:ascii="Verdana" w:hAnsi="Verdana"/>
          <w:color w:val="000000"/>
          <w:sz w:val="20"/>
          <w:lang w:val="ru-RU"/>
        </w:rPr>
        <w:t>же полезли люди. Их было человек пятьдесят, многие вооружены автоматами или обрезами.</w:t>
      </w:r>
    </w:p>
    <w:p w14:paraId="41152DE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Мальчишки, удивился Олег. Лет шестнадцать</w:t>
      </w:r>
      <w:r w:rsidRPr="001E329F">
        <w:rPr>
          <w:rFonts w:ascii="Verdana" w:hAnsi="Verdana"/>
          <w:color w:val="000000"/>
          <w:sz w:val="20"/>
        </w:rPr>
        <w:t> </w:t>
      </w:r>
      <w:r w:rsidRPr="001E329F">
        <w:rPr>
          <w:rFonts w:ascii="Verdana" w:hAnsi="Verdana"/>
          <w:color w:val="000000"/>
          <w:sz w:val="20"/>
          <w:lang w:val="ru-RU"/>
        </w:rPr>
        <w:t>— семнадцать, не</w:t>
      </w:r>
      <w:r w:rsidRPr="001E329F">
        <w:rPr>
          <w:rFonts w:ascii="Verdana" w:hAnsi="Verdana"/>
          <w:color w:val="000000"/>
          <w:sz w:val="20"/>
        </w:rPr>
        <w:t> </w:t>
      </w:r>
      <w:r w:rsidRPr="001E329F">
        <w:rPr>
          <w:rFonts w:ascii="Verdana" w:hAnsi="Verdana"/>
          <w:color w:val="000000"/>
          <w:sz w:val="20"/>
          <w:lang w:val="ru-RU"/>
        </w:rPr>
        <w:t>старше. И</w:t>
      </w:r>
      <w:r w:rsidRPr="001E329F">
        <w:rPr>
          <w:rFonts w:ascii="Verdana" w:hAnsi="Verdana"/>
          <w:color w:val="000000"/>
          <w:sz w:val="20"/>
        </w:rPr>
        <w:t> </w:t>
      </w:r>
      <w:r w:rsidRPr="001E329F">
        <w:rPr>
          <w:rFonts w:ascii="Verdana" w:hAnsi="Verdana"/>
          <w:color w:val="000000"/>
          <w:sz w:val="20"/>
          <w:lang w:val="ru-RU"/>
        </w:rPr>
        <w:t>одеты все чисто, по-городскому.</w:t>
      </w:r>
    </w:p>
    <w:p w14:paraId="648DC7E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Вдруг, среди них... Олег хотел было протереть глаза,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успел. На</w:t>
      </w:r>
      <w:r w:rsidRPr="001E329F">
        <w:rPr>
          <w:rFonts w:ascii="Verdana" w:hAnsi="Verdana"/>
          <w:color w:val="000000"/>
          <w:sz w:val="20"/>
        </w:rPr>
        <w:t> </w:t>
      </w:r>
      <w:r w:rsidRPr="001E329F">
        <w:rPr>
          <w:rFonts w:ascii="Verdana" w:hAnsi="Verdana"/>
          <w:color w:val="000000"/>
          <w:sz w:val="20"/>
          <w:lang w:val="ru-RU"/>
        </w:rPr>
        <w:t>него обрушился оглушительный треск расщепляемых бревен, в</w:t>
      </w:r>
      <w:r w:rsidRPr="001E329F">
        <w:rPr>
          <w:rFonts w:ascii="Verdana" w:hAnsi="Verdana"/>
          <w:color w:val="000000"/>
          <w:sz w:val="20"/>
        </w:rPr>
        <w:t> </w:t>
      </w:r>
      <w:r w:rsidRPr="001E329F">
        <w:rPr>
          <w:rFonts w:ascii="Verdana" w:hAnsi="Verdana"/>
          <w:color w:val="000000"/>
          <w:sz w:val="20"/>
          <w:lang w:val="ru-RU"/>
        </w:rPr>
        <w:t>воздух полетели ветки и</w:t>
      </w:r>
      <w:r w:rsidRPr="001E329F">
        <w:rPr>
          <w:rFonts w:ascii="Verdana" w:hAnsi="Verdana"/>
          <w:color w:val="000000"/>
          <w:sz w:val="20"/>
        </w:rPr>
        <w:t> </w:t>
      </w:r>
      <w:r w:rsidRPr="001E329F">
        <w:rPr>
          <w:rFonts w:ascii="Verdana" w:hAnsi="Verdana"/>
          <w:color w:val="000000"/>
          <w:sz w:val="20"/>
          <w:lang w:val="ru-RU"/>
        </w:rPr>
        <w:t>щепа. Только после этого издалека донесся неторопливый стук крупнокалиберного пулемета.</w:t>
      </w:r>
    </w:p>
    <w:p w14:paraId="2E3A1D5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Нападавшие бросились врассыпную, мотоциклисты, преследовавшие грузовик, не</w:t>
      </w:r>
      <w:r w:rsidRPr="001E329F">
        <w:rPr>
          <w:rFonts w:ascii="Verdana" w:hAnsi="Verdana"/>
          <w:color w:val="000000"/>
          <w:sz w:val="20"/>
        </w:rPr>
        <w:t> </w:t>
      </w:r>
      <w:r w:rsidRPr="001E329F">
        <w:rPr>
          <w:rFonts w:ascii="Verdana" w:hAnsi="Verdana"/>
          <w:color w:val="000000"/>
          <w:sz w:val="20"/>
          <w:lang w:val="ru-RU"/>
        </w:rPr>
        <w:t>доехав до</w:t>
      </w:r>
      <w:r w:rsidRPr="001E329F">
        <w:rPr>
          <w:rFonts w:ascii="Verdana" w:hAnsi="Verdana"/>
          <w:color w:val="000000"/>
          <w:sz w:val="20"/>
        </w:rPr>
        <w:t> </w:t>
      </w:r>
      <w:r w:rsidRPr="001E329F">
        <w:rPr>
          <w:rFonts w:ascii="Verdana" w:hAnsi="Verdana"/>
          <w:color w:val="000000"/>
          <w:sz w:val="20"/>
          <w:lang w:val="ru-RU"/>
        </w:rPr>
        <w:t>перекрестка, резко свернули с</w:t>
      </w:r>
      <w:r w:rsidRPr="001E329F">
        <w:rPr>
          <w:rFonts w:ascii="Verdana" w:hAnsi="Verdana"/>
          <w:color w:val="000000"/>
          <w:sz w:val="20"/>
        </w:rPr>
        <w:t> </w:t>
      </w:r>
      <w:r w:rsidRPr="001E329F">
        <w:rPr>
          <w:rFonts w:ascii="Verdana" w:hAnsi="Verdana"/>
          <w:color w:val="000000"/>
          <w:sz w:val="20"/>
          <w:lang w:val="ru-RU"/>
        </w:rPr>
        <w:t>дороги и</w:t>
      </w:r>
      <w:r w:rsidRPr="001E329F">
        <w:rPr>
          <w:rFonts w:ascii="Verdana" w:hAnsi="Verdana"/>
          <w:color w:val="000000"/>
          <w:sz w:val="20"/>
        </w:rPr>
        <w:t> </w:t>
      </w:r>
      <w:r w:rsidRPr="001E329F">
        <w:rPr>
          <w:rFonts w:ascii="Verdana" w:hAnsi="Verdana"/>
          <w:color w:val="000000"/>
          <w:sz w:val="20"/>
          <w:lang w:val="ru-RU"/>
        </w:rPr>
        <w:t>тоже скрылись в</w:t>
      </w:r>
      <w:r w:rsidRPr="001E329F">
        <w:rPr>
          <w:rFonts w:ascii="Verdana" w:hAnsi="Verdana"/>
          <w:color w:val="000000"/>
          <w:sz w:val="20"/>
        </w:rPr>
        <w:t> </w:t>
      </w:r>
      <w:r w:rsidRPr="001E329F">
        <w:rPr>
          <w:rFonts w:ascii="Verdana" w:hAnsi="Verdana"/>
          <w:color w:val="000000"/>
          <w:sz w:val="20"/>
          <w:lang w:val="ru-RU"/>
        </w:rPr>
        <w:t>лесу.</w:t>
      </w:r>
    </w:p>
    <w:p w14:paraId="06837B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Через минуту на</w:t>
      </w:r>
      <w:r w:rsidRPr="001E329F">
        <w:rPr>
          <w:rFonts w:ascii="Verdana" w:hAnsi="Verdana"/>
          <w:color w:val="000000"/>
          <w:sz w:val="20"/>
        </w:rPr>
        <w:t> </w:t>
      </w:r>
      <w:r w:rsidRPr="001E329F">
        <w:rPr>
          <w:rFonts w:ascii="Verdana" w:hAnsi="Verdana"/>
          <w:color w:val="000000"/>
          <w:sz w:val="20"/>
          <w:lang w:val="ru-RU"/>
        </w:rPr>
        <w:t>шоссе показались два огромных армейских фургона с</w:t>
      </w:r>
      <w:r w:rsidRPr="001E329F">
        <w:rPr>
          <w:rFonts w:ascii="Verdana" w:hAnsi="Verdana"/>
          <w:color w:val="000000"/>
          <w:sz w:val="20"/>
        </w:rPr>
        <w:t> </w:t>
      </w:r>
      <w:r w:rsidRPr="001E329F">
        <w:rPr>
          <w:rFonts w:ascii="Verdana" w:hAnsi="Verdana"/>
          <w:color w:val="000000"/>
          <w:sz w:val="20"/>
          <w:lang w:val="ru-RU"/>
        </w:rPr>
        <w:t>пулеметами на</w:t>
      </w:r>
      <w:r w:rsidRPr="001E329F">
        <w:rPr>
          <w:rFonts w:ascii="Verdana" w:hAnsi="Verdana"/>
          <w:color w:val="000000"/>
          <w:sz w:val="20"/>
        </w:rPr>
        <w:t> </w:t>
      </w:r>
      <w:r w:rsidRPr="001E329F">
        <w:rPr>
          <w:rFonts w:ascii="Verdana" w:hAnsi="Verdana"/>
          <w:color w:val="000000"/>
          <w:sz w:val="20"/>
          <w:lang w:val="ru-RU"/>
        </w:rPr>
        <w:t>крышах бронированных кунгов. Не</w:t>
      </w:r>
      <w:r w:rsidRPr="001E329F">
        <w:rPr>
          <w:rFonts w:ascii="Verdana" w:hAnsi="Verdana"/>
          <w:color w:val="000000"/>
          <w:sz w:val="20"/>
        </w:rPr>
        <w:t> </w:t>
      </w:r>
      <w:r w:rsidRPr="001E329F">
        <w:rPr>
          <w:rFonts w:ascii="Verdana" w:hAnsi="Verdana"/>
          <w:color w:val="000000"/>
          <w:sz w:val="20"/>
          <w:lang w:val="ru-RU"/>
        </w:rPr>
        <w:t>сбавляя скорости, они смели завал, едва не</w:t>
      </w:r>
      <w:r w:rsidRPr="001E329F">
        <w:rPr>
          <w:rFonts w:ascii="Verdana" w:hAnsi="Verdana"/>
          <w:color w:val="000000"/>
          <w:sz w:val="20"/>
        </w:rPr>
        <w:t> </w:t>
      </w:r>
      <w:r w:rsidRPr="001E329F">
        <w:rPr>
          <w:rFonts w:ascii="Verdana" w:hAnsi="Verdana"/>
          <w:color w:val="000000"/>
          <w:sz w:val="20"/>
          <w:lang w:val="ru-RU"/>
        </w:rPr>
        <w:t>зацепили грузовичок и</w:t>
      </w:r>
      <w:r w:rsidRPr="001E329F">
        <w:rPr>
          <w:rFonts w:ascii="Verdana" w:hAnsi="Verdana"/>
          <w:color w:val="000000"/>
          <w:sz w:val="20"/>
        </w:rPr>
        <w:t> </w:t>
      </w:r>
      <w:r w:rsidRPr="001E329F">
        <w:rPr>
          <w:rFonts w:ascii="Verdana" w:hAnsi="Verdana"/>
          <w:color w:val="000000"/>
          <w:sz w:val="20"/>
          <w:lang w:val="ru-RU"/>
        </w:rPr>
        <w:t>умчались дальше по</w:t>
      </w:r>
      <w:r w:rsidRPr="001E329F">
        <w:rPr>
          <w:rFonts w:ascii="Verdana" w:hAnsi="Verdana"/>
          <w:color w:val="000000"/>
          <w:sz w:val="20"/>
        </w:rPr>
        <w:t> </w:t>
      </w:r>
      <w:r w:rsidRPr="001E329F">
        <w:rPr>
          <w:rFonts w:ascii="Verdana" w:hAnsi="Verdana"/>
          <w:color w:val="000000"/>
          <w:sz w:val="20"/>
          <w:lang w:val="ru-RU"/>
        </w:rPr>
        <w:t>направлению к</w:t>
      </w:r>
      <w:r w:rsidRPr="001E329F">
        <w:rPr>
          <w:rFonts w:ascii="Verdana" w:hAnsi="Verdana"/>
          <w:color w:val="000000"/>
          <w:sz w:val="20"/>
        </w:rPr>
        <w:t> </w:t>
      </w:r>
      <w:r w:rsidRPr="001E329F">
        <w:rPr>
          <w:rFonts w:ascii="Verdana" w:hAnsi="Verdana"/>
          <w:color w:val="000000"/>
          <w:sz w:val="20"/>
          <w:lang w:val="ru-RU"/>
        </w:rPr>
        <w:t>городу. Перекресток опустел, наступила мертвая тишина.</w:t>
      </w:r>
    </w:p>
    <w:p w14:paraId="7D2D629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П-покойники,</w:t>
      </w:r>
      <w:r w:rsidRPr="001E329F">
        <w:rPr>
          <w:rFonts w:ascii="Verdana" w:hAnsi="Verdana"/>
          <w:color w:val="000000"/>
          <w:sz w:val="20"/>
        </w:rPr>
        <w:t> </w:t>
      </w:r>
      <w:r w:rsidRPr="001E329F">
        <w:rPr>
          <w:rFonts w:ascii="Verdana" w:hAnsi="Verdana"/>
          <w:color w:val="000000"/>
          <w:sz w:val="20"/>
          <w:lang w:val="ru-RU"/>
        </w:rPr>
        <w:t>— еле слышно просипел Саня,</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город, на</w:t>
      </w:r>
      <w:r w:rsidRPr="001E329F">
        <w:rPr>
          <w:rFonts w:ascii="Verdana" w:hAnsi="Verdana"/>
          <w:color w:val="000000"/>
          <w:sz w:val="20"/>
        </w:rPr>
        <w:t> </w:t>
      </w:r>
      <w:r w:rsidRPr="001E329F">
        <w:rPr>
          <w:rFonts w:ascii="Verdana" w:hAnsi="Verdana"/>
          <w:color w:val="000000"/>
          <w:sz w:val="20"/>
          <w:lang w:val="ru-RU"/>
        </w:rPr>
        <w:t>промысел поехали...</w:t>
      </w:r>
    </w:p>
    <w:p w14:paraId="512CD9A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вдруг спохватился, торопливо запустил мотор, и</w:t>
      </w:r>
      <w:r w:rsidRPr="001E329F">
        <w:rPr>
          <w:rFonts w:ascii="Verdana" w:hAnsi="Verdana"/>
          <w:color w:val="000000"/>
          <w:sz w:val="20"/>
        </w:rPr>
        <w:t> </w:t>
      </w:r>
      <w:r w:rsidRPr="001E329F">
        <w:rPr>
          <w:rFonts w:ascii="Verdana" w:hAnsi="Verdana"/>
          <w:color w:val="000000"/>
          <w:sz w:val="20"/>
          <w:lang w:val="ru-RU"/>
        </w:rPr>
        <w:t>машина покатила по</w:t>
      </w:r>
      <w:r w:rsidRPr="001E329F">
        <w:rPr>
          <w:rFonts w:ascii="Verdana" w:hAnsi="Verdana"/>
          <w:color w:val="000000"/>
          <w:sz w:val="20"/>
        </w:rPr>
        <w:t> </w:t>
      </w:r>
      <w:r w:rsidRPr="001E329F">
        <w:rPr>
          <w:rFonts w:ascii="Verdana" w:hAnsi="Verdana"/>
          <w:color w:val="000000"/>
          <w:sz w:val="20"/>
          <w:lang w:val="ru-RU"/>
        </w:rPr>
        <w:t>расчищенной дороге в</w:t>
      </w:r>
      <w:r w:rsidRPr="001E329F">
        <w:rPr>
          <w:rFonts w:ascii="Verdana" w:hAnsi="Verdana"/>
          <w:color w:val="000000"/>
          <w:sz w:val="20"/>
        </w:rPr>
        <w:t> </w:t>
      </w:r>
      <w:r w:rsidRPr="001E329F">
        <w:rPr>
          <w:rFonts w:ascii="Verdana" w:hAnsi="Verdana"/>
          <w:color w:val="000000"/>
          <w:sz w:val="20"/>
          <w:lang w:val="ru-RU"/>
        </w:rPr>
        <w:t>деревню...</w:t>
      </w:r>
    </w:p>
    <w:p w14:paraId="40A7CE5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Немного переведя дух, Олег наклонился к</w:t>
      </w:r>
      <w:r w:rsidRPr="001E329F">
        <w:rPr>
          <w:rFonts w:ascii="Verdana" w:hAnsi="Verdana"/>
          <w:color w:val="000000"/>
          <w:sz w:val="20"/>
        </w:rPr>
        <w:t> </w:t>
      </w:r>
      <w:r w:rsidRPr="001E329F">
        <w:rPr>
          <w:rFonts w:ascii="Verdana" w:hAnsi="Verdana"/>
          <w:color w:val="000000"/>
          <w:sz w:val="20"/>
          <w:lang w:val="ru-RU"/>
        </w:rPr>
        <w:t>Зое и</w:t>
      </w:r>
      <w:r w:rsidRPr="001E329F">
        <w:rPr>
          <w:rFonts w:ascii="Verdana" w:hAnsi="Verdana"/>
          <w:color w:val="000000"/>
          <w:sz w:val="20"/>
        </w:rPr>
        <w:t> </w:t>
      </w:r>
      <w:r w:rsidRPr="001E329F">
        <w:rPr>
          <w:rFonts w:ascii="Verdana" w:hAnsi="Verdana"/>
          <w:color w:val="000000"/>
          <w:sz w:val="20"/>
          <w:lang w:val="ru-RU"/>
        </w:rPr>
        <w:t>спросил:</w:t>
      </w:r>
    </w:p>
    <w:p w14:paraId="00A3A9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видела?</w:t>
      </w:r>
    </w:p>
    <w:p w14:paraId="219E582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 Зоя испуганно обернулась.</w:t>
      </w:r>
    </w:p>
    <w:p w14:paraId="52A88F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взял ее за</w:t>
      </w:r>
      <w:r w:rsidRPr="001E329F">
        <w:rPr>
          <w:rFonts w:ascii="Verdana" w:hAnsi="Verdana"/>
          <w:color w:val="000000"/>
          <w:sz w:val="20"/>
        </w:rPr>
        <w:t> </w:t>
      </w:r>
      <w:r w:rsidRPr="001E329F">
        <w:rPr>
          <w:rFonts w:ascii="Verdana" w:hAnsi="Verdana"/>
          <w:color w:val="000000"/>
          <w:sz w:val="20"/>
          <w:lang w:val="ru-RU"/>
        </w:rPr>
        <w:t>руку.</w:t>
      </w:r>
    </w:p>
    <w:p w14:paraId="2786FA5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рассмотрела</w:t>
      </w:r>
      <w:r w:rsidRPr="001E329F">
        <w:rPr>
          <w:rFonts w:ascii="Verdana" w:hAnsi="Verdana"/>
          <w:color w:val="000000"/>
          <w:sz w:val="20"/>
        </w:rPr>
        <w:t> </w:t>
      </w:r>
      <w:r w:rsidRPr="001E329F">
        <w:rPr>
          <w:rFonts w:ascii="Verdana" w:hAnsi="Verdana"/>
          <w:color w:val="000000"/>
          <w:sz w:val="20"/>
          <w:lang w:val="ru-RU"/>
        </w:rPr>
        <w:t>их?</w:t>
      </w:r>
    </w:p>
    <w:p w14:paraId="003E3FE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Бандитов?</w:t>
      </w:r>
      <w:r w:rsidRPr="001E329F">
        <w:rPr>
          <w:rFonts w:ascii="Verdana" w:hAnsi="Verdana"/>
          <w:color w:val="000000"/>
          <w:sz w:val="20"/>
        </w:rPr>
        <w:t> </w:t>
      </w:r>
      <w:r w:rsidRPr="001E329F">
        <w:rPr>
          <w:rFonts w:ascii="Verdana" w:hAnsi="Verdana"/>
          <w:color w:val="000000"/>
          <w:sz w:val="20"/>
          <w:lang w:val="ru-RU"/>
        </w:rPr>
        <w:t>Да.</w:t>
      </w:r>
    </w:p>
    <w:p w14:paraId="6F2592F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Никого знакомых не</w:t>
      </w:r>
      <w:r w:rsidRPr="001E329F">
        <w:rPr>
          <w:rFonts w:ascii="Verdana" w:hAnsi="Verdana"/>
          <w:color w:val="000000"/>
          <w:sz w:val="20"/>
        </w:rPr>
        <w:t> </w:t>
      </w:r>
      <w:r w:rsidRPr="001E329F">
        <w:rPr>
          <w:rFonts w:ascii="Verdana" w:hAnsi="Verdana"/>
          <w:color w:val="000000"/>
          <w:sz w:val="20"/>
          <w:lang w:val="ru-RU"/>
        </w:rPr>
        <w:t>заметила?</w:t>
      </w:r>
    </w:p>
    <w:p w14:paraId="0F852EF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Зои расширились глаза.</w:t>
      </w:r>
    </w:p>
    <w:p w14:paraId="0366571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Каких знакомых? Что ты несешь?!</w:t>
      </w:r>
    </w:p>
    <w:p w14:paraId="08273B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Странно. Может быть, это мне показалось?</w:t>
      </w:r>
    </w:p>
    <w:p w14:paraId="643502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показалось?</w:t>
      </w:r>
    </w:p>
    <w:p w14:paraId="60A7D4F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так, ерунда...</w:t>
      </w:r>
    </w:p>
    <w:p w14:paraId="21A1F0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уж, начал говорить, так говори!</w:t>
      </w:r>
    </w:p>
    <w:p w14:paraId="5C8AD6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понимаешь...</w:t>
      </w:r>
      <w:r w:rsidRPr="001E329F">
        <w:rPr>
          <w:rFonts w:ascii="Verdana" w:hAnsi="Verdana"/>
          <w:color w:val="000000"/>
          <w:sz w:val="20"/>
        </w:rPr>
        <w:t> </w:t>
      </w:r>
      <w:r w:rsidRPr="001E329F">
        <w:rPr>
          <w:rFonts w:ascii="Verdana" w:hAnsi="Verdana"/>
          <w:color w:val="000000"/>
          <w:sz w:val="20"/>
          <w:lang w:val="ru-RU"/>
        </w:rPr>
        <w:t>— Олег зябко поводил плечами,</w:t>
      </w:r>
      <w:r w:rsidRPr="001E329F">
        <w:rPr>
          <w:rFonts w:ascii="Verdana" w:hAnsi="Verdana"/>
          <w:color w:val="000000"/>
          <w:sz w:val="20"/>
        </w:rPr>
        <w:t> </w:t>
      </w:r>
      <w:r w:rsidRPr="001E329F">
        <w:rPr>
          <w:rFonts w:ascii="Verdana" w:hAnsi="Verdana"/>
          <w:color w:val="000000"/>
          <w:sz w:val="20"/>
          <w:lang w:val="ru-RU"/>
        </w:rPr>
        <w:t>— мне показалось, что там был Пашка...</w:t>
      </w:r>
    </w:p>
    <w:p w14:paraId="554E851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...Домой вернулись заполночь, пришлось ждать оказии, чтобы не</w:t>
      </w:r>
      <w:r w:rsidRPr="001E329F">
        <w:rPr>
          <w:rFonts w:ascii="Verdana" w:hAnsi="Verdana"/>
          <w:color w:val="000000"/>
          <w:sz w:val="20"/>
        </w:rPr>
        <w:t> </w:t>
      </w:r>
      <w:r w:rsidRPr="001E329F">
        <w:rPr>
          <w:rFonts w:ascii="Verdana" w:hAnsi="Verdana"/>
          <w:color w:val="000000"/>
          <w:sz w:val="20"/>
          <w:lang w:val="ru-RU"/>
        </w:rPr>
        <w:t>ехать снова через лес без охраны.</w:t>
      </w:r>
    </w:p>
    <w:p w14:paraId="40541B3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Пашка мирно сопел на</w:t>
      </w:r>
      <w:r w:rsidRPr="001E329F">
        <w:rPr>
          <w:rFonts w:ascii="Verdana" w:hAnsi="Verdana"/>
          <w:color w:val="000000"/>
          <w:sz w:val="20"/>
        </w:rPr>
        <w:t> </w:t>
      </w:r>
      <w:r w:rsidRPr="001E329F">
        <w:rPr>
          <w:rFonts w:ascii="Verdana" w:hAnsi="Verdana"/>
          <w:color w:val="000000"/>
          <w:sz w:val="20"/>
          <w:lang w:val="ru-RU"/>
        </w:rPr>
        <w:t>своем диване, и</w:t>
      </w:r>
      <w:r w:rsidRPr="001E329F">
        <w:rPr>
          <w:rFonts w:ascii="Verdana" w:hAnsi="Verdana"/>
          <w:color w:val="000000"/>
          <w:sz w:val="20"/>
        </w:rPr>
        <w:t> </w:t>
      </w:r>
      <w:r w:rsidRPr="001E329F">
        <w:rPr>
          <w:rFonts w:ascii="Verdana" w:hAnsi="Verdana"/>
          <w:color w:val="000000"/>
          <w:sz w:val="20"/>
          <w:lang w:val="ru-RU"/>
        </w:rPr>
        <w:t>Олег решил не</w:t>
      </w:r>
      <w:r w:rsidRPr="001E329F">
        <w:rPr>
          <w:rFonts w:ascii="Verdana" w:hAnsi="Verdana"/>
          <w:color w:val="000000"/>
          <w:sz w:val="20"/>
        </w:rPr>
        <w:t> </w:t>
      </w:r>
      <w:r w:rsidRPr="001E329F">
        <w:rPr>
          <w:rFonts w:ascii="Verdana" w:hAnsi="Verdana"/>
          <w:color w:val="000000"/>
          <w:sz w:val="20"/>
          <w:lang w:val="ru-RU"/>
        </w:rPr>
        <w:t>будить его, отложить разговор до</w:t>
      </w:r>
      <w:r w:rsidRPr="001E329F">
        <w:rPr>
          <w:rFonts w:ascii="Verdana" w:hAnsi="Verdana"/>
          <w:color w:val="000000"/>
          <w:sz w:val="20"/>
        </w:rPr>
        <w:t> </w:t>
      </w:r>
      <w:r w:rsidRPr="001E329F">
        <w:rPr>
          <w:rFonts w:ascii="Verdana" w:hAnsi="Verdana"/>
          <w:color w:val="000000"/>
          <w:sz w:val="20"/>
          <w:lang w:val="ru-RU"/>
        </w:rPr>
        <w:t>утра. Откровенно говоря, у</w:t>
      </w:r>
      <w:r w:rsidRPr="001E329F">
        <w:rPr>
          <w:rFonts w:ascii="Verdana" w:hAnsi="Verdana"/>
          <w:color w:val="000000"/>
          <w:sz w:val="20"/>
        </w:rPr>
        <w:t> </w:t>
      </w:r>
      <w:r w:rsidRPr="001E329F">
        <w:rPr>
          <w:rFonts w:ascii="Verdana" w:hAnsi="Verdana"/>
          <w:color w:val="000000"/>
          <w:sz w:val="20"/>
          <w:lang w:val="ru-RU"/>
        </w:rPr>
        <w:t>Олега сейчас просто не</w:t>
      </w:r>
      <w:r w:rsidRPr="001E329F">
        <w:rPr>
          <w:rFonts w:ascii="Verdana" w:hAnsi="Verdana"/>
          <w:color w:val="000000"/>
          <w:sz w:val="20"/>
        </w:rPr>
        <w:t> </w:t>
      </w:r>
      <w:r w:rsidRPr="001E329F">
        <w:rPr>
          <w:rFonts w:ascii="Verdana" w:hAnsi="Verdana"/>
          <w:color w:val="000000"/>
          <w:sz w:val="20"/>
          <w:lang w:val="ru-RU"/>
        </w:rPr>
        <w:t>было сил и</w:t>
      </w:r>
      <w:r w:rsidRPr="001E329F">
        <w:rPr>
          <w:rFonts w:ascii="Verdana" w:hAnsi="Verdana"/>
          <w:color w:val="000000"/>
          <w:sz w:val="20"/>
        </w:rPr>
        <w:t> </w:t>
      </w:r>
      <w:r w:rsidRPr="001E329F">
        <w:rPr>
          <w:rFonts w:ascii="Verdana" w:hAnsi="Verdana"/>
          <w:color w:val="000000"/>
          <w:sz w:val="20"/>
          <w:lang w:val="ru-RU"/>
        </w:rPr>
        <w:t>запасы решимости подошли к</w:t>
      </w:r>
      <w:r w:rsidRPr="001E329F">
        <w:rPr>
          <w:rFonts w:ascii="Verdana" w:hAnsi="Verdana"/>
          <w:color w:val="000000"/>
          <w:sz w:val="20"/>
        </w:rPr>
        <w:t> </w:t>
      </w:r>
      <w:r w:rsidRPr="001E329F">
        <w:rPr>
          <w:rFonts w:ascii="Verdana" w:hAnsi="Verdana"/>
          <w:color w:val="000000"/>
          <w:sz w:val="20"/>
          <w:lang w:val="ru-RU"/>
        </w:rPr>
        <w:t>концу, а</w:t>
      </w:r>
      <w:r w:rsidRPr="001E329F">
        <w:rPr>
          <w:rFonts w:ascii="Verdana" w:hAnsi="Verdana"/>
          <w:color w:val="000000"/>
          <w:sz w:val="20"/>
        </w:rPr>
        <w:t> </w:t>
      </w:r>
      <w:r w:rsidRPr="001E329F">
        <w:rPr>
          <w:rFonts w:ascii="Verdana" w:hAnsi="Verdana"/>
          <w:color w:val="000000"/>
          <w:sz w:val="20"/>
          <w:lang w:val="ru-RU"/>
        </w:rPr>
        <w:t>ведь предстояла еще та самая бессонная ночь, которая наступает, когда все позади...</w:t>
      </w:r>
    </w:p>
    <w:p w14:paraId="75A419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Вот только вымыться не</w:t>
      </w:r>
      <w:r w:rsidRPr="001E329F">
        <w:rPr>
          <w:rFonts w:ascii="Verdana" w:hAnsi="Verdana"/>
          <w:color w:val="000000"/>
          <w:sz w:val="20"/>
        </w:rPr>
        <w:t> </w:t>
      </w:r>
      <w:r w:rsidRPr="001E329F">
        <w:rPr>
          <w:rFonts w:ascii="Verdana" w:hAnsi="Verdana"/>
          <w:color w:val="000000"/>
          <w:sz w:val="20"/>
          <w:lang w:val="ru-RU"/>
        </w:rPr>
        <w:t>удалось, вода в</w:t>
      </w:r>
      <w:r w:rsidRPr="001E329F">
        <w:rPr>
          <w:rFonts w:ascii="Verdana" w:hAnsi="Verdana"/>
          <w:color w:val="000000"/>
          <w:sz w:val="20"/>
        </w:rPr>
        <w:t> </w:t>
      </w:r>
      <w:r w:rsidRPr="001E329F">
        <w:rPr>
          <w:rFonts w:ascii="Verdana" w:hAnsi="Verdana"/>
          <w:color w:val="000000"/>
          <w:sz w:val="20"/>
          <w:lang w:val="ru-RU"/>
        </w:rPr>
        <w:t>кранах про падала с</w:t>
      </w:r>
      <w:r w:rsidRPr="001E329F">
        <w:rPr>
          <w:rFonts w:ascii="Verdana" w:hAnsi="Verdana"/>
          <w:color w:val="000000"/>
          <w:sz w:val="20"/>
        </w:rPr>
        <w:t> </w:t>
      </w:r>
      <w:r w:rsidRPr="001E329F">
        <w:rPr>
          <w:rFonts w:ascii="Verdana" w:hAnsi="Verdana"/>
          <w:color w:val="000000"/>
          <w:sz w:val="20"/>
          <w:lang w:val="ru-RU"/>
        </w:rPr>
        <w:t>наступлением темноты, а</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утра сегодня ее не</w:t>
      </w:r>
      <w:r w:rsidRPr="001E329F">
        <w:rPr>
          <w:rFonts w:ascii="Verdana" w:hAnsi="Verdana"/>
          <w:color w:val="000000"/>
          <w:sz w:val="20"/>
        </w:rPr>
        <w:t> </w:t>
      </w:r>
      <w:r w:rsidRPr="001E329F">
        <w:rPr>
          <w:rFonts w:ascii="Verdana" w:hAnsi="Verdana"/>
          <w:color w:val="000000"/>
          <w:sz w:val="20"/>
          <w:lang w:val="ru-RU"/>
        </w:rPr>
        <w:t>запасли не</w:t>
      </w:r>
      <w:r w:rsidRPr="001E329F">
        <w:rPr>
          <w:rFonts w:ascii="Verdana" w:hAnsi="Verdana"/>
          <w:color w:val="000000"/>
          <w:sz w:val="20"/>
        </w:rPr>
        <w:t> </w:t>
      </w:r>
      <w:r w:rsidRPr="001E329F">
        <w:rPr>
          <w:rFonts w:ascii="Verdana" w:hAnsi="Verdana"/>
          <w:color w:val="000000"/>
          <w:sz w:val="20"/>
          <w:lang w:val="ru-RU"/>
        </w:rPr>
        <w:t>думали так поздно вернуться. Олег с</w:t>
      </w:r>
      <w:r w:rsidRPr="001E329F">
        <w:rPr>
          <w:rFonts w:ascii="Verdana" w:hAnsi="Verdana"/>
          <w:color w:val="000000"/>
          <w:sz w:val="20"/>
        </w:rPr>
        <w:t> </w:t>
      </w:r>
      <w:r w:rsidRPr="001E329F">
        <w:rPr>
          <w:rFonts w:ascii="Verdana" w:hAnsi="Verdana"/>
          <w:color w:val="000000"/>
          <w:sz w:val="20"/>
          <w:lang w:val="ru-RU"/>
        </w:rPr>
        <w:t>досады принялся было вертеть краны,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добыл ни капли пришлось просто обтереться ладонью, скупо смачивая ее из</w:t>
      </w:r>
      <w:r w:rsidRPr="001E329F">
        <w:rPr>
          <w:rFonts w:ascii="Verdana" w:hAnsi="Verdana"/>
          <w:color w:val="000000"/>
          <w:sz w:val="20"/>
        </w:rPr>
        <w:t> </w:t>
      </w:r>
      <w:r w:rsidRPr="001E329F">
        <w:rPr>
          <w:rFonts w:ascii="Verdana" w:hAnsi="Verdana"/>
          <w:color w:val="000000"/>
          <w:sz w:val="20"/>
          <w:lang w:val="ru-RU"/>
        </w:rPr>
        <w:t>чайника. После погрузки и</w:t>
      </w:r>
      <w:r w:rsidRPr="001E329F">
        <w:rPr>
          <w:rFonts w:ascii="Verdana" w:hAnsi="Verdana"/>
          <w:color w:val="000000"/>
          <w:sz w:val="20"/>
        </w:rPr>
        <w:t> </w:t>
      </w:r>
      <w:r w:rsidRPr="001E329F">
        <w:rPr>
          <w:rFonts w:ascii="Verdana" w:hAnsi="Verdana"/>
          <w:color w:val="000000"/>
          <w:sz w:val="20"/>
          <w:lang w:val="ru-RU"/>
        </w:rPr>
        <w:t>разгрузки мешков с</w:t>
      </w:r>
      <w:r w:rsidRPr="001E329F">
        <w:rPr>
          <w:rFonts w:ascii="Verdana" w:hAnsi="Verdana"/>
          <w:color w:val="000000"/>
          <w:sz w:val="20"/>
        </w:rPr>
        <w:t> </w:t>
      </w:r>
      <w:r w:rsidRPr="001E329F">
        <w:rPr>
          <w:rFonts w:ascii="Verdana" w:hAnsi="Verdana"/>
          <w:color w:val="000000"/>
          <w:sz w:val="20"/>
          <w:lang w:val="ru-RU"/>
        </w:rPr>
        <w:t>картошкой (спирт-то уцелел, дырка от</w:t>
      </w:r>
      <w:r w:rsidRPr="001E329F">
        <w:rPr>
          <w:rFonts w:ascii="Verdana" w:hAnsi="Verdana"/>
          <w:color w:val="000000"/>
          <w:sz w:val="20"/>
        </w:rPr>
        <w:t> </w:t>
      </w:r>
      <w:r w:rsidRPr="001E329F">
        <w:rPr>
          <w:rFonts w:ascii="Verdana" w:hAnsi="Verdana"/>
          <w:color w:val="000000"/>
          <w:sz w:val="20"/>
          <w:lang w:val="ru-RU"/>
        </w:rPr>
        <w:t>пули пришлась гораздо выше его уровня) такой душ оказался явно недостаточным.</w:t>
      </w:r>
    </w:p>
    <w:p w14:paraId="33683AD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уже собирался ложиться, когда в</w:t>
      </w:r>
      <w:r w:rsidRPr="001E329F">
        <w:rPr>
          <w:rFonts w:ascii="Verdana" w:hAnsi="Verdana"/>
          <w:color w:val="000000"/>
          <w:sz w:val="20"/>
        </w:rPr>
        <w:t> </w:t>
      </w:r>
      <w:r w:rsidRPr="001E329F">
        <w:rPr>
          <w:rFonts w:ascii="Verdana" w:hAnsi="Verdana"/>
          <w:color w:val="000000"/>
          <w:sz w:val="20"/>
          <w:lang w:val="ru-RU"/>
        </w:rPr>
        <w:t>дверь вдруг позвонили. В</w:t>
      </w:r>
      <w:r w:rsidRPr="001E329F">
        <w:rPr>
          <w:rFonts w:ascii="Verdana" w:hAnsi="Verdana"/>
          <w:color w:val="000000"/>
          <w:sz w:val="20"/>
        </w:rPr>
        <w:t> </w:t>
      </w:r>
      <w:r w:rsidRPr="001E329F">
        <w:rPr>
          <w:rFonts w:ascii="Verdana" w:hAnsi="Verdana"/>
          <w:color w:val="000000"/>
          <w:sz w:val="20"/>
          <w:lang w:val="ru-RU"/>
        </w:rPr>
        <w:t>одних трусах он вышел в</w:t>
      </w:r>
      <w:r w:rsidRPr="001E329F">
        <w:rPr>
          <w:rFonts w:ascii="Verdana" w:hAnsi="Verdana"/>
          <w:color w:val="000000"/>
          <w:sz w:val="20"/>
        </w:rPr>
        <w:t> </w:t>
      </w:r>
      <w:r w:rsidRPr="001E329F">
        <w:rPr>
          <w:rFonts w:ascii="Verdana" w:hAnsi="Verdana"/>
          <w:color w:val="000000"/>
          <w:sz w:val="20"/>
          <w:lang w:val="ru-RU"/>
        </w:rPr>
        <w:t>коридор и</w:t>
      </w:r>
      <w:r w:rsidRPr="001E329F">
        <w:rPr>
          <w:rFonts w:ascii="Verdana" w:hAnsi="Verdana"/>
          <w:color w:val="000000"/>
          <w:sz w:val="20"/>
        </w:rPr>
        <w:t> </w:t>
      </w:r>
      <w:r w:rsidRPr="001E329F">
        <w:rPr>
          <w:rFonts w:ascii="Verdana" w:hAnsi="Verdana"/>
          <w:color w:val="000000"/>
          <w:sz w:val="20"/>
          <w:lang w:val="ru-RU"/>
        </w:rPr>
        <w:t>заглянул в</w:t>
      </w:r>
      <w:r w:rsidRPr="001E329F">
        <w:rPr>
          <w:rFonts w:ascii="Verdana" w:hAnsi="Verdana"/>
          <w:color w:val="000000"/>
          <w:sz w:val="20"/>
        </w:rPr>
        <w:t> </w:t>
      </w:r>
      <w:r w:rsidRPr="001E329F">
        <w:rPr>
          <w:rFonts w:ascii="Verdana" w:hAnsi="Verdana"/>
          <w:color w:val="000000"/>
          <w:sz w:val="20"/>
          <w:lang w:val="ru-RU"/>
        </w:rPr>
        <w:t>глазок, но</w:t>
      </w:r>
      <w:r w:rsidRPr="001E329F">
        <w:rPr>
          <w:rFonts w:ascii="Verdana" w:hAnsi="Verdana"/>
          <w:color w:val="000000"/>
          <w:sz w:val="20"/>
        </w:rPr>
        <w:t> </w:t>
      </w:r>
      <w:r w:rsidRPr="001E329F">
        <w:rPr>
          <w:rFonts w:ascii="Verdana" w:hAnsi="Verdana"/>
          <w:color w:val="000000"/>
          <w:sz w:val="20"/>
          <w:lang w:val="ru-RU"/>
        </w:rPr>
        <w:t>увидел лишь край глубоко надвинутой на</w:t>
      </w:r>
      <w:r w:rsidRPr="001E329F">
        <w:rPr>
          <w:rFonts w:ascii="Verdana" w:hAnsi="Verdana"/>
          <w:color w:val="000000"/>
          <w:sz w:val="20"/>
        </w:rPr>
        <w:t> </w:t>
      </w:r>
      <w:r w:rsidRPr="001E329F">
        <w:rPr>
          <w:rFonts w:ascii="Verdana" w:hAnsi="Verdana"/>
          <w:color w:val="000000"/>
          <w:sz w:val="20"/>
          <w:lang w:val="ru-RU"/>
        </w:rPr>
        <w:t>глаза шляпы, лица человека за</w:t>
      </w:r>
      <w:r w:rsidRPr="001E329F">
        <w:rPr>
          <w:rFonts w:ascii="Verdana" w:hAnsi="Verdana"/>
          <w:color w:val="000000"/>
          <w:sz w:val="20"/>
        </w:rPr>
        <w:t> </w:t>
      </w:r>
      <w:r w:rsidRPr="001E329F">
        <w:rPr>
          <w:rFonts w:ascii="Verdana" w:hAnsi="Verdana"/>
          <w:color w:val="000000"/>
          <w:sz w:val="20"/>
          <w:lang w:val="ru-RU"/>
        </w:rPr>
        <w:t>дверью разглядеть не</w:t>
      </w:r>
      <w:r w:rsidRPr="001E329F">
        <w:rPr>
          <w:rFonts w:ascii="Verdana" w:hAnsi="Verdana"/>
          <w:color w:val="000000"/>
          <w:sz w:val="20"/>
        </w:rPr>
        <w:t> </w:t>
      </w:r>
      <w:r w:rsidRPr="001E329F">
        <w:rPr>
          <w:rFonts w:ascii="Verdana" w:hAnsi="Verdana"/>
          <w:color w:val="000000"/>
          <w:sz w:val="20"/>
          <w:lang w:val="ru-RU"/>
        </w:rPr>
        <w:t>удалось Тревожась, он строго спросил:</w:t>
      </w:r>
    </w:p>
    <w:p w14:paraId="40A5CD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w:t>
      </w:r>
      <w:r w:rsidRPr="001E329F">
        <w:rPr>
          <w:rFonts w:ascii="Verdana" w:hAnsi="Verdana"/>
          <w:color w:val="000000"/>
          <w:sz w:val="20"/>
        </w:rPr>
        <w:t> </w:t>
      </w:r>
      <w:r w:rsidRPr="001E329F">
        <w:rPr>
          <w:rFonts w:ascii="Verdana" w:hAnsi="Verdana"/>
          <w:color w:val="000000"/>
          <w:sz w:val="20"/>
          <w:lang w:val="ru-RU"/>
        </w:rPr>
        <w:t>там?</w:t>
      </w:r>
    </w:p>
    <w:p w14:paraId="33D9E1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Олег, открой, это я!</w:t>
      </w:r>
      <w:r w:rsidRPr="001E329F">
        <w:rPr>
          <w:rFonts w:ascii="Verdana" w:hAnsi="Verdana"/>
          <w:color w:val="000000"/>
          <w:sz w:val="20"/>
        </w:rPr>
        <w:t> </w:t>
      </w:r>
      <w:r w:rsidRPr="001E329F">
        <w:rPr>
          <w:rFonts w:ascii="Verdana" w:hAnsi="Verdana"/>
          <w:color w:val="000000"/>
          <w:sz w:val="20"/>
          <w:lang w:val="ru-RU"/>
        </w:rPr>
        <w:t>— послышался из-за двери голос Жоры Кислицына.</w:t>
      </w:r>
    </w:p>
    <w:p w14:paraId="489B956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Врач торопливо шагнул в</w:t>
      </w:r>
      <w:r w:rsidRPr="001E329F">
        <w:rPr>
          <w:rFonts w:ascii="Verdana" w:hAnsi="Verdana"/>
          <w:color w:val="000000"/>
          <w:sz w:val="20"/>
        </w:rPr>
        <w:t> </w:t>
      </w:r>
      <w:r w:rsidRPr="001E329F">
        <w:rPr>
          <w:rFonts w:ascii="Verdana" w:hAnsi="Verdana"/>
          <w:color w:val="000000"/>
          <w:sz w:val="20"/>
          <w:lang w:val="ru-RU"/>
        </w:rPr>
        <w:t>квартиру и</w:t>
      </w:r>
      <w:r w:rsidRPr="001E329F">
        <w:rPr>
          <w:rFonts w:ascii="Verdana" w:hAnsi="Verdana"/>
          <w:color w:val="000000"/>
          <w:sz w:val="20"/>
        </w:rPr>
        <w:t> </w:t>
      </w:r>
      <w:r w:rsidRPr="001E329F">
        <w:rPr>
          <w:rFonts w:ascii="Verdana" w:hAnsi="Verdana"/>
          <w:color w:val="000000"/>
          <w:sz w:val="20"/>
          <w:lang w:val="ru-RU"/>
        </w:rPr>
        <w:t>захлопнул за</w:t>
      </w:r>
      <w:r w:rsidRPr="001E329F">
        <w:rPr>
          <w:rFonts w:ascii="Verdana" w:hAnsi="Verdana"/>
          <w:color w:val="000000"/>
          <w:sz w:val="20"/>
        </w:rPr>
        <w:t> </w:t>
      </w:r>
      <w:r w:rsidRPr="001E329F">
        <w:rPr>
          <w:rFonts w:ascii="Verdana" w:hAnsi="Verdana"/>
          <w:color w:val="000000"/>
          <w:sz w:val="20"/>
          <w:lang w:val="ru-RU"/>
        </w:rPr>
        <w:t>собой дверь.</w:t>
      </w:r>
    </w:p>
    <w:p w14:paraId="13BF568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Проходи,</w:t>
      </w:r>
      <w:r w:rsidRPr="001E329F">
        <w:rPr>
          <w:rFonts w:ascii="Verdana" w:hAnsi="Verdana"/>
          <w:color w:val="000000"/>
          <w:sz w:val="20"/>
        </w:rPr>
        <w:t> </w:t>
      </w:r>
      <w:r w:rsidRPr="001E329F">
        <w:rPr>
          <w:rFonts w:ascii="Verdana" w:hAnsi="Verdana"/>
          <w:color w:val="000000"/>
          <w:sz w:val="20"/>
          <w:lang w:val="ru-RU"/>
        </w:rPr>
        <w:t>— сказал Олег</w:t>
      </w:r>
      <w:r w:rsidRPr="001E329F">
        <w:rPr>
          <w:rFonts w:ascii="Verdana" w:hAnsi="Verdana"/>
          <w:color w:val="000000"/>
          <w:sz w:val="20"/>
        </w:rPr>
        <w:t> </w:t>
      </w:r>
      <w:r w:rsidRPr="001E329F">
        <w:rPr>
          <w:rFonts w:ascii="Verdana" w:hAnsi="Verdana"/>
          <w:color w:val="000000"/>
          <w:sz w:val="20"/>
          <w:lang w:val="ru-RU"/>
        </w:rPr>
        <w:t>— Мои, правда, уже спят...</w:t>
      </w:r>
    </w:p>
    <w:p w14:paraId="2E6839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Кислицын мотнул головой.</w:t>
      </w:r>
    </w:p>
    <w:p w14:paraId="6F78EB7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Я на</w:t>
      </w:r>
      <w:r w:rsidRPr="001E329F">
        <w:rPr>
          <w:rFonts w:ascii="Verdana" w:hAnsi="Verdana"/>
          <w:color w:val="000000"/>
          <w:sz w:val="20"/>
        </w:rPr>
        <w:t> </w:t>
      </w:r>
      <w:r w:rsidRPr="001E329F">
        <w:rPr>
          <w:rFonts w:ascii="Verdana" w:hAnsi="Verdana"/>
          <w:color w:val="000000"/>
          <w:sz w:val="20"/>
          <w:lang w:val="ru-RU"/>
        </w:rPr>
        <w:t>минутку...</w:t>
      </w:r>
    </w:p>
    <w:p w14:paraId="0CED799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замолк и</w:t>
      </w:r>
      <w:r w:rsidRPr="001E329F">
        <w:rPr>
          <w:rFonts w:ascii="Verdana" w:hAnsi="Verdana"/>
          <w:color w:val="000000"/>
          <w:sz w:val="20"/>
        </w:rPr>
        <w:t> </w:t>
      </w:r>
      <w:r w:rsidRPr="001E329F">
        <w:rPr>
          <w:rFonts w:ascii="Verdana" w:hAnsi="Verdana"/>
          <w:color w:val="000000"/>
          <w:sz w:val="20"/>
          <w:lang w:val="ru-RU"/>
        </w:rPr>
        <w:t>долго стоял, не</w:t>
      </w:r>
      <w:r w:rsidRPr="001E329F">
        <w:rPr>
          <w:rFonts w:ascii="Verdana" w:hAnsi="Verdana"/>
          <w:color w:val="000000"/>
          <w:sz w:val="20"/>
        </w:rPr>
        <w:t> </w:t>
      </w:r>
      <w:r w:rsidRPr="001E329F">
        <w:rPr>
          <w:rFonts w:ascii="Verdana" w:hAnsi="Verdana"/>
          <w:color w:val="000000"/>
          <w:sz w:val="20"/>
          <w:lang w:val="ru-RU"/>
        </w:rPr>
        <w:t>поднимая глаз.</w:t>
      </w:r>
    </w:p>
    <w:p w14:paraId="0D5D5A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Случилось что-нибудь?</w:t>
      </w:r>
      <w:r w:rsidRPr="001E329F">
        <w:rPr>
          <w:rFonts w:ascii="Verdana" w:hAnsi="Verdana"/>
          <w:color w:val="000000"/>
          <w:sz w:val="20"/>
        </w:rPr>
        <w:t> </w:t>
      </w:r>
      <w:r w:rsidRPr="001E329F">
        <w:rPr>
          <w:rFonts w:ascii="Verdana" w:hAnsi="Verdana"/>
          <w:color w:val="000000"/>
          <w:sz w:val="20"/>
          <w:lang w:val="ru-RU"/>
        </w:rPr>
        <w:t>— спросил Олег.</w:t>
      </w:r>
    </w:p>
    <w:p w14:paraId="5169EF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вдруг почувствовал, что покрывается холодным потом.</w:t>
      </w:r>
    </w:p>
    <w:p w14:paraId="681909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Жора пожал плечами, пробормотал нечто невнятное и, наконец, глянул на</w:t>
      </w:r>
      <w:r w:rsidRPr="001E329F">
        <w:rPr>
          <w:rFonts w:ascii="Verdana" w:hAnsi="Verdana"/>
          <w:color w:val="000000"/>
          <w:sz w:val="20"/>
        </w:rPr>
        <w:t> </w:t>
      </w:r>
      <w:r w:rsidRPr="001E329F">
        <w:rPr>
          <w:rFonts w:ascii="Verdana" w:hAnsi="Verdana"/>
          <w:color w:val="000000"/>
          <w:sz w:val="20"/>
          <w:lang w:val="ru-RU"/>
        </w:rPr>
        <w:t>него</w:t>
      </w:r>
      <w:r w:rsidRPr="001E329F">
        <w:rPr>
          <w:rFonts w:ascii="Verdana" w:hAnsi="Verdana"/>
          <w:color w:val="000000"/>
          <w:sz w:val="20"/>
        </w:rPr>
        <w:t> </w:t>
      </w:r>
      <w:r w:rsidRPr="001E329F">
        <w:rPr>
          <w:rFonts w:ascii="Verdana" w:hAnsi="Verdana"/>
          <w:color w:val="000000"/>
          <w:sz w:val="20"/>
          <w:lang w:val="ru-RU"/>
        </w:rPr>
        <w:t>— искоса, осторожно. Жалость перемешанная со</w:t>
      </w:r>
      <w:r w:rsidRPr="001E329F">
        <w:rPr>
          <w:rFonts w:ascii="Verdana" w:hAnsi="Verdana"/>
          <w:color w:val="000000"/>
          <w:sz w:val="20"/>
        </w:rPr>
        <w:t> </w:t>
      </w:r>
      <w:r w:rsidRPr="001E329F">
        <w:rPr>
          <w:rFonts w:ascii="Verdana" w:hAnsi="Verdana"/>
          <w:color w:val="000000"/>
          <w:sz w:val="20"/>
          <w:lang w:val="ru-RU"/>
        </w:rPr>
        <w:t>страхом, отчаянье и</w:t>
      </w:r>
      <w:r w:rsidRPr="001E329F">
        <w:rPr>
          <w:rFonts w:ascii="Verdana" w:hAnsi="Verdana"/>
          <w:color w:val="000000"/>
          <w:sz w:val="20"/>
        </w:rPr>
        <w:t> </w:t>
      </w:r>
      <w:r w:rsidRPr="001E329F">
        <w:rPr>
          <w:rFonts w:ascii="Verdana" w:hAnsi="Verdana"/>
          <w:color w:val="000000"/>
          <w:sz w:val="20"/>
          <w:lang w:val="ru-RU"/>
        </w:rPr>
        <w:t>брезгливость были в</w:t>
      </w:r>
      <w:r w:rsidRPr="001E329F">
        <w:rPr>
          <w:rFonts w:ascii="Verdana" w:hAnsi="Verdana"/>
          <w:color w:val="000000"/>
          <w:sz w:val="20"/>
        </w:rPr>
        <w:t> </w:t>
      </w:r>
      <w:r w:rsidRPr="001E329F">
        <w:rPr>
          <w:rFonts w:ascii="Verdana" w:hAnsi="Verdana"/>
          <w:color w:val="000000"/>
          <w:sz w:val="20"/>
          <w:lang w:val="ru-RU"/>
        </w:rPr>
        <w:t>этом взгляде. И</w:t>
      </w:r>
      <w:r w:rsidRPr="001E329F">
        <w:rPr>
          <w:rFonts w:ascii="Verdana" w:hAnsi="Verdana"/>
          <w:color w:val="000000"/>
          <w:sz w:val="20"/>
        </w:rPr>
        <w:t> </w:t>
      </w:r>
      <w:r w:rsidRPr="001E329F">
        <w:rPr>
          <w:rFonts w:ascii="Verdana" w:hAnsi="Verdana"/>
          <w:color w:val="000000"/>
          <w:sz w:val="20"/>
          <w:lang w:val="ru-RU"/>
        </w:rPr>
        <w:t>Олег понял. Он попятился, загораживаясь от</w:t>
      </w:r>
      <w:r w:rsidRPr="001E329F">
        <w:rPr>
          <w:rFonts w:ascii="Verdana" w:hAnsi="Verdana"/>
          <w:color w:val="000000"/>
          <w:sz w:val="20"/>
        </w:rPr>
        <w:t> </w:t>
      </w:r>
      <w:r w:rsidRPr="001E329F">
        <w:rPr>
          <w:rFonts w:ascii="Verdana" w:hAnsi="Verdana"/>
          <w:color w:val="000000"/>
          <w:sz w:val="20"/>
          <w:lang w:val="ru-RU"/>
        </w:rPr>
        <w:t>Кислицына рукой, как будто тот собирался его бить. Жора мог</w:t>
      </w:r>
      <w:r w:rsidRPr="001E329F">
        <w:rPr>
          <w:rFonts w:ascii="Verdana" w:hAnsi="Verdana"/>
          <w:color w:val="000000"/>
          <w:sz w:val="20"/>
        </w:rPr>
        <w:t> </w:t>
      </w:r>
      <w:r w:rsidRPr="001E329F">
        <w:rPr>
          <w:rFonts w:ascii="Verdana" w:hAnsi="Verdana"/>
          <w:color w:val="000000"/>
          <w:sz w:val="20"/>
          <w:lang w:val="ru-RU"/>
        </w:rPr>
        <w:t>бы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говорить ничего больше, все было ясно. Но</w:t>
      </w:r>
      <w:r w:rsidRPr="001E329F">
        <w:rPr>
          <w:rFonts w:ascii="Verdana" w:hAnsi="Verdana"/>
          <w:color w:val="000000"/>
          <w:sz w:val="20"/>
        </w:rPr>
        <w:t> </w:t>
      </w:r>
      <w:r w:rsidRPr="001E329F">
        <w:rPr>
          <w:rFonts w:ascii="Verdana" w:hAnsi="Verdana"/>
          <w:color w:val="000000"/>
          <w:sz w:val="20"/>
          <w:lang w:val="ru-RU"/>
        </w:rPr>
        <w:t>он заговорил:</w:t>
      </w:r>
    </w:p>
    <w:p w14:paraId="239FEC4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Вот такие дела, старик... Ума не</w:t>
      </w:r>
      <w:r w:rsidRPr="001E329F">
        <w:rPr>
          <w:rFonts w:ascii="Verdana" w:hAnsi="Verdana"/>
          <w:color w:val="000000"/>
          <w:sz w:val="20"/>
        </w:rPr>
        <w:t> </w:t>
      </w:r>
      <w:r w:rsidRPr="001E329F">
        <w:rPr>
          <w:rFonts w:ascii="Verdana" w:hAnsi="Verdana"/>
          <w:color w:val="000000"/>
          <w:sz w:val="20"/>
          <w:lang w:val="ru-RU"/>
        </w:rPr>
        <w:t>приложу, где вы могли его подцепить?</w:t>
      </w:r>
    </w:p>
    <w:p w14:paraId="49370A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всех?</w:t>
      </w:r>
      <w:r w:rsidRPr="001E329F">
        <w:rPr>
          <w:rFonts w:ascii="Verdana" w:hAnsi="Verdana"/>
          <w:color w:val="000000"/>
          <w:sz w:val="20"/>
        </w:rPr>
        <w:t> </w:t>
      </w:r>
      <w:r w:rsidRPr="001E329F">
        <w:rPr>
          <w:rFonts w:ascii="Verdana" w:hAnsi="Verdana"/>
          <w:color w:val="000000"/>
          <w:sz w:val="20"/>
          <w:lang w:val="ru-RU"/>
        </w:rPr>
        <w:t>— беззвучно прошептал Олег. Ему казалось, что он кричит.</w:t>
      </w:r>
    </w:p>
    <w:p w14:paraId="5F9998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У</w:t>
      </w:r>
      <w:r w:rsidRPr="001E329F">
        <w:rPr>
          <w:rFonts w:ascii="Verdana" w:hAnsi="Verdana"/>
          <w:color w:val="000000"/>
          <w:sz w:val="20"/>
        </w:rPr>
        <w:t> </w:t>
      </w:r>
      <w:r w:rsidRPr="001E329F">
        <w:rPr>
          <w:rFonts w:ascii="Verdana" w:hAnsi="Verdana"/>
          <w:color w:val="000000"/>
          <w:sz w:val="20"/>
          <w:lang w:val="ru-RU"/>
        </w:rPr>
        <w:t>всех троих... Так что ты... В</w:t>
      </w:r>
      <w:r w:rsidRPr="001E329F">
        <w:rPr>
          <w:rFonts w:ascii="Verdana" w:hAnsi="Verdana"/>
          <w:color w:val="000000"/>
          <w:sz w:val="20"/>
        </w:rPr>
        <w:t> </w:t>
      </w:r>
      <w:r w:rsidRPr="001E329F">
        <w:rPr>
          <w:rFonts w:ascii="Verdana" w:hAnsi="Verdana"/>
          <w:color w:val="000000"/>
          <w:sz w:val="20"/>
          <w:lang w:val="ru-RU"/>
        </w:rPr>
        <w:t>общем, сам понимаешь...</w:t>
      </w:r>
    </w:p>
    <w:p w14:paraId="2286D5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Жора снова надолго замолк.</w:t>
      </w:r>
    </w:p>
    <w:p w14:paraId="29B757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мне пора!</w:t>
      </w:r>
      <w:r w:rsidRPr="001E329F">
        <w:rPr>
          <w:rFonts w:ascii="Verdana" w:hAnsi="Verdana"/>
          <w:color w:val="000000"/>
          <w:sz w:val="20"/>
        </w:rPr>
        <w:t> </w:t>
      </w:r>
      <w:r w:rsidRPr="001E329F">
        <w:rPr>
          <w:rFonts w:ascii="Verdana" w:hAnsi="Verdana"/>
          <w:color w:val="000000"/>
          <w:sz w:val="20"/>
          <w:lang w:val="ru-RU"/>
        </w:rPr>
        <w:t>— он направился к</w:t>
      </w:r>
      <w:r w:rsidRPr="001E329F">
        <w:rPr>
          <w:rFonts w:ascii="Verdana" w:hAnsi="Verdana"/>
          <w:color w:val="000000"/>
          <w:sz w:val="20"/>
        </w:rPr>
        <w:t> </w:t>
      </w:r>
      <w:r w:rsidRPr="001E329F">
        <w:rPr>
          <w:rFonts w:ascii="Verdana" w:hAnsi="Verdana"/>
          <w:color w:val="000000"/>
          <w:sz w:val="20"/>
          <w:lang w:val="ru-RU"/>
        </w:rPr>
        <w:t>двери, но</w:t>
      </w:r>
      <w:r w:rsidRPr="001E329F">
        <w:rPr>
          <w:rFonts w:ascii="Verdana" w:hAnsi="Verdana"/>
          <w:color w:val="000000"/>
          <w:sz w:val="20"/>
        </w:rPr>
        <w:t> </w:t>
      </w:r>
      <w:r w:rsidRPr="001E329F">
        <w:rPr>
          <w:rFonts w:ascii="Verdana" w:hAnsi="Verdana"/>
          <w:color w:val="000000"/>
          <w:sz w:val="20"/>
          <w:lang w:val="ru-RU"/>
        </w:rPr>
        <w:t>прежде чем уйти, произнес, словно обращаясь к</w:t>
      </w:r>
      <w:r w:rsidRPr="001E329F">
        <w:rPr>
          <w:rFonts w:ascii="Verdana" w:hAnsi="Verdana"/>
          <w:color w:val="000000"/>
          <w:sz w:val="20"/>
        </w:rPr>
        <w:t> </w:t>
      </w:r>
      <w:r w:rsidRPr="001E329F">
        <w:rPr>
          <w:rFonts w:ascii="Verdana" w:hAnsi="Verdana"/>
          <w:color w:val="000000"/>
          <w:sz w:val="20"/>
          <w:lang w:val="ru-RU"/>
        </w:rPr>
        <w:t>самому себе:</w:t>
      </w:r>
    </w:p>
    <w:p w14:paraId="799FB2F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Разумеется, я никому не</w:t>
      </w:r>
      <w:r w:rsidRPr="001E329F">
        <w:rPr>
          <w:rFonts w:ascii="Verdana" w:hAnsi="Verdana"/>
          <w:color w:val="000000"/>
          <w:sz w:val="20"/>
        </w:rPr>
        <w:t> </w:t>
      </w:r>
      <w:r w:rsidRPr="001E329F">
        <w:rPr>
          <w:rFonts w:ascii="Verdana" w:hAnsi="Verdana"/>
          <w:color w:val="000000"/>
          <w:sz w:val="20"/>
          <w:lang w:val="ru-RU"/>
        </w:rPr>
        <w:t>скажу...</w:t>
      </w:r>
    </w:p>
    <w:p w14:paraId="7EA2D8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2F18C3D9"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48595822" w14:textId="027DCC71"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5</w:t>
      </w:r>
    </w:p>
    <w:p w14:paraId="2696E6E5"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0624B12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Ночные холода, начавшиеся еще в</w:t>
      </w:r>
      <w:r w:rsidRPr="001E329F">
        <w:rPr>
          <w:rFonts w:ascii="Verdana" w:hAnsi="Verdana"/>
          <w:color w:val="000000"/>
          <w:sz w:val="20"/>
        </w:rPr>
        <w:t> </w:t>
      </w:r>
      <w:r w:rsidRPr="001E329F">
        <w:rPr>
          <w:rFonts w:ascii="Verdana" w:hAnsi="Verdana"/>
          <w:color w:val="000000"/>
          <w:sz w:val="20"/>
          <w:lang w:val="ru-RU"/>
        </w:rPr>
        <w:t>горах, были по-прежнему злы, хотя отряд уже давно миновал последний перевал и</w:t>
      </w:r>
      <w:r w:rsidRPr="001E329F">
        <w:rPr>
          <w:rFonts w:ascii="Verdana" w:hAnsi="Verdana"/>
          <w:color w:val="000000"/>
          <w:sz w:val="20"/>
        </w:rPr>
        <w:t> </w:t>
      </w:r>
      <w:r w:rsidRPr="001E329F">
        <w:rPr>
          <w:rFonts w:ascii="Verdana" w:hAnsi="Verdana"/>
          <w:color w:val="000000"/>
          <w:sz w:val="20"/>
          <w:lang w:val="ru-RU"/>
        </w:rPr>
        <w:t>спустился на</w:t>
      </w:r>
      <w:r w:rsidRPr="001E329F">
        <w:rPr>
          <w:rFonts w:ascii="Verdana" w:hAnsi="Verdana"/>
          <w:color w:val="000000"/>
          <w:sz w:val="20"/>
        </w:rPr>
        <w:t> </w:t>
      </w:r>
      <w:r w:rsidRPr="001E329F">
        <w:rPr>
          <w:rFonts w:ascii="Verdana" w:hAnsi="Verdana"/>
          <w:color w:val="000000"/>
          <w:sz w:val="20"/>
          <w:lang w:val="ru-RU"/>
        </w:rPr>
        <w:t>равнину. Днем люди радовались избавлению от</w:t>
      </w:r>
      <w:r w:rsidRPr="001E329F">
        <w:rPr>
          <w:rFonts w:ascii="Verdana" w:hAnsi="Verdana"/>
          <w:color w:val="000000"/>
          <w:sz w:val="20"/>
        </w:rPr>
        <w:t> </w:t>
      </w:r>
      <w:r w:rsidRPr="001E329F">
        <w:rPr>
          <w:rFonts w:ascii="Verdana" w:hAnsi="Verdana"/>
          <w:color w:val="000000"/>
          <w:sz w:val="20"/>
          <w:lang w:val="ru-RU"/>
        </w:rPr>
        <w:t>песчаных бурь, преследовавших их на</w:t>
      </w:r>
      <w:r w:rsidRPr="001E329F">
        <w:rPr>
          <w:rFonts w:ascii="Verdana" w:hAnsi="Verdana"/>
          <w:color w:val="000000"/>
          <w:sz w:val="20"/>
        </w:rPr>
        <w:t> </w:t>
      </w:r>
      <w:r w:rsidRPr="001E329F">
        <w:rPr>
          <w:rFonts w:ascii="Verdana" w:hAnsi="Verdana"/>
          <w:color w:val="000000"/>
          <w:sz w:val="20"/>
          <w:lang w:val="ru-RU"/>
        </w:rPr>
        <w:t>протяжении всего пути через пустыню, а</w:t>
      </w:r>
      <w:r w:rsidRPr="001E329F">
        <w:rPr>
          <w:rFonts w:ascii="Verdana" w:hAnsi="Verdana"/>
          <w:color w:val="000000"/>
          <w:sz w:val="20"/>
        </w:rPr>
        <w:t> </w:t>
      </w:r>
      <w:r w:rsidRPr="001E329F">
        <w:rPr>
          <w:rFonts w:ascii="Verdana" w:hAnsi="Verdana"/>
          <w:color w:val="000000"/>
          <w:sz w:val="20"/>
          <w:lang w:val="ru-RU"/>
        </w:rPr>
        <w:t>ночью дрожали от</w:t>
      </w:r>
      <w:r w:rsidRPr="001E329F">
        <w:rPr>
          <w:rFonts w:ascii="Verdana" w:hAnsi="Verdana"/>
          <w:color w:val="000000"/>
          <w:sz w:val="20"/>
        </w:rPr>
        <w:t> </w:t>
      </w:r>
      <w:r w:rsidRPr="001E329F">
        <w:rPr>
          <w:rFonts w:ascii="Verdana" w:hAnsi="Verdana"/>
          <w:color w:val="000000"/>
          <w:sz w:val="20"/>
          <w:lang w:val="ru-RU"/>
        </w:rPr>
        <w:t>холода, плотным кольцом окружив лесной костер. Позади остались непролазные хвойные чащи в</w:t>
      </w:r>
      <w:r w:rsidRPr="001E329F">
        <w:rPr>
          <w:rFonts w:ascii="Verdana" w:hAnsi="Verdana"/>
          <w:color w:val="000000"/>
          <w:sz w:val="20"/>
        </w:rPr>
        <w:t> </w:t>
      </w:r>
      <w:r w:rsidRPr="001E329F">
        <w:rPr>
          <w:rFonts w:ascii="Verdana" w:hAnsi="Verdana"/>
          <w:color w:val="000000"/>
          <w:sz w:val="20"/>
          <w:lang w:val="ru-RU"/>
        </w:rPr>
        <w:t>отрогах Великого Восточного хребта, отряд шел теперь сквозь редкую колоннаду устремленных ввысь стволов. Здесь уже безраздельно царила осень, и</w:t>
      </w:r>
      <w:r w:rsidRPr="001E329F">
        <w:rPr>
          <w:rFonts w:ascii="Verdana" w:hAnsi="Verdana"/>
          <w:color w:val="000000"/>
          <w:sz w:val="20"/>
        </w:rPr>
        <w:t> </w:t>
      </w:r>
      <w:r w:rsidRPr="001E329F">
        <w:rPr>
          <w:rFonts w:ascii="Verdana" w:hAnsi="Verdana"/>
          <w:color w:val="000000"/>
          <w:sz w:val="20"/>
          <w:lang w:val="ru-RU"/>
        </w:rPr>
        <w:t>от</w:t>
      </w:r>
      <w:r w:rsidRPr="001E329F">
        <w:rPr>
          <w:rFonts w:ascii="Verdana" w:hAnsi="Verdana"/>
          <w:color w:val="000000"/>
          <w:sz w:val="20"/>
        </w:rPr>
        <w:t> </w:t>
      </w:r>
      <w:r w:rsidRPr="001E329F">
        <w:rPr>
          <w:rFonts w:ascii="Verdana" w:hAnsi="Verdana"/>
          <w:color w:val="000000"/>
          <w:sz w:val="20"/>
          <w:lang w:val="ru-RU"/>
        </w:rPr>
        <w:t>ярких желтых и</w:t>
      </w:r>
      <w:r w:rsidRPr="001E329F">
        <w:rPr>
          <w:rFonts w:ascii="Verdana" w:hAnsi="Verdana"/>
          <w:color w:val="000000"/>
          <w:sz w:val="20"/>
        </w:rPr>
        <w:t> </w:t>
      </w:r>
      <w:r w:rsidRPr="001E329F">
        <w:rPr>
          <w:rFonts w:ascii="Verdana" w:hAnsi="Verdana"/>
          <w:color w:val="000000"/>
          <w:sz w:val="20"/>
          <w:lang w:val="ru-RU"/>
        </w:rPr>
        <w:t>красных листьев лес казался празднично освещенным.</w:t>
      </w:r>
    </w:p>
    <w:p w14:paraId="48AD672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Нуфера путь через лес приводил в</w:t>
      </w:r>
      <w:r w:rsidRPr="001E329F">
        <w:rPr>
          <w:rFonts w:ascii="Verdana" w:hAnsi="Verdana"/>
          <w:color w:val="000000"/>
          <w:sz w:val="20"/>
        </w:rPr>
        <w:t> </w:t>
      </w:r>
      <w:r w:rsidRPr="001E329F">
        <w:rPr>
          <w:rFonts w:ascii="Verdana" w:hAnsi="Verdana"/>
          <w:color w:val="000000"/>
          <w:sz w:val="20"/>
          <w:lang w:val="ru-RU"/>
        </w:rPr>
        <w:t>неописуемый восторг. Бедняга был великоват для узких горных троп и</w:t>
      </w:r>
      <w:r w:rsidRPr="001E329F">
        <w:rPr>
          <w:rFonts w:ascii="Verdana" w:hAnsi="Verdana"/>
          <w:color w:val="000000"/>
          <w:sz w:val="20"/>
        </w:rPr>
        <w:t> </w:t>
      </w:r>
      <w:r w:rsidRPr="001E329F">
        <w:rPr>
          <w:rFonts w:ascii="Verdana" w:hAnsi="Verdana"/>
          <w:color w:val="000000"/>
          <w:sz w:val="20"/>
          <w:lang w:val="ru-RU"/>
        </w:rPr>
        <w:t>едва поспевал за</w:t>
      </w:r>
      <w:r w:rsidRPr="001E329F">
        <w:rPr>
          <w:rFonts w:ascii="Verdana" w:hAnsi="Verdana"/>
          <w:color w:val="000000"/>
          <w:sz w:val="20"/>
        </w:rPr>
        <w:t> </w:t>
      </w:r>
      <w:r w:rsidRPr="001E329F">
        <w:rPr>
          <w:rFonts w:ascii="Verdana" w:hAnsi="Verdana"/>
          <w:color w:val="000000"/>
          <w:sz w:val="20"/>
          <w:lang w:val="ru-RU"/>
        </w:rPr>
        <w:t>маленькими паймакскими мулами. Он совершенно измучился, преодолевая Восточный хребет, зато теперь мог вознаградить себя всеми богатствами осеннего леса. Принюхиваясь к</w:t>
      </w:r>
      <w:r w:rsidRPr="001E329F">
        <w:rPr>
          <w:rFonts w:ascii="Verdana" w:hAnsi="Verdana"/>
          <w:color w:val="000000"/>
          <w:sz w:val="20"/>
        </w:rPr>
        <w:t> </w:t>
      </w:r>
      <w:r w:rsidRPr="001E329F">
        <w:rPr>
          <w:rFonts w:ascii="Verdana" w:hAnsi="Verdana"/>
          <w:color w:val="000000"/>
          <w:sz w:val="20"/>
          <w:lang w:val="ru-RU"/>
        </w:rPr>
        <w:t>терпким запахам созревших лакомств, громадепрь сладко жмурился, а</w:t>
      </w:r>
      <w:r w:rsidRPr="001E329F">
        <w:rPr>
          <w:rFonts w:ascii="Verdana" w:hAnsi="Verdana"/>
          <w:color w:val="000000"/>
          <w:sz w:val="20"/>
        </w:rPr>
        <w:t> </w:t>
      </w:r>
      <w:r w:rsidRPr="001E329F">
        <w:rPr>
          <w:rFonts w:ascii="Verdana" w:hAnsi="Verdana"/>
          <w:color w:val="000000"/>
          <w:sz w:val="20"/>
          <w:lang w:val="ru-RU"/>
        </w:rPr>
        <w:t>во</w:t>
      </w:r>
      <w:r w:rsidRPr="001E329F">
        <w:rPr>
          <w:rFonts w:ascii="Verdana" w:hAnsi="Verdana"/>
          <w:color w:val="000000"/>
          <w:sz w:val="20"/>
        </w:rPr>
        <w:t> </w:t>
      </w:r>
      <w:r w:rsidRPr="001E329F">
        <w:rPr>
          <w:rFonts w:ascii="Verdana" w:hAnsi="Verdana"/>
          <w:color w:val="000000"/>
          <w:sz w:val="20"/>
          <w:lang w:val="ru-RU"/>
        </w:rPr>
        <w:t>время остановок сейчас</w:t>
      </w:r>
      <w:r w:rsidRPr="001E329F">
        <w:rPr>
          <w:rFonts w:ascii="Verdana" w:hAnsi="Verdana"/>
          <w:color w:val="000000"/>
          <w:sz w:val="20"/>
        </w:rPr>
        <w:t> </w:t>
      </w:r>
      <w:r w:rsidRPr="001E329F">
        <w:rPr>
          <w:rFonts w:ascii="Verdana" w:hAnsi="Verdana"/>
          <w:color w:val="000000"/>
          <w:sz w:val="20"/>
          <w:lang w:val="ru-RU"/>
        </w:rPr>
        <w:t>же принимался рыть землю и</w:t>
      </w:r>
      <w:r w:rsidRPr="001E329F">
        <w:rPr>
          <w:rFonts w:ascii="Verdana" w:hAnsi="Verdana"/>
          <w:color w:val="000000"/>
          <w:sz w:val="20"/>
        </w:rPr>
        <w:t> </w:t>
      </w:r>
      <w:r w:rsidRPr="001E329F">
        <w:rPr>
          <w:rFonts w:ascii="Verdana" w:hAnsi="Verdana"/>
          <w:color w:val="000000"/>
          <w:sz w:val="20"/>
          <w:lang w:val="ru-RU"/>
        </w:rPr>
        <w:t>ворошить листву в</w:t>
      </w:r>
      <w:r w:rsidRPr="001E329F">
        <w:rPr>
          <w:rFonts w:ascii="Verdana" w:hAnsi="Verdana"/>
          <w:color w:val="000000"/>
          <w:sz w:val="20"/>
        </w:rPr>
        <w:t> </w:t>
      </w:r>
      <w:r w:rsidRPr="001E329F">
        <w:rPr>
          <w:rFonts w:ascii="Verdana" w:hAnsi="Verdana"/>
          <w:color w:val="000000"/>
          <w:sz w:val="20"/>
          <w:lang w:val="ru-RU"/>
        </w:rPr>
        <w:t>поисках корешков и</w:t>
      </w:r>
      <w:r w:rsidRPr="001E329F">
        <w:rPr>
          <w:rFonts w:ascii="Verdana" w:hAnsi="Verdana"/>
          <w:color w:val="000000"/>
          <w:sz w:val="20"/>
        </w:rPr>
        <w:t> </w:t>
      </w:r>
      <w:r w:rsidRPr="001E329F">
        <w:rPr>
          <w:rFonts w:ascii="Verdana" w:hAnsi="Verdana"/>
          <w:color w:val="000000"/>
          <w:sz w:val="20"/>
          <w:lang w:val="ru-RU"/>
        </w:rPr>
        <w:t>плодов, возбуждавших его аппетит.</w:t>
      </w:r>
    </w:p>
    <w:p w14:paraId="3F5B4DA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Людям тоже не</w:t>
      </w:r>
      <w:r w:rsidRPr="001E329F">
        <w:rPr>
          <w:rFonts w:ascii="Verdana" w:hAnsi="Verdana"/>
          <w:color w:val="000000"/>
          <w:sz w:val="20"/>
        </w:rPr>
        <w:t> </w:t>
      </w:r>
      <w:r w:rsidRPr="001E329F">
        <w:rPr>
          <w:rFonts w:ascii="Verdana" w:hAnsi="Verdana"/>
          <w:color w:val="000000"/>
          <w:sz w:val="20"/>
          <w:lang w:val="ru-RU"/>
        </w:rPr>
        <w:t>приходилось голодать в</w:t>
      </w:r>
      <w:r w:rsidRPr="001E329F">
        <w:rPr>
          <w:rFonts w:ascii="Verdana" w:hAnsi="Verdana"/>
          <w:color w:val="000000"/>
          <w:sz w:val="20"/>
        </w:rPr>
        <w:t> </w:t>
      </w:r>
      <w:r w:rsidRPr="001E329F">
        <w:rPr>
          <w:rFonts w:ascii="Verdana" w:hAnsi="Verdana"/>
          <w:color w:val="000000"/>
          <w:sz w:val="20"/>
          <w:lang w:val="ru-RU"/>
        </w:rPr>
        <w:t>этих богатых дичью местах, кроме того, к</w:t>
      </w:r>
      <w:r w:rsidRPr="001E329F">
        <w:rPr>
          <w:rFonts w:ascii="Verdana" w:hAnsi="Verdana"/>
          <w:color w:val="000000"/>
          <w:sz w:val="20"/>
        </w:rPr>
        <w:t> </w:t>
      </w:r>
      <w:r w:rsidRPr="001E329F">
        <w:rPr>
          <w:rFonts w:ascii="Verdana" w:hAnsi="Verdana"/>
          <w:color w:val="000000"/>
          <w:sz w:val="20"/>
          <w:lang w:val="ru-RU"/>
        </w:rPr>
        <w:t>своему столу они добавили наиболее любимые Нуфером грибы и</w:t>
      </w:r>
      <w:r w:rsidRPr="001E329F">
        <w:rPr>
          <w:rFonts w:ascii="Verdana" w:hAnsi="Verdana"/>
          <w:color w:val="000000"/>
          <w:sz w:val="20"/>
        </w:rPr>
        <w:t> </w:t>
      </w:r>
      <w:r w:rsidRPr="001E329F">
        <w:rPr>
          <w:rFonts w:ascii="Verdana" w:hAnsi="Verdana"/>
          <w:color w:val="000000"/>
          <w:sz w:val="20"/>
          <w:lang w:val="ru-RU"/>
        </w:rPr>
        <w:t>ягоды. То и</w:t>
      </w:r>
      <w:r w:rsidRPr="001E329F">
        <w:rPr>
          <w:rFonts w:ascii="Verdana" w:hAnsi="Verdana"/>
          <w:color w:val="000000"/>
          <w:sz w:val="20"/>
        </w:rPr>
        <w:t> </w:t>
      </w:r>
      <w:r w:rsidRPr="001E329F">
        <w:rPr>
          <w:rFonts w:ascii="Verdana" w:hAnsi="Verdana"/>
          <w:color w:val="000000"/>
          <w:sz w:val="20"/>
          <w:lang w:val="ru-RU"/>
        </w:rPr>
        <w:t xml:space="preserve">другое оказалось превосходным. Раздавались даже голоса, предлагавшие </w:t>
      </w:r>
      <w:r w:rsidRPr="001E329F">
        <w:rPr>
          <w:rFonts w:ascii="Verdana" w:hAnsi="Verdana"/>
          <w:color w:val="000000"/>
          <w:sz w:val="20"/>
          <w:lang w:val="ru-RU"/>
        </w:rPr>
        <w:lastRenderedPageBreak/>
        <w:t>перенести столицу из</w:t>
      </w:r>
      <w:r w:rsidRPr="001E329F">
        <w:rPr>
          <w:rFonts w:ascii="Verdana" w:hAnsi="Verdana"/>
          <w:color w:val="000000"/>
          <w:sz w:val="20"/>
        </w:rPr>
        <w:t> </w:t>
      </w:r>
      <w:r w:rsidRPr="001E329F">
        <w:rPr>
          <w:rFonts w:ascii="Verdana" w:hAnsi="Verdana"/>
          <w:color w:val="000000"/>
          <w:sz w:val="20"/>
          <w:lang w:val="ru-RU"/>
        </w:rPr>
        <w:t>Паймака в</w:t>
      </w:r>
      <w:r w:rsidRPr="001E329F">
        <w:rPr>
          <w:rFonts w:ascii="Verdana" w:hAnsi="Verdana"/>
          <w:color w:val="000000"/>
          <w:sz w:val="20"/>
        </w:rPr>
        <w:t> </w:t>
      </w:r>
      <w:r w:rsidRPr="001E329F">
        <w:rPr>
          <w:rFonts w:ascii="Verdana" w:hAnsi="Verdana"/>
          <w:color w:val="000000"/>
          <w:sz w:val="20"/>
          <w:lang w:val="ru-RU"/>
        </w:rPr>
        <w:t>эти благодатные места. Однако благоразумный Бакум, едва</w:t>
      </w:r>
      <w:r w:rsidRPr="001E329F">
        <w:rPr>
          <w:rFonts w:ascii="Verdana" w:hAnsi="Verdana"/>
          <w:color w:val="000000"/>
          <w:sz w:val="20"/>
        </w:rPr>
        <w:t> </w:t>
      </w:r>
      <w:r w:rsidRPr="001E329F">
        <w:rPr>
          <w:rFonts w:ascii="Verdana" w:hAnsi="Verdana"/>
          <w:color w:val="000000"/>
          <w:sz w:val="20"/>
          <w:lang w:val="ru-RU"/>
        </w:rPr>
        <w:t>ли не</w:t>
      </w:r>
      <w:r w:rsidRPr="001E329F">
        <w:rPr>
          <w:rFonts w:ascii="Verdana" w:hAnsi="Verdana"/>
          <w:color w:val="000000"/>
          <w:sz w:val="20"/>
        </w:rPr>
        <w:t> </w:t>
      </w:r>
      <w:r w:rsidRPr="001E329F">
        <w:rPr>
          <w:rFonts w:ascii="Verdana" w:hAnsi="Verdana"/>
          <w:color w:val="000000"/>
          <w:sz w:val="20"/>
          <w:lang w:val="ru-RU"/>
        </w:rPr>
        <w:t>силой увезенный из</w:t>
      </w:r>
      <w:r w:rsidRPr="001E329F">
        <w:rPr>
          <w:rFonts w:ascii="Verdana" w:hAnsi="Verdana"/>
          <w:color w:val="000000"/>
          <w:sz w:val="20"/>
        </w:rPr>
        <w:t> </w:t>
      </w:r>
      <w:r w:rsidRPr="001E329F">
        <w:rPr>
          <w:rFonts w:ascii="Verdana" w:hAnsi="Verdana"/>
          <w:color w:val="000000"/>
          <w:sz w:val="20"/>
          <w:lang w:val="ru-RU"/>
        </w:rPr>
        <w:t>Паймака в</w:t>
      </w:r>
      <w:r w:rsidRPr="001E329F">
        <w:rPr>
          <w:rFonts w:ascii="Verdana" w:hAnsi="Verdana"/>
          <w:color w:val="000000"/>
          <w:sz w:val="20"/>
        </w:rPr>
        <w:t> </w:t>
      </w:r>
      <w:r w:rsidRPr="001E329F">
        <w:rPr>
          <w:rFonts w:ascii="Verdana" w:hAnsi="Verdana"/>
          <w:color w:val="000000"/>
          <w:sz w:val="20"/>
          <w:lang w:val="ru-RU"/>
        </w:rPr>
        <w:t>качестве проводника, постарался охладить восторги диавардов. Он сказал, что земли к</w:t>
      </w:r>
      <w:r w:rsidRPr="001E329F">
        <w:rPr>
          <w:rFonts w:ascii="Verdana" w:hAnsi="Verdana"/>
          <w:color w:val="000000"/>
          <w:sz w:val="20"/>
        </w:rPr>
        <w:t> </w:t>
      </w:r>
      <w:r w:rsidRPr="001E329F">
        <w:rPr>
          <w:rFonts w:ascii="Verdana" w:hAnsi="Verdana"/>
          <w:color w:val="000000"/>
          <w:sz w:val="20"/>
          <w:lang w:val="ru-RU"/>
        </w:rPr>
        <w:t>востоку от</w:t>
      </w:r>
      <w:r w:rsidRPr="001E329F">
        <w:rPr>
          <w:rFonts w:ascii="Verdana" w:hAnsi="Verdana"/>
          <w:color w:val="000000"/>
          <w:sz w:val="20"/>
        </w:rPr>
        <w:t> </w:t>
      </w:r>
      <w:r w:rsidRPr="001E329F">
        <w:rPr>
          <w:rFonts w:ascii="Verdana" w:hAnsi="Verdana"/>
          <w:color w:val="000000"/>
          <w:sz w:val="20"/>
          <w:lang w:val="ru-RU"/>
        </w:rPr>
        <w:t>хребта заселены многочисленным и</w:t>
      </w:r>
      <w:r w:rsidRPr="001E329F">
        <w:rPr>
          <w:rFonts w:ascii="Verdana" w:hAnsi="Verdana"/>
          <w:color w:val="000000"/>
          <w:sz w:val="20"/>
        </w:rPr>
        <w:t> </w:t>
      </w:r>
      <w:r w:rsidRPr="001E329F">
        <w:rPr>
          <w:rFonts w:ascii="Verdana" w:hAnsi="Verdana"/>
          <w:color w:val="000000"/>
          <w:sz w:val="20"/>
          <w:lang w:val="ru-RU"/>
        </w:rPr>
        <w:t>воинственным народом</w:t>
      </w:r>
      <w:r w:rsidRPr="001E329F">
        <w:rPr>
          <w:rFonts w:ascii="Verdana" w:hAnsi="Verdana"/>
          <w:color w:val="000000"/>
          <w:sz w:val="20"/>
        </w:rPr>
        <w:t> </w:t>
      </w:r>
      <w:r w:rsidRPr="001E329F">
        <w:rPr>
          <w:rFonts w:ascii="Verdana" w:hAnsi="Verdana"/>
          <w:color w:val="000000"/>
          <w:sz w:val="20"/>
          <w:lang w:val="ru-RU"/>
        </w:rPr>
        <w:t>— ирманами. Попытка основать здесь новую столицу неизбежно приведет к</w:t>
      </w:r>
      <w:r w:rsidRPr="001E329F">
        <w:rPr>
          <w:rFonts w:ascii="Verdana" w:hAnsi="Verdana"/>
          <w:color w:val="000000"/>
          <w:sz w:val="20"/>
        </w:rPr>
        <w:t> </w:t>
      </w:r>
      <w:r w:rsidRPr="001E329F">
        <w:rPr>
          <w:rFonts w:ascii="Verdana" w:hAnsi="Verdana"/>
          <w:color w:val="000000"/>
          <w:sz w:val="20"/>
          <w:lang w:val="ru-RU"/>
        </w:rPr>
        <w:t>войне.</w:t>
      </w:r>
    </w:p>
    <w:p w14:paraId="2CBE337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Только малочисленный отряд, вроде нашего, может незаметно пройти по</w:t>
      </w:r>
      <w:r w:rsidRPr="001E329F">
        <w:rPr>
          <w:rFonts w:ascii="Verdana" w:hAnsi="Verdana"/>
          <w:color w:val="000000"/>
          <w:sz w:val="20"/>
        </w:rPr>
        <w:t> </w:t>
      </w:r>
      <w:r w:rsidRPr="001E329F">
        <w:rPr>
          <w:rFonts w:ascii="Verdana" w:hAnsi="Verdana"/>
          <w:color w:val="000000"/>
          <w:sz w:val="20"/>
          <w:lang w:val="ru-RU"/>
        </w:rPr>
        <w:t>землям ирманов,</w:t>
      </w:r>
      <w:r w:rsidRPr="001E329F">
        <w:rPr>
          <w:rFonts w:ascii="Verdana" w:hAnsi="Verdana"/>
          <w:color w:val="000000"/>
          <w:sz w:val="20"/>
        </w:rPr>
        <w:t> </w:t>
      </w:r>
      <w:r w:rsidRPr="001E329F">
        <w:rPr>
          <w:rFonts w:ascii="Verdana" w:hAnsi="Verdana"/>
          <w:color w:val="000000"/>
          <w:sz w:val="20"/>
          <w:lang w:val="ru-RU"/>
        </w:rPr>
        <w:t>— говорил Бакум.</w:t>
      </w:r>
      <w:r w:rsidRPr="001E329F">
        <w:rPr>
          <w:rFonts w:ascii="Verdana" w:hAnsi="Verdana"/>
          <w:color w:val="000000"/>
          <w:sz w:val="20"/>
        </w:rPr>
        <w:t> </w:t>
      </w:r>
      <w:r w:rsidRPr="001E329F">
        <w:rPr>
          <w:rFonts w:ascii="Verdana" w:hAnsi="Verdana"/>
          <w:color w:val="000000"/>
          <w:sz w:val="20"/>
          <w:lang w:val="ru-RU"/>
        </w:rPr>
        <w:t>— Их поселения находятся севернее, на</w:t>
      </w:r>
      <w:r w:rsidRPr="001E329F">
        <w:rPr>
          <w:rFonts w:ascii="Verdana" w:hAnsi="Verdana"/>
          <w:color w:val="000000"/>
          <w:sz w:val="20"/>
        </w:rPr>
        <w:t> </w:t>
      </w:r>
      <w:r w:rsidRPr="001E329F">
        <w:rPr>
          <w:rFonts w:ascii="Verdana" w:hAnsi="Verdana"/>
          <w:color w:val="000000"/>
          <w:sz w:val="20"/>
          <w:lang w:val="ru-RU"/>
        </w:rPr>
        <w:t>берегах большого озера, названия которого я не</w:t>
      </w:r>
      <w:r w:rsidRPr="001E329F">
        <w:rPr>
          <w:rFonts w:ascii="Verdana" w:hAnsi="Verdana"/>
          <w:color w:val="000000"/>
          <w:sz w:val="20"/>
        </w:rPr>
        <w:t> </w:t>
      </w:r>
      <w:r w:rsidRPr="001E329F">
        <w:rPr>
          <w:rFonts w:ascii="Verdana" w:hAnsi="Verdana"/>
          <w:color w:val="000000"/>
          <w:sz w:val="20"/>
          <w:lang w:val="ru-RU"/>
        </w:rPr>
        <w:t>знаю. Будем надеяться, что злая сила не</w:t>
      </w:r>
      <w:r w:rsidRPr="001E329F">
        <w:rPr>
          <w:rFonts w:ascii="Verdana" w:hAnsi="Verdana"/>
          <w:color w:val="000000"/>
          <w:sz w:val="20"/>
        </w:rPr>
        <w:t> </w:t>
      </w:r>
      <w:r w:rsidRPr="001E329F">
        <w:rPr>
          <w:rFonts w:ascii="Verdana" w:hAnsi="Verdana"/>
          <w:color w:val="000000"/>
          <w:sz w:val="20"/>
          <w:lang w:val="ru-RU"/>
        </w:rPr>
        <w:t>приведет сюда всадников ирманов...</w:t>
      </w:r>
    </w:p>
    <w:p w14:paraId="17C9407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Отряд диавардов под командованием седого могучего Поллуна состоял всего из</w:t>
      </w:r>
      <w:r w:rsidRPr="001E329F">
        <w:rPr>
          <w:rFonts w:ascii="Verdana" w:hAnsi="Verdana"/>
          <w:color w:val="000000"/>
          <w:sz w:val="20"/>
        </w:rPr>
        <w:t> </w:t>
      </w:r>
      <w:r w:rsidRPr="001E329F">
        <w:rPr>
          <w:rFonts w:ascii="Verdana" w:hAnsi="Verdana"/>
          <w:color w:val="000000"/>
          <w:sz w:val="20"/>
          <w:lang w:val="ru-RU"/>
        </w:rPr>
        <w:t>тридцати человек, в</w:t>
      </w:r>
      <w:r w:rsidRPr="001E329F">
        <w:rPr>
          <w:rFonts w:ascii="Verdana" w:hAnsi="Verdana"/>
          <w:color w:val="000000"/>
          <w:sz w:val="20"/>
        </w:rPr>
        <w:t> </w:t>
      </w:r>
      <w:r w:rsidRPr="001E329F">
        <w:rPr>
          <w:rFonts w:ascii="Verdana" w:hAnsi="Verdana"/>
          <w:color w:val="000000"/>
          <w:sz w:val="20"/>
          <w:lang w:val="ru-RU"/>
        </w:rPr>
        <w:t>основном, молодых воинов. Его офицерами были Тайк Тхоорт и</w:t>
      </w:r>
      <w:r w:rsidRPr="001E329F">
        <w:rPr>
          <w:rFonts w:ascii="Verdana" w:hAnsi="Verdana"/>
          <w:color w:val="000000"/>
          <w:sz w:val="20"/>
        </w:rPr>
        <w:t> </w:t>
      </w:r>
      <w:r w:rsidRPr="001E329F">
        <w:rPr>
          <w:rFonts w:ascii="Verdana" w:hAnsi="Verdana"/>
          <w:color w:val="000000"/>
          <w:sz w:val="20"/>
          <w:lang w:val="ru-RU"/>
        </w:rPr>
        <w:t>Даяна, приемная дочь и</w:t>
      </w:r>
      <w:r w:rsidRPr="001E329F">
        <w:rPr>
          <w:rFonts w:ascii="Verdana" w:hAnsi="Verdana"/>
          <w:color w:val="000000"/>
          <w:sz w:val="20"/>
        </w:rPr>
        <w:t> </w:t>
      </w:r>
      <w:r w:rsidRPr="001E329F">
        <w:rPr>
          <w:rFonts w:ascii="Verdana" w:hAnsi="Verdana"/>
          <w:color w:val="000000"/>
          <w:sz w:val="20"/>
          <w:lang w:val="ru-RU"/>
        </w:rPr>
        <w:t>наследница одного из</w:t>
      </w:r>
      <w:r w:rsidRPr="001E329F">
        <w:rPr>
          <w:rFonts w:ascii="Verdana" w:hAnsi="Verdana"/>
          <w:color w:val="000000"/>
          <w:sz w:val="20"/>
        </w:rPr>
        <w:t> </w:t>
      </w:r>
      <w:r w:rsidRPr="001E329F">
        <w:rPr>
          <w:rFonts w:ascii="Verdana" w:hAnsi="Verdana"/>
          <w:color w:val="000000"/>
          <w:sz w:val="20"/>
          <w:lang w:val="ru-RU"/>
        </w:rPr>
        <w:t>бывших правителей диавардов, также погибшего от</w:t>
      </w:r>
      <w:r w:rsidRPr="001E329F">
        <w:rPr>
          <w:rFonts w:ascii="Verdana" w:hAnsi="Verdana"/>
          <w:color w:val="000000"/>
          <w:sz w:val="20"/>
        </w:rPr>
        <w:t> </w:t>
      </w:r>
      <w:r w:rsidRPr="001E329F">
        <w:rPr>
          <w:rFonts w:ascii="Verdana" w:hAnsi="Verdana"/>
          <w:color w:val="000000"/>
          <w:sz w:val="20"/>
          <w:lang w:val="ru-RU"/>
        </w:rPr>
        <w:t>руки Колдуна.</w:t>
      </w:r>
    </w:p>
    <w:p w14:paraId="1EBBB03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сразу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без отчаянной внутренней борьбы Тайк признал свое родство с</w:t>
      </w:r>
      <w:r w:rsidRPr="001E329F">
        <w:rPr>
          <w:rFonts w:ascii="Verdana" w:hAnsi="Verdana"/>
          <w:color w:val="000000"/>
          <w:sz w:val="20"/>
        </w:rPr>
        <w:t> </w:t>
      </w:r>
      <w:r w:rsidRPr="001E329F">
        <w:rPr>
          <w:rFonts w:ascii="Verdana" w:hAnsi="Verdana"/>
          <w:color w:val="000000"/>
          <w:sz w:val="20"/>
          <w:lang w:val="ru-RU"/>
        </w:rPr>
        <w:t>диавардами. Однако, поверив Лазару, он не</w:t>
      </w:r>
      <w:r w:rsidRPr="001E329F">
        <w:rPr>
          <w:rFonts w:ascii="Verdana" w:hAnsi="Verdana"/>
          <w:color w:val="000000"/>
          <w:sz w:val="20"/>
        </w:rPr>
        <w:t> </w:t>
      </w:r>
      <w:r w:rsidRPr="001E329F">
        <w:rPr>
          <w:rFonts w:ascii="Verdana" w:hAnsi="Verdana"/>
          <w:color w:val="000000"/>
          <w:sz w:val="20"/>
          <w:lang w:val="ru-RU"/>
        </w:rPr>
        <w:t>смирился. Несколько слов, произнесенных Аллером Нороном или призраком в</w:t>
      </w:r>
      <w:r w:rsidRPr="001E329F">
        <w:rPr>
          <w:rFonts w:ascii="Verdana" w:hAnsi="Verdana"/>
          <w:color w:val="000000"/>
          <w:sz w:val="20"/>
        </w:rPr>
        <w:t> </w:t>
      </w:r>
      <w:r w:rsidRPr="001E329F">
        <w:rPr>
          <w:rFonts w:ascii="Verdana" w:hAnsi="Verdana"/>
          <w:color w:val="000000"/>
          <w:sz w:val="20"/>
          <w:lang w:val="ru-RU"/>
        </w:rPr>
        <w:t>его образе, оставляли некоторую надежду разыскать логово Колдуна и</w:t>
      </w:r>
      <w:r w:rsidRPr="001E329F">
        <w:rPr>
          <w:rFonts w:ascii="Verdana" w:hAnsi="Verdana"/>
          <w:color w:val="000000"/>
          <w:sz w:val="20"/>
        </w:rPr>
        <w:t> </w:t>
      </w:r>
      <w:r w:rsidRPr="001E329F">
        <w:rPr>
          <w:rFonts w:ascii="Verdana" w:hAnsi="Verdana"/>
          <w:color w:val="000000"/>
          <w:sz w:val="20"/>
          <w:lang w:val="ru-RU"/>
        </w:rPr>
        <w:t>посчитаться с</w:t>
      </w:r>
      <w:r w:rsidRPr="001E329F">
        <w:rPr>
          <w:rFonts w:ascii="Verdana" w:hAnsi="Verdana"/>
          <w:color w:val="000000"/>
          <w:sz w:val="20"/>
        </w:rPr>
        <w:t> </w:t>
      </w:r>
      <w:r w:rsidRPr="001E329F">
        <w:rPr>
          <w:rFonts w:ascii="Verdana" w:hAnsi="Verdana"/>
          <w:color w:val="000000"/>
          <w:sz w:val="20"/>
          <w:lang w:val="ru-RU"/>
        </w:rPr>
        <w:t>ним за</w:t>
      </w:r>
      <w:r w:rsidRPr="001E329F">
        <w:rPr>
          <w:rFonts w:ascii="Verdana" w:hAnsi="Verdana"/>
          <w:color w:val="000000"/>
          <w:sz w:val="20"/>
        </w:rPr>
        <w:t> </w:t>
      </w:r>
      <w:r w:rsidRPr="001E329F">
        <w:rPr>
          <w:rFonts w:ascii="Verdana" w:hAnsi="Verdana"/>
          <w:color w:val="000000"/>
          <w:sz w:val="20"/>
          <w:lang w:val="ru-RU"/>
        </w:rPr>
        <w:t>все. Идея похода на</w:t>
      </w:r>
      <w:r w:rsidRPr="001E329F">
        <w:rPr>
          <w:rFonts w:ascii="Verdana" w:hAnsi="Verdana"/>
          <w:color w:val="000000"/>
          <w:sz w:val="20"/>
        </w:rPr>
        <w:t> </w:t>
      </w:r>
      <w:r w:rsidRPr="001E329F">
        <w:rPr>
          <w:rFonts w:ascii="Verdana" w:hAnsi="Verdana"/>
          <w:color w:val="000000"/>
          <w:sz w:val="20"/>
          <w:lang w:val="ru-RU"/>
        </w:rPr>
        <w:t>восток была с</w:t>
      </w:r>
      <w:r w:rsidRPr="001E329F">
        <w:rPr>
          <w:rFonts w:ascii="Verdana" w:hAnsi="Verdana"/>
          <w:color w:val="000000"/>
          <w:sz w:val="20"/>
        </w:rPr>
        <w:t> </w:t>
      </w:r>
      <w:r w:rsidRPr="001E329F">
        <w:rPr>
          <w:rFonts w:ascii="Verdana" w:hAnsi="Verdana"/>
          <w:color w:val="000000"/>
          <w:sz w:val="20"/>
          <w:lang w:val="ru-RU"/>
        </w:rPr>
        <w:t>восторгом подхвачена многими молодыми солдатами, а</w:t>
      </w:r>
      <w:r w:rsidRPr="001E329F">
        <w:rPr>
          <w:rFonts w:ascii="Verdana" w:hAnsi="Verdana"/>
          <w:color w:val="000000"/>
          <w:sz w:val="20"/>
        </w:rPr>
        <w:t> </w:t>
      </w:r>
      <w:r w:rsidRPr="001E329F">
        <w:rPr>
          <w:rFonts w:ascii="Verdana" w:hAnsi="Verdana"/>
          <w:color w:val="000000"/>
          <w:sz w:val="20"/>
          <w:lang w:val="ru-RU"/>
        </w:rPr>
        <w:t>также Даяной, стоявшей во</w:t>
      </w:r>
      <w:r w:rsidRPr="001E329F">
        <w:rPr>
          <w:rFonts w:ascii="Verdana" w:hAnsi="Verdana"/>
          <w:color w:val="000000"/>
          <w:sz w:val="20"/>
        </w:rPr>
        <w:t> </w:t>
      </w:r>
      <w:r w:rsidRPr="001E329F">
        <w:rPr>
          <w:rFonts w:ascii="Verdana" w:hAnsi="Verdana"/>
          <w:color w:val="000000"/>
          <w:sz w:val="20"/>
          <w:lang w:val="ru-RU"/>
        </w:rPr>
        <w:t>главе немногочисленной стражи Паймака. Все понимали, что это последний шанс</w:t>
      </w:r>
      <w:r w:rsidRPr="001E329F">
        <w:rPr>
          <w:rFonts w:ascii="Verdana" w:hAnsi="Verdana"/>
          <w:color w:val="000000"/>
          <w:sz w:val="20"/>
        </w:rPr>
        <w:t> </w:t>
      </w:r>
      <w:r w:rsidRPr="001E329F">
        <w:rPr>
          <w:rFonts w:ascii="Verdana" w:hAnsi="Verdana"/>
          <w:color w:val="000000"/>
          <w:sz w:val="20"/>
          <w:lang w:val="ru-RU"/>
        </w:rPr>
        <w:t>— других способов борьбы с</w:t>
      </w:r>
      <w:r w:rsidRPr="001E329F">
        <w:rPr>
          <w:rFonts w:ascii="Verdana" w:hAnsi="Verdana"/>
          <w:color w:val="000000"/>
          <w:sz w:val="20"/>
        </w:rPr>
        <w:t> </w:t>
      </w:r>
      <w:r w:rsidRPr="001E329F">
        <w:rPr>
          <w:rFonts w:ascii="Verdana" w:hAnsi="Verdana"/>
          <w:color w:val="000000"/>
          <w:sz w:val="20"/>
          <w:lang w:val="ru-RU"/>
        </w:rPr>
        <w:t>Колдуном не</w:t>
      </w:r>
      <w:r w:rsidRPr="001E329F">
        <w:rPr>
          <w:rFonts w:ascii="Verdana" w:hAnsi="Verdana"/>
          <w:color w:val="000000"/>
          <w:sz w:val="20"/>
        </w:rPr>
        <w:t> </w:t>
      </w:r>
      <w:r w:rsidRPr="001E329F">
        <w:rPr>
          <w:rFonts w:ascii="Verdana" w:hAnsi="Verdana"/>
          <w:color w:val="000000"/>
          <w:sz w:val="20"/>
          <w:lang w:val="ru-RU"/>
        </w:rPr>
        <w:t>было...</w:t>
      </w:r>
    </w:p>
    <w:p w14:paraId="2164C9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третий день пути через лес диаварды попали под затяжной осенний дождь. В</w:t>
      </w:r>
      <w:r w:rsidRPr="001E329F">
        <w:rPr>
          <w:rFonts w:ascii="Verdana" w:hAnsi="Verdana"/>
          <w:color w:val="000000"/>
          <w:sz w:val="20"/>
        </w:rPr>
        <w:t> </w:t>
      </w:r>
      <w:r w:rsidRPr="001E329F">
        <w:rPr>
          <w:rFonts w:ascii="Verdana" w:hAnsi="Verdana"/>
          <w:color w:val="000000"/>
          <w:sz w:val="20"/>
          <w:lang w:val="ru-RU"/>
        </w:rPr>
        <w:t>наступивших сумерках отряд с</w:t>
      </w:r>
      <w:r w:rsidRPr="001E329F">
        <w:rPr>
          <w:rFonts w:ascii="Verdana" w:hAnsi="Verdana"/>
          <w:color w:val="000000"/>
          <w:sz w:val="20"/>
        </w:rPr>
        <w:t> </w:t>
      </w:r>
      <w:r w:rsidRPr="001E329F">
        <w:rPr>
          <w:rFonts w:ascii="Verdana" w:hAnsi="Verdana"/>
          <w:color w:val="000000"/>
          <w:sz w:val="20"/>
          <w:lang w:val="ru-RU"/>
        </w:rPr>
        <w:t>трудом продвигался по</w:t>
      </w:r>
      <w:r w:rsidRPr="001E329F">
        <w:rPr>
          <w:rFonts w:ascii="Verdana" w:hAnsi="Verdana"/>
          <w:color w:val="000000"/>
          <w:sz w:val="20"/>
        </w:rPr>
        <w:t> </w:t>
      </w:r>
      <w:r w:rsidRPr="001E329F">
        <w:rPr>
          <w:rFonts w:ascii="Verdana" w:hAnsi="Verdana"/>
          <w:color w:val="000000"/>
          <w:sz w:val="20"/>
          <w:lang w:val="ru-RU"/>
        </w:rPr>
        <w:t>глинистому дну большого оврага. Копыта мулов скользили и</w:t>
      </w:r>
      <w:r w:rsidRPr="001E329F">
        <w:rPr>
          <w:rFonts w:ascii="Verdana" w:hAnsi="Verdana"/>
          <w:color w:val="000000"/>
          <w:sz w:val="20"/>
        </w:rPr>
        <w:t> </w:t>
      </w:r>
      <w:r w:rsidRPr="001E329F">
        <w:rPr>
          <w:rFonts w:ascii="Verdana" w:hAnsi="Verdana"/>
          <w:color w:val="000000"/>
          <w:sz w:val="20"/>
          <w:lang w:val="ru-RU"/>
        </w:rPr>
        <w:t>вязли в</w:t>
      </w:r>
      <w:r w:rsidRPr="001E329F">
        <w:rPr>
          <w:rFonts w:ascii="Verdana" w:hAnsi="Verdana"/>
          <w:color w:val="000000"/>
          <w:sz w:val="20"/>
        </w:rPr>
        <w:t> </w:t>
      </w:r>
      <w:r w:rsidRPr="001E329F">
        <w:rPr>
          <w:rFonts w:ascii="Verdana" w:hAnsi="Verdana"/>
          <w:color w:val="000000"/>
          <w:sz w:val="20"/>
          <w:lang w:val="ru-RU"/>
        </w:rPr>
        <w:t>клейкой жиже, очень скоро бедные животные совершенно выбились из</w:t>
      </w:r>
      <w:r w:rsidRPr="001E329F">
        <w:rPr>
          <w:rFonts w:ascii="Verdana" w:hAnsi="Verdana"/>
          <w:color w:val="000000"/>
          <w:sz w:val="20"/>
        </w:rPr>
        <w:t> </w:t>
      </w:r>
      <w:r w:rsidRPr="001E329F">
        <w:rPr>
          <w:rFonts w:ascii="Verdana" w:hAnsi="Verdana"/>
          <w:color w:val="000000"/>
          <w:sz w:val="20"/>
          <w:lang w:val="ru-RU"/>
        </w:rPr>
        <w:t>сил, один громадепрь неутомимо месил глину ногами. Голые склоны оврага долго не</w:t>
      </w:r>
      <w:r w:rsidRPr="001E329F">
        <w:rPr>
          <w:rFonts w:ascii="Verdana" w:hAnsi="Verdana"/>
          <w:color w:val="000000"/>
          <w:sz w:val="20"/>
        </w:rPr>
        <w:t> </w:t>
      </w:r>
      <w:r w:rsidRPr="001E329F">
        <w:rPr>
          <w:rFonts w:ascii="Verdana" w:hAnsi="Verdana"/>
          <w:color w:val="000000"/>
          <w:sz w:val="20"/>
          <w:lang w:val="ru-RU"/>
        </w:rPr>
        <w:t>позволяли выбраться наверх, только к</w:t>
      </w:r>
      <w:r w:rsidRPr="001E329F">
        <w:rPr>
          <w:rFonts w:ascii="Verdana" w:hAnsi="Verdana"/>
          <w:color w:val="000000"/>
          <w:sz w:val="20"/>
        </w:rPr>
        <w:t> </w:t>
      </w:r>
      <w:r w:rsidRPr="001E329F">
        <w:rPr>
          <w:rFonts w:ascii="Verdana" w:hAnsi="Verdana"/>
          <w:color w:val="000000"/>
          <w:sz w:val="20"/>
          <w:lang w:val="ru-RU"/>
        </w:rPr>
        <w:t>вечеру они стали постепенно понижаться и</w:t>
      </w:r>
      <w:r w:rsidRPr="001E329F">
        <w:rPr>
          <w:rFonts w:ascii="Verdana" w:hAnsi="Verdana"/>
          <w:color w:val="000000"/>
          <w:sz w:val="20"/>
        </w:rPr>
        <w:t> </w:t>
      </w:r>
      <w:r w:rsidRPr="001E329F">
        <w:rPr>
          <w:rFonts w:ascii="Verdana" w:hAnsi="Verdana"/>
          <w:color w:val="000000"/>
          <w:sz w:val="20"/>
          <w:lang w:val="ru-RU"/>
        </w:rPr>
        <w:t>покрылись кустарником. Здесь уже можно было подыскать местечко посуше. Поллун остановил отряд. Диаварды освободили мулов от</w:t>
      </w:r>
      <w:r w:rsidRPr="001E329F">
        <w:rPr>
          <w:rFonts w:ascii="Verdana" w:hAnsi="Verdana"/>
          <w:color w:val="000000"/>
          <w:sz w:val="20"/>
        </w:rPr>
        <w:t> </w:t>
      </w:r>
      <w:r w:rsidRPr="001E329F">
        <w:rPr>
          <w:rFonts w:ascii="Verdana" w:hAnsi="Verdana"/>
          <w:color w:val="000000"/>
          <w:sz w:val="20"/>
          <w:lang w:val="ru-RU"/>
        </w:rPr>
        <w:t>поклажи и</w:t>
      </w:r>
      <w:r w:rsidRPr="001E329F">
        <w:rPr>
          <w:rFonts w:ascii="Verdana" w:hAnsi="Verdana"/>
          <w:color w:val="000000"/>
          <w:sz w:val="20"/>
        </w:rPr>
        <w:t> </w:t>
      </w:r>
      <w:r w:rsidRPr="001E329F">
        <w:rPr>
          <w:rFonts w:ascii="Verdana" w:hAnsi="Verdana"/>
          <w:color w:val="000000"/>
          <w:sz w:val="20"/>
          <w:lang w:val="ru-RU"/>
        </w:rPr>
        <w:t>разбрелись в</w:t>
      </w:r>
      <w:r w:rsidRPr="001E329F">
        <w:rPr>
          <w:rFonts w:ascii="Verdana" w:hAnsi="Verdana"/>
          <w:color w:val="000000"/>
          <w:sz w:val="20"/>
        </w:rPr>
        <w:t> </w:t>
      </w:r>
      <w:r w:rsidRPr="001E329F">
        <w:rPr>
          <w:rFonts w:ascii="Verdana" w:hAnsi="Verdana"/>
          <w:color w:val="000000"/>
          <w:sz w:val="20"/>
          <w:lang w:val="ru-RU"/>
        </w:rPr>
        <w:t>разные стороны на</w:t>
      </w:r>
      <w:r w:rsidRPr="001E329F">
        <w:rPr>
          <w:rFonts w:ascii="Verdana" w:hAnsi="Verdana"/>
          <w:color w:val="000000"/>
          <w:sz w:val="20"/>
        </w:rPr>
        <w:t> </w:t>
      </w:r>
      <w:r w:rsidRPr="001E329F">
        <w:rPr>
          <w:rFonts w:ascii="Verdana" w:hAnsi="Verdana"/>
          <w:color w:val="000000"/>
          <w:sz w:val="20"/>
          <w:lang w:val="ru-RU"/>
        </w:rPr>
        <w:t>поиски сухих дров для костра.</w:t>
      </w:r>
    </w:p>
    <w:p w14:paraId="329EE62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вывел Нуфера из</w:t>
      </w:r>
      <w:r w:rsidRPr="001E329F">
        <w:rPr>
          <w:rFonts w:ascii="Verdana" w:hAnsi="Verdana"/>
          <w:color w:val="000000"/>
          <w:sz w:val="20"/>
        </w:rPr>
        <w:t> </w:t>
      </w:r>
      <w:r w:rsidRPr="001E329F">
        <w:rPr>
          <w:rFonts w:ascii="Verdana" w:hAnsi="Verdana"/>
          <w:color w:val="000000"/>
          <w:sz w:val="20"/>
          <w:lang w:val="ru-RU"/>
        </w:rPr>
        <w:t>оврага и</w:t>
      </w:r>
      <w:r w:rsidRPr="001E329F">
        <w:rPr>
          <w:rFonts w:ascii="Verdana" w:hAnsi="Verdana"/>
          <w:color w:val="000000"/>
          <w:sz w:val="20"/>
        </w:rPr>
        <w:t> </w:t>
      </w:r>
      <w:r w:rsidRPr="001E329F">
        <w:rPr>
          <w:rFonts w:ascii="Verdana" w:hAnsi="Verdana"/>
          <w:color w:val="000000"/>
          <w:sz w:val="20"/>
          <w:lang w:val="ru-RU"/>
        </w:rPr>
        <w:t>пустил его попастись в</w:t>
      </w:r>
      <w:r w:rsidRPr="001E329F">
        <w:rPr>
          <w:rFonts w:ascii="Verdana" w:hAnsi="Verdana"/>
          <w:color w:val="000000"/>
          <w:sz w:val="20"/>
        </w:rPr>
        <w:t> </w:t>
      </w:r>
      <w:r w:rsidRPr="001E329F">
        <w:rPr>
          <w:rFonts w:ascii="Verdana" w:hAnsi="Verdana"/>
          <w:color w:val="000000"/>
          <w:sz w:val="20"/>
          <w:lang w:val="ru-RU"/>
        </w:rPr>
        <w:t>зарослях орешника, а</w:t>
      </w:r>
      <w:r w:rsidRPr="001E329F">
        <w:rPr>
          <w:rFonts w:ascii="Verdana" w:hAnsi="Verdana"/>
          <w:color w:val="000000"/>
          <w:sz w:val="20"/>
        </w:rPr>
        <w:t> </w:t>
      </w:r>
      <w:r w:rsidRPr="001E329F">
        <w:rPr>
          <w:rFonts w:ascii="Verdana" w:hAnsi="Verdana"/>
          <w:color w:val="000000"/>
          <w:sz w:val="20"/>
          <w:lang w:val="ru-RU"/>
        </w:rPr>
        <w:t>сам вернулся туда, где Кидо, юный ординарец Поллуна, а</w:t>
      </w:r>
      <w:r w:rsidRPr="001E329F">
        <w:rPr>
          <w:rFonts w:ascii="Verdana" w:hAnsi="Verdana"/>
          <w:color w:val="000000"/>
          <w:sz w:val="20"/>
        </w:rPr>
        <w:t> </w:t>
      </w:r>
      <w:r w:rsidRPr="001E329F">
        <w:rPr>
          <w:rFonts w:ascii="Verdana" w:hAnsi="Verdana"/>
          <w:color w:val="000000"/>
          <w:sz w:val="20"/>
          <w:lang w:val="ru-RU"/>
        </w:rPr>
        <w:t>также и</w:t>
      </w:r>
      <w:r w:rsidRPr="001E329F">
        <w:rPr>
          <w:rFonts w:ascii="Verdana" w:hAnsi="Verdana"/>
          <w:color w:val="000000"/>
          <w:sz w:val="20"/>
        </w:rPr>
        <w:t> </w:t>
      </w:r>
      <w:r w:rsidRPr="001E329F">
        <w:rPr>
          <w:rFonts w:ascii="Verdana" w:hAnsi="Verdana"/>
          <w:color w:val="000000"/>
          <w:sz w:val="20"/>
          <w:lang w:val="ru-RU"/>
        </w:rPr>
        <w:t>верный паж Даяны, разводил отдельный костер для офицеров.</w:t>
      </w:r>
    </w:p>
    <w:p w14:paraId="14EFA1B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Кидо не</w:t>
      </w:r>
      <w:r w:rsidRPr="001E329F">
        <w:rPr>
          <w:rFonts w:ascii="Verdana" w:hAnsi="Verdana"/>
          <w:color w:val="000000"/>
          <w:sz w:val="20"/>
        </w:rPr>
        <w:t> </w:t>
      </w:r>
      <w:r w:rsidRPr="001E329F">
        <w:rPr>
          <w:rFonts w:ascii="Verdana" w:hAnsi="Verdana"/>
          <w:color w:val="000000"/>
          <w:sz w:val="20"/>
          <w:lang w:val="ru-RU"/>
        </w:rPr>
        <w:t>было еще и</w:t>
      </w:r>
      <w:r w:rsidRPr="001E329F">
        <w:rPr>
          <w:rFonts w:ascii="Verdana" w:hAnsi="Verdana"/>
          <w:color w:val="000000"/>
          <w:sz w:val="20"/>
        </w:rPr>
        <w:t> </w:t>
      </w:r>
      <w:r w:rsidRPr="001E329F">
        <w:rPr>
          <w:rFonts w:ascii="Verdana" w:hAnsi="Verdana"/>
          <w:color w:val="000000"/>
          <w:sz w:val="20"/>
          <w:lang w:val="ru-RU"/>
        </w:rPr>
        <w:t>пятнадцати лет, но</w:t>
      </w:r>
      <w:r w:rsidRPr="001E329F">
        <w:rPr>
          <w:rFonts w:ascii="Verdana" w:hAnsi="Verdana"/>
          <w:color w:val="000000"/>
          <w:sz w:val="20"/>
        </w:rPr>
        <w:t> </w:t>
      </w:r>
      <w:r w:rsidRPr="001E329F">
        <w:rPr>
          <w:rFonts w:ascii="Verdana" w:hAnsi="Verdana"/>
          <w:color w:val="000000"/>
          <w:sz w:val="20"/>
          <w:lang w:val="ru-RU"/>
        </w:rPr>
        <w:t>его расторопность, ловкость и</w:t>
      </w:r>
      <w:r w:rsidRPr="001E329F">
        <w:rPr>
          <w:rFonts w:ascii="Verdana" w:hAnsi="Verdana"/>
          <w:color w:val="000000"/>
          <w:sz w:val="20"/>
        </w:rPr>
        <w:t> </w:t>
      </w:r>
      <w:r w:rsidRPr="001E329F">
        <w:rPr>
          <w:rFonts w:ascii="Verdana" w:hAnsi="Verdana"/>
          <w:color w:val="000000"/>
          <w:sz w:val="20"/>
          <w:lang w:val="ru-RU"/>
        </w:rPr>
        <w:t>выносливость, а</w:t>
      </w:r>
      <w:r w:rsidRPr="001E329F">
        <w:rPr>
          <w:rFonts w:ascii="Verdana" w:hAnsi="Verdana"/>
          <w:color w:val="000000"/>
          <w:sz w:val="20"/>
        </w:rPr>
        <w:t> </w:t>
      </w:r>
      <w:r w:rsidRPr="001E329F">
        <w:rPr>
          <w:rFonts w:ascii="Verdana" w:hAnsi="Verdana"/>
          <w:color w:val="000000"/>
          <w:sz w:val="20"/>
          <w:lang w:val="ru-RU"/>
        </w:rPr>
        <w:t>главное, его отчаянная решимость всюду быть рядом с</w:t>
      </w:r>
      <w:r w:rsidRPr="001E329F">
        <w:rPr>
          <w:rFonts w:ascii="Verdana" w:hAnsi="Verdana"/>
          <w:color w:val="000000"/>
          <w:sz w:val="20"/>
        </w:rPr>
        <w:t> </w:t>
      </w:r>
      <w:r w:rsidRPr="001E329F">
        <w:rPr>
          <w:rFonts w:ascii="Verdana" w:hAnsi="Verdana"/>
          <w:color w:val="000000"/>
          <w:sz w:val="20"/>
          <w:lang w:val="ru-RU"/>
        </w:rPr>
        <w:t>Даяной заставили в</w:t>
      </w:r>
      <w:r w:rsidRPr="001E329F">
        <w:rPr>
          <w:rFonts w:ascii="Verdana" w:hAnsi="Verdana"/>
          <w:color w:val="000000"/>
          <w:sz w:val="20"/>
        </w:rPr>
        <w:t> </w:t>
      </w:r>
      <w:r w:rsidRPr="001E329F">
        <w:rPr>
          <w:rFonts w:ascii="Verdana" w:hAnsi="Verdana"/>
          <w:color w:val="000000"/>
          <w:sz w:val="20"/>
          <w:lang w:val="ru-RU"/>
        </w:rPr>
        <w:t>свое время Поллуна взять мальчишку в</w:t>
      </w:r>
      <w:r w:rsidRPr="001E329F">
        <w:rPr>
          <w:rFonts w:ascii="Verdana" w:hAnsi="Verdana"/>
          <w:color w:val="000000"/>
          <w:sz w:val="20"/>
        </w:rPr>
        <w:t> </w:t>
      </w:r>
      <w:r w:rsidRPr="001E329F">
        <w:rPr>
          <w:rFonts w:ascii="Verdana" w:hAnsi="Verdana"/>
          <w:color w:val="000000"/>
          <w:sz w:val="20"/>
          <w:lang w:val="ru-RU"/>
        </w:rPr>
        <w:t>отряд. Диаварды только выиграли от</w:t>
      </w:r>
      <w:r w:rsidRPr="001E329F">
        <w:rPr>
          <w:rFonts w:ascii="Verdana" w:hAnsi="Verdana"/>
          <w:color w:val="000000"/>
          <w:sz w:val="20"/>
        </w:rPr>
        <w:t> </w:t>
      </w:r>
      <w:r w:rsidRPr="001E329F">
        <w:rPr>
          <w:rFonts w:ascii="Verdana" w:hAnsi="Verdana"/>
          <w:color w:val="000000"/>
          <w:sz w:val="20"/>
          <w:lang w:val="ru-RU"/>
        </w:rPr>
        <w:t>этого. Кидо взбирался на</w:t>
      </w:r>
      <w:r w:rsidRPr="001E329F">
        <w:rPr>
          <w:rFonts w:ascii="Verdana" w:hAnsi="Verdana"/>
          <w:color w:val="000000"/>
          <w:sz w:val="20"/>
        </w:rPr>
        <w:t> </w:t>
      </w:r>
      <w:r w:rsidRPr="001E329F">
        <w:rPr>
          <w:rFonts w:ascii="Verdana" w:hAnsi="Verdana"/>
          <w:color w:val="000000"/>
          <w:sz w:val="20"/>
          <w:lang w:val="ru-RU"/>
        </w:rPr>
        <w:t>самые высокие деревья, если надо было разведать дорогу, служил посыльным, когда отряд разделялся во</w:t>
      </w:r>
      <w:r w:rsidRPr="001E329F">
        <w:rPr>
          <w:rFonts w:ascii="Verdana" w:hAnsi="Verdana"/>
          <w:color w:val="000000"/>
          <w:sz w:val="20"/>
        </w:rPr>
        <w:t> </w:t>
      </w:r>
      <w:r w:rsidRPr="001E329F">
        <w:rPr>
          <w:rFonts w:ascii="Verdana" w:hAnsi="Verdana"/>
          <w:color w:val="000000"/>
          <w:sz w:val="20"/>
          <w:lang w:val="ru-RU"/>
        </w:rPr>
        <w:t>время охоты, кроме того, он прекрасно стрелял из</w:t>
      </w:r>
      <w:r w:rsidRPr="001E329F">
        <w:rPr>
          <w:rFonts w:ascii="Verdana" w:hAnsi="Verdana"/>
          <w:color w:val="000000"/>
          <w:sz w:val="20"/>
        </w:rPr>
        <w:t> </w:t>
      </w:r>
      <w:r w:rsidRPr="001E329F">
        <w:rPr>
          <w:rFonts w:ascii="Verdana" w:hAnsi="Verdana"/>
          <w:color w:val="000000"/>
          <w:sz w:val="20"/>
          <w:lang w:val="ru-RU"/>
        </w:rPr>
        <w:t>лука и</w:t>
      </w:r>
      <w:r w:rsidRPr="001E329F">
        <w:rPr>
          <w:rFonts w:ascii="Verdana" w:hAnsi="Verdana"/>
          <w:color w:val="000000"/>
          <w:sz w:val="20"/>
        </w:rPr>
        <w:t> </w:t>
      </w:r>
      <w:r w:rsidRPr="001E329F">
        <w:rPr>
          <w:rFonts w:ascii="Verdana" w:hAnsi="Verdana"/>
          <w:color w:val="000000"/>
          <w:sz w:val="20"/>
          <w:lang w:val="ru-RU"/>
        </w:rPr>
        <w:t>добровольно исполнял обязанности повара офицерской кухни.</w:t>
      </w:r>
    </w:p>
    <w:p w14:paraId="481A8F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быстро привязался к</w:t>
      </w:r>
      <w:r w:rsidRPr="001E329F">
        <w:rPr>
          <w:rFonts w:ascii="Verdana" w:hAnsi="Verdana"/>
          <w:color w:val="000000"/>
          <w:sz w:val="20"/>
        </w:rPr>
        <w:t> </w:t>
      </w:r>
      <w:r w:rsidRPr="001E329F">
        <w:rPr>
          <w:rFonts w:ascii="Verdana" w:hAnsi="Verdana"/>
          <w:color w:val="000000"/>
          <w:sz w:val="20"/>
          <w:lang w:val="ru-RU"/>
        </w:rPr>
        <w:t>маленькому солдату и</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удовольствием обучал его ловким боевым приемам, неизвестным диавардам, однако тесной дружбе между ними мешало одно обстоятельство: Кидо в</w:t>
      </w:r>
      <w:r w:rsidRPr="001E329F">
        <w:rPr>
          <w:rFonts w:ascii="Verdana" w:hAnsi="Verdana"/>
          <w:color w:val="000000"/>
          <w:sz w:val="20"/>
        </w:rPr>
        <w:t> </w:t>
      </w:r>
      <w:r w:rsidRPr="001E329F">
        <w:rPr>
          <w:rFonts w:ascii="Verdana" w:hAnsi="Verdana"/>
          <w:color w:val="000000"/>
          <w:sz w:val="20"/>
          <w:lang w:val="ru-RU"/>
        </w:rPr>
        <w:t>глубине души ревновал Даяну к</w:t>
      </w:r>
      <w:r w:rsidRPr="001E329F">
        <w:rPr>
          <w:rFonts w:ascii="Verdana" w:hAnsi="Verdana"/>
          <w:color w:val="000000"/>
          <w:sz w:val="20"/>
        </w:rPr>
        <w:t> </w:t>
      </w:r>
      <w:r w:rsidRPr="001E329F">
        <w:rPr>
          <w:rFonts w:ascii="Verdana" w:hAnsi="Verdana"/>
          <w:color w:val="000000"/>
          <w:sz w:val="20"/>
          <w:lang w:val="ru-RU"/>
        </w:rPr>
        <w:t>Тайку.</w:t>
      </w:r>
    </w:p>
    <w:p w14:paraId="3E0645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ж, у</w:t>
      </w:r>
      <w:r w:rsidRPr="001E329F">
        <w:rPr>
          <w:rFonts w:ascii="Verdana" w:hAnsi="Verdana"/>
          <w:color w:val="000000"/>
          <w:sz w:val="20"/>
        </w:rPr>
        <w:t> </w:t>
      </w:r>
      <w:r w:rsidRPr="001E329F">
        <w:rPr>
          <w:rFonts w:ascii="Verdana" w:hAnsi="Verdana"/>
          <w:color w:val="000000"/>
          <w:sz w:val="20"/>
          <w:lang w:val="ru-RU"/>
        </w:rPr>
        <w:t>него были на</w:t>
      </w:r>
      <w:r w:rsidRPr="001E329F">
        <w:rPr>
          <w:rFonts w:ascii="Verdana" w:hAnsi="Verdana"/>
          <w:color w:val="000000"/>
          <w:sz w:val="20"/>
        </w:rPr>
        <w:t> </w:t>
      </w:r>
      <w:r w:rsidRPr="001E329F">
        <w:rPr>
          <w:rFonts w:ascii="Verdana" w:hAnsi="Verdana"/>
          <w:color w:val="000000"/>
          <w:sz w:val="20"/>
          <w:lang w:val="ru-RU"/>
        </w:rPr>
        <w:t>то основания. Начиная с</w:t>
      </w:r>
      <w:r w:rsidRPr="001E329F">
        <w:rPr>
          <w:rFonts w:ascii="Verdana" w:hAnsi="Verdana"/>
          <w:color w:val="000000"/>
          <w:sz w:val="20"/>
        </w:rPr>
        <w:t> </w:t>
      </w:r>
      <w:r w:rsidRPr="001E329F">
        <w:rPr>
          <w:rFonts w:ascii="Verdana" w:hAnsi="Verdana"/>
          <w:color w:val="000000"/>
          <w:sz w:val="20"/>
          <w:lang w:val="ru-RU"/>
        </w:rPr>
        <w:t>первой встречи, которая едва не</w:t>
      </w:r>
      <w:r w:rsidRPr="001E329F">
        <w:rPr>
          <w:rFonts w:ascii="Verdana" w:hAnsi="Verdana"/>
          <w:color w:val="000000"/>
          <w:sz w:val="20"/>
        </w:rPr>
        <w:t> </w:t>
      </w:r>
      <w:r w:rsidRPr="001E329F">
        <w:rPr>
          <w:rFonts w:ascii="Verdana" w:hAnsi="Verdana"/>
          <w:color w:val="000000"/>
          <w:sz w:val="20"/>
          <w:lang w:val="ru-RU"/>
        </w:rPr>
        <w:t>кончилась для Тайка бедой, взгляд его постоянно возвращался к</w:t>
      </w:r>
      <w:r w:rsidRPr="001E329F">
        <w:rPr>
          <w:rFonts w:ascii="Verdana" w:hAnsi="Verdana"/>
          <w:color w:val="000000"/>
          <w:sz w:val="20"/>
        </w:rPr>
        <w:t> </w:t>
      </w:r>
      <w:r w:rsidRPr="001E329F">
        <w:rPr>
          <w:rFonts w:ascii="Verdana" w:hAnsi="Verdana"/>
          <w:color w:val="000000"/>
          <w:sz w:val="20"/>
          <w:lang w:val="ru-RU"/>
        </w:rPr>
        <w:t>тоненькой фигуре Даяны или к</w:t>
      </w:r>
      <w:r w:rsidRPr="001E329F">
        <w:rPr>
          <w:rFonts w:ascii="Verdana" w:hAnsi="Verdana"/>
          <w:color w:val="000000"/>
          <w:sz w:val="20"/>
        </w:rPr>
        <w:t> </w:t>
      </w:r>
      <w:r w:rsidRPr="001E329F">
        <w:rPr>
          <w:rFonts w:ascii="Verdana" w:hAnsi="Verdana"/>
          <w:color w:val="000000"/>
          <w:sz w:val="20"/>
          <w:lang w:val="ru-RU"/>
        </w:rPr>
        <w:t>ее красивому, хотя и</w:t>
      </w:r>
      <w:r w:rsidRPr="001E329F">
        <w:rPr>
          <w:rFonts w:ascii="Verdana" w:hAnsi="Verdana"/>
          <w:color w:val="000000"/>
          <w:sz w:val="20"/>
        </w:rPr>
        <w:t> </w:t>
      </w:r>
      <w:r w:rsidRPr="001E329F">
        <w:rPr>
          <w:rFonts w:ascii="Verdana" w:hAnsi="Verdana"/>
          <w:color w:val="000000"/>
          <w:sz w:val="20"/>
          <w:lang w:val="ru-RU"/>
        </w:rPr>
        <w:t>несколько надменному лицу. Впрочем, к</w:t>
      </w:r>
      <w:r w:rsidRPr="001E329F">
        <w:rPr>
          <w:rFonts w:ascii="Verdana" w:hAnsi="Verdana"/>
          <w:color w:val="000000"/>
          <w:sz w:val="20"/>
        </w:rPr>
        <w:t> </w:t>
      </w:r>
      <w:r w:rsidRPr="001E329F">
        <w:rPr>
          <w:rFonts w:ascii="Verdana" w:hAnsi="Verdana"/>
          <w:color w:val="000000"/>
          <w:sz w:val="20"/>
          <w:lang w:val="ru-RU"/>
        </w:rPr>
        <w:t>Тайку она относилась вполне приветливо, уважая его за</w:t>
      </w:r>
      <w:r w:rsidRPr="001E329F">
        <w:rPr>
          <w:rFonts w:ascii="Verdana" w:hAnsi="Verdana"/>
          <w:color w:val="000000"/>
          <w:sz w:val="20"/>
        </w:rPr>
        <w:t> </w:t>
      </w:r>
      <w:r w:rsidRPr="001E329F">
        <w:rPr>
          <w:rFonts w:ascii="Verdana" w:hAnsi="Verdana"/>
          <w:color w:val="000000"/>
          <w:sz w:val="20"/>
          <w:lang w:val="ru-RU"/>
        </w:rPr>
        <w:t>воинское мастерство. Некоторую досаду вызывало у</w:t>
      </w:r>
      <w:r w:rsidRPr="001E329F">
        <w:rPr>
          <w:rFonts w:ascii="Verdana" w:hAnsi="Verdana"/>
          <w:color w:val="000000"/>
          <w:sz w:val="20"/>
        </w:rPr>
        <w:t> </w:t>
      </w:r>
      <w:r w:rsidRPr="001E329F">
        <w:rPr>
          <w:rFonts w:ascii="Verdana" w:hAnsi="Verdana"/>
          <w:color w:val="000000"/>
          <w:sz w:val="20"/>
          <w:lang w:val="ru-RU"/>
        </w:rPr>
        <w:t>него лишь то, что примерно с</w:t>
      </w:r>
      <w:r w:rsidRPr="001E329F">
        <w:rPr>
          <w:rFonts w:ascii="Verdana" w:hAnsi="Verdana"/>
          <w:color w:val="000000"/>
          <w:sz w:val="20"/>
        </w:rPr>
        <w:t> </w:t>
      </w:r>
      <w:r w:rsidRPr="001E329F">
        <w:rPr>
          <w:rFonts w:ascii="Verdana" w:hAnsi="Verdana"/>
          <w:color w:val="000000"/>
          <w:sz w:val="20"/>
          <w:lang w:val="ru-RU"/>
        </w:rPr>
        <w:t>тем</w:t>
      </w:r>
      <w:r w:rsidRPr="001E329F">
        <w:rPr>
          <w:rFonts w:ascii="Verdana" w:hAnsi="Verdana"/>
          <w:color w:val="000000"/>
          <w:sz w:val="20"/>
        </w:rPr>
        <w:t> </w:t>
      </w:r>
      <w:r w:rsidRPr="001E329F">
        <w:rPr>
          <w:rFonts w:ascii="Verdana" w:hAnsi="Verdana"/>
          <w:color w:val="000000"/>
          <w:sz w:val="20"/>
          <w:lang w:val="ru-RU"/>
        </w:rPr>
        <w:t>же уважением Даяна относилась и</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Нуферу.</w:t>
      </w:r>
    </w:p>
    <w:p w14:paraId="11A40F3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Огонь долго в</w:t>
      </w:r>
      <w:r w:rsidRPr="001E329F">
        <w:rPr>
          <w:rFonts w:ascii="Verdana" w:hAnsi="Verdana"/>
          <w:color w:val="000000"/>
          <w:sz w:val="20"/>
        </w:rPr>
        <w:t> </w:t>
      </w:r>
      <w:r w:rsidRPr="001E329F">
        <w:rPr>
          <w:rFonts w:ascii="Verdana" w:hAnsi="Verdana"/>
          <w:color w:val="000000"/>
          <w:sz w:val="20"/>
          <w:lang w:val="ru-RU"/>
        </w:rPr>
        <w:t>сомнении облизывал сырые дрова и, наконец, разгорелся. Кидо уже нанизал на</w:t>
      </w:r>
      <w:r w:rsidRPr="001E329F">
        <w:rPr>
          <w:rFonts w:ascii="Verdana" w:hAnsi="Verdana"/>
          <w:color w:val="000000"/>
          <w:sz w:val="20"/>
        </w:rPr>
        <w:t> </w:t>
      </w:r>
      <w:r w:rsidRPr="001E329F">
        <w:rPr>
          <w:rFonts w:ascii="Verdana" w:hAnsi="Verdana"/>
          <w:color w:val="000000"/>
          <w:sz w:val="20"/>
          <w:lang w:val="ru-RU"/>
        </w:rPr>
        <w:t>тонкие прутья куски дичи, как вдруг из</w:t>
      </w:r>
      <w:r w:rsidRPr="001E329F">
        <w:rPr>
          <w:rFonts w:ascii="Verdana" w:hAnsi="Verdana"/>
          <w:color w:val="000000"/>
          <w:sz w:val="20"/>
        </w:rPr>
        <w:t> </w:t>
      </w:r>
      <w:r w:rsidRPr="001E329F">
        <w:rPr>
          <w:rFonts w:ascii="Verdana" w:hAnsi="Verdana"/>
          <w:color w:val="000000"/>
          <w:sz w:val="20"/>
          <w:lang w:val="ru-RU"/>
        </w:rPr>
        <w:t>леса послышался короткий приглушенный рык громадепря. Тайк вскочил. Поллун и</w:t>
      </w:r>
      <w:r w:rsidRPr="001E329F">
        <w:rPr>
          <w:rFonts w:ascii="Verdana" w:hAnsi="Verdana"/>
          <w:color w:val="000000"/>
          <w:sz w:val="20"/>
        </w:rPr>
        <w:t> </w:t>
      </w:r>
      <w:r w:rsidRPr="001E329F">
        <w:rPr>
          <w:rFonts w:ascii="Verdana" w:hAnsi="Verdana"/>
          <w:color w:val="000000"/>
          <w:sz w:val="20"/>
          <w:lang w:val="ru-RU"/>
        </w:rPr>
        <w:t>Даяна с</w:t>
      </w:r>
      <w:r w:rsidRPr="001E329F">
        <w:rPr>
          <w:rFonts w:ascii="Verdana" w:hAnsi="Verdana"/>
          <w:color w:val="000000"/>
          <w:sz w:val="20"/>
        </w:rPr>
        <w:t> </w:t>
      </w:r>
      <w:r w:rsidRPr="001E329F">
        <w:rPr>
          <w:rFonts w:ascii="Verdana" w:hAnsi="Verdana"/>
          <w:color w:val="000000"/>
          <w:sz w:val="20"/>
          <w:lang w:val="ru-RU"/>
        </w:rPr>
        <w:t>тревогой смотрели на</w:t>
      </w:r>
      <w:r w:rsidRPr="001E329F">
        <w:rPr>
          <w:rFonts w:ascii="Verdana" w:hAnsi="Verdana"/>
          <w:color w:val="000000"/>
          <w:sz w:val="20"/>
        </w:rPr>
        <w:t> </w:t>
      </w:r>
      <w:r w:rsidRPr="001E329F">
        <w:rPr>
          <w:rFonts w:ascii="Verdana" w:hAnsi="Verdana"/>
          <w:color w:val="000000"/>
          <w:sz w:val="20"/>
          <w:lang w:val="ru-RU"/>
        </w:rPr>
        <w:t>него.</w:t>
      </w:r>
    </w:p>
    <w:p w14:paraId="5DE7BBA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там?</w:t>
      </w:r>
    </w:p>
    <w:p w14:paraId="1E16718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Тс-с!</w:t>
      </w:r>
      <w:r w:rsidRPr="001E329F">
        <w:rPr>
          <w:rFonts w:ascii="Verdana" w:hAnsi="Verdana"/>
          <w:color w:val="000000"/>
          <w:sz w:val="20"/>
        </w:rPr>
        <w:t> </w:t>
      </w:r>
      <w:r w:rsidRPr="001E329F">
        <w:rPr>
          <w:rFonts w:ascii="Verdana" w:hAnsi="Verdana"/>
          <w:color w:val="000000"/>
          <w:sz w:val="20"/>
          <w:lang w:val="ru-RU"/>
        </w:rPr>
        <w:t>— Тайк приложил палец к</w:t>
      </w:r>
      <w:r w:rsidRPr="001E329F">
        <w:rPr>
          <w:rFonts w:ascii="Verdana" w:hAnsi="Verdana"/>
          <w:color w:val="000000"/>
          <w:sz w:val="20"/>
        </w:rPr>
        <w:t> </w:t>
      </w:r>
      <w:r w:rsidRPr="001E329F">
        <w:rPr>
          <w:rFonts w:ascii="Verdana" w:hAnsi="Verdana"/>
          <w:color w:val="000000"/>
          <w:sz w:val="20"/>
          <w:lang w:val="ru-RU"/>
        </w:rPr>
        <w:t>губам.</w:t>
      </w:r>
    </w:p>
    <w:p w14:paraId="5E0EE21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краю оврага показался Нуфер. Он быстро глянул вниз, убедился, что его услышали и</w:t>
      </w:r>
      <w:r w:rsidRPr="001E329F">
        <w:rPr>
          <w:rFonts w:ascii="Verdana" w:hAnsi="Verdana"/>
          <w:color w:val="000000"/>
          <w:sz w:val="20"/>
        </w:rPr>
        <w:t> </w:t>
      </w:r>
      <w:r w:rsidRPr="001E329F">
        <w:rPr>
          <w:rFonts w:ascii="Verdana" w:hAnsi="Verdana"/>
          <w:color w:val="000000"/>
          <w:sz w:val="20"/>
          <w:lang w:val="ru-RU"/>
        </w:rPr>
        <w:t>увидели,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снова повернулся к</w:t>
      </w:r>
      <w:r w:rsidRPr="001E329F">
        <w:rPr>
          <w:rFonts w:ascii="Verdana" w:hAnsi="Verdana"/>
          <w:color w:val="000000"/>
          <w:sz w:val="20"/>
        </w:rPr>
        <w:t> </w:t>
      </w:r>
      <w:r w:rsidRPr="001E329F">
        <w:rPr>
          <w:rFonts w:ascii="Verdana" w:hAnsi="Verdana"/>
          <w:color w:val="000000"/>
          <w:sz w:val="20"/>
          <w:lang w:val="ru-RU"/>
        </w:rPr>
        <w:t>лесу.</w:t>
      </w:r>
    </w:p>
    <w:p w14:paraId="7C03C10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Он почуял людей,</w:t>
      </w:r>
      <w:r w:rsidRPr="001E329F">
        <w:rPr>
          <w:rFonts w:ascii="Verdana" w:hAnsi="Verdana"/>
          <w:color w:val="000000"/>
          <w:sz w:val="20"/>
        </w:rPr>
        <w:t> </w:t>
      </w:r>
      <w:r w:rsidRPr="001E329F">
        <w:rPr>
          <w:rFonts w:ascii="Verdana" w:hAnsi="Verdana"/>
          <w:color w:val="000000"/>
          <w:sz w:val="20"/>
          <w:lang w:val="ru-RU"/>
        </w:rPr>
        <w:t>— произнес Тайк.</w:t>
      </w:r>
    </w:p>
    <w:p w14:paraId="3711FAD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Поллун шепотом выругался. Встреча с</w:t>
      </w:r>
      <w:r w:rsidRPr="001E329F">
        <w:rPr>
          <w:rFonts w:ascii="Verdana" w:hAnsi="Verdana"/>
          <w:color w:val="000000"/>
          <w:sz w:val="20"/>
        </w:rPr>
        <w:t> </w:t>
      </w:r>
      <w:r w:rsidRPr="001E329F">
        <w:rPr>
          <w:rFonts w:ascii="Verdana" w:hAnsi="Verdana"/>
          <w:color w:val="000000"/>
          <w:sz w:val="20"/>
          <w:lang w:val="ru-RU"/>
        </w:rPr>
        <w:t>людьми в</w:t>
      </w:r>
      <w:r w:rsidRPr="001E329F">
        <w:rPr>
          <w:rFonts w:ascii="Verdana" w:hAnsi="Verdana"/>
          <w:color w:val="000000"/>
          <w:sz w:val="20"/>
        </w:rPr>
        <w:t> </w:t>
      </w:r>
      <w:r w:rsidRPr="001E329F">
        <w:rPr>
          <w:rFonts w:ascii="Verdana" w:hAnsi="Verdana"/>
          <w:color w:val="000000"/>
          <w:sz w:val="20"/>
          <w:lang w:val="ru-RU"/>
        </w:rPr>
        <w:t>этих местах никак не</w:t>
      </w:r>
      <w:r w:rsidRPr="001E329F">
        <w:rPr>
          <w:rFonts w:ascii="Verdana" w:hAnsi="Verdana"/>
          <w:color w:val="000000"/>
          <w:sz w:val="20"/>
        </w:rPr>
        <w:t> </w:t>
      </w:r>
      <w:r w:rsidRPr="001E329F">
        <w:rPr>
          <w:rFonts w:ascii="Verdana" w:hAnsi="Verdana"/>
          <w:color w:val="000000"/>
          <w:sz w:val="20"/>
          <w:lang w:val="ru-RU"/>
        </w:rPr>
        <w:t>входила в</w:t>
      </w:r>
      <w:r w:rsidRPr="001E329F">
        <w:rPr>
          <w:rFonts w:ascii="Verdana" w:hAnsi="Verdana"/>
          <w:color w:val="000000"/>
          <w:sz w:val="20"/>
        </w:rPr>
        <w:t> </w:t>
      </w:r>
      <w:r w:rsidRPr="001E329F">
        <w:rPr>
          <w:rFonts w:ascii="Verdana" w:hAnsi="Verdana"/>
          <w:color w:val="000000"/>
          <w:sz w:val="20"/>
          <w:lang w:val="ru-RU"/>
        </w:rPr>
        <w:t>планы диавардов.</w:t>
      </w:r>
    </w:p>
    <w:p w14:paraId="47D20D4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Может, просто зверь какой-нибудь?</w:t>
      </w:r>
      <w:r w:rsidRPr="001E329F">
        <w:rPr>
          <w:rFonts w:ascii="Verdana" w:hAnsi="Verdana"/>
          <w:color w:val="000000"/>
          <w:sz w:val="20"/>
        </w:rPr>
        <w:t> </w:t>
      </w:r>
      <w:r w:rsidRPr="001E329F">
        <w:rPr>
          <w:rFonts w:ascii="Verdana" w:hAnsi="Verdana"/>
          <w:color w:val="000000"/>
          <w:sz w:val="20"/>
          <w:lang w:val="ru-RU"/>
        </w:rPr>
        <w:t>— с</w:t>
      </w:r>
      <w:r w:rsidRPr="001E329F">
        <w:rPr>
          <w:rFonts w:ascii="Verdana" w:hAnsi="Verdana"/>
          <w:color w:val="000000"/>
          <w:sz w:val="20"/>
        </w:rPr>
        <w:t> </w:t>
      </w:r>
      <w:r w:rsidRPr="001E329F">
        <w:rPr>
          <w:rFonts w:ascii="Verdana" w:hAnsi="Verdana"/>
          <w:color w:val="000000"/>
          <w:sz w:val="20"/>
          <w:lang w:val="ru-RU"/>
        </w:rPr>
        <w:t>надеждой спросил</w:t>
      </w:r>
      <w:r w:rsidRPr="001E329F">
        <w:rPr>
          <w:rFonts w:ascii="Verdana" w:hAnsi="Verdana"/>
          <w:color w:val="000000"/>
          <w:sz w:val="20"/>
        </w:rPr>
        <w:t> </w:t>
      </w:r>
      <w:r w:rsidRPr="001E329F">
        <w:rPr>
          <w:rFonts w:ascii="Verdana" w:hAnsi="Verdana"/>
          <w:color w:val="000000"/>
          <w:sz w:val="20"/>
          <w:lang w:val="ru-RU"/>
        </w:rPr>
        <w:t>он.</w:t>
      </w:r>
    </w:p>
    <w:p w14:paraId="60538B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Тайк покачал головой.</w:t>
      </w:r>
    </w:p>
    <w:p w14:paraId="00187E0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Нуфер</w:t>
      </w:r>
      <w:r w:rsidRPr="001E329F">
        <w:rPr>
          <w:rFonts w:ascii="Verdana" w:hAnsi="Verdana"/>
          <w:color w:val="000000"/>
          <w:sz w:val="20"/>
        </w:rPr>
        <w:t> </w:t>
      </w:r>
      <w:r w:rsidRPr="001E329F">
        <w:rPr>
          <w:rFonts w:ascii="Verdana" w:hAnsi="Verdana"/>
          <w:color w:val="000000"/>
          <w:sz w:val="20"/>
          <w:lang w:val="ru-RU"/>
        </w:rPr>
        <w:t>— боевой громадепрь. Он знает, как нужно докладывать о</w:t>
      </w:r>
      <w:r w:rsidRPr="001E329F">
        <w:rPr>
          <w:rFonts w:ascii="Verdana" w:hAnsi="Verdana"/>
          <w:color w:val="000000"/>
          <w:sz w:val="20"/>
        </w:rPr>
        <w:t> </w:t>
      </w:r>
      <w:r w:rsidRPr="001E329F">
        <w:rPr>
          <w:rFonts w:ascii="Verdana" w:hAnsi="Verdana"/>
          <w:color w:val="000000"/>
          <w:sz w:val="20"/>
          <w:lang w:val="ru-RU"/>
        </w:rPr>
        <w:t>приближении человека. Прикажите тушить костры, я постараюсь узнать, в</w:t>
      </w:r>
      <w:r w:rsidRPr="001E329F">
        <w:rPr>
          <w:rFonts w:ascii="Verdana" w:hAnsi="Verdana"/>
          <w:color w:val="000000"/>
          <w:sz w:val="20"/>
        </w:rPr>
        <w:t> </w:t>
      </w:r>
      <w:r w:rsidRPr="001E329F">
        <w:rPr>
          <w:rFonts w:ascii="Verdana" w:hAnsi="Verdana"/>
          <w:color w:val="000000"/>
          <w:sz w:val="20"/>
          <w:lang w:val="ru-RU"/>
        </w:rPr>
        <w:t>чем дело.</w:t>
      </w:r>
    </w:p>
    <w:p w14:paraId="46A7E3E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Бакум пойдет с</w:t>
      </w:r>
      <w:r w:rsidRPr="001E329F">
        <w:rPr>
          <w:rFonts w:ascii="Verdana" w:hAnsi="Verdana"/>
          <w:color w:val="000000"/>
          <w:sz w:val="20"/>
        </w:rPr>
        <w:t> </w:t>
      </w:r>
      <w:r w:rsidRPr="001E329F">
        <w:rPr>
          <w:rFonts w:ascii="Verdana" w:hAnsi="Verdana"/>
          <w:color w:val="000000"/>
          <w:sz w:val="20"/>
          <w:lang w:val="ru-RU"/>
        </w:rPr>
        <w:t>тобой,</w:t>
      </w:r>
      <w:r w:rsidRPr="001E329F">
        <w:rPr>
          <w:rFonts w:ascii="Verdana" w:hAnsi="Verdana"/>
          <w:color w:val="000000"/>
          <w:sz w:val="20"/>
        </w:rPr>
        <w:t> </w:t>
      </w:r>
      <w:r w:rsidRPr="001E329F">
        <w:rPr>
          <w:rFonts w:ascii="Verdana" w:hAnsi="Verdana"/>
          <w:color w:val="000000"/>
          <w:sz w:val="20"/>
          <w:lang w:val="ru-RU"/>
        </w:rPr>
        <w:t>— сказал Поллун.</w:t>
      </w:r>
      <w:r w:rsidRPr="001E329F">
        <w:rPr>
          <w:rFonts w:ascii="Verdana" w:hAnsi="Verdana"/>
          <w:color w:val="000000"/>
          <w:sz w:val="20"/>
        </w:rPr>
        <w:t> </w:t>
      </w:r>
      <w:r w:rsidRPr="001E329F">
        <w:rPr>
          <w:rFonts w:ascii="Verdana" w:hAnsi="Verdana"/>
          <w:color w:val="000000"/>
          <w:sz w:val="20"/>
          <w:lang w:val="ru-RU"/>
        </w:rPr>
        <w:t>— Он бывал в</w:t>
      </w:r>
      <w:r w:rsidRPr="001E329F">
        <w:rPr>
          <w:rFonts w:ascii="Verdana" w:hAnsi="Verdana"/>
          <w:color w:val="000000"/>
          <w:sz w:val="20"/>
        </w:rPr>
        <w:t> </w:t>
      </w:r>
      <w:r w:rsidRPr="001E329F">
        <w:rPr>
          <w:rFonts w:ascii="Verdana" w:hAnsi="Verdana"/>
          <w:color w:val="000000"/>
          <w:sz w:val="20"/>
          <w:lang w:val="ru-RU"/>
        </w:rPr>
        <w:t>этих краях, пусть посмотрит, что там за</w:t>
      </w:r>
      <w:r w:rsidRPr="001E329F">
        <w:rPr>
          <w:rFonts w:ascii="Verdana" w:hAnsi="Verdana"/>
          <w:color w:val="000000"/>
          <w:sz w:val="20"/>
        </w:rPr>
        <w:t> </w:t>
      </w:r>
      <w:r w:rsidRPr="001E329F">
        <w:rPr>
          <w:rFonts w:ascii="Verdana" w:hAnsi="Verdana"/>
          <w:color w:val="000000"/>
          <w:sz w:val="20"/>
          <w:lang w:val="ru-RU"/>
        </w:rPr>
        <w:t>люди. Даяна, поднимай отряд. Займем оборону выше, у</w:t>
      </w:r>
      <w:r w:rsidRPr="001E329F">
        <w:rPr>
          <w:rFonts w:ascii="Verdana" w:hAnsi="Verdana"/>
          <w:color w:val="000000"/>
          <w:sz w:val="20"/>
        </w:rPr>
        <w:t> </w:t>
      </w:r>
      <w:r w:rsidRPr="001E329F">
        <w:rPr>
          <w:rFonts w:ascii="Verdana" w:hAnsi="Verdana"/>
          <w:color w:val="000000"/>
          <w:sz w:val="20"/>
          <w:lang w:val="ru-RU"/>
        </w:rPr>
        <w:t>самого входа в</w:t>
      </w:r>
      <w:r w:rsidRPr="001E329F">
        <w:rPr>
          <w:rFonts w:ascii="Verdana" w:hAnsi="Verdana"/>
          <w:color w:val="000000"/>
          <w:sz w:val="20"/>
        </w:rPr>
        <w:t> </w:t>
      </w:r>
      <w:r w:rsidRPr="001E329F">
        <w:rPr>
          <w:rFonts w:ascii="Verdana" w:hAnsi="Verdana"/>
          <w:color w:val="000000"/>
          <w:sz w:val="20"/>
          <w:lang w:val="ru-RU"/>
        </w:rPr>
        <w:t>овраг.</w:t>
      </w:r>
    </w:p>
    <w:p w14:paraId="31DEFD7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какая муха меня укусила, не</w:t>
      </w:r>
      <w:r w:rsidRPr="001E329F">
        <w:rPr>
          <w:rFonts w:ascii="Verdana" w:hAnsi="Verdana"/>
          <w:color w:val="000000"/>
          <w:sz w:val="20"/>
        </w:rPr>
        <w:t> </w:t>
      </w:r>
      <w:r w:rsidRPr="001E329F">
        <w:rPr>
          <w:rFonts w:ascii="Verdana" w:hAnsi="Verdana"/>
          <w:color w:val="000000"/>
          <w:sz w:val="20"/>
          <w:lang w:val="ru-RU"/>
        </w:rPr>
        <w:t>пойму!</w:t>
      </w:r>
      <w:r w:rsidRPr="001E329F">
        <w:rPr>
          <w:rFonts w:ascii="Verdana" w:hAnsi="Verdana"/>
          <w:color w:val="000000"/>
          <w:sz w:val="20"/>
        </w:rPr>
        <w:t> </w:t>
      </w:r>
      <w:r w:rsidRPr="001E329F">
        <w:rPr>
          <w:rFonts w:ascii="Verdana" w:hAnsi="Verdana"/>
          <w:color w:val="000000"/>
          <w:sz w:val="20"/>
          <w:lang w:val="ru-RU"/>
        </w:rPr>
        <w:t>— бормотал Бакум, пробираясь сквозь густой орешник вслед за</w:t>
      </w:r>
      <w:r w:rsidRPr="001E329F">
        <w:rPr>
          <w:rFonts w:ascii="Verdana" w:hAnsi="Verdana"/>
          <w:color w:val="000000"/>
          <w:sz w:val="20"/>
        </w:rPr>
        <w:t> </w:t>
      </w:r>
      <w:r w:rsidRPr="001E329F">
        <w:rPr>
          <w:rFonts w:ascii="Verdana" w:hAnsi="Verdana"/>
          <w:color w:val="000000"/>
          <w:sz w:val="20"/>
          <w:lang w:val="ru-RU"/>
        </w:rPr>
        <w:t>Нуфером и</w:t>
      </w:r>
      <w:r w:rsidRPr="001E329F">
        <w:rPr>
          <w:rFonts w:ascii="Verdana" w:hAnsi="Verdana"/>
          <w:color w:val="000000"/>
          <w:sz w:val="20"/>
        </w:rPr>
        <w:t> </w:t>
      </w:r>
      <w:r w:rsidRPr="001E329F">
        <w:rPr>
          <w:rFonts w:ascii="Verdana" w:hAnsi="Verdana"/>
          <w:color w:val="000000"/>
          <w:sz w:val="20"/>
          <w:lang w:val="ru-RU"/>
        </w:rPr>
        <w:t>Тайком.</w:t>
      </w:r>
      <w:r w:rsidRPr="001E329F">
        <w:rPr>
          <w:rFonts w:ascii="Verdana" w:hAnsi="Verdana"/>
          <w:color w:val="000000"/>
          <w:sz w:val="20"/>
        </w:rPr>
        <w:t> </w:t>
      </w:r>
      <w:r w:rsidRPr="001E329F">
        <w:rPr>
          <w:rFonts w:ascii="Verdana" w:hAnsi="Verdana"/>
          <w:color w:val="000000"/>
          <w:sz w:val="20"/>
          <w:lang w:val="ru-RU"/>
        </w:rPr>
        <w:t>— Сидел</w:t>
      </w:r>
      <w:r w:rsidRPr="001E329F">
        <w:rPr>
          <w:rFonts w:ascii="Verdana" w:hAnsi="Verdana"/>
          <w:color w:val="000000"/>
          <w:sz w:val="20"/>
        </w:rPr>
        <w:t> </w:t>
      </w:r>
      <w:r w:rsidRPr="001E329F">
        <w:rPr>
          <w:rFonts w:ascii="Verdana" w:hAnsi="Verdana"/>
          <w:color w:val="000000"/>
          <w:sz w:val="20"/>
          <w:lang w:val="ru-RU"/>
        </w:rPr>
        <w:t>бы теперь дома, беды не</w:t>
      </w:r>
      <w:r w:rsidRPr="001E329F">
        <w:rPr>
          <w:rFonts w:ascii="Verdana" w:hAnsi="Verdana"/>
          <w:color w:val="000000"/>
          <w:sz w:val="20"/>
        </w:rPr>
        <w:t> </w:t>
      </w:r>
      <w:r w:rsidRPr="001E329F">
        <w:rPr>
          <w:rFonts w:ascii="Verdana" w:hAnsi="Verdana"/>
          <w:color w:val="000000"/>
          <w:sz w:val="20"/>
          <w:lang w:val="ru-RU"/>
        </w:rPr>
        <w:t>знал! Нет, понесла нелегкая в</w:t>
      </w:r>
      <w:r w:rsidRPr="001E329F">
        <w:rPr>
          <w:rFonts w:ascii="Verdana" w:hAnsi="Verdana"/>
          <w:color w:val="000000"/>
          <w:sz w:val="20"/>
        </w:rPr>
        <w:t> </w:t>
      </w:r>
      <w:r w:rsidRPr="001E329F">
        <w:rPr>
          <w:rFonts w:ascii="Verdana" w:hAnsi="Verdana"/>
          <w:color w:val="000000"/>
          <w:sz w:val="20"/>
          <w:lang w:val="ru-RU"/>
        </w:rPr>
        <w:t>путешествие! Допутешествовался.</w:t>
      </w:r>
    </w:p>
    <w:p w14:paraId="52ADCE7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Тс-с!</w:t>
      </w:r>
      <w:r w:rsidRPr="001E329F">
        <w:rPr>
          <w:rFonts w:ascii="Verdana" w:hAnsi="Verdana"/>
          <w:color w:val="000000"/>
          <w:sz w:val="20"/>
        </w:rPr>
        <w:t> </w:t>
      </w:r>
      <w:r w:rsidRPr="001E329F">
        <w:rPr>
          <w:rFonts w:ascii="Verdana" w:hAnsi="Verdana"/>
          <w:color w:val="000000"/>
          <w:sz w:val="20"/>
          <w:lang w:val="ru-RU"/>
        </w:rPr>
        <w:t>— Тхоорт обернулся и</w:t>
      </w:r>
      <w:r w:rsidRPr="001E329F">
        <w:rPr>
          <w:rFonts w:ascii="Verdana" w:hAnsi="Verdana"/>
          <w:color w:val="000000"/>
          <w:sz w:val="20"/>
        </w:rPr>
        <w:t> </w:t>
      </w:r>
      <w:r w:rsidRPr="001E329F">
        <w:rPr>
          <w:rFonts w:ascii="Verdana" w:hAnsi="Verdana"/>
          <w:color w:val="000000"/>
          <w:sz w:val="20"/>
          <w:lang w:val="ru-RU"/>
        </w:rPr>
        <w:t>знаком велел ему остановиться.</w:t>
      </w:r>
    </w:p>
    <w:p w14:paraId="70D5783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Лес впереди редел, в</w:t>
      </w:r>
      <w:r w:rsidRPr="001E329F">
        <w:rPr>
          <w:rFonts w:ascii="Verdana" w:hAnsi="Verdana"/>
          <w:color w:val="000000"/>
          <w:sz w:val="20"/>
        </w:rPr>
        <w:t> </w:t>
      </w:r>
      <w:r w:rsidRPr="001E329F">
        <w:rPr>
          <w:rFonts w:ascii="Verdana" w:hAnsi="Verdana"/>
          <w:color w:val="000000"/>
          <w:sz w:val="20"/>
          <w:lang w:val="ru-RU"/>
        </w:rPr>
        <w:t>просветах между деревьями серой пеленой проглядывало небо. Тайк один двинулся вперед. Он обогнул неподвижно замершего громадепря, осторожно приблизился к</w:t>
      </w:r>
      <w:r w:rsidRPr="001E329F">
        <w:rPr>
          <w:rFonts w:ascii="Verdana" w:hAnsi="Verdana"/>
          <w:color w:val="000000"/>
          <w:sz w:val="20"/>
        </w:rPr>
        <w:t> </w:t>
      </w:r>
      <w:r w:rsidRPr="001E329F">
        <w:rPr>
          <w:rFonts w:ascii="Verdana" w:hAnsi="Verdana"/>
          <w:color w:val="000000"/>
          <w:sz w:val="20"/>
          <w:lang w:val="ru-RU"/>
        </w:rPr>
        <w:t>последнему ряду деревьев, долго разглядывал что-то на</w:t>
      </w:r>
      <w:r w:rsidRPr="001E329F">
        <w:rPr>
          <w:rFonts w:ascii="Verdana" w:hAnsi="Verdana"/>
          <w:color w:val="000000"/>
          <w:sz w:val="20"/>
        </w:rPr>
        <w:t> </w:t>
      </w:r>
      <w:r w:rsidRPr="001E329F">
        <w:rPr>
          <w:rFonts w:ascii="Verdana" w:hAnsi="Verdana"/>
          <w:color w:val="000000"/>
          <w:sz w:val="20"/>
          <w:lang w:val="ru-RU"/>
        </w:rPr>
        <w:t>открытом пространстве впереди, а</w:t>
      </w:r>
      <w:r w:rsidRPr="001E329F">
        <w:rPr>
          <w:rFonts w:ascii="Verdana" w:hAnsi="Verdana"/>
          <w:color w:val="000000"/>
          <w:sz w:val="20"/>
        </w:rPr>
        <w:t> </w:t>
      </w:r>
      <w:r w:rsidRPr="001E329F">
        <w:rPr>
          <w:rFonts w:ascii="Verdana" w:hAnsi="Verdana"/>
          <w:color w:val="000000"/>
          <w:sz w:val="20"/>
          <w:lang w:val="ru-RU"/>
        </w:rPr>
        <w:t>затем поманил своих спутников.</w:t>
      </w:r>
    </w:p>
    <w:p w14:paraId="4872253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все старался пригнуться пониже и</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Тайка добрался почти ползком. Стена леса обрывалась здесь крутым берегом неширокой, но</w:t>
      </w:r>
      <w:r w:rsidRPr="001E329F">
        <w:rPr>
          <w:rFonts w:ascii="Verdana" w:hAnsi="Verdana"/>
          <w:color w:val="000000"/>
          <w:sz w:val="20"/>
        </w:rPr>
        <w:t> </w:t>
      </w:r>
      <w:r w:rsidRPr="001E329F">
        <w:rPr>
          <w:rFonts w:ascii="Verdana" w:hAnsi="Verdana"/>
          <w:color w:val="000000"/>
          <w:sz w:val="20"/>
          <w:lang w:val="ru-RU"/>
        </w:rPr>
        <w:t>темноструйной реки. За</w:t>
      </w:r>
      <w:r w:rsidRPr="001E329F">
        <w:rPr>
          <w:rFonts w:ascii="Verdana" w:hAnsi="Verdana"/>
          <w:color w:val="000000"/>
          <w:sz w:val="20"/>
        </w:rPr>
        <w:t> </w:t>
      </w:r>
      <w:r w:rsidRPr="001E329F">
        <w:rPr>
          <w:rFonts w:ascii="Verdana" w:hAnsi="Verdana"/>
          <w:color w:val="000000"/>
          <w:sz w:val="20"/>
          <w:lang w:val="ru-RU"/>
        </w:rPr>
        <w:t>ней на</w:t>
      </w:r>
      <w:r w:rsidRPr="001E329F">
        <w:rPr>
          <w:rFonts w:ascii="Verdana" w:hAnsi="Verdana"/>
          <w:color w:val="000000"/>
          <w:sz w:val="20"/>
        </w:rPr>
        <w:t> </w:t>
      </w:r>
      <w:r w:rsidRPr="001E329F">
        <w:rPr>
          <w:rFonts w:ascii="Verdana" w:hAnsi="Verdana"/>
          <w:color w:val="000000"/>
          <w:sz w:val="20"/>
          <w:lang w:val="ru-RU"/>
        </w:rPr>
        <w:t>обширной туманной равнине разлеглись кое-где россыпи красноватых камней, да желтыми пятнами проступали участки, заросшие деревьями.</w:t>
      </w:r>
    </w:p>
    <w:p w14:paraId="5E0B327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Прямо под тем местом, где стояли разведчики диавардов, у</w:t>
      </w:r>
      <w:r w:rsidRPr="001E329F">
        <w:rPr>
          <w:rFonts w:ascii="Verdana" w:hAnsi="Verdana"/>
          <w:color w:val="000000"/>
          <w:sz w:val="20"/>
        </w:rPr>
        <w:t> </w:t>
      </w:r>
      <w:r w:rsidRPr="001E329F">
        <w:rPr>
          <w:rFonts w:ascii="Verdana" w:hAnsi="Verdana"/>
          <w:color w:val="000000"/>
          <w:sz w:val="20"/>
          <w:lang w:val="ru-RU"/>
        </w:rPr>
        <w:t>берега замерли пять широких плоскодонных судов. Палубу их заменяли прямоугольные дощатые настилы, окруженные барьером</w:t>
      </w:r>
      <w:r w:rsidRPr="001E329F">
        <w:rPr>
          <w:rFonts w:ascii="Verdana" w:hAnsi="Verdana"/>
          <w:color w:val="000000"/>
          <w:sz w:val="20"/>
        </w:rPr>
        <w:t> </w:t>
      </w:r>
      <w:r w:rsidRPr="001E329F">
        <w:rPr>
          <w:rFonts w:ascii="Verdana" w:hAnsi="Verdana"/>
          <w:color w:val="000000"/>
          <w:sz w:val="20"/>
          <w:lang w:val="ru-RU"/>
        </w:rPr>
        <w:t>— коновязью. Суда были пусты, но</w:t>
      </w:r>
      <w:r w:rsidRPr="001E329F">
        <w:rPr>
          <w:rFonts w:ascii="Verdana" w:hAnsi="Verdana"/>
          <w:color w:val="000000"/>
          <w:sz w:val="20"/>
        </w:rPr>
        <w:t> </w:t>
      </w:r>
      <w:r w:rsidRPr="001E329F">
        <w:rPr>
          <w:rFonts w:ascii="Verdana" w:hAnsi="Verdana"/>
          <w:color w:val="000000"/>
          <w:sz w:val="20"/>
          <w:lang w:val="ru-RU"/>
        </w:rPr>
        <w:t>песок на</w:t>
      </w:r>
      <w:r w:rsidRPr="001E329F">
        <w:rPr>
          <w:rFonts w:ascii="Verdana" w:hAnsi="Verdana"/>
          <w:color w:val="000000"/>
          <w:sz w:val="20"/>
        </w:rPr>
        <w:t> </w:t>
      </w:r>
      <w:r w:rsidRPr="001E329F">
        <w:rPr>
          <w:rFonts w:ascii="Verdana" w:hAnsi="Verdana"/>
          <w:color w:val="000000"/>
          <w:sz w:val="20"/>
          <w:lang w:val="ru-RU"/>
        </w:rPr>
        <w:t>берегу взрыли копыта целого табуна лошадей.</w:t>
      </w:r>
    </w:p>
    <w:p w14:paraId="6E9B8D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Ирманы!</w:t>
      </w:r>
      <w:r w:rsidRPr="001E329F">
        <w:rPr>
          <w:rFonts w:ascii="Verdana" w:hAnsi="Verdana"/>
          <w:color w:val="000000"/>
          <w:sz w:val="20"/>
        </w:rPr>
        <w:t> </w:t>
      </w:r>
      <w:r w:rsidRPr="001E329F">
        <w:rPr>
          <w:rFonts w:ascii="Verdana" w:hAnsi="Verdana"/>
          <w:color w:val="000000"/>
          <w:sz w:val="20"/>
          <w:lang w:val="ru-RU"/>
        </w:rPr>
        <w:t>— прошептал Бакум.</w:t>
      </w:r>
      <w:r w:rsidRPr="001E329F">
        <w:rPr>
          <w:rFonts w:ascii="Verdana" w:hAnsi="Verdana"/>
          <w:color w:val="000000"/>
          <w:sz w:val="20"/>
        </w:rPr>
        <w:t> </w:t>
      </w:r>
      <w:r w:rsidRPr="001E329F">
        <w:rPr>
          <w:rFonts w:ascii="Verdana" w:hAnsi="Verdana"/>
          <w:color w:val="000000"/>
          <w:sz w:val="20"/>
          <w:lang w:val="ru-RU"/>
        </w:rPr>
        <w:t>— Речка-то, наверное, впадает прямо в</w:t>
      </w:r>
      <w:r w:rsidRPr="001E329F">
        <w:rPr>
          <w:rFonts w:ascii="Verdana" w:hAnsi="Verdana"/>
          <w:color w:val="000000"/>
          <w:sz w:val="20"/>
        </w:rPr>
        <w:t> </w:t>
      </w:r>
      <w:r w:rsidRPr="001E329F">
        <w:rPr>
          <w:rFonts w:ascii="Verdana" w:hAnsi="Verdana"/>
          <w:color w:val="000000"/>
          <w:sz w:val="20"/>
          <w:lang w:val="ru-RU"/>
        </w:rPr>
        <w:t>их озеро!</w:t>
      </w:r>
    </w:p>
    <w:p w14:paraId="60837C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Зачем они здесь?</w:t>
      </w:r>
      <w:r w:rsidRPr="001E329F">
        <w:rPr>
          <w:rFonts w:ascii="Verdana" w:hAnsi="Verdana"/>
          <w:color w:val="000000"/>
          <w:sz w:val="20"/>
        </w:rPr>
        <w:t> </w:t>
      </w:r>
      <w:r w:rsidRPr="001E329F">
        <w:rPr>
          <w:rFonts w:ascii="Verdana" w:hAnsi="Verdana"/>
          <w:color w:val="000000"/>
          <w:sz w:val="20"/>
          <w:lang w:val="ru-RU"/>
        </w:rPr>
        <w:t>— спросил Тайк.</w:t>
      </w:r>
    </w:p>
    <w:p w14:paraId="2F4142D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Ох, да кто</w:t>
      </w:r>
      <w:r w:rsidRPr="001E329F">
        <w:rPr>
          <w:rFonts w:ascii="Verdana" w:hAnsi="Verdana"/>
          <w:color w:val="000000"/>
          <w:sz w:val="20"/>
        </w:rPr>
        <w:t> </w:t>
      </w:r>
      <w:r w:rsidRPr="001E329F">
        <w:rPr>
          <w:rFonts w:ascii="Verdana" w:hAnsi="Verdana"/>
          <w:color w:val="000000"/>
          <w:sz w:val="20"/>
          <w:lang w:val="ru-RU"/>
        </w:rPr>
        <w:t>же их знает?!</w:t>
      </w:r>
    </w:p>
    <w:p w14:paraId="75AE0B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Может быть это просто дозорный отряд для охраны границ?</w:t>
      </w:r>
    </w:p>
    <w:p w14:paraId="30F8F57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так и</w:t>
      </w:r>
      <w:r w:rsidRPr="001E329F">
        <w:rPr>
          <w:rFonts w:ascii="Verdana" w:hAnsi="Verdana"/>
          <w:color w:val="000000"/>
          <w:sz w:val="20"/>
        </w:rPr>
        <w:t> </w:t>
      </w:r>
      <w:r w:rsidRPr="001E329F">
        <w:rPr>
          <w:rFonts w:ascii="Verdana" w:hAnsi="Verdana"/>
          <w:color w:val="000000"/>
          <w:sz w:val="20"/>
          <w:lang w:val="ru-RU"/>
        </w:rPr>
        <w:t>охраняли</w:t>
      </w:r>
      <w:r w:rsidRPr="001E329F">
        <w:rPr>
          <w:rFonts w:ascii="Verdana" w:hAnsi="Verdana"/>
          <w:color w:val="000000"/>
          <w:sz w:val="20"/>
        </w:rPr>
        <w:t> </w:t>
      </w:r>
      <w:r w:rsidRPr="001E329F">
        <w:rPr>
          <w:rFonts w:ascii="Verdana" w:hAnsi="Verdana"/>
          <w:color w:val="000000"/>
          <w:sz w:val="20"/>
          <w:lang w:val="ru-RU"/>
        </w:rPr>
        <w:t>бы где-нибудь... подальше,</w:t>
      </w:r>
      <w:r w:rsidRPr="001E329F">
        <w:rPr>
          <w:rFonts w:ascii="Verdana" w:hAnsi="Verdana"/>
          <w:color w:val="000000"/>
          <w:sz w:val="20"/>
        </w:rPr>
        <w:t> </w:t>
      </w:r>
      <w:r w:rsidRPr="001E329F">
        <w:rPr>
          <w:rFonts w:ascii="Verdana" w:hAnsi="Verdana"/>
          <w:color w:val="000000"/>
          <w:sz w:val="20"/>
          <w:lang w:val="ru-RU"/>
        </w:rPr>
        <w:t>— простонал Бакум.</w:t>
      </w:r>
      <w:r w:rsidRPr="001E329F">
        <w:rPr>
          <w:rFonts w:ascii="Verdana" w:hAnsi="Verdana"/>
          <w:color w:val="000000"/>
          <w:sz w:val="20"/>
        </w:rPr>
        <w:t> </w:t>
      </w:r>
      <w:r w:rsidRPr="001E329F">
        <w:rPr>
          <w:rFonts w:ascii="Verdana" w:hAnsi="Verdana"/>
          <w:color w:val="000000"/>
          <w:sz w:val="20"/>
          <w:lang w:val="ru-RU"/>
        </w:rPr>
        <w:t>— К</w:t>
      </w:r>
      <w:r w:rsidRPr="001E329F">
        <w:rPr>
          <w:rFonts w:ascii="Verdana" w:hAnsi="Verdana"/>
          <w:color w:val="000000"/>
          <w:sz w:val="20"/>
        </w:rPr>
        <w:t> </w:t>
      </w:r>
      <w:r w:rsidRPr="001E329F">
        <w:rPr>
          <w:rFonts w:ascii="Verdana" w:hAnsi="Verdana"/>
          <w:color w:val="000000"/>
          <w:sz w:val="20"/>
          <w:lang w:val="ru-RU"/>
        </w:rPr>
        <w:t>чему было высаживаться именно здесь? Нет, не</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добру! А</w:t>
      </w:r>
      <w:r w:rsidRPr="001E329F">
        <w:rPr>
          <w:rFonts w:ascii="Verdana" w:hAnsi="Verdana"/>
          <w:color w:val="000000"/>
          <w:sz w:val="20"/>
        </w:rPr>
        <w:t> </w:t>
      </w:r>
      <w:r w:rsidRPr="001E329F">
        <w:rPr>
          <w:rFonts w:ascii="Verdana" w:hAnsi="Verdana"/>
          <w:color w:val="000000"/>
          <w:sz w:val="20"/>
          <w:lang w:val="ru-RU"/>
        </w:rPr>
        <w:t>вдруг нас давно уже выследили?!</w:t>
      </w:r>
    </w:p>
    <w:p w14:paraId="59EEB2B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словно в</w:t>
      </w:r>
      <w:r w:rsidRPr="001E329F">
        <w:rPr>
          <w:rFonts w:ascii="Verdana" w:hAnsi="Verdana"/>
          <w:color w:val="000000"/>
          <w:sz w:val="20"/>
        </w:rPr>
        <w:t> </w:t>
      </w:r>
      <w:r w:rsidRPr="001E329F">
        <w:rPr>
          <w:rFonts w:ascii="Verdana" w:hAnsi="Verdana"/>
          <w:color w:val="000000"/>
          <w:sz w:val="20"/>
          <w:lang w:val="ru-RU"/>
        </w:rPr>
        <w:t>ответ на</w:t>
      </w:r>
      <w:r w:rsidRPr="001E329F">
        <w:rPr>
          <w:rFonts w:ascii="Verdana" w:hAnsi="Verdana"/>
          <w:color w:val="000000"/>
          <w:sz w:val="20"/>
        </w:rPr>
        <w:t> </w:t>
      </w:r>
      <w:r w:rsidRPr="001E329F">
        <w:rPr>
          <w:rFonts w:ascii="Verdana" w:hAnsi="Verdana"/>
          <w:color w:val="000000"/>
          <w:sz w:val="20"/>
          <w:lang w:val="ru-RU"/>
        </w:rPr>
        <w:t>эти слова из</w:t>
      </w:r>
      <w:r w:rsidRPr="001E329F">
        <w:rPr>
          <w:rFonts w:ascii="Verdana" w:hAnsi="Verdana"/>
          <w:color w:val="000000"/>
          <w:sz w:val="20"/>
        </w:rPr>
        <w:t> </w:t>
      </w:r>
      <w:r w:rsidRPr="001E329F">
        <w:rPr>
          <w:rFonts w:ascii="Verdana" w:hAnsi="Verdana"/>
          <w:color w:val="000000"/>
          <w:sz w:val="20"/>
          <w:lang w:val="ru-RU"/>
        </w:rPr>
        <w:t>глубины леса донесся вдруг далекий гортанный клич.</w:t>
      </w:r>
    </w:p>
    <w:p w14:paraId="354B35C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огромными круглыми глазами уставился на</w:t>
      </w:r>
      <w:r w:rsidRPr="001E329F">
        <w:rPr>
          <w:rFonts w:ascii="Verdana" w:hAnsi="Verdana"/>
          <w:color w:val="000000"/>
          <w:sz w:val="20"/>
        </w:rPr>
        <w:t> </w:t>
      </w:r>
      <w:r w:rsidRPr="001E329F">
        <w:rPr>
          <w:rFonts w:ascii="Verdana" w:hAnsi="Verdana"/>
          <w:color w:val="000000"/>
          <w:sz w:val="20"/>
          <w:lang w:val="ru-RU"/>
        </w:rPr>
        <w:t>Тайка.</w:t>
      </w:r>
    </w:p>
    <w:p w14:paraId="215AF39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там... у</w:t>
      </w:r>
      <w:r w:rsidRPr="001E329F">
        <w:rPr>
          <w:rFonts w:ascii="Verdana" w:hAnsi="Verdana"/>
          <w:color w:val="000000"/>
          <w:sz w:val="20"/>
        </w:rPr>
        <w:t> </w:t>
      </w:r>
      <w:r w:rsidRPr="001E329F">
        <w:rPr>
          <w:rFonts w:ascii="Verdana" w:hAnsi="Verdana"/>
          <w:color w:val="000000"/>
          <w:sz w:val="20"/>
          <w:lang w:val="ru-RU"/>
        </w:rPr>
        <w:t>оврага!</w:t>
      </w:r>
    </w:p>
    <w:p w14:paraId="393F37E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Нестройные крики послышались теперь именно с</w:t>
      </w:r>
      <w:r w:rsidRPr="001E329F">
        <w:rPr>
          <w:rFonts w:ascii="Verdana" w:hAnsi="Verdana"/>
          <w:color w:val="000000"/>
          <w:sz w:val="20"/>
        </w:rPr>
        <w:t> </w:t>
      </w:r>
      <w:r w:rsidRPr="001E329F">
        <w:rPr>
          <w:rFonts w:ascii="Verdana" w:hAnsi="Verdana"/>
          <w:color w:val="000000"/>
          <w:sz w:val="20"/>
          <w:lang w:val="ru-RU"/>
        </w:rPr>
        <w:t>той стороны, где должен был находиться отряд диавардов.</w:t>
      </w:r>
    </w:p>
    <w:p w14:paraId="495069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Оставайся здесь!</w:t>
      </w:r>
      <w:r w:rsidRPr="001E329F">
        <w:rPr>
          <w:rFonts w:ascii="Verdana" w:hAnsi="Verdana"/>
          <w:color w:val="000000"/>
          <w:sz w:val="20"/>
        </w:rPr>
        <w:t> </w:t>
      </w:r>
      <w:r w:rsidRPr="001E329F">
        <w:rPr>
          <w:rFonts w:ascii="Verdana" w:hAnsi="Verdana"/>
          <w:color w:val="000000"/>
          <w:sz w:val="20"/>
          <w:lang w:val="ru-RU"/>
        </w:rPr>
        <w:t>— Тайк вскочил на</w:t>
      </w:r>
      <w:r w:rsidRPr="001E329F">
        <w:rPr>
          <w:rFonts w:ascii="Verdana" w:hAnsi="Verdana"/>
          <w:color w:val="000000"/>
          <w:sz w:val="20"/>
        </w:rPr>
        <w:t> </w:t>
      </w:r>
      <w:r w:rsidRPr="001E329F">
        <w:rPr>
          <w:rFonts w:ascii="Verdana" w:hAnsi="Verdana"/>
          <w:color w:val="000000"/>
          <w:sz w:val="20"/>
          <w:lang w:val="ru-RU"/>
        </w:rPr>
        <w:t>спину громадепря и</w:t>
      </w:r>
      <w:r w:rsidRPr="001E329F">
        <w:rPr>
          <w:rFonts w:ascii="Verdana" w:hAnsi="Verdana"/>
          <w:color w:val="000000"/>
          <w:sz w:val="20"/>
        </w:rPr>
        <w:t> </w:t>
      </w:r>
      <w:r w:rsidRPr="001E329F">
        <w:rPr>
          <w:rFonts w:ascii="Verdana" w:hAnsi="Verdana"/>
          <w:color w:val="000000"/>
          <w:sz w:val="20"/>
          <w:lang w:val="ru-RU"/>
        </w:rPr>
        <w:t>галопом поскакал напролом через чащу.</w:t>
      </w:r>
      <w:r w:rsidRPr="001E329F">
        <w:rPr>
          <w:rFonts w:ascii="Verdana" w:hAnsi="Verdana"/>
          <w:color w:val="000000"/>
          <w:sz w:val="20"/>
        </w:rPr>
        <w:t> </w:t>
      </w:r>
      <w:r w:rsidRPr="001E329F">
        <w:rPr>
          <w:rFonts w:ascii="Verdana" w:hAnsi="Verdana"/>
          <w:color w:val="000000"/>
          <w:sz w:val="20"/>
          <w:lang w:val="ru-RU"/>
        </w:rPr>
        <w:t>— Следа за</w:t>
      </w:r>
      <w:r w:rsidRPr="001E329F">
        <w:rPr>
          <w:rFonts w:ascii="Verdana" w:hAnsi="Verdana"/>
          <w:color w:val="000000"/>
          <w:sz w:val="20"/>
        </w:rPr>
        <w:t> </w:t>
      </w:r>
      <w:r w:rsidRPr="001E329F">
        <w:rPr>
          <w:rFonts w:ascii="Verdana" w:hAnsi="Verdana"/>
          <w:color w:val="000000"/>
          <w:sz w:val="20"/>
          <w:lang w:val="ru-RU"/>
        </w:rPr>
        <w:t>лодками!</w:t>
      </w:r>
    </w:p>
    <w:p w14:paraId="2CDF5E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Действуя быстро, но</w:t>
      </w:r>
      <w:r w:rsidRPr="001E329F">
        <w:rPr>
          <w:rFonts w:ascii="Verdana" w:hAnsi="Verdana"/>
          <w:color w:val="000000"/>
          <w:sz w:val="20"/>
        </w:rPr>
        <w:t> </w:t>
      </w:r>
      <w:r w:rsidRPr="001E329F">
        <w:rPr>
          <w:rFonts w:ascii="Verdana" w:hAnsi="Verdana"/>
          <w:color w:val="000000"/>
          <w:sz w:val="20"/>
          <w:lang w:val="ru-RU"/>
        </w:rPr>
        <w:t>осторожно, чтобы самому не</w:t>
      </w:r>
      <w:r w:rsidRPr="001E329F">
        <w:rPr>
          <w:rFonts w:ascii="Verdana" w:hAnsi="Verdana"/>
          <w:color w:val="000000"/>
          <w:sz w:val="20"/>
        </w:rPr>
        <w:t> </w:t>
      </w:r>
      <w:r w:rsidRPr="001E329F">
        <w:rPr>
          <w:rFonts w:ascii="Verdana" w:hAnsi="Verdana"/>
          <w:color w:val="000000"/>
          <w:sz w:val="20"/>
          <w:lang w:val="ru-RU"/>
        </w:rPr>
        <w:t>нарваться на</w:t>
      </w:r>
      <w:r w:rsidRPr="001E329F">
        <w:rPr>
          <w:rFonts w:ascii="Verdana" w:hAnsi="Verdana"/>
          <w:color w:val="000000"/>
          <w:sz w:val="20"/>
        </w:rPr>
        <w:t> </w:t>
      </w:r>
      <w:r w:rsidRPr="001E329F">
        <w:rPr>
          <w:rFonts w:ascii="Verdana" w:hAnsi="Verdana"/>
          <w:color w:val="000000"/>
          <w:sz w:val="20"/>
          <w:lang w:val="ru-RU"/>
        </w:rPr>
        <w:t>засаду ирманов, Тхоорт вышел к</w:t>
      </w:r>
      <w:r w:rsidRPr="001E329F">
        <w:rPr>
          <w:rFonts w:ascii="Verdana" w:hAnsi="Verdana"/>
          <w:color w:val="000000"/>
          <w:sz w:val="20"/>
        </w:rPr>
        <w:t> </w:t>
      </w:r>
      <w:r w:rsidRPr="001E329F">
        <w:rPr>
          <w:rFonts w:ascii="Verdana" w:hAnsi="Verdana"/>
          <w:color w:val="000000"/>
          <w:sz w:val="20"/>
          <w:lang w:val="ru-RU"/>
        </w:rPr>
        <w:t>оврагу в</w:t>
      </w:r>
      <w:r w:rsidRPr="001E329F">
        <w:rPr>
          <w:rFonts w:ascii="Verdana" w:hAnsi="Verdana"/>
          <w:color w:val="000000"/>
          <w:sz w:val="20"/>
        </w:rPr>
        <w:t> </w:t>
      </w:r>
      <w:r w:rsidRPr="001E329F">
        <w:rPr>
          <w:rFonts w:ascii="Verdana" w:hAnsi="Verdana"/>
          <w:color w:val="000000"/>
          <w:sz w:val="20"/>
          <w:lang w:val="ru-RU"/>
        </w:rPr>
        <w:t>том месте, где он был еще довольно глубок. Отсюда можно было увидеть, что происходит на</w:t>
      </w:r>
      <w:r w:rsidRPr="001E329F">
        <w:rPr>
          <w:rFonts w:ascii="Verdana" w:hAnsi="Verdana"/>
          <w:color w:val="000000"/>
          <w:sz w:val="20"/>
        </w:rPr>
        <w:t> </w:t>
      </w:r>
      <w:r w:rsidRPr="001E329F">
        <w:rPr>
          <w:rFonts w:ascii="Verdana" w:hAnsi="Verdana"/>
          <w:color w:val="000000"/>
          <w:sz w:val="20"/>
          <w:lang w:val="ru-RU"/>
        </w:rPr>
        <w:t>стоянке диавардов. Тайк подполз к</w:t>
      </w:r>
      <w:r w:rsidRPr="001E329F">
        <w:rPr>
          <w:rFonts w:ascii="Verdana" w:hAnsi="Verdana"/>
          <w:color w:val="000000"/>
          <w:sz w:val="20"/>
        </w:rPr>
        <w:t> </w:t>
      </w:r>
      <w:r w:rsidRPr="001E329F">
        <w:rPr>
          <w:rFonts w:ascii="Verdana" w:hAnsi="Verdana"/>
          <w:color w:val="000000"/>
          <w:sz w:val="20"/>
          <w:lang w:val="ru-RU"/>
        </w:rPr>
        <w:t>обрыву, выглянул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отпрянул. По</w:t>
      </w:r>
      <w:r w:rsidRPr="001E329F">
        <w:rPr>
          <w:rFonts w:ascii="Verdana" w:hAnsi="Verdana"/>
          <w:color w:val="000000"/>
          <w:sz w:val="20"/>
        </w:rPr>
        <w:t> </w:t>
      </w:r>
      <w:r w:rsidRPr="001E329F">
        <w:rPr>
          <w:rFonts w:ascii="Verdana" w:hAnsi="Verdana"/>
          <w:color w:val="000000"/>
          <w:sz w:val="20"/>
          <w:lang w:val="ru-RU"/>
        </w:rPr>
        <w:t>дну оврага, увязая в</w:t>
      </w:r>
      <w:r w:rsidRPr="001E329F">
        <w:rPr>
          <w:rFonts w:ascii="Verdana" w:hAnsi="Verdana"/>
          <w:color w:val="000000"/>
          <w:sz w:val="20"/>
        </w:rPr>
        <w:t> </w:t>
      </w:r>
      <w:r w:rsidRPr="001E329F">
        <w:rPr>
          <w:rFonts w:ascii="Verdana" w:hAnsi="Verdana"/>
          <w:color w:val="000000"/>
          <w:sz w:val="20"/>
          <w:lang w:val="ru-RU"/>
        </w:rPr>
        <w:t>грязи и</w:t>
      </w:r>
      <w:r w:rsidRPr="001E329F">
        <w:rPr>
          <w:rFonts w:ascii="Verdana" w:hAnsi="Verdana"/>
          <w:color w:val="000000"/>
          <w:sz w:val="20"/>
        </w:rPr>
        <w:t> </w:t>
      </w:r>
      <w:r w:rsidRPr="001E329F">
        <w:rPr>
          <w:rFonts w:ascii="Verdana" w:hAnsi="Verdana"/>
          <w:color w:val="000000"/>
          <w:sz w:val="20"/>
          <w:lang w:val="ru-RU"/>
        </w:rPr>
        <w:t>хрипло дыша, бежали цепочкой шестеро низкорослых людей в</w:t>
      </w:r>
      <w:r w:rsidRPr="001E329F">
        <w:rPr>
          <w:rFonts w:ascii="Verdana" w:hAnsi="Verdana"/>
          <w:color w:val="000000"/>
          <w:sz w:val="20"/>
        </w:rPr>
        <w:t> </w:t>
      </w:r>
      <w:r w:rsidRPr="001E329F">
        <w:rPr>
          <w:rFonts w:ascii="Verdana" w:hAnsi="Verdana"/>
          <w:color w:val="000000"/>
          <w:sz w:val="20"/>
          <w:lang w:val="ru-RU"/>
        </w:rPr>
        <w:t>одинаковых лохматых куртках, с</w:t>
      </w:r>
      <w:r w:rsidRPr="001E329F">
        <w:rPr>
          <w:rFonts w:ascii="Verdana" w:hAnsi="Verdana"/>
          <w:color w:val="000000"/>
          <w:sz w:val="20"/>
        </w:rPr>
        <w:t> </w:t>
      </w:r>
      <w:r w:rsidRPr="001E329F">
        <w:rPr>
          <w:rFonts w:ascii="Verdana" w:hAnsi="Verdana"/>
          <w:color w:val="000000"/>
          <w:sz w:val="20"/>
          <w:lang w:val="ru-RU"/>
        </w:rPr>
        <w:t>широкими загнутыми мечами в</w:t>
      </w:r>
      <w:r w:rsidRPr="001E329F">
        <w:rPr>
          <w:rFonts w:ascii="Verdana" w:hAnsi="Verdana"/>
          <w:color w:val="000000"/>
          <w:sz w:val="20"/>
        </w:rPr>
        <w:t> </w:t>
      </w:r>
      <w:r w:rsidRPr="001E329F">
        <w:rPr>
          <w:rFonts w:ascii="Verdana" w:hAnsi="Verdana"/>
          <w:color w:val="000000"/>
          <w:sz w:val="20"/>
          <w:lang w:val="ru-RU"/>
        </w:rPr>
        <w:t>руках.</w:t>
      </w:r>
    </w:p>
    <w:p w14:paraId="1040EF3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впереди, шагах в</w:t>
      </w:r>
      <w:r w:rsidRPr="001E329F">
        <w:rPr>
          <w:rFonts w:ascii="Verdana" w:hAnsi="Verdana"/>
          <w:color w:val="000000"/>
          <w:sz w:val="20"/>
        </w:rPr>
        <w:t> </w:t>
      </w:r>
      <w:r w:rsidRPr="001E329F">
        <w:rPr>
          <w:rFonts w:ascii="Verdana" w:hAnsi="Verdana"/>
          <w:color w:val="000000"/>
          <w:sz w:val="20"/>
          <w:lang w:val="ru-RU"/>
        </w:rPr>
        <w:t>тридцати всего перед ними, едва ковыляла раненная в</w:t>
      </w:r>
      <w:r w:rsidRPr="001E329F">
        <w:rPr>
          <w:rFonts w:ascii="Verdana" w:hAnsi="Verdana"/>
          <w:color w:val="000000"/>
          <w:sz w:val="20"/>
        </w:rPr>
        <w:t> </w:t>
      </w:r>
      <w:r w:rsidRPr="001E329F">
        <w:rPr>
          <w:rFonts w:ascii="Verdana" w:hAnsi="Verdana"/>
          <w:color w:val="000000"/>
          <w:sz w:val="20"/>
          <w:lang w:val="ru-RU"/>
        </w:rPr>
        <w:t>ногу Даяна, опираясь на</w:t>
      </w:r>
      <w:r w:rsidRPr="001E329F">
        <w:rPr>
          <w:rFonts w:ascii="Verdana" w:hAnsi="Verdana"/>
          <w:color w:val="000000"/>
          <w:sz w:val="20"/>
        </w:rPr>
        <w:t> </w:t>
      </w:r>
      <w:r w:rsidRPr="001E329F">
        <w:rPr>
          <w:rFonts w:ascii="Verdana" w:hAnsi="Verdana"/>
          <w:color w:val="000000"/>
          <w:sz w:val="20"/>
          <w:lang w:val="ru-RU"/>
        </w:rPr>
        <w:t>плечо Кидо.</w:t>
      </w:r>
    </w:p>
    <w:p w14:paraId="2624EF7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Вот она оступилась, оба упали. Кидо сейчас</w:t>
      </w:r>
      <w:r w:rsidRPr="001E329F">
        <w:rPr>
          <w:rFonts w:ascii="Verdana" w:hAnsi="Verdana"/>
          <w:color w:val="000000"/>
          <w:sz w:val="20"/>
        </w:rPr>
        <w:t> </w:t>
      </w:r>
      <w:r w:rsidRPr="001E329F">
        <w:rPr>
          <w:rFonts w:ascii="Verdana" w:hAnsi="Verdana"/>
          <w:color w:val="000000"/>
          <w:sz w:val="20"/>
          <w:lang w:val="ru-RU"/>
        </w:rPr>
        <w:t>же снова вскочил на</w:t>
      </w:r>
      <w:r w:rsidRPr="001E329F">
        <w:rPr>
          <w:rFonts w:ascii="Verdana" w:hAnsi="Verdana"/>
          <w:color w:val="000000"/>
          <w:sz w:val="20"/>
        </w:rPr>
        <w:t> </w:t>
      </w:r>
      <w:r w:rsidRPr="001E329F">
        <w:rPr>
          <w:rFonts w:ascii="Verdana" w:hAnsi="Verdana"/>
          <w:color w:val="000000"/>
          <w:sz w:val="20"/>
          <w:lang w:val="ru-RU"/>
        </w:rPr>
        <w:t>ноги. Он увидел, что погоня приближается, и</w:t>
      </w:r>
      <w:r w:rsidRPr="001E329F">
        <w:rPr>
          <w:rFonts w:ascii="Verdana" w:hAnsi="Verdana"/>
          <w:color w:val="000000"/>
          <w:sz w:val="20"/>
        </w:rPr>
        <w:t> </w:t>
      </w:r>
      <w:r w:rsidRPr="001E329F">
        <w:rPr>
          <w:rFonts w:ascii="Verdana" w:hAnsi="Verdana"/>
          <w:color w:val="000000"/>
          <w:sz w:val="20"/>
          <w:lang w:val="ru-RU"/>
        </w:rPr>
        <w:t>поднял лук. Чуть слышно пропела легкая стрела, один из</w:t>
      </w:r>
      <w:r w:rsidRPr="001E329F">
        <w:rPr>
          <w:rFonts w:ascii="Verdana" w:hAnsi="Verdana"/>
          <w:color w:val="000000"/>
          <w:sz w:val="20"/>
        </w:rPr>
        <w:t> </w:t>
      </w:r>
      <w:r w:rsidRPr="001E329F">
        <w:rPr>
          <w:rFonts w:ascii="Verdana" w:hAnsi="Verdana"/>
          <w:color w:val="000000"/>
          <w:sz w:val="20"/>
          <w:lang w:val="ru-RU"/>
        </w:rPr>
        <w:t>преследователей на</w:t>
      </w:r>
      <w:r w:rsidRPr="001E329F">
        <w:rPr>
          <w:rFonts w:ascii="Verdana" w:hAnsi="Verdana"/>
          <w:color w:val="000000"/>
          <w:sz w:val="20"/>
        </w:rPr>
        <w:t> </w:t>
      </w:r>
      <w:r w:rsidRPr="001E329F">
        <w:rPr>
          <w:rFonts w:ascii="Verdana" w:hAnsi="Verdana"/>
          <w:color w:val="000000"/>
          <w:sz w:val="20"/>
          <w:lang w:val="ru-RU"/>
        </w:rPr>
        <w:t>бегу вдруг согнулся пополам, плюхнулся в</w:t>
      </w:r>
      <w:r w:rsidRPr="001E329F">
        <w:rPr>
          <w:rFonts w:ascii="Verdana" w:hAnsi="Verdana"/>
          <w:color w:val="000000"/>
          <w:sz w:val="20"/>
        </w:rPr>
        <w:t> </w:t>
      </w:r>
      <w:r w:rsidRPr="001E329F">
        <w:rPr>
          <w:rFonts w:ascii="Verdana" w:hAnsi="Verdana"/>
          <w:color w:val="000000"/>
          <w:sz w:val="20"/>
          <w:lang w:val="ru-RU"/>
        </w:rPr>
        <w:t>мутную лужу, забил ногами, разбрызгивая грязь.</w:t>
      </w:r>
    </w:p>
    <w:p w14:paraId="72025D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эта стрела была последней у</w:t>
      </w:r>
      <w:r w:rsidRPr="001E329F">
        <w:rPr>
          <w:rFonts w:ascii="Verdana" w:hAnsi="Verdana"/>
          <w:color w:val="000000"/>
          <w:sz w:val="20"/>
        </w:rPr>
        <w:t> </w:t>
      </w:r>
      <w:r w:rsidRPr="001E329F">
        <w:rPr>
          <w:rFonts w:ascii="Verdana" w:hAnsi="Verdana"/>
          <w:color w:val="000000"/>
          <w:sz w:val="20"/>
          <w:lang w:val="ru-RU"/>
        </w:rPr>
        <w:t>Кидо. Ирманы поняли, что враг их почти безоружен, и</w:t>
      </w:r>
      <w:r w:rsidRPr="001E329F">
        <w:rPr>
          <w:rFonts w:ascii="Verdana" w:hAnsi="Verdana"/>
          <w:color w:val="000000"/>
          <w:sz w:val="20"/>
        </w:rPr>
        <w:t> </w:t>
      </w:r>
      <w:r w:rsidRPr="001E329F">
        <w:rPr>
          <w:rFonts w:ascii="Verdana" w:hAnsi="Verdana"/>
          <w:color w:val="000000"/>
          <w:sz w:val="20"/>
          <w:lang w:val="ru-RU"/>
        </w:rPr>
        <w:t>припустили еще быстрее. Кидо не</w:t>
      </w:r>
      <w:r w:rsidRPr="001E329F">
        <w:rPr>
          <w:rFonts w:ascii="Verdana" w:hAnsi="Verdana"/>
          <w:color w:val="000000"/>
          <w:sz w:val="20"/>
        </w:rPr>
        <w:t> </w:t>
      </w:r>
      <w:r w:rsidRPr="001E329F">
        <w:rPr>
          <w:rFonts w:ascii="Verdana" w:hAnsi="Verdana"/>
          <w:color w:val="000000"/>
          <w:sz w:val="20"/>
          <w:lang w:val="ru-RU"/>
        </w:rPr>
        <w:t>успел даже помочь подняться Даяне, когда первый из</w:t>
      </w:r>
      <w:r w:rsidRPr="001E329F">
        <w:rPr>
          <w:rFonts w:ascii="Verdana" w:hAnsi="Verdana"/>
          <w:color w:val="000000"/>
          <w:sz w:val="20"/>
        </w:rPr>
        <w:t> </w:t>
      </w:r>
      <w:r w:rsidRPr="001E329F">
        <w:rPr>
          <w:rFonts w:ascii="Verdana" w:hAnsi="Verdana"/>
          <w:color w:val="000000"/>
          <w:sz w:val="20"/>
          <w:lang w:val="ru-RU"/>
        </w:rPr>
        <w:t>нападавших налетел на</w:t>
      </w:r>
      <w:r w:rsidRPr="001E329F">
        <w:rPr>
          <w:rFonts w:ascii="Verdana" w:hAnsi="Verdana"/>
          <w:color w:val="000000"/>
          <w:sz w:val="20"/>
        </w:rPr>
        <w:t> </w:t>
      </w:r>
      <w:r w:rsidRPr="001E329F">
        <w:rPr>
          <w:rFonts w:ascii="Verdana" w:hAnsi="Verdana"/>
          <w:color w:val="000000"/>
          <w:sz w:val="20"/>
          <w:lang w:val="ru-RU"/>
        </w:rPr>
        <w:t>него, размахивая своим огромным мечом. Легкий клинок Кидо отвел удар, но</w:t>
      </w:r>
      <w:r w:rsidRPr="001E329F">
        <w:rPr>
          <w:rFonts w:ascii="Verdana" w:hAnsi="Verdana"/>
          <w:color w:val="000000"/>
          <w:sz w:val="20"/>
        </w:rPr>
        <w:t> </w:t>
      </w:r>
      <w:r w:rsidRPr="001E329F">
        <w:rPr>
          <w:rFonts w:ascii="Verdana" w:hAnsi="Verdana"/>
          <w:color w:val="000000"/>
          <w:sz w:val="20"/>
          <w:lang w:val="ru-RU"/>
        </w:rPr>
        <w:t>сам он не</w:t>
      </w:r>
      <w:r w:rsidRPr="001E329F">
        <w:rPr>
          <w:rFonts w:ascii="Verdana" w:hAnsi="Verdana"/>
          <w:color w:val="000000"/>
          <w:sz w:val="20"/>
        </w:rPr>
        <w:t> </w:t>
      </w:r>
      <w:r w:rsidRPr="001E329F">
        <w:rPr>
          <w:rFonts w:ascii="Verdana" w:hAnsi="Verdana"/>
          <w:color w:val="000000"/>
          <w:sz w:val="20"/>
          <w:lang w:val="ru-RU"/>
        </w:rPr>
        <w:t>удержался на</w:t>
      </w:r>
      <w:r w:rsidRPr="001E329F">
        <w:rPr>
          <w:rFonts w:ascii="Verdana" w:hAnsi="Verdana"/>
          <w:color w:val="000000"/>
          <w:sz w:val="20"/>
        </w:rPr>
        <w:t> </w:t>
      </w:r>
      <w:r w:rsidRPr="001E329F">
        <w:rPr>
          <w:rFonts w:ascii="Verdana" w:hAnsi="Verdana"/>
          <w:color w:val="000000"/>
          <w:sz w:val="20"/>
          <w:lang w:val="ru-RU"/>
        </w:rPr>
        <w:t>ногах и</w:t>
      </w:r>
      <w:r w:rsidRPr="001E329F">
        <w:rPr>
          <w:rFonts w:ascii="Verdana" w:hAnsi="Verdana"/>
          <w:color w:val="000000"/>
          <w:sz w:val="20"/>
        </w:rPr>
        <w:t> </w:t>
      </w:r>
      <w:r w:rsidRPr="001E329F">
        <w:rPr>
          <w:rFonts w:ascii="Verdana" w:hAnsi="Verdana"/>
          <w:color w:val="000000"/>
          <w:sz w:val="20"/>
          <w:lang w:val="ru-RU"/>
        </w:rPr>
        <w:t>отлетел далеко в</w:t>
      </w:r>
      <w:r w:rsidRPr="001E329F">
        <w:rPr>
          <w:rFonts w:ascii="Verdana" w:hAnsi="Verdana"/>
          <w:color w:val="000000"/>
          <w:sz w:val="20"/>
        </w:rPr>
        <w:t> </w:t>
      </w:r>
      <w:r w:rsidRPr="001E329F">
        <w:rPr>
          <w:rFonts w:ascii="Verdana" w:hAnsi="Verdana"/>
          <w:color w:val="000000"/>
          <w:sz w:val="20"/>
          <w:lang w:val="ru-RU"/>
        </w:rPr>
        <w:t>сторону. В</w:t>
      </w:r>
      <w:r w:rsidRPr="001E329F">
        <w:rPr>
          <w:rFonts w:ascii="Verdana" w:hAnsi="Verdana"/>
          <w:color w:val="000000"/>
          <w:sz w:val="20"/>
        </w:rPr>
        <w:t> </w:t>
      </w:r>
      <w:r w:rsidRPr="001E329F">
        <w:rPr>
          <w:rFonts w:ascii="Verdana" w:hAnsi="Verdana"/>
          <w:color w:val="000000"/>
          <w:sz w:val="20"/>
          <w:lang w:val="ru-RU"/>
        </w:rPr>
        <w:t>ту</w:t>
      </w:r>
      <w:r w:rsidRPr="001E329F">
        <w:rPr>
          <w:rFonts w:ascii="Verdana" w:hAnsi="Verdana"/>
          <w:color w:val="000000"/>
          <w:sz w:val="20"/>
        </w:rPr>
        <w:t> </w:t>
      </w:r>
      <w:r w:rsidRPr="001E329F">
        <w:rPr>
          <w:rFonts w:ascii="Verdana" w:hAnsi="Verdana"/>
          <w:color w:val="000000"/>
          <w:sz w:val="20"/>
          <w:lang w:val="ru-RU"/>
        </w:rPr>
        <w:t>же секунду Даяна, извернувшись, словно кошка, бросилась под ноги ирману и</w:t>
      </w:r>
      <w:r w:rsidRPr="001E329F">
        <w:rPr>
          <w:rFonts w:ascii="Verdana" w:hAnsi="Verdana"/>
          <w:color w:val="000000"/>
          <w:sz w:val="20"/>
        </w:rPr>
        <w:t> </w:t>
      </w:r>
      <w:r w:rsidRPr="001E329F">
        <w:rPr>
          <w:rFonts w:ascii="Verdana" w:hAnsi="Verdana"/>
          <w:color w:val="000000"/>
          <w:sz w:val="20"/>
          <w:lang w:val="ru-RU"/>
        </w:rPr>
        <w:t>всего-то, казалось, перекатилась с</w:t>
      </w:r>
      <w:r w:rsidRPr="001E329F">
        <w:rPr>
          <w:rFonts w:ascii="Verdana" w:hAnsi="Verdana"/>
          <w:color w:val="000000"/>
          <w:sz w:val="20"/>
        </w:rPr>
        <w:t> </w:t>
      </w:r>
      <w:r w:rsidRPr="001E329F">
        <w:rPr>
          <w:rFonts w:ascii="Verdana" w:hAnsi="Verdana"/>
          <w:color w:val="000000"/>
          <w:sz w:val="20"/>
          <w:lang w:val="ru-RU"/>
        </w:rPr>
        <w:t>одного бока на</w:t>
      </w:r>
      <w:r w:rsidRPr="001E329F">
        <w:rPr>
          <w:rFonts w:ascii="Verdana" w:hAnsi="Verdana"/>
          <w:color w:val="000000"/>
          <w:sz w:val="20"/>
        </w:rPr>
        <w:t> </w:t>
      </w:r>
      <w:r w:rsidRPr="001E329F">
        <w:rPr>
          <w:rFonts w:ascii="Verdana" w:hAnsi="Verdana"/>
          <w:color w:val="000000"/>
          <w:sz w:val="20"/>
          <w:lang w:val="ru-RU"/>
        </w:rPr>
        <w:t>другой, пересекла ему дорогу, сжимая в</w:t>
      </w:r>
      <w:r w:rsidRPr="001E329F">
        <w:rPr>
          <w:rFonts w:ascii="Verdana" w:hAnsi="Verdana"/>
          <w:color w:val="000000"/>
          <w:sz w:val="20"/>
        </w:rPr>
        <w:t> </w:t>
      </w:r>
      <w:r w:rsidRPr="001E329F">
        <w:rPr>
          <w:rFonts w:ascii="Verdana" w:hAnsi="Verdana"/>
          <w:color w:val="000000"/>
          <w:sz w:val="20"/>
          <w:lang w:val="ru-RU"/>
        </w:rPr>
        <w:t>руках меч. Но</w:t>
      </w:r>
      <w:r w:rsidRPr="001E329F">
        <w:rPr>
          <w:rFonts w:ascii="Verdana" w:hAnsi="Verdana"/>
          <w:color w:val="000000"/>
          <w:sz w:val="20"/>
        </w:rPr>
        <w:t> </w:t>
      </w:r>
      <w:r w:rsidRPr="001E329F">
        <w:rPr>
          <w:rFonts w:ascii="Verdana" w:hAnsi="Verdana"/>
          <w:color w:val="000000"/>
          <w:sz w:val="20"/>
          <w:lang w:val="ru-RU"/>
        </w:rPr>
        <w:t>свирепый воин замер, не</w:t>
      </w:r>
      <w:r w:rsidRPr="001E329F">
        <w:rPr>
          <w:rFonts w:ascii="Verdana" w:hAnsi="Verdana"/>
          <w:color w:val="000000"/>
          <w:sz w:val="20"/>
        </w:rPr>
        <w:t> </w:t>
      </w:r>
      <w:r w:rsidRPr="001E329F">
        <w:rPr>
          <w:rFonts w:ascii="Verdana" w:hAnsi="Verdana"/>
          <w:color w:val="000000"/>
          <w:sz w:val="20"/>
          <w:lang w:val="ru-RU"/>
        </w:rPr>
        <w:t>сделав следующего шага, задохнулся и</w:t>
      </w:r>
      <w:r w:rsidRPr="001E329F">
        <w:rPr>
          <w:rFonts w:ascii="Verdana" w:hAnsi="Verdana"/>
          <w:color w:val="000000"/>
          <w:sz w:val="20"/>
        </w:rPr>
        <w:t> </w:t>
      </w:r>
      <w:r w:rsidRPr="001E329F">
        <w:rPr>
          <w:rFonts w:ascii="Verdana" w:hAnsi="Verdana"/>
          <w:color w:val="000000"/>
          <w:sz w:val="20"/>
          <w:lang w:val="ru-RU"/>
        </w:rPr>
        <w:t>вдруг рухнул, как подкошенный, зажав рукой широкую рану на</w:t>
      </w:r>
      <w:r w:rsidRPr="001E329F">
        <w:rPr>
          <w:rFonts w:ascii="Verdana" w:hAnsi="Verdana"/>
          <w:color w:val="000000"/>
          <w:sz w:val="20"/>
        </w:rPr>
        <w:t> </w:t>
      </w:r>
      <w:r w:rsidRPr="001E329F">
        <w:rPr>
          <w:rFonts w:ascii="Verdana" w:hAnsi="Verdana"/>
          <w:color w:val="000000"/>
          <w:sz w:val="20"/>
          <w:lang w:val="ru-RU"/>
        </w:rPr>
        <w:t>животе.</w:t>
      </w:r>
    </w:p>
    <w:p w14:paraId="5FD736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Даяна бессильно опустила голову. Шлема на</w:t>
      </w:r>
      <w:r w:rsidRPr="001E329F">
        <w:rPr>
          <w:rFonts w:ascii="Verdana" w:hAnsi="Verdana"/>
          <w:color w:val="000000"/>
          <w:sz w:val="20"/>
        </w:rPr>
        <w:t> </w:t>
      </w:r>
      <w:r w:rsidRPr="001E329F">
        <w:rPr>
          <w:rFonts w:ascii="Verdana" w:hAnsi="Verdana"/>
          <w:color w:val="000000"/>
          <w:sz w:val="20"/>
          <w:lang w:val="ru-RU"/>
        </w:rPr>
        <w:t>ней не</w:t>
      </w:r>
      <w:r w:rsidRPr="001E329F">
        <w:rPr>
          <w:rFonts w:ascii="Verdana" w:hAnsi="Verdana"/>
          <w:color w:val="000000"/>
          <w:sz w:val="20"/>
        </w:rPr>
        <w:t> </w:t>
      </w:r>
      <w:r w:rsidRPr="001E329F">
        <w:rPr>
          <w:rFonts w:ascii="Verdana" w:hAnsi="Verdana"/>
          <w:color w:val="000000"/>
          <w:sz w:val="20"/>
          <w:lang w:val="ru-RU"/>
        </w:rPr>
        <w:t>было, и</w:t>
      </w:r>
      <w:r w:rsidRPr="001E329F">
        <w:rPr>
          <w:rFonts w:ascii="Verdana" w:hAnsi="Verdana"/>
          <w:color w:val="000000"/>
          <w:sz w:val="20"/>
        </w:rPr>
        <w:t> </w:t>
      </w:r>
      <w:r w:rsidRPr="001E329F">
        <w:rPr>
          <w:rFonts w:ascii="Verdana" w:hAnsi="Verdana"/>
          <w:color w:val="000000"/>
          <w:sz w:val="20"/>
          <w:lang w:val="ru-RU"/>
        </w:rPr>
        <w:t>слипшиеся волосы совершенно закрывали лицо. Между тем второй ирман был уже возле нее и</w:t>
      </w:r>
      <w:r w:rsidRPr="001E329F">
        <w:rPr>
          <w:rFonts w:ascii="Verdana" w:hAnsi="Verdana"/>
          <w:color w:val="000000"/>
          <w:sz w:val="20"/>
        </w:rPr>
        <w:t> </w:t>
      </w:r>
      <w:r w:rsidRPr="001E329F">
        <w:rPr>
          <w:rFonts w:ascii="Verdana" w:hAnsi="Verdana"/>
          <w:color w:val="000000"/>
          <w:sz w:val="20"/>
          <w:lang w:val="ru-RU"/>
        </w:rPr>
        <w:t>поднял оружие, чтобы покончить, наконец, с</w:t>
      </w:r>
      <w:r w:rsidRPr="001E329F">
        <w:rPr>
          <w:rFonts w:ascii="Verdana" w:hAnsi="Verdana"/>
          <w:color w:val="000000"/>
          <w:sz w:val="20"/>
        </w:rPr>
        <w:t> </w:t>
      </w:r>
      <w:r w:rsidRPr="001E329F">
        <w:rPr>
          <w:rFonts w:ascii="Verdana" w:hAnsi="Verdana"/>
          <w:color w:val="000000"/>
          <w:sz w:val="20"/>
          <w:lang w:val="ru-RU"/>
        </w:rPr>
        <w:t>этой опасной чужестранкой, имевшей манеры бывалого воина. Кидо хотел броситься на</w:t>
      </w:r>
      <w:r w:rsidRPr="001E329F">
        <w:rPr>
          <w:rFonts w:ascii="Verdana" w:hAnsi="Verdana"/>
          <w:color w:val="000000"/>
          <w:sz w:val="20"/>
        </w:rPr>
        <w:t> </w:t>
      </w:r>
      <w:r w:rsidRPr="001E329F">
        <w:rPr>
          <w:rFonts w:ascii="Verdana" w:hAnsi="Verdana"/>
          <w:color w:val="000000"/>
          <w:sz w:val="20"/>
          <w:lang w:val="ru-RU"/>
        </w:rPr>
        <w:t>ирмана, но</w:t>
      </w:r>
      <w:r w:rsidRPr="001E329F">
        <w:rPr>
          <w:rFonts w:ascii="Verdana" w:hAnsi="Verdana"/>
          <w:color w:val="000000"/>
          <w:sz w:val="20"/>
        </w:rPr>
        <w:t> </w:t>
      </w:r>
      <w:r w:rsidRPr="001E329F">
        <w:rPr>
          <w:rFonts w:ascii="Verdana" w:hAnsi="Verdana"/>
          <w:color w:val="000000"/>
          <w:sz w:val="20"/>
          <w:lang w:val="ru-RU"/>
        </w:rPr>
        <w:t>поскользнулся и</w:t>
      </w:r>
      <w:r w:rsidRPr="001E329F">
        <w:rPr>
          <w:rFonts w:ascii="Verdana" w:hAnsi="Verdana"/>
          <w:color w:val="000000"/>
          <w:sz w:val="20"/>
        </w:rPr>
        <w:t> </w:t>
      </w:r>
      <w:r w:rsidRPr="001E329F">
        <w:rPr>
          <w:rFonts w:ascii="Verdana" w:hAnsi="Verdana"/>
          <w:color w:val="000000"/>
          <w:sz w:val="20"/>
          <w:lang w:val="ru-RU"/>
        </w:rPr>
        <w:t>упал. С</w:t>
      </w:r>
      <w:r w:rsidRPr="001E329F">
        <w:rPr>
          <w:rFonts w:ascii="Verdana" w:hAnsi="Verdana"/>
          <w:color w:val="000000"/>
          <w:sz w:val="20"/>
        </w:rPr>
        <w:t> </w:t>
      </w:r>
      <w:r w:rsidRPr="001E329F">
        <w:rPr>
          <w:rFonts w:ascii="Verdana" w:hAnsi="Verdana"/>
          <w:color w:val="000000"/>
          <w:sz w:val="20"/>
          <w:lang w:val="ru-RU"/>
        </w:rPr>
        <w:t>отчаяньем смотрел он на</w:t>
      </w:r>
      <w:r w:rsidRPr="001E329F">
        <w:rPr>
          <w:rFonts w:ascii="Verdana" w:hAnsi="Verdana"/>
          <w:color w:val="000000"/>
          <w:sz w:val="20"/>
        </w:rPr>
        <w:t> </w:t>
      </w:r>
      <w:r w:rsidRPr="001E329F">
        <w:rPr>
          <w:rFonts w:ascii="Verdana" w:hAnsi="Verdana"/>
          <w:color w:val="000000"/>
          <w:sz w:val="20"/>
          <w:lang w:val="ru-RU"/>
        </w:rPr>
        <w:t>мокрую равнодушную сталь в</w:t>
      </w:r>
      <w:r w:rsidRPr="001E329F">
        <w:rPr>
          <w:rFonts w:ascii="Verdana" w:hAnsi="Verdana"/>
          <w:color w:val="000000"/>
          <w:sz w:val="20"/>
        </w:rPr>
        <w:t> </w:t>
      </w:r>
      <w:r w:rsidRPr="001E329F">
        <w:rPr>
          <w:rFonts w:ascii="Verdana" w:hAnsi="Verdana"/>
          <w:color w:val="000000"/>
          <w:sz w:val="20"/>
          <w:lang w:val="ru-RU"/>
        </w:rPr>
        <w:t>руках человека, одетого в</w:t>
      </w:r>
      <w:r w:rsidRPr="001E329F">
        <w:rPr>
          <w:rFonts w:ascii="Verdana" w:hAnsi="Verdana"/>
          <w:color w:val="000000"/>
          <w:sz w:val="20"/>
        </w:rPr>
        <w:t> </w:t>
      </w:r>
      <w:r w:rsidRPr="001E329F">
        <w:rPr>
          <w:rFonts w:ascii="Verdana" w:hAnsi="Verdana"/>
          <w:color w:val="000000"/>
          <w:sz w:val="20"/>
          <w:lang w:val="ru-RU"/>
        </w:rPr>
        <w:t>драные шкуры.</w:t>
      </w:r>
    </w:p>
    <w:p w14:paraId="5E55C99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вдруг что-то случилось, Кидо даже не</w:t>
      </w:r>
      <w:r w:rsidRPr="001E329F">
        <w:rPr>
          <w:rFonts w:ascii="Verdana" w:hAnsi="Verdana"/>
          <w:color w:val="000000"/>
          <w:sz w:val="20"/>
        </w:rPr>
        <w:t> </w:t>
      </w:r>
      <w:r w:rsidRPr="001E329F">
        <w:rPr>
          <w:rFonts w:ascii="Verdana" w:hAnsi="Verdana"/>
          <w:color w:val="000000"/>
          <w:sz w:val="20"/>
          <w:lang w:val="ru-RU"/>
        </w:rPr>
        <w:t>понял сразу, что именно. Коренастый воин еще примеривался, как получше нанести удар, когда раздался короткий чмокающий звук, и</w:t>
      </w:r>
      <w:r w:rsidRPr="001E329F">
        <w:rPr>
          <w:rFonts w:ascii="Verdana" w:hAnsi="Verdana"/>
          <w:color w:val="000000"/>
          <w:sz w:val="20"/>
        </w:rPr>
        <w:t> </w:t>
      </w:r>
      <w:r w:rsidRPr="001E329F">
        <w:rPr>
          <w:rFonts w:ascii="Verdana" w:hAnsi="Verdana"/>
          <w:color w:val="000000"/>
          <w:sz w:val="20"/>
          <w:lang w:val="ru-RU"/>
        </w:rPr>
        <w:t>прямо под глазом у</w:t>
      </w:r>
      <w:r w:rsidRPr="001E329F">
        <w:rPr>
          <w:rFonts w:ascii="Verdana" w:hAnsi="Verdana"/>
          <w:color w:val="000000"/>
          <w:sz w:val="20"/>
        </w:rPr>
        <w:t> </w:t>
      </w:r>
      <w:r w:rsidRPr="001E329F">
        <w:rPr>
          <w:rFonts w:ascii="Verdana" w:hAnsi="Verdana"/>
          <w:color w:val="000000"/>
          <w:sz w:val="20"/>
          <w:lang w:val="ru-RU"/>
        </w:rPr>
        <w:t>него вышло и</w:t>
      </w:r>
      <w:r w:rsidRPr="001E329F">
        <w:rPr>
          <w:rFonts w:ascii="Verdana" w:hAnsi="Verdana"/>
          <w:color w:val="000000"/>
          <w:sz w:val="20"/>
        </w:rPr>
        <w:t> </w:t>
      </w:r>
      <w:r w:rsidRPr="001E329F">
        <w:rPr>
          <w:rFonts w:ascii="Verdana" w:hAnsi="Verdana"/>
          <w:color w:val="000000"/>
          <w:sz w:val="20"/>
          <w:lang w:val="ru-RU"/>
        </w:rPr>
        <w:t>тускло блеснуло металлом коническое острие. Не</w:t>
      </w:r>
      <w:r w:rsidRPr="001E329F">
        <w:rPr>
          <w:rFonts w:ascii="Verdana" w:hAnsi="Verdana"/>
          <w:color w:val="000000"/>
          <w:sz w:val="20"/>
        </w:rPr>
        <w:t> </w:t>
      </w:r>
      <w:r w:rsidRPr="001E329F">
        <w:rPr>
          <w:rFonts w:ascii="Verdana" w:hAnsi="Verdana"/>
          <w:color w:val="000000"/>
          <w:sz w:val="20"/>
          <w:lang w:val="ru-RU"/>
        </w:rPr>
        <w:t>меняя выражения лица, ирман повалился на</w:t>
      </w:r>
      <w:r w:rsidRPr="001E329F">
        <w:rPr>
          <w:rFonts w:ascii="Verdana" w:hAnsi="Verdana"/>
          <w:color w:val="000000"/>
          <w:sz w:val="20"/>
        </w:rPr>
        <w:t> </w:t>
      </w:r>
      <w:r w:rsidRPr="001E329F">
        <w:rPr>
          <w:rFonts w:ascii="Verdana" w:hAnsi="Verdana"/>
          <w:color w:val="000000"/>
          <w:sz w:val="20"/>
          <w:lang w:val="ru-RU"/>
        </w:rPr>
        <w:t>бок и</w:t>
      </w:r>
      <w:r w:rsidRPr="001E329F">
        <w:rPr>
          <w:rFonts w:ascii="Verdana" w:hAnsi="Verdana"/>
          <w:color w:val="000000"/>
          <w:sz w:val="20"/>
        </w:rPr>
        <w:t> </w:t>
      </w:r>
      <w:r w:rsidRPr="001E329F">
        <w:rPr>
          <w:rFonts w:ascii="Verdana" w:hAnsi="Verdana"/>
          <w:color w:val="000000"/>
          <w:sz w:val="20"/>
          <w:lang w:val="ru-RU"/>
        </w:rPr>
        <w:t>боднул головой податливую глину. В</w:t>
      </w:r>
      <w:r w:rsidRPr="001E329F">
        <w:rPr>
          <w:rFonts w:ascii="Verdana" w:hAnsi="Verdana"/>
          <w:color w:val="000000"/>
          <w:sz w:val="20"/>
        </w:rPr>
        <w:t> </w:t>
      </w:r>
      <w:r w:rsidRPr="001E329F">
        <w:rPr>
          <w:rFonts w:ascii="Verdana" w:hAnsi="Verdana"/>
          <w:color w:val="000000"/>
          <w:sz w:val="20"/>
          <w:lang w:val="ru-RU"/>
        </w:rPr>
        <w:t>бритом его затылке прочно засел толстый стальной пруток с</w:t>
      </w:r>
      <w:r w:rsidRPr="001E329F">
        <w:rPr>
          <w:rFonts w:ascii="Verdana" w:hAnsi="Verdana"/>
          <w:color w:val="000000"/>
          <w:sz w:val="20"/>
        </w:rPr>
        <w:t> </w:t>
      </w:r>
      <w:r w:rsidRPr="001E329F">
        <w:rPr>
          <w:rFonts w:ascii="Verdana" w:hAnsi="Verdana"/>
          <w:color w:val="000000"/>
          <w:sz w:val="20"/>
          <w:lang w:val="ru-RU"/>
        </w:rPr>
        <w:t>колючим оперением на</w:t>
      </w:r>
      <w:r w:rsidRPr="001E329F">
        <w:rPr>
          <w:rFonts w:ascii="Verdana" w:hAnsi="Verdana"/>
          <w:color w:val="000000"/>
          <w:sz w:val="20"/>
        </w:rPr>
        <w:t> </w:t>
      </w:r>
      <w:r w:rsidRPr="001E329F">
        <w:rPr>
          <w:rFonts w:ascii="Verdana" w:hAnsi="Verdana"/>
          <w:color w:val="000000"/>
          <w:sz w:val="20"/>
          <w:lang w:val="ru-RU"/>
        </w:rPr>
        <w:t>конце.</w:t>
      </w:r>
    </w:p>
    <w:p w14:paraId="1C22BEE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Кидо радостно закричал: он узнал железную стрелу Тхоорта. Прежде чем трое оставшихся ирманов сообразили, откуда прилетела эта неожиданная смерть, Тайк прыгнул с</w:t>
      </w:r>
      <w:r w:rsidRPr="001E329F">
        <w:rPr>
          <w:rFonts w:ascii="Verdana" w:hAnsi="Verdana"/>
          <w:color w:val="000000"/>
          <w:sz w:val="20"/>
        </w:rPr>
        <w:t> </w:t>
      </w:r>
      <w:r w:rsidRPr="001E329F">
        <w:rPr>
          <w:rFonts w:ascii="Verdana" w:hAnsi="Verdana"/>
          <w:color w:val="000000"/>
          <w:sz w:val="20"/>
          <w:lang w:val="ru-RU"/>
        </w:rPr>
        <w:t>обрыва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следующее мгновение оказался среди них. Посох стремительно вращался в</w:t>
      </w:r>
      <w:r w:rsidRPr="001E329F">
        <w:rPr>
          <w:rFonts w:ascii="Verdana" w:hAnsi="Verdana"/>
          <w:color w:val="000000"/>
          <w:sz w:val="20"/>
        </w:rPr>
        <w:t> </w:t>
      </w:r>
      <w:r w:rsidRPr="001E329F">
        <w:rPr>
          <w:rFonts w:ascii="Verdana" w:hAnsi="Verdana"/>
          <w:color w:val="000000"/>
          <w:sz w:val="20"/>
          <w:lang w:val="ru-RU"/>
        </w:rPr>
        <w:t>его руках. Один из</w:t>
      </w:r>
      <w:r w:rsidRPr="001E329F">
        <w:rPr>
          <w:rFonts w:ascii="Verdana" w:hAnsi="Verdana"/>
          <w:color w:val="000000"/>
          <w:sz w:val="20"/>
        </w:rPr>
        <w:t> </w:t>
      </w:r>
      <w:r w:rsidRPr="001E329F">
        <w:rPr>
          <w:rFonts w:ascii="Verdana" w:hAnsi="Verdana"/>
          <w:color w:val="000000"/>
          <w:sz w:val="20"/>
          <w:lang w:val="ru-RU"/>
        </w:rPr>
        <w:t>воинов получил удар по</w:t>
      </w:r>
      <w:r w:rsidRPr="001E329F">
        <w:rPr>
          <w:rFonts w:ascii="Verdana" w:hAnsi="Verdana"/>
          <w:color w:val="000000"/>
          <w:sz w:val="20"/>
        </w:rPr>
        <w:t> </w:t>
      </w:r>
      <w:r w:rsidRPr="001E329F">
        <w:rPr>
          <w:rFonts w:ascii="Verdana" w:hAnsi="Verdana"/>
          <w:color w:val="000000"/>
          <w:sz w:val="20"/>
          <w:lang w:val="ru-RU"/>
        </w:rPr>
        <w:t>голове, другой упал с</w:t>
      </w:r>
      <w:r w:rsidRPr="001E329F">
        <w:rPr>
          <w:rFonts w:ascii="Verdana" w:hAnsi="Verdana"/>
          <w:color w:val="000000"/>
          <w:sz w:val="20"/>
        </w:rPr>
        <w:t> </w:t>
      </w:r>
      <w:r w:rsidRPr="001E329F">
        <w:rPr>
          <w:rFonts w:ascii="Verdana" w:hAnsi="Verdana"/>
          <w:color w:val="000000"/>
          <w:sz w:val="20"/>
          <w:lang w:val="ru-RU"/>
        </w:rPr>
        <w:t>перебитым коленом. Третий, отмахнувшись кое-как мечом, бросился бежать назад по</w:t>
      </w:r>
      <w:r w:rsidRPr="001E329F">
        <w:rPr>
          <w:rFonts w:ascii="Verdana" w:hAnsi="Verdana"/>
          <w:color w:val="000000"/>
          <w:sz w:val="20"/>
        </w:rPr>
        <w:t> </w:t>
      </w:r>
      <w:r w:rsidRPr="001E329F">
        <w:rPr>
          <w:rFonts w:ascii="Verdana" w:hAnsi="Verdana"/>
          <w:color w:val="000000"/>
          <w:sz w:val="20"/>
          <w:lang w:val="ru-RU"/>
        </w:rPr>
        <w:t>дну оврага и</w:t>
      </w:r>
      <w:r w:rsidRPr="001E329F">
        <w:rPr>
          <w:rFonts w:ascii="Verdana" w:hAnsi="Verdana"/>
          <w:color w:val="000000"/>
          <w:sz w:val="20"/>
        </w:rPr>
        <w:t> </w:t>
      </w:r>
      <w:r w:rsidRPr="001E329F">
        <w:rPr>
          <w:rFonts w:ascii="Verdana" w:hAnsi="Verdana"/>
          <w:color w:val="000000"/>
          <w:sz w:val="20"/>
          <w:lang w:val="ru-RU"/>
        </w:rPr>
        <w:t>сразу заметил свисающую с</w:t>
      </w:r>
      <w:r w:rsidRPr="001E329F">
        <w:rPr>
          <w:rFonts w:ascii="Verdana" w:hAnsi="Verdana"/>
          <w:color w:val="000000"/>
          <w:sz w:val="20"/>
        </w:rPr>
        <w:t> </w:t>
      </w:r>
      <w:r w:rsidRPr="001E329F">
        <w:rPr>
          <w:rFonts w:ascii="Verdana" w:hAnsi="Verdana"/>
          <w:color w:val="000000"/>
          <w:sz w:val="20"/>
          <w:lang w:val="ru-RU"/>
        </w:rPr>
        <w:t>обрыва веревку. Ее оставил здесь Тхоорт перед тем, как напасть на</w:t>
      </w:r>
      <w:r w:rsidRPr="001E329F">
        <w:rPr>
          <w:rFonts w:ascii="Verdana" w:hAnsi="Verdana"/>
          <w:color w:val="000000"/>
          <w:sz w:val="20"/>
        </w:rPr>
        <w:t> </w:t>
      </w:r>
      <w:r w:rsidRPr="001E329F">
        <w:rPr>
          <w:rFonts w:ascii="Verdana" w:hAnsi="Verdana"/>
          <w:color w:val="000000"/>
          <w:sz w:val="20"/>
          <w:lang w:val="ru-RU"/>
        </w:rPr>
        <w:t>врагов. Ирман решил воспользоваться этим путем, тем более, что Тайк, занятый двумя своими противниками, не</w:t>
      </w:r>
      <w:r w:rsidRPr="001E329F">
        <w:rPr>
          <w:rFonts w:ascii="Verdana" w:hAnsi="Verdana"/>
          <w:color w:val="000000"/>
          <w:sz w:val="20"/>
        </w:rPr>
        <w:t> </w:t>
      </w:r>
      <w:r w:rsidRPr="001E329F">
        <w:rPr>
          <w:rFonts w:ascii="Verdana" w:hAnsi="Verdana"/>
          <w:color w:val="000000"/>
          <w:sz w:val="20"/>
          <w:lang w:val="ru-RU"/>
        </w:rPr>
        <w:t>мог помешать</w:t>
      </w:r>
      <w:r w:rsidRPr="001E329F">
        <w:rPr>
          <w:rFonts w:ascii="Verdana" w:hAnsi="Verdana"/>
          <w:color w:val="000000"/>
          <w:sz w:val="20"/>
        </w:rPr>
        <w:t> </w:t>
      </w:r>
      <w:r w:rsidRPr="001E329F">
        <w:rPr>
          <w:rFonts w:ascii="Verdana" w:hAnsi="Verdana"/>
          <w:color w:val="000000"/>
          <w:sz w:val="20"/>
          <w:lang w:val="ru-RU"/>
        </w:rPr>
        <w:t>ему.</w:t>
      </w:r>
    </w:p>
    <w:p w14:paraId="7C028E1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Он перережет веревку!</w:t>
      </w:r>
      <w:r w:rsidRPr="001E329F">
        <w:rPr>
          <w:rFonts w:ascii="Verdana" w:hAnsi="Verdana"/>
          <w:color w:val="000000"/>
          <w:sz w:val="20"/>
        </w:rPr>
        <w:t> </w:t>
      </w:r>
      <w:r w:rsidRPr="001E329F">
        <w:rPr>
          <w:rFonts w:ascii="Verdana" w:hAnsi="Verdana"/>
          <w:color w:val="000000"/>
          <w:sz w:val="20"/>
          <w:lang w:val="ru-RU"/>
        </w:rPr>
        <w:t>— простонал Кидо, отчаянно скользя по</w:t>
      </w:r>
      <w:r w:rsidRPr="001E329F">
        <w:rPr>
          <w:rFonts w:ascii="Verdana" w:hAnsi="Verdana"/>
          <w:color w:val="000000"/>
          <w:sz w:val="20"/>
        </w:rPr>
        <w:t> </w:t>
      </w:r>
      <w:r w:rsidRPr="001E329F">
        <w:rPr>
          <w:rFonts w:ascii="Verdana" w:hAnsi="Verdana"/>
          <w:color w:val="000000"/>
          <w:sz w:val="20"/>
          <w:lang w:val="ru-RU"/>
        </w:rPr>
        <w:t>глине вслед за</w:t>
      </w:r>
      <w:r w:rsidRPr="001E329F">
        <w:rPr>
          <w:rFonts w:ascii="Verdana" w:hAnsi="Verdana"/>
          <w:color w:val="000000"/>
          <w:sz w:val="20"/>
        </w:rPr>
        <w:t> </w:t>
      </w:r>
      <w:r w:rsidRPr="001E329F">
        <w:rPr>
          <w:rFonts w:ascii="Verdana" w:hAnsi="Verdana"/>
          <w:color w:val="000000"/>
          <w:sz w:val="20"/>
          <w:lang w:val="ru-RU"/>
        </w:rPr>
        <w:t>ирманом. Но</w:t>
      </w:r>
      <w:r w:rsidRPr="001E329F">
        <w:rPr>
          <w:rFonts w:ascii="Verdana" w:hAnsi="Verdana"/>
          <w:color w:val="000000"/>
          <w:sz w:val="20"/>
        </w:rPr>
        <w:t> </w:t>
      </w:r>
      <w:r w:rsidRPr="001E329F">
        <w:rPr>
          <w:rFonts w:ascii="Verdana" w:hAnsi="Verdana"/>
          <w:color w:val="000000"/>
          <w:sz w:val="20"/>
          <w:lang w:val="ru-RU"/>
        </w:rPr>
        <w:t>тот был уже наверху. Вот он скрылся в</w:t>
      </w:r>
      <w:r w:rsidRPr="001E329F">
        <w:rPr>
          <w:rFonts w:ascii="Verdana" w:hAnsi="Verdana"/>
          <w:color w:val="000000"/>
          <w:sz w:val="20"/>
        </w:rPr>
        <w:t> </w:t>
      </w:r>
      <w:r w:rsidRPr="001E329F">
        <w:rPr>
          <w:rFonts w:ascii="Verdana" w:hAnsi="Verdana"/>
          <w:color w:val="000000"/>
          <w:sz w:val="20"/>
          <w:lang w:val="ru-RU"/>
        </w:rPr>
        <w:t>густой траве над обрывом. Теперь ему достаточно будет полоснуть по</w:t>
      </w:r>
      <w:r w:rsidRPr="001E329F">
        <w:rPr>
          <w:rFonts w:ascii="Verdana" w:hAnsi="Verdana"/>
          <w:color w:val="000000"/>
          <w:sz w:val="20"/>
        </w:rPr>
        <w:t> </w:t>
      </w:r>
      <w:r w:rsidRPr="001E329F">
        <w:rPr>
          <w:rFonts w:ascii="Verdana" w:hAnsi="Verdana"/>
          <w:color w:val="000000"/>
          <w:sz w:val="20"/>
          <w:lang w:val="ru-RU"/>
        </w:rPr>
        <w:t>веревке мечом... И</w:t>
      </w:r>
      <w:r w:rsidRPr="001E329F">
        <w:rPr>
          <w:rFonts w:ascii="Verdana" w:hAnsi="Verdana"/>
          <w:color w:val="000000"/>
          <w:sz w:val="20"/>
        </w:rPr>
        <w:t> </w:t>
      </w:r>
      <w:r w:rsidRPr="001E329F">
        <w:rPr>
          <w:rFonts w:ascii="Verdana" w:hAnsi="Verdana"/>
          <w:color w:val="000000"/>
          <w:sz w:val="20"/>
          <w:lang w:val="ru-RU"/>
        </w:rPr>
        <w:t>вдруг крик ужаса раздался там, в</w:t>
      </w:r>
      <w:r w:rsidRPr="001E329F">
        <w:rPr>
          <w:rFonts w:ascii="Verdana" w:hAnsi="Verdana"/>
          <w:color w:val="000000"/>
          <w:sz w:val="20"/>
        </w:rPr>
        <w:t> </w:t>
      </w:r>
      <w:r w:rsidRPr="001E329F">
        <w:rPr>
          <w:rFonts w:ascii="Verdana" w:hAnsi="Verdana"/>
          <w:color w:val="000000"/>
          <w:sz w:val="20"/>
          <w:lang w:val="ru-RU"/>
        </w:rPr>
        <w:t>зарослях. Последовал тяжелый удар, и</w:t>
      </w:r>
      <w:r w:rsidRPr="001E329F">
        <w:rPr>
          <w:rFonts w:ascii="Verdana" w:hAnsi="Verdana"/>
          <w:color w:val="000000"/>
          <w:sz w:val="20"/>
        </w:rPr>
        <w:t> </w:t>
      </w:r>
      <w:r w:rsidRPr="001E329F">
        <w:rPr>
          <w:rFonts w:ascii="Verdana" w:hAnsi="Verdana"/>
          <w:color w:val="000000"/>
          <w:sz w:val="20"/>
          <w:lang w:val="ru-RU"/>
        </w:rPr>
        <w:t>тело воина, высоко взлетев над краем обрыва, мешком упало на</w:t>
      </w:r>
      <w:r w:rsidRPr="001E329F">
        <w:rPr>
          <w:rFonts w:ascii="Verdana" w:hAnsi="Verdana"/>
          <w:color w:val="000000"/>
          <w:sz w:val="20"/>
        </w:rPr>
        <w:t> </w:t>
      </w:r>
      <w:r w:rsidRPr="001E329F">
        <w:rPr>
          <w:rFonts w:ascii="Verdana" w:hAnsi="Verdana"/>
          <w:color w:val="000000"/>
          <w:sz w:val="20"/>
          <w:lang w:val="ru-RU"/>
        </w:rPr>
        <w:t>дно. По</w:t>
      </w:r>
      <w:r w:rsidRPr="001E329F">
        <w:rPr>
          <w:rFonts w:ascii="Verdana" w:hAnsi="Verdana"/>
          <w:color w:val="000000"/>
          <w:sz w:val="20"/>
        </w:rPr>
        <w:t> </w:t>
      </w:r>
      <w:r w:rsidRPr="001E329F">
        <w:rPr>
          <w:rFonts w:ascii="Verdana" w:hAnsi="Verdana"/>
          <w:color w:val="000000"/>
          <w:sz w:val="20"/>
          <w:lang w:val="ru-RU"/>
        </w:rPr>
        <w:t>следам страшных клыков, пробивших грудь ирмана, Тайк узнал работу Нуфера.</w:t>
      </w:r>
    </w:p>
    <w:p w14:paraId="0911F0F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наконец, пришла в</w:t>
      </w:r>
      <w:r w:rsidRPr="001E329F">
        <w:rPr>
          <w:rFonts w:ascii="Verdana" w:hAnsi="Verdana"/>
          <w:color w:val="000000"/>
          <w:sz w:val="20"/>
        </w:rPr>
        <w:t> </w:t>
      </w:r>
      <w:r w:rsidRPr="001E329F">
        <w:rPr>
          <w:rFonts w:ascii="Verdana" w:hAnsi="Verdana"/>
          <w:color w:val="000000"/>
          <w:sz w:val="20"/>
          <w:lang w:val="ru-RU"/>
        </w:rPr>
        <w:t>себя и, откинув волосы с</w:t>
      </w:r>
      <w:r w:rsidRPr="001E329F">
        <w:rPr>
          <w:rFonts w:ascii="Verdana" w:hAnsi="Verdana"/>
          <w:color w:val="000000"/>
          <w:sz w:val="20"/>
        </w:rPr>
        <w:t> </w:t>
      </w:r>
      <w:r w:rsidRPr="001E329F">
        <w:rPr>
          <w:rFonts w:ascii="Verdana" w:hAnsi="Verdana"/>
          <w:color w:val="000000"/>
          <w:sz w:val="20"/>
          <w:lang w:val="ru-RU"/>
        </w:rPr>
        <w:t>лица, с</w:t>
      </w:r>
      <w:r w:rsidRPr="001E329F">
        <w:rPr>
          <w:rFonts w:ascii="Verdana" w:hAnsi="Verdana"/>
          <w:color w:val="000000"/>
          <w:sz w:val="20"/>
        </w:rPr>
        <w:t> </w:t>
      </w:r>
      <w:r w:rsidRPr="001E329F">
        <w:rPr>
          <w:rFonts w:ascii="Verdana" w:hAnsi="Verdana"/>
          <w:color w:val="000000"/>
          <w:sz w:val="20"/>
          <w:lang w:val="ru-RU"/>
        </w:rPr>
        <w:t>удивлением смотрела на</w:t>
      </w:r>
      <w:r w:rsidRPr="001E329F">
        <w:rPr>
          <w:rFonts w:ascii="Verdana" w:hAnsi="Verdana"/>
          <w:color w:val="000000"/>
          <w:sz w:val="20"/>
        </w:rPr>
        <w:t> </w:t>
      </w:r>
      <w:r w:rsidRPr="001E329F">
        <w:rPr>
          <w:rFonts w:ascii="Verdana" w:hAnsi="Verdana"/>
          <w:color w:val="000000"/>
          <w:sz w:val="20"/>
          <w:lang w:val="ru-RU"/>
        </w:rPr>
        <w:t>лежащие вокруг тела.</w:t>
      </w:r>
    </w:p>
    <w:p w14:paraId="1055B0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Кидо, ты здесь?</w:t>
      </w:r>
      <w:r w:rsidRPr="001E329F">
        <w:rPr>
          <w:rFonts w:ascii="Verdana" w:hAnsi="Verdana"/>
          <w:color w:val="000000"/>
          <w:sz w:val="20"/>
        </w:rPr>
        <w:t> </w:t>
      </w:r>
      <w:r w:rsidRPr="001E329F">
        <w:rPr>
          <w:rFonts w:ascii="Verdana" w:hAnsi="Verdana"/>
          <w:color w:val="000000"/>
          <w:sz w:val="20"/>
          <w:lang w:val="ru-RU"/>
        </w:rPr>
        <w:t>— еле слышно прошептала</w:t>
      </w:r>
      <w:r w:rsidRPr="001E329F">
        <w:rPr>
          <w:rFonts w:ascii="Verdana" w:hAnsi="Verdana"/>
          <w:color w:val="000000"/>
          <w:sz w:val="20"/>
        </w:rPr>
        <w:t> </w:t>
      </w:r>
      <w:r w:rsidRPr="001E329F">
        <w:rPr>
          <w:rFonts w:ascii="Verdana" w:hAnsi="Verdana"/>
          <w:color w:val="000000"/>
          <w:sz w:val="20"/>
          <w:lang w:val="ru-RU"/>
        </w:rPr>
        <w:t>она.</w:t>
      </w:r>
    </w:p>
    <w:p w14:paraId="425B8C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подбежал к</w:t>
      </w:r>
      <w:r w:rsidRPr="001E329F">
        <w:rPr>
          <w:rFonts w:ascii="Verdana" w:hAnsi="Verdana"/>
          <w:color w:val="000000"/>
          <w:sz w:val="20"/>
        </w:rPr>
        <w:t> </w:t>
      </w:r>
      <w:r w:rsidRPr="001E329F">
        <w:rPr>
          <w:rFonts w:ascii="Verdana" w:hAnsi="Verdana"/>
          <w:color w:val="000000"/>
          <w:sz w:val="20"/>
          <w:lang w:val="ru-RU"/>
        </w:rPr>
        <w:t>ней и</w:t>
      </w:r>
      <w:r w:rsidRPr="001E329F">
        <w:rPr>
          <w:rFonts w:ascii="Verdana" w:hAnsi="Verdana"/>
          <w:color w:val="000000"/>
          <w:sz w:val="20"/>
        </w:rPr>
        <w:t> </w:t>
      </w:r>
      <w:r w:rsidRPr="001E329F">
        <w:rPr>
          <w:rFonts w:ascii="Verdana" w:hAnsi="Verdana"/>
          <w:color w:val="000000"/>
          <w:sz w:val="20"/>
          <w:lang w:val="ru-RU"/>
        </w:rPr>
        <w:t>помог встать.</w:t>
      </w:r>
    </w:p>
    <w:p w14:paraId="4D2D6E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Скорее!</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Нас могут заметить другие. От</w:t>
      </w:r>
      <w:r w:rsidRPr="001E329F">
        <w:rPr>
          <w:rFonts w:ascii="Verdana" w:hAnsi="Verdana"/>
          <w:color w:val="000000"/>
          <w:sz w:val="20"/>
        </w:rPr>
        <w:t> </w:t>
      </w:r>
      <w:r w:rsidRPr="001E329F">
        <w:rPr>
          <w:rFonts w:ascii="Verdana" w:hAnsi="Verdana"/>
          <w:color w:val="000000"/>
          <w:sz w:val="20"/>
          <w:lang w:val="ru-RU"/>
        </w:rPr>
        <w:t>всадников нам не</w:t>
      </w:r>
      <w:r w:rsidRPr="001E329F">
        <w:rPr>
          <w:rFonts w:ascii="Verdana" w:hAnsi="Verdana"/>
          <w:color w:val="000000"/>
          <w:sz w:val="20"/>
        </w:rPr>
        <w:t> </w:t>
      </w:r>
      <w:r w:rsidRPr="001E329F">
        <w:rPr>
          <w:rFonts w:ascii="Verdana" w:hAnsi="Verdana"/>
          <w:color w:val="000000"/>
          <w:sz w:val="20"/>
          <w:lang w:val="ru-RU"/>
        </w:rPr>
        <w:t>убежать. Где Поллун?</w:t>
      </w:r>
    </w:p>
    <w:p w14:paraId="62F5D3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Поллун...</w:t>
      </w:r>
      <w:r w:rsidRPr="001E329F">
        <w:rPr>
          <w:rFonts w:ascii="Verdana" w:hAnsi="Verdana"/>
          <w:color w:val="000000"/>
          <w:sz w:val="20"/>
        </w:rPr>
        <w:t> </w:t>
      </w:r>
      <w:r w:rsidRPr="001E329F">
        <w:rPr>
          <w:rFonts w:ascii="Verdana" w:hAnsi="Verdana"/>
          <w:color w:val="000000"/>
          <w:sz w:val="20"/>
          <w:lang w:val="ru-RU"/>
        </w:rPr>
        <w:t>— с</w:t>
      </w:r>
      <w:r w:rsidRPr="001E329F">
        <w:rPr>
          <w:rFonts w:ascii="Verdana" w:hAnsi="Verdana"/>
          <w:color w:val="000000"/>
          <w:sz w:val="20"/>
        </w:rPr>
        <w:t> </w:t>
      </w:r>
      <w:r w:rsidRPr="001E329F">
        <w:rPr>
          <w:rFonts w:ascii="Verdana" w:hAnsi="Verdana"/>
          <w:color w:val="000000"/>
          <w:sz w:val="20"/>
          <w:lang w:val="ru-RU"/>
        </w:rPr>
        <w:t>трудом проговорила Даяна,</w:t>
      </w:r>
      <w:r w:rsidRPr="001E329F">
        <w:rPr>
          <w:rFonts w:ascii="Verdana" w:hAnsi="Verdana"/>
          <w:color w:val="000000"/>
          <w:sz w:val="20"/>
        </w:rPr>
        <w:t> </w:t>
      </w:r>
      <w:r w:rsidRPr="001E329F">
        <w:rPr>
          <w:rFonts w:ascii="Verdana" w:hAnsi="Verdana"/>
          <w:color w:val="000000"/>
          <w:sz w:val="20"/>
          <w:lang w:val="ru-RU"/>
        </w:rPr>
        <w:t>— Поллун увел отряд на</w:t>
      </w:r>
      <w:r w:rsidRPr="001E329F">
        <w:rPr>
          <w:rFonts w:ascii="Verdana" w:hAnsi="Verdana"/>
          <w:color w:val="000000"/>
          <w:sz w:val="20"/>
        </w:rPr>
        <w:t> </w:t>
      </w:r>
      <w:r w:rsidRPr="001E329F">
        <w:rPr>
          <w:rFonts w:ascii="Verdana" w:hAnsi="Verdana"/>
          <w:color w:val="000000"/>
          <w:sz w:val="20"/>
          <w:lang w:val="ru-RU"/>
        </w:rPr>
        <w:t>запад. Мы прикрывали... Восемь человек убито... Кидо! Ты жив... Ну, все в</w:t>
      </w:r>
      <w:r w:rsidRPr="001E329F">
        <w:rPr>
          <w:rFonts w:ascii="Verdana" w:hAnsi="Verdana"/>
          <w:color w:val="000000"/>
          <w:sz w:val="20"/>
        </w:rPr>
        <w:t> </w:t>
      </w:r>
      <w:r w:rsidRPr="001E329F">
        <w:rPr>
          <w:rFonts w:ascii="Verdana" w:hAnsi="Verdana"/>
          <w:color w:val="000000"/>
          <w:sz w:val="20"/>
          <w:lang w:val="ru-RU"/>
        </w:rPr>
        <w:t>порядке. Идем.</w:t>
      </w:r>
    </w:p>
    <w:p w14:paraId="0BB491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помощью Тайка и</w:t>
      </w:r>
      <w:r w:rsidRPr="001E329F">
        <w:rPr>
          <w:rFonts w:ascii="Verdana" w:hAnsi="Verdana"/>
          <w:color w:val="000000"/>
          <w:sz w:val="20"/>
        </w:rPr>
        <w:t> </w:t>
      </w:r>
      <w:r w:rsidRPr="001E329F">
        <w:rPr>
          <w:rFonts w:ascii="Verdana" w:hAnsi="Verdana"/>
          <w:color w:val="000000"/>
          <w:sz w:val="20"/>
          <w:lang w:val="ru-RU"/>
        </w:rPr>
        <w:t>Кидо Даяна выбралась из</w:t>
      </w:r>
      <w:r w:rsidRPr="001E329F">
        <w:rPr>
          <w:rFonts w:ascii="Verdana" w:hAnsi="Verdana"/>
          <w:color w:val="000000"/>
          <w:sz w:val="20"/>
        </w:rPr>
        <w:t> </w:t>
      </w:r>
      <w:r w:rsidRPr="001E329F">
        <w:rPr>
          <w:rFonts w:ascii="Verdana" w:hAnsi="Verdana"/>
          <w:color w:val="000000"/>
          <w:sz w:val="20"/>
          <w:lang w:val="ru-RU"/>
        </w:rPr>
        <w:t>оврага. Здесь ее посадили на</w:t>
      </w:r>
      <w:r w:rsidRPr="001E329F">
        <w:rPr>
          <w:rFonts w:ascii="Verdana" w:hAnsi="Verdana"/>
          <w:color w:val="000000"/>
          <w:sz w:val="20"/>
        </w:rPr>
        <w:t> </w:t>
      </w:r>
      <w:r w:rsidRPr="001E329F">
        <w:rPr>
          <w:rFonts w:ascii="Verdana" w:hAnsi="Verdana"/>
          <w:color w:val="000000"/>
          <w:sz w:val="20"/>
          <w:lang w:val="ru-RU"/>
        </w:rPr>
        <w:t>громадепря и</w:t>
      </w:r>
      <w:r w:rsidRPr="001E329F">
        <w:rPr>
          <w:rFonts w:ascii="Verdana" w:hAnsi="Verdana"/>
          <w:color w:val="000000"/>
          <w:sz w:val="20"/>
        </w:rPr>
        <w:t> </w:t>
      </w:r>
      <w:r w:rsidRPr="001E329F">
        <w:rPr>
          <w:rFonts w:ascii="Verdana" w:hAnsi="Verdana"/>
          <w:color w:val="000000"/>
          <w:sz w:val="20"/>
          <w:lang w:val="ru-RU"/>
        </w:rPr>
        <w:t>быстро углубились в</w:t>
      </w:r>
      <w:r w:rsidRPr="001E329F">
        <w:rPr>
          <w:rFonts w:ascii="Verdana" w:hAnsi="Verdana"/>
          <w:color w:val="000000"/>
          <w:sz w:val="20"/>
        </w:rPr>
        <w:t> </w:t>
      </w:r>
      <w:r w:rsidRPr="001E329F">
        <w:rPr>
          <w:rFonts w:ascii="Verdana" w:hAnsi="Verdana"/>
          <w:color w:val="000000"/>
          <w:sz w:val="20"/>
          <w:lang w:val="ru-RU"/>
        </w:rPr>
        <w:t>лес.</w:t>
      </w:r>
    </w:p>
    <w:p w14:paraId="294C9D8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Идем к</w:t>
      </w:r>
      <w:r w:rsidRPr="001E329F">
        <w:rPr>
          <w:rFonts w:ascii="Verdana" w:hAnsi="Verdana"/>
          <w:color w:val="000000"/>
          <w:sz w:val="20"/>
        </w:rPr>
        <w:t> </w:t>
      </w:r>
      <w:r w:rsidRPr="001E329F">
        <w:rPr>
          <w:rFonts w:ascii="Verdana" w:hAnsi="Verdana"/>
          <w:color w:val="000000"/>
          <w:sz w:val="20"/>
          <w:lang w:val="ru-RU"/>
        </w:rPr>
        <w:t>реке,</w:t>
      </w:r>
      <w:r w:rsidRPr="001E329F">
        <w:rPr>
          <w:rFonts w:ascii="Verdana" w:hAnsi="Verdana"/>
          <w:color w:val="000000"/>
          <w:sz w:val="20"/>
        </w:rPr>
        <w:t> </w:t>
      </w:r>
      <w:r w:rsidRPr="001E329F">
        <w:rPr>
          <w:rFonts w:ascii="Verdana" w:hAnsi="Verdana"/>
          <w:color w:val="000000"/>
          <w:sz w:val="20"/>
          <w:lang w:val="ru-RU"/>
        </w:rPr>
        <w:t>— сказал Тайк,</w:t>
      </w:r>
      <w:r w:rsidRPr="001E329F">
        <w:rPr>
          <w:rFonts w:ascii="Verdana" w:hAnsi="Verdana"/>
          <w:color w:val="000000"/>
          <w:sz w:val="20"/>
        </w:rPr>
        <w:t> </w:t>
      </w:r>
      <w:r w:rsidRPr="001E329F">
        <w:rPr>
          <w:rFonts w:ascii="Verdana" w:hAnsi="Verdana"/>
          <w:color w:val="000000"/>
          <w:sz w:val="20"/>
          <w:lang w:val="ru-RU"/>
        </w:rPr>
        <w:t>— нам нужно забрать Бакума и</w:t>
      </w:r>
      <w:r w:rsidRPr="001E329F">
        <w:rPr>
          <w:rFonts w:ascii="Verdana" w:hAnsi="Verdana"/>
          <w:color w:val="000000"/>
          <w:sz w:val="20"/>
        </w:rPr>
        <w:t> </w:t>
      </w:r>
      <w:r w:rsidRPr="001E329F">
        <w:rPr>
          <w:rFonts w:ascii="Verdana" w:hAnsi="Verdana"/>
          <w:color w:val="000000"/>
          <w:sz w:val="20"/>
          <w:lang w:val="ru-RU"/>
        </w:rPr>
        <w:t>осмотреться.</w:t>
      </w:r>
    </w:p>
    <w:p w14:paraId="7B453B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Погони не</w:t>
      </w:r>
      <w:r w:rsidRPr="001E329F">
        <w:rPr>
          <w:rFonts w:ascii="Verdana" w:hAnsi="Verdana"/>
          <w:color w:val="000000"/>
          <w:sz w:val="20"/>
        </w:rPr>
        <w:t> </w:t>
      </w:r>
      <w:r w:rsidRPr="001E329F">
        <w:rPr>
          <w:rFonts w:ascii="Verdana" w:hAnsi="Verdana"/>
          <w:color w:val="000000"/>
          <w:sz w:val="20"/>
          <w:lang w:val="ru-RU"/>
        </w:rPr>
        <w:t>было слышно, вероятно, все всадники преследовали отряд Поллуна.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 нападение могло произойти ежеминутно, ведь рано или поздно ирманы узнают, что Даяне удалось бежать.</w:t>
      </w:r>
    </w:p>
    <w:p w14:paraId="2A030C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Осторожно пробираясь по</w:t>
      </w:r>
      <w:r w:rsidRPr="001E329F">
        <w:rPr>
          <w:rFonts w:ascii="Verdana" w:hAnsi="Verdana"/>
          <w:color w:val="000000"/>
          <w:sz w:val="20"/>
        </w:rPr>
        <w:t> </w:t>
      </w:r>
      <w:r w:rsidRPr="001E329F">
        <w:rPr>
          <w:rFonts w:ascii="Verdana" w:hAnsi="Verdana"/>
          <w:color w:val="000000"/>
          <w:sz w:val="20"/>
          <w:lang w:val="ru-RU"/>
        </w:rPr>
        <w:t>лесу, минуя поляны, держась больше густых зарослей, Тайк и</w:t>
      </w:r>
      <w:r w:rsidRPr="001E329F">
        <w:rPr>
          <w:rFonts w:ascii="Verdana" w:hAnsi="Verdana"/>
          <w:color w:val="000000"/>
          <w:sz w:val="20"/>
        </w:rPr>
        <w:t> </w:t>
      </w:r>
      <w:r w:rsidRPr="001E329F">
        <w:rPr>
          <w:rFonts w:ascii="Verdana" w:hAnsi="Verdana"/>
          <w:color w:val="000000"/>
          <w:sz w:val="20"/>
          <w:lang w:val="ru-RU"/>
        </w:rPr>
        <w:t>его спутники вышли, наконец, к</w:t>
      </w:r>
      <w:r w:rsidRPr="001E329F">
        <w:rPr>
          <w:rFonts w:ascii="Verdana" w:hAnsi="Verdana"/>
          <w:color w:val="000000"/>
          <w:sz w:val="20"/>
        </w:rPr>
        <w:t> </w:t>
      </w:r>
      <w:r w:rsidRPr="001E329F">
        <w:rPr>
          <w:rFonts w:ascii="Verdana" w:hAnsi="Verdana"/>
          <w:color w:val="000000"/>
          <w:sz w:val="20"/>
          <w:lang w:val="ru-RU"/>
        </w:rPr>
        <w:t>берегу реки. До</w:t>
      </w:r>
      <w:r w:rsidRPr="001E329F">
        <w:rPr>
          <w:rFonts w:ascii="Verdana" w:hAnsi="Verdana"/>
          <w:color w:val="000000"/>
          <w:sz w:val="20"/>
        </w:rPr>
        <w:t> </w:t>
      </w:r>
      <w:r w:rsidRPr="001E329F">
        <w:rPr>
          <w:rFonts w:ascii="Verdana" w:hAnsi="Verdana"/>
          <w:color w:val="000000"/>
          <w:sz w:val="20"/>
          <w:lang w:val="ru-RU"/>
        </w:rPr>
        <w:t>них донеслись голоса ирманов, чуть выше по</w:t>
      </w:r>
      <w:r w:rsidRPr="001E329F">
        <w:rPr>
          <w:rFonts w:ascii="Verdana" w:hAnsi="Verdana"/>
          <w:color w:val="000000"/>
          <w:sz w:val="20"/>
        </w:rPr>
        <w:t> </w:t>
      </w:r>
      <w:r w:rsidRPr="001E329F">
        <w:rPr>
          <w:rFonts w:ascii="Verdana" w:hAnsi="Verdana"/>
          <w:color w:val="000000"/>
          <w:sz w:val="20"/>
          <w:lang w:val="ru-RU"/>
        </w:rPr>
        <w:t>течению несколько десятков всадников спешно грузились с</w:t>
      </w:r>
      <w:r w:rsidRPr="001E329F">
        <w:rPr>
          <w:rFonts w:ascii="Verdana" w:hAnsi="Verdana"/>
          <w:color w:val="000000"/>
          <w:sz w:val="20"/>
        </w:rPr>
        <w:t> </w:t>
      </w:r>
      <w:r w:rsidRPr="001E329F">
        <w:rPr>
          <w:rFonts w:ascii="Verdana" w:hAnsi="Verdana"/>
          <w:color w:val="000000"/>
          <w:sz w:val="20"/>
          <w:lang w:val="ru-RU"/>
        </w:rPr>
        <w:t>лошадьми на</w:t>
      </w:r>
      <w:r w:rsidRPr="001E329F">
        <w:rPr>
          <w:rFonts w:ascii="Verdana" w:hAnsi="Verdana"/>
          <w:color w:val="000000"/>
          <w:sz w:val="20"/>
        </w:rPr>
        <w:t> </w:t>
      </w:r>
      <w:r w:rsidRPr="001E329F">
        <w:rPr>
          <w:rFonts w:ascii="Verdana" w:hAnsi="Verdana"/>
          <w:color w:val="000000"/>
          <w:sz w:val="20"/>
          <w:lang w:val="ru-RU"/>
        </w:rPr>
        <w:t>три судна из</w:t>
      </w:r>
      <w:r w:rsidRPr="001E329F">
        <w:rPr>
          <w:rFonts w:ascii="Verdana" w:hAnsi="Verdana"/>
          <w:color w:val="000000"/>
          <w:sz w:val="20"/>
        </w:rPr>
        <w:t> </w:t>
      </w:r>
      <w:r w:rsidRPr="001E329F">
        <w:rPr>
          <w:rFonts w:ascii="Verdana" w:hAnsi="Verdana"/>
          <w:color w:val="000000"/>
          <w:sz w:val="20"/>
          <w:lang w:val="ru-RU"/>
        </w:rPr>
        <w:t>пяти. Слышались зычные команды и</w:t>
      </w:r>
      <w:r w:rsidRPr="001E329F">
        <w:rPr>
          <w:rFonts w:ascii="Verdana" w:hAnsi="Verdana"/>
          <w:color w:val="000000"/>
          <w:sz w:val="20"/>
        </w:rPr>
        <w:t> </w:t>
      </w:r>
      <w:r w:rsidRPr="001E329F">
        <w:rPr>
          <w:rFonts w:ascii="Verdana" w:hAnsi="Verdana"/>
          <w:color w:val="000000"/>
          <w:sz w:val="20"/>
          <w:lang w:val="ru-RU"/>
        </w:rPr>
        <w:t>хриплая брань, которой командиры подгоняли солдат. Очевидно, всадники собирались предпринять какой-то обходной маневр и</w:t>
      </w:r>
      <w:r w:rsidRPr="001E329F">
        <w:rPr>
          <w:rFonts w:ascii="Verdana" w:hAnsi="Verdana"/>
          <w:color w:val="000000"/>
          <w:sz w:val="20"/>
        </w:rPr>
        <w:t> </w:t>
      </w:r>
      <w:r w:rsidRPr="001E329F">
        <w:rPr>
          <w:rFonts w:ascii="Verdana" w:hAnsi="Verdana"/>
          <w:color w:val="000000"/>
          <w:sz w:val="20"/>
          <w:lang w:val="ru-RU"/>
        </w:rPr>
        <w:t>перерезать путь вторгшимся в</w:t>
      </w:r>
      <w:r w:rsidRPr="001E329F">
        <w:rPr>
          <w:rFonts w:ascii="Verdana" w:hAnsi="Verdana"/>
          <w:color w:val="000000"/>
          <w:sz w:val="20"/>
        </w:rPr>
        <w:t> </w:t>
      </w:r>
      <w:r w:rsidRPr="001E329F">
        <w:rPr>
          <w:rFonts w:ascii="Verdana" w:hAnsi="Verdana"/>
          <w:color w:val="000000"/>
          <w:sz w:val="20"/>
          <w:lang w:val="ru-RU"/>
        </w:rPr>
        <w:t>их земли диавардам.</w:t>
      </w:r>
    </w:p>
    <w:p w14:paraId="51F1D0B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Неожиданно на</w:t>
      </w:r>
      <w:r w:rsidRPr="001E329F">
        <w:rPr>
          <w:rFonts w:ascii="Verdana" w:hAnsi="Verdana"/>
          <w:color w:val="000000"/>
          <w:sz w:val="20"/>
        </w:rPr>
        <w:t> </w:t>
      </w:r>
      <w:r w:rsidRPr="001E329F">
        <w:rPr>
          <w:rFonts w:ascii="Verdana" w:hAnsi="Verdana"/>
          <w:color w:val="000000"/>
          <w:sz w:val="20"/>
          <w:lang w:val="ru-RU"/>
        </w:rPr>
        <w:t>берегу раздался крик, какой-то человек скатился с</w:t>
      </w:r>
      <w:r w:rsidRPr="001E329F">
        <w:rPr>
          <w:rFonts w:ascii="Verdana" w:hAnsi="Verdana"/>
          <w:color w:val="000000"/>
          <w:sz w:val="20"/>
        </w:rPr>
        <w:t> </w:t>
      </w:r>
      <w:r w:rsidRPr="001E329F">
        <w:rPr>
          <w:rFonts w:ascii="Verdana" w:hAnsi="Verdana"/>
          <w:color w:val="000000"/>
          <w:sz w:val="20"/>
          <w:lang w:val="ru-RU"/>
        </w:rPr>
        <w:t>обрыва прямо в</w:t>
      </w:r>
      <w:r w:rsidRPr="001E329F">
        <w:rPr>
          <w:rFonts w:ascii="Verdana" w:hAnsi="Verdana"/>
          <w:color w:val="000000"/>
          <w:sz w:val="20"/>
        </w:rPr>
        <w:t> </w:t>
      </w:r>
      <w:r w:rsidRPr="001E329F">
        <w:rPr>
          <w:rFonts w:ascii="Verdana" w:hAnsi="Verdana"/>
          <w:color w:val="000000"/>
          <w:sz w:val="20"/>
          <w:lang w:val="ru-RU"/>
        </w:rPr>
        <w:t>гущу солдат и</w:t>
      </w:r>
      <w:r w:rsidRPr="001E329F">
        <w:rPr>
          <w:rFonts w:ascii="Verdana" w:hAnsi="Verdana"/>
          <w:color w:val="000000"/>
          <w:sz w:val="20"/>
        </w:rPr>
        <w:t> </w:t>
      </w:r>
      <w:r w:rsidRPr="001E329F">
        <w:rPr>
          <w:rFonts w:ascii="Verdana" w:hAnsi="Verdana"/>
          <w:color w:val="000000"/>
          <w:sz w:val="20"/>
          <w:lang w:val="ru-RU"/>
        </w:rPr>
        <w:t>прежде, чем те успели опомниться, прошмыгнул между ними к</w:t>
      </w:r>
      <w:r w:rsidRPr="001E329F">
        <w:rPr>
          <w:rFonts w:ascii="Verdana" w:hAnsi="Verdana"/>
          <w:color w:val="000000"/>
          <w:sz w:val="20"/>
        </w:rPr>
        <w:t> </w:t>
      </w:r>
      <w:r w:rsidRPr="001E329F">
        <w:rPr>
          <w:rFonts w:ascii="Verdana" w:hAnsi="Verdana"/>
          <w:color w:val="000000"/>
          <w:sz w:val="20"/>
          <w:lang w:val="ru-RU"/>
        </w:rPr>
        <w:t>сходням пустовавшего судна.</w:t>
      </w:r>
    </w:p>
    <w:p w14:paraId="44E2058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w:t>
      </w:r>
      <w:r w:rsidRPr="001E329F">
        <w:rPr>
          <w:rFonts w:ascii="Verdana" w:hAnsi="Verdana"/>
          <w:color w:val="000000"/>
          <w:sz w:val="20"/>
        </w:rPr>
        <w:t> </w:t>
      </w:r>
      <w:r w:rsidRPr="001E329F">
        <w:rPr>
          <w:rFonts w:ascii="Verdana" w:hAnsi="Verdana"/>
          <w:color w:val="000000"/>
          <w:sz w:val="20"/>
          <w:lang w:val="ru-RU"/>
        </w:rPr>
        <w:t>же Бакум!</w:t>
      </w:r>
      <w:r w:rsidRPr="001E329F">
        <w:rPr>
          <w:rFonts w:ascii="Verdana" w:hAnsi="Verdana"/>
          <w:color w:val="000000"/>
          <w:sz w:val="20"/>
        </w:rPr>
        <w:t> </w:t>
      </w:r>
      <w:r w:rsidRPr="001E329F">
        <w:rPr>
          <w:rFonts w:ascii="Verdana" w:hAnsi="Verdana"/>
          <w:color w:val="000000"/>
          <w:sz w:val="20"/>
          <w:lang w:val="ru-RU"/>
        </w:rPr>
        <w:t>— воскликнул Кидо.</w:t>
      </w:r>
      <w:r w:rsidRPr="001E329F">
        <w:rPr>
          <w:rFonts w:ascii="Verdana" w:hAnsi="Verdana"/>
          <w:color w:val="000000"/>
          <w:sz w:val="20"/>
        </w:rPr>
        <w:t> </w:t>
      </w:r>
      <w:r w:rsidRPr="001E329F">
        <w:rPr>
          <w:rFonts w:ascii="Verdana" w:hAnsi="Verdana"/>
          <w:color w:val="000000"/>
          <w:sz w:val="20"/>
          <w:lang w:val="ru-RU"/>
        </w:rPr>
        <w:t>— Тише!</w:t>
      </w:r>
      <w:r w:rsidRPr="001E329F">
        <w:rPr>
          <w:rFonts w:ascii="Verdana" w:hAnsi="Verdana"/>
          <w:color w:val="000000"/>
          <w:sz w:val="20"/>
        </w:rPr>
        <w:t> </w:t>
      </w:r>
      <w:r w:rsidRPr="001E329F">
        <w:rPr>
          <w:rFonts w:ascii="Verdana" w:hAnsi="Verdana"/>
          <w:color w:val="000000"/>
          <w:sz w:val="20"/>
          <w:lang w:val="ru-RU"/>
        </w:rPr>
        <w:t>— Тайк схватил его за</w:t>
      </w:r>
      <w:r w:rsidRPr="001E329F">
        <w:rPr>
          <w:rFonts w:ascii="Verdana" w:hAnsi="Verdana"/>
          <w:color w:val="000000"/>
          <w:sz w:val="20"/>
        </w:rPr>
        <w:t> </w:t>
      </w:r>
      <w:r w:rsidRPr="001E329F">
        <w:rPr>
          <w:rFonts w:ascii="Verdana" w:hAnsi="Verdana"/>
          <w:color w:val="000000"/>
          <w:sz w:val="20"/>
          <w:lang w:val="ru-RU"/>
        </w:rPr>
        <w:t>плечи и</w:t>
      </w:r>
      <w:r w:rsidRPr="001E329F">
        <w:rPr>
          <w:rFonts w:ascii="Verdana" w:hAnsi="Verdana"/>
          <w:color w:val="000000"/>
          <w:sz w:val="20"/>
        </w:rPr>
        <w:t> </w:t>
      </w:r>
      <w:r w:rsidRPr="001E329F">
        <w:rPr>
          <w:rFonts w:ascii="Verdana" w:hAnsi="Verdana"/>
          <w:color w:val="000000"/>
          <w:sz w:val="20"/>
          <w:lang w:val="ru-RU"/>
        </w:rPr>
        <w:t>заставил сесть в</w:t>
      </w:r>
      <w:r w:rsidRPr="001E329F">
        <w:rPr>
          <w:rFonts w:ascii="Verdana" w:hAnsi="Verdana"/>
          <w:color w:val="000000"/>
          <w:sz w:val="20"/>
        </w:rPr>
        <w:t> </w:t>
      </w:r>
      <w:r w:rsidRPr="001E329F">
        <w:rPr>
          <w:rFonts w:ascii="Verdana" w:hAnsi="Verdana"/>
          <w:color w:val="000000"/>
          <w:sz w:val="20"/>
          <w:lang w:val="ru-RU"/>
        </w:rPr>
        <w:t>траву. Бакум между тем проворно взобрался на</w:t>
      </w:r>
      <w:r w:rsidRPr="001E329F">
        <w:rPr>
          <w:rFonts w:ascii="Verdana" w:hAnsi="Verdana"/>
          <w:color w:val="000000"/>
          <w:sz w:val="20"/>
        </w:rPr>
        <w:t> </w:t>
      </w:r>
      <w:r w:rsidRPr="001E329F">
        <w:rPr>
          <w:rFonts w:ascii="Verdana" w:hAnsi="Verdana"/>
          <w:color w:val="000000"/>
          <w:sz w:val="20"/>
          <w:lang w:val="ru-RU"/>
        </w:rPr>
        <w:t>палубу, выхватил из-за пояса топорик и</w:t>
      </w:r>
      <w:r w:rsidRPr="001E329F">
        <w:rPr>
          <w:rFonts w:ascii="Verdana" w:hAnsi="Verdana"/>
          <w:color w:val="000000"/>
          <w:sz w:val="20"/>
        </w:rPr>
        <w:t> </w:t>
      </w:r>
      <w:r w:rsidRPr="001E329F">
        <w:rPr>
          <w:rFonts w:ascii="Verdana" w:hAnsi="Verdana"/>
          <w:color w:val="000000"/>
          <w:sz w:val="20"/>
          <w:lang w:val="ru-RU"/>
        </w:rPr>
        <w:t>перерубил один за</w:t>
      </w:r>
      <w:r w:rsidRPr="001E329F">
        <w:rPr>
          <w:rFonts w:ascii="Verdana" w:hAnsi="Verdana"/>
          <w:color w:val="000000"/>
          <w:sz w:val="20"/>
        </w:rPr>
        <w:t> </w:t>
      </w:r>
      <w:r w:rsidRPr="001E329F">
        <w:rPr>
          <w:rFonts w:ascii="Verdana" w:hAnsi="Verdana"/>
          <w:color w:val="000000"/>
          <w:sz w:val="20"/>
          <w:lang w:val="ru-RU"/>
        </w:rPr>
        <w:t>другим оба каната, удерживавших судно у</w:t>
      </w:r>
      <w:r w:rsidRPr="001E329F">
        <w:rPr>
          <w:rFonts w:ascii="Verdana" w:hAnsi="Verdana"/>
          <w:color w:val="000000"/>
          <w:sz w:val="20"/>
        </w:rPr>
        <w:t> </w:t>
      </w:r>
      <w:r w:rsidRPr="001E329F">
        <w:rPr>
          <w:rFonts w:ascii="Verdana" w:hAnsi="Verdana"/>
          <w:color w:val="000000"/>
          <w:sz w:val="20"/>
          <w:lang w:val="ru-RU"/>
        </w:rPr>
        <w:t>берега. Сильное течение сейчас</w:t>
      </w:r>
      <w:r w:rsidRPr="001E329F">
        <w:rPr>
          <w:rFonts w:ascii="Verdana" w:hAnsi="Verdana"/>
          <w:color w:val="000000"/>
          <w:sz w:val="20"/>
        </w:rPr>
        <w:t> </w:t>
      </w:r>
      <w:r w:rsidRPr="001E329F">
        <w:rPr>
          <w:rFonts w:ascii="Verdana" w:hAnsi="Verdana"/>
          <w:color w:val="000000"/>
          <w:sz w:val="20"/>
          <w:lang w:val="ru-RU"/>
        </w:rPr>
        <w:t>же подхватило лодку, потянуло ее на</w:t>
      </w:r>
      <w:r w:rsidRPr="001E329F">
        <w:rPr>
          <w:rFonts w:ascii="Verdana" w:hAnsi="Verdana"/>
          <w:color w:val="000000"/>
          <w:sz w:val="20"/>
        </w:rPr>
        <w:t> </w:t>
      </w:r>
      <w:r w:rsidRPr="001E329F">
        <w:rPr>
          <w:rFonts w:ascii="Verdana" w:hAnsi="Verdana"/>
          <w:color w:val="000000"/>
          <w:sz w:val="20"/>
          <w:lang w:val="ru-RU"/>
        </w:rPr>
        <w:t>середину, прочь от</w:t>
      </w:r>
      <w:r w:rsidRPr="001E329F">
        <w:rPr>
          <w:rFonts w:ascii="Verdana" w:hAnsi="Verdana"/>
          <w:color w:val="000000"/>
          <w:sz w:val="20"/>
        </w:rPr>
        <w:t> </w:t>
      </w:r>
      <w:r w:rsidRPr="001E329F">
        <w:rPr>
          <w:rFonts w:ascii="Verdana" w:hAnsi="Verdana"/>
          <w:color w:val="000000"/>
          <w:sz w:val="20"/>
          <w:lang w:val="ru-RU"/>
        </w:rPr>
        <w:t>остальных судов. Оттуда в</w:t>
      </w:r>
      <w:r w:rsidRPr="001E329F">
        <w:rPr>
          <w:rFonts w:ascii="Verdana" w:hAnsi="Verdana"/>
          <w:color w:val="000000"/>
          <w:sz w:val="20"/>
        </w:rPr>
        <w:t> </w:t>
      </w:r>
      <w:r w:rsidRPr="001E329F">
        <w:rPr>
          <w:rFonts w:ascii="Verdana" w:hAnsi="Verdana"/>
          <w:color w:val="000000"/>
          <w:sz w:val="20"/>
          <w:lang w:val="ru-RU"/>
        </w:rPr>
        <w:t>Бакума полетели копья, но</w:t>
      </w:r>
      <w:r w:rsidRPr="001E329F">
        <w:rPr>
          <w:rFonts w:ascii="Verdana" w:hAnsi="Verdana"/>
          <w:color w:val="000000"/>
          <w:sz w:val="20"/>
        </w:rPr>
        <w:t> </w:t>
      </w:r>
      <w:r w:rsidRPr="001E329F">
        <w:rPr>
          <w:rFonts w:ascii="Verdana" w:hAnsi="Verdana"/>
          <w:color w:val="000000"/>
          <w:sz w:val="20"/>
          <w:lang w:val="ru-RU"/>
        </w:rPr>
        <w:t>сметливый горожанин уже укрылся за</w:t>
      </w:r>
      <w:r w:rsidRPr="001E329F">
        <w:rPr>
          <w:rFonts w:ascii="Verdana" w:hAnsi="Verdana"/>
          <w:color w:val="000000"/>
          <w:sz w:val="20"/>
        </w:rPr>
        <w:t> </w:t>
      </w:r>
      <w:r w:rsidRPr="001E329F">
        <w:rPr>
          <w:rFonts w:ascii="Verdana" w:hAnsi="Verdana"/>
          <w:color w:val="000000"/>
          <w:sz w:val="20"/>
          <w:lang w:val="ru-RU"/>
        </w:rPr>
        <w:t>небольшой надстройкой у</w:t>
      </w:r>
      <w:r w:rsidRPr="001E329F">
        <w:rPr>
          <w:rFonts w:ascii="Verdana" w:hAnsi="Verdana"/>
          <w:color w:val="000000"/>
          <w:sz w:val="20"/>
        </w:rPr>
        <w:t> </w:t>
      </w:r>
      <w:r w:rsidRPr="001E329F">
        <w:rPr>
          <w:rFonts w:ascii="Verdana" w:hAnsi="Verdana"/>
          <w:color w:val="000000"/>
          <w:sz w:val="20"/>
          <w:lang w:val="ru-RU"/>
        </w:rPr>
        <w:t>основания мачты. Переведя дух, он расстегнул висевшую через плечо сумку и</w:t>
      </w:r>
      <w:r w:rsidRPr="001E329F">
        <w:rPr>
          <w:rFonts w:ascii="Verdana" w:hAnsi="Verdana"/>
          <w:color w:val="000000"/>
          <w:sz w:val="20"/>
        </w:rPr>
        <w:t> </w:t>
      </w:r>
      <w:r w:rsidRPr="001E329F">
        <w:rPr>
          <w:rFonts w:ascii="Verdana" w:hAnsi="Verdana"/>
          <w:color w:val="000000"/>
          <w:sz w:val="20"/>
          <w:lang w:val="ru-RU"/>
        </w:rPr>
        <w:t>бережно вынул из</w:t>
      </w:r>
      <w:r w:rsidRPr="001E329F">
        <w:rPr>
          <w:rFonts w:ascii="Verdana" w:hAnsi="Verdana"/>
          <w:color w:val="000000"/>
          <w:sz w:val="20"/>
        </w:rPr>
        <w:t> </w:t>
      </w:r>
      <w:r w:rsidRPr="001E329F">
        <w:rPr>
          <w:rFonts w:ascii="Verdana" w:hAnsi="Verdana"/>
          <w:color w:val="000000"/>
          <w:sz w:val="20"/>
          <w:lang w:val="ru-RU"/>
        </w:rPr>
        <w:t>нее несколько укутанных в</w:t>
      </w:r>
      <w:r w:rsidRPr="001E329F">
        <w:rPr>
          <w:rFonts w:ascii="Verdana" w:hAnsi="Verdana"/>
          <w:color w:val="000000"/>
          <w:sz w:val="20"/>
        </w:rPr>
        <w:t> </w:t>
      </w:r>
      <w:r w:rsidRPr="001E329F">
        <w:rPr>
          <w:rFonts w:ascii="Verdana" w:hAnsi="Verdana"/>
          <w:color w:val="000000"/>
          <w:sz w:val="20"/>
          <w:lang w:val="ru-RU"/>
        </w:rPr>
        <w:t>паклю шаров.</w:t>
      </w:r>
    </w:p>
    <w:p w14:paraId="2DFBEE1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Глаза Тайка, следившего за</w:t>
      </w:r>
      <w:r w:rsidRPr="001E329F">
        <w:rPr>
          <w:rFonts w:ascii="Verdana" w:hAnsi="Verdana"/>
          <w:color w:val="000000"/>
          <w:sz w:val="20"/>
        </w:rPr>
        <w:t> </w:t>
      </w:r>
      <w:r w:rsidRPr="001E329F">
        <w:rPr>
          <w:rFonts w:ascii="Verdana" w:hAnsi="Verdana"/>
          <w:color w:val="000000"/>
          <w:sz w:val="20"/>
          <w:lang w:val="ru-RU"/>
        </w:rPr>
        <w:t>ним с</w:t>
      </w:r>
      <w:r w:rsidRPr="001E329F">
        <w:rPr>
          <w:rFonts w:ascii="Verdana" w:hAnsi="Verdana"/>
          <w:color w:val="000000"/>
          <w:sz w:val="20"/>
        </w:rPr>
        <w:t> </w:t>
      </w:r>
      <w:r w:rsidRPr="001E329F">
        <w:rPr>
          <w:rFonts w:ascii="Verdana" w:hAnsi="Verdana"/>
          <w:color w:val="000000"/>
          <w:sz w:val="20"/>
          <w:lang w:val="ru-RU"/>
        </w:rPr>
        <w:t>берега, радостно загорелись. Он понял, в</w:t>
      </w:r>
      <w:r w:rsidRPr="001E329F">
        <w:rPr>
          <w:rFonts w:ascii="Verdana" w:hAnsi="Verdana"/>
          <w:color w:val="000000"/>
          <w:sz w:val="20"/>
        </w:rPr>
        <w:t> </w:t>
      </w:r>
      <w:r w:rsidRPr="001E329F">
        <w:rPr>
          <w:rFonts w:ascii="Verdana" w:hAnsi="Verdana"/>
          <w:color w:val="000000"/>
          <w:sz w:val="20"/>
          <w:lang w:val="ru-RU"/>
        </w:rPr>
        <w:t>чем заключался смелый и</w:t>
      </w:r>
      <w:r w:rsidRPr="001E329F">
        <w:rPr>
          <w:rFonts w:ascii="Verdana" w:hAnsi="Verdana"/>
          <w:color w:val="000000"/>
          <w:sz w:val="20"/>
        </w:rPr>
        <w:t> </w:t>
      </w:r>
      <w:r w:rsidRPr="001E329F">
        <w:rPr>
          <w:rFonts w:ascii="Verdana" w:hAnsi="Verdana"/>
          <w:color w:val="000000"/>
          <w:sz w:val="20"/>
          <w:lang w:val="ru-RU"/>
        </w:rPr>
        <w:t>хитрый план рассудительного Бакума, ведь ему уже приходилось иметь дело с</w:t>
      </w:r>
      <w:r w:rsidRPr="001E329F">
        <w:rPr>
          <w:rFonts w:ascii="Verdana" w:hAnsi="Verdana"/>
          <w:color w:val="000000"/>
          <w:sz w:val="20"/>
        </w:rPr>
        <w:t> </w:t>
      </w:r>
      <w:r w:rsidRPr="001E329F">
        <w:rPr>
          <w:rFonts w:ascii="Verdana" w:hAnsi="Verdana"/>
          <w:color w:val="000000"/>
          <w:sz w:val="20"/>
          <w:lang w:val="ru-RU"/>
        </w:rPr>
        <w:t>особым оружием диавардов.</w:t>
      </w:r>
    </w:p>
    <w:p w14:paraId="34E958C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Срывая паклю и</w:t>
      </w:r>
      <w:r w:rsidRPr="001E329F">
        <w:rPr>
          <w:rFonts w:ascii="Verdana" w:hAnsi="Verdana"/>
          <w:color w:val="000000"/>
          <w:sz w:val="20"/>
        </w:rPr>
        <w:t> </w:t>
      </w:r>
      <w:r w:rsidRPr="001E329F">
        <w:rPr>
          <w:rFonts w:ascii="Verdana" w:hAnsi="Verdana"/>
          <w:color w:val="000000"/>
          <w:sz w:val="20"/>
          <w:lang w:val="ru-RU"/>
        </w:rPr>
        <w:t>специальную воздухонепроницаемую упаковку из</w:t>
      </w:r>
      <w:r w:rsidRPr="001E329F">
        <w:rPr>
          <w:rFonts w:ascii="Verdana" w:hAnsi="Verdana"/>
          <w:color w:val="000000"/>
          <w:sz w:val="20"/>
        </w:rPr>
        <w:t> </w:t>
      </w:r>
      <w:r w:rsidRPr="001E329F">
        <w:rPr>
          <w:rFonts w:ascii="Verdana" w:hAnsi="Verdana"/>
          <w:color w:val="000000"/>
          <w:sz w:val="20"/>
          <w:lang w:val="ru-RU"/>
        </w:rPr>
        <w:t>вощеной бумаги, Бакум принялся забрасывать шарами суда ирманов. Шары раскалывались, ударяясь о</w:t>
      </w:r>
      <w:r w:rsidRPr="001E329F">
        <w:rPr>
          <w:rFonts w:ascii="Verdana" w:hAnsi="Verdana"/>
          <w:color w:val="000000"/>
          <w:sz w:val="20"/>
        </w:rPr>
        <w:t> </w:t>
      </w:r>
      <w:r w:rsidRPr="001E329F">
        <w:rPr>
          <w:rFonts w:ascii="Verdana" w:hAnsi="Verdana"/>
          <w:color w:val="000000"/>
          <w:sz w:val="20"/>
          <w:lang w:val="ru-RU"/>
        </w:rPr>
        <w:t>палубу, разливали по</w:t>
      </w:r>
      <w:r w:rsidRPr="001E329F">
        <w:rPr>
          <w:rFonts w:ascii="Verdana" w:hAnsi="Verdana"/>
          <w:color w:val="000000"/>
          <w:sz w:val="20"/>
        </w:rPr>
        <w:t> </w:t>
      </w:r>
      <w:r w:rsidRPr="001E329F">
        <w:rPr>
          <w:rFonts w:ascii="Verdana" w:hAnsi="Verdana"/>
          <w:color w:val="000000"/>
          <w:sz w:val="20"/>
          <w:lang w:val="ru-RU"/>
        </w:rPr>
        <w:t>ней потоки темной жидкости,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стена пламени поднималась над судном. Четыре огромных факела вспыхнули один за</w:t>
      </w:r>
      <w:r w:rsidRPr="001E329F">
        <w:rPr>
          <w:rFonts w:ascii="Verdana" w:hAnsi="Verdana"/>
          <w:color w:val="000000"/>
          <w:sz w:val="20"/>
        </w:rPr>
        <w:t> </w:t>
      </w:r>
      <w:r w:rsidRPr="001E329F">
        <w:rPr>
          <w:rFonts w:ascii="Verdana" w:hAnsi="Verdana"/>
          <w:color w:val="000000"/>
          <w:sz w:val="20"/>
          <w:lang w:val="ru-RU"/>
        </w:rPr>
        <w:t>другим над рекой. Солдаты с</w:t>
      </w:r>
      <w:r w:rsidRPr="001E329F">
        <w:rPr>
          <w:rFonts w:ascii="Verdana" w:hAnsi="Verdana"/>
          <w:color w:val="000000"/>
          <w:sz w:val="20"/>
        </w:rPr>
        <w:t> </w:t>
      </w:r>
      <w:r w:rsidRPr="001E329F">
        <w:rPr>
          <w:rFonts w:ascii="Verdana" w:hAnsi="Verdana"/>
          <w:color w:val="000000"/>
          <w:sz w:val="20"/>
          <w:lang w:val="ru-RU"/>
        </w:rPr>
        <w:t>воплями бросались в</w:t>
      </w:r>
      <w:r w:rsidRPr="001E329F">
        <w:rPr>
          <w:rFonts w:ascii="Verdana" w:hAnsi="Verdana"/>
          <w:color w:val="000000"/>
          <w:sz w:val="20"/>
        </w:rPr>
        <w:t> </w:t>
      </w:r>
      <w:r w:rsidRPr="001E329F">
        <w:rPr>
          <w:rFonts w:ascii="Verdana" w:hAnsi="Verdana"/>
          <w:color w:val="000000"/>
          <w:sz w:val="20"/>
          <w:lang w:val="ru-RU"/>
        </w:rPr>
        <w:t>воду, 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она горела в</w:t>
      </w:r>
      <w:r w:rsidRPr="001E329F">
        <w:rPr>
          <w:rFonts w:ascii="Verdana" w:hAnsi="Verdana"/>
          <w:color w:val="000000"/>
          <w:sz w:val="20"/>
        </w:rPr>
        <w:t> </w:t>
      </w:r>
      <w:r w:rsidRPr="001E329F">
        <w:rPr>
          <w:rFonts w:ascii="Verdana" w:hAnsi="Verdana"/>
          <w:color w:val="000000"/>
          <w:sz w:val="20"/>
          <w:lang w:val="ru-RU"/>
        </w:rPr>
        <w:t>промежутках между лодками. Густой черный дым потянулся вниз по</w:t>
      </w:r>
      <w:r w:rsidRPr="001E329F">
        <w:rPr>
          <w:rFonts w:ascii="Verdana" w:hAnsi="Verdana"/>
          <w:color w:val="000000"/>
          <w:sz w:val="20"/>
        </w:rPr>
        <w:t> </w:t>
      </w:r>
      <w:r w:rsidRPr="001E329F">
        <w:rPr>
          <w:rFonts w:ascii="Verdana" w:hAnsi="Verdana"/>
          <w:color w:val="000000"/>
          <w:sz w:val="20"/>
          <w:lang w:val="ru-RU"/>
        </w:rPr>
        <w:t>реке, заслоняя от</w:t>
      </w:r>
      <w:r w:rsidRPr="001E329F">
        <w:rPr>
          <w:rFonts w:ascii="Verdana" w:hAnsi="Verdana"/>
          <w:color w:val="000000"/>
          <w:sz w:val="20"/>
        </w:rPr>
        <w:t> </w:t>
      </w:r>
      <w:r w:rsidRPr="001E329F">
        <w:rPr>
          <w:rFonts w:ascii="Verdana" w:hAnsi="Verdana"/>
          <w:color w:val="000000"/>
          <w:sz w:val="20"/>
          <w:lang w:val="ru-RU"/>
        </w:rPr>
        <w:t>ирманов беглеца. Всадники пытались было преследовать его по</w:t>
      </w:r>
      <w:r w:rsidRPr="001E329F">
        <w:rPr>
          <w:rFonts w:ascii="Verdana" w:hAnsi="Verdana"/>
          <w:color w:val="000000"/>
          <w:sz w:val="20"/>
        </w:rPr>
        <w:t> </w:t>
      </w:r>
      <w:r w:rsidRPr="001E329F">
        <w:rPr>
          <w:rFonts w:ascii="Verdana" w:hAnsi="Verdana"/>
          <w:color w:val="000000"/>
          <w:sz w:val="20"/>
          <w:lang w:val="ru-RU"/>
        </w:rPr>
        <w:t>берегу, но</w:t>
      </w:r>
      <w:r w:rsidRPr="001E329F">
        <w:rPr>
          <w:rFonts w:ascii="Verdana" w:hAnsi="Verdana"/>
          <w:color w:val="000000"/>
          <w:sz w:val="20"/>
        </w:rPr>
        <w:t> </w:t>
      </w:r>
      <w:r w:rsidRPr="001E329F">
        <w:rPr>
          <w:rFonts w:ascii="Verdana" w:hAnsi="Verdana"/>
          <w:color w:val="000000"/>
          <w:sz w:val="20"/>
          <w:lang w:val="ru-RU"/>
        </w:rPr>
        <w:t>обрыв становился здесь слишком крут, и</w:t>
      </w:r>
      <w:r w:rsidRPr="001E329F">
        <w:rPr>
          <w:rFonts w:ascii="Verdana" w:hAnsi="Verdana"/>
          <w:color w:val="000000"/>
          <w:sz w:val="20"/>
        </w:rPr>
        <w:t> </w:t>
      </w:r>
      <w:r w:rsidRPr="001E329F">
        <w:rPr>
          <w:rFonts w:ascii="Verdana" w:hAnsi="Verdana"/>
          <w:color w:val="000000"/>
          <w:sz w:val="20"/>
          <w:lang w:val="ru-RU"/>
        </w:rPr>
        <w:t>им поневоле пришлось свернуть глубже в</w:t>
      </w:r>
      <w:r w:rsidRPr="001E329F">
        <w:rPr>
          <w:rFonts w:ascii="Verdana" w:hAnsi="Verdana"/>
          <w:color w:val="000000"/>
          <w:sz w:val="20"/>
        </w:rPr>
        <w:t> </w:t>
      </w:r>
      <w:r w:rsidRPr="001E329F">
        <w:rPr>
          <w:rFonts w:ascii="Verdana" w:hAnsi="Verdana"/>
          <w:color w:val="000000"/>
          <w:sz w:val="20"/>
          <w:lang w:val="ru-RU"/>
        </w:rPr>
        <w:t>лес.</w:t>
      </w:r>
    </w:p>
    <w:p w14:paraId="76FF5F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вскочил. Теперь нужно было действовать без промедления: и</w:t>
      </w:r>
      <w:r w:rsidRPr="001E329F">
        <w:rPr>
          <w:rFonts w:ascii="Verdana" w:hAnsi="Verdana"/>
          <w:color w:val="000000"/>
          <w:sz w:val="20"/>
        </w:rPr>
        <w:t> </w:t>
      </w:r>
      <w:r w:rsidRPr="001E329F">
        <w:rPr>
          <w:rFonts w:ascii="Verdana" w:hAnsi="Verdana"/>
          <w:color w:val="000000"/>
          <w:sz w:val="20"/>
          <w:lang w:val="ru-RU"/>
        </w:rPr>
        <w:t>Бакум, и</w:t>
      </w:r>
      <w:r w:rsidRPr="001E329F">
        <w:rPr>
          <w:rFonts w:ascii="Verdana" w:hAnsi="Verdana"/>
          <w:color w:val="000000"/>
          <w:sz w:val="20"/>
        </w:rPr>
        <w:t> </w:t>
      </w:r>
      <w:r w:rsidRPr="001E329F">
        <w:rPr>
          <w:rFonts w:ascii="Verdana" w:hAnsi="Verdana"/>
          <w:color w:val="000000"/>
          <w:sz w:val="20"/>
          <w:lang w:val="ru-RU"/>
        </w:rPr>
        <w:t>всадники быстро приближались к</w:t>
      </w:r>
      <w:r w:rsidRPr="001E329F">
        <w:rPr>
          <w:rFonts w:ascii="Verdana" w:hAnsi="Verdana"/>
          <w:color w:val="000000"/>
          <w:sz w:val="20"/>
        </w:rPr>
        <w:t> </w:t>
      </w:r>
      <w:r w:rsidRPr="001E329F">
        <w:rPr>
          <w:rFonts w:ascii="Verdana" w:hAnsi="Verdana"/>
          <w:color w:val="000000"/>
          <w:sz w:val="20"/>
          <w:lang w:val="ru-RU"/>
        </w:rPr>
        <w:t>тому месту, где укрылись диаварды. Он закричал, замахал руками, к</w:t>
      </w:r>
      <w:r w:rsidRPr="001E329F">
        <w:rPr>
          <w:rFonts w:ascii="Verdana" w:hAnsi="Verdana"/>
          <w:color w:val="000000"/>
          <w:sz w:val="20"/>
        </w:rPr>
        <w:t> </w:t>
      </w:r>
      <w:r w:rsidRPr="001E329F">
        <w:rPr>
          <w:rFonts w:ascii="Verdana" w:hAnsi="Verdana"/>
          <w:color w:val="000000"/>
          <w:sz w:val="20"/>
          <w:lang w:val="ru-RU"/>
        </w:rPr>
        <w:t>нему присоединился Кидо, и</w:t>
      </w:r>
      <w:r w:rsidRPr="001E329F">
        <w:rPr>
          <w:rFonts w:ascii="Verdana" w:hAnsi="Verdana"/>
          <w:color w:val="000000"/>
          <w:sz w:val="20"/>
        </w:rPr>
        <w:t> </w:t>
      </w:r>
      <w:r w:rsidRPr="001E329F">
        <w:rPr>
          <w:rFonts w:ascii="Verdana" w:hAnsi="Verdana"/>
          <w:color w:val="000000"/>
          <w:sz w:val="20"/>
          <w:lang w:val="ru-RU"/>
        </w:rPr>
        <w:t>громадепрь, выставив на</w:t>
      </w:r>
      <w:r w:rsidRPr="001E329F">
        <w:rPr>
          <w:rFonts w:ascii="Verdana" w:hAnsi="Verdana"/>
          <w:color w:val="000000"/>
          <w:sz w:val="20"/>
        </w:rPr>
        <w:t> </w:t>
      </w:r>
      <w:r w:rsidRPr="001E329F">
        <w:rPr>
          <w:rFonts w:ascii="Verdana" w:hAnsi="Verdana"/>
          <w:color w:val="000000"/>
          <w:sz w:val="20"/>
          <w:lang w:val="ru-RU"/>
        </w:rPr>
        <w:t>всеобщее обозрение свою громадную тушу, издал раскатистый</w:t>
      </w:r>
      <w:r w:rsidRPr="001E329F">
        <w:rPr>
          <w:rFonts w:ascii="Verdana" w:hAnsi="Verdana"/>
          <w:color w:val="000000"/>
          <w:sz w:val="20"/>
        </w:rPr>
        <w:t> </w:t>
      </w:r>
      <w:r w:rsidRPr="001E329F">
        <w:rPr>
          <w:rFonts w:ascii="Verdana" w:hAnsi="Verdana"/>
          <w:color w:val="000000"/>
          <w:sz w:val="20"/>
          <w:lang w:val="ru-RU"/>
        </w:rPr>
        <w:t>рев.</w:t>
      </w:r>
    </w:p>
    <w:p w14:paraId="3E0AF3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вздрогнул, обернулся и</w:t>
      </w:r>
      <w:r w:rsidRPr="001E329F">
        <w:rPr>
          <w:rFonts w:ascii="Verdana" w:hAnsi="Verdana"/>
          <w:color w:val="000000"/>
          <w:sz w:val="20"/>
        </w:rPr>
        <w:t> </w:t>
      </w:r>
      <w:r w:rsidRPr="001E329F">
        <w:rPr>
          <w:rFonts w:ascii="Verdana" w:hAnsi="Verdana"/>
          <w:color w:val="000000"/>
          <w:sz w:val="20"/>
          <w:lang w:val="ru-RU"/>
        </w:rPr>
        <w:t>радостно закричал в</w:t>
      </w:r>
      <w:r w:rsidRPr="001E329F">
        <w:rPr>
          <w:rFonts w:ascii="Verdana" w:hAnsi="Verdana"/>
          <w:color w:val="000000"/>
          <w:sz w:val="20"/>
        </w:rPr>
        <w:t> </w:t>
      </w:r>
      <w:r w:rsidRPr="001E329F">
        <w:rPr>
          <w:rFonts w:ascii="Verdana" w:hAnsi="Verdana"/>
          <w:color w:val="000000"/>
          <w:sz w:val="20"/>
          <w:lang w:val="ru-RU"/>
        </w:rPr>
        <w:t>ответ. Он бросился на</w:t>
      </w:r>
      <w:r w:rsidRPr="001E329F">
        <w:rPr>
          <w:rFonts w:ascii="Verdana" w:hAnsi="Verdana"/>
          <w:color w:val="000000"/>
          <w:sz w:val="20"/>
        </w:rPr>
        <w:t> </w:t>
      </w:r>
      <w:r w:rsidRPr="001E329F">
        <w:rPr>
          <w:rFonts w:ascii="Verdana" w:hAnsi="Verdana"/>
          <w:color w:val="000000"/>
          <w:sz w:val="20"/>
          <w:lang w:val="ru-RU"/>
        </w:rPr>
        <w:t>корму и, работая изо всех сил рулевым веслом, погнал лодку к</w:t>
      </w:r>
      <w:r w:rsidRPr="001E329F">
        <w:rPr>
          <w:rFonts w:ascii="Verdana" w:hAnsi="Verdana"/>
          <w:color w:val="000000"/>
          <w:sz w:val="20"/>
        </w:rPr>
        <w:t> </w:t>
      </w:r>
      <w:r w:rsidRPr="001E329F">
        <w:rPr>
          <w:rFonts w:ascii="Verdana" w:hAnsi="Verdana"/>
          <w:color w:val="000000"/>
          <w:sz w:val="20"/>
          <w:lang w:val="ru-RU"/>
        </w:rPr>
        <w:t>берегу. Едва она ткнулась в</w:t>
      </w:r>
      <w:r w:rsidRPr="001E329F">
        <w:rPr>
          <w:rFonts w:ascii="Verdana" w:hAnsi="Verdana"/>
          <w:color w:val="000000"/>
          <w:sz w:val="20"/>
        </w:rPr>
        <w:t> </w:t>
      </w:r>
      <w:r w:rsidRPr="001E329F">
        <w:rPr>
          <w:rFonts w:ascii="Verdana" w:hAnsi="Verdana"/>
          <w:color w:val="000000"/>
          <w:sz w:val="20"/>
          <w:lang w:val="ru-RU"/>
        </w:rPr>
        <w:t>песок, на</w:t>
      </w:r>
      <w:r w:rsidRPr="001E329F">
        <w:rPr>
          <w:rFonts w:ascii="Verdana" w:hAnsi="Verdana"/>
          <w:color w:val="000000"/>
          <w:sz w:val="20"/>
        </w:rPr>
        <w:t> </w:t>
      </w:r>
      <w:r w:rsidRPr="001E329F">
        <w:rPr>
          <w:rFonts w:ascii="Verdana" w:hAnsi="Verdana"/>
          <w:color w:val="000000"/>
          <w:sz w:val="20"/>
          <w:lang w:val="ru-RU"/>
        </w:rPr>
        <w:t>борт вскарабкался Тайк. Он тянул за</w:t>
      </w:r>
      <w:r w:rsidRPr="001E329F">
        <w:rPr>
          <w:rFonts w:ascii="Verdana" w:hAnsi="Verdana"/>
          <w:color w:val="000000"/>
          <w:sz w:val="20"/>
        </w:rPr>
        <w:t> </w:t>
      </w:r>
      <w:r w:rsidRPr="001E329F">
        <w:rPr>
          <w:rFonts w:ascii="Verdana" w:hAnsi="Verdana"/>
          <w:color w:val="000000"/>
          <w:sz w:val="20"/>
          <w:lang w:val="ru-RU"/>
        </w:rPr>
        <w:t>узду Нуфера, на</w:t>
      </w:r>
      <w:r w:rsidRPr="001E329F">
        <w:rPr>
          <w:rFonts w:ascii="Verdana" w:hAnsi="Verdana"/>
          <w:color w:val="000000"/>
          <w:sz w:val="20"/>
        </w:rPr>
        <w:t> </w:t>
      </w:r>
      <w:r w:rsidRPr="001E329F">
        <w:rPr>
          <w:rFonts w:ascii="Verdana" w:hAnsi="Verdana"/>
          <w:color w:val="000000"/>
          <w:sz w:val="20"/>
          <w:lang w:val="ru-RU"/>
        </w:rPr>
        <w:t>спине которого лежала Даяна. Сзади громадепря подталкивал Кидо.</w:t>
      </w:r>
    </w:p>
    <w:p w14:paraId="453E496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Пока диаварды забирались в</w:t>
      </w:r>
      <w:r w:rsidRPr="001E329F">
        <w:rPr>
          <w:rFonts w:ascii="Verdana" w:hAnsi="Verdana"/>
          <w:color w:val="000000"/>
          <w:sz w:val="20"/>
        </w:rPr>
        <w:t> </w:t>
      </w:r>
      <w:r w:rsidRPr="001E329F">
        <w:rPr>
          <w:rFonts w:ascii="Verdana" w:hAnsi="Verdana"/>
          <w:color w:val="000000"/>
          <w:sz w:val="20"/>
          <w:lang w:val="ru-RU"/>
        </w:rPr>
        <w:t>лодку, течение развернуло ее, оторвало от</w:t>
      </w:r>
      <w:r w:rsidRPr="001E329F">
        <w:rPr>
          <w:rFonts w:ascii="Verdana" w:hAnsi="Verdana"/>
          <w:color w:val="000000"/>
          <w:sz w:val="20"/>
        </w:rPr>
        <w:t> </w:t>
      </w:r>
      <w:r w:rsidRPr="001E329F">
        <w:rPr>
          <w:rFonts w:ascii="Verdana" w:hAnsi="Verdana"/>
          <w:color w:val="000000"/>
          <w:sz w:val="20"/>
          <w:lang w:val="ru-RU"/>
        </w:rPr>
        <w:t>берега и</w:t>
      </w:r>
      <w:r w:rsidRPr="001E329F">
        <w:rPr>
          <w:rFonts w:ascii="Verdana" w:hAnsi="Verdana"/>
          <w:color w:val="000000"/>
          <w:sz w:val="20"/>
        </w:rPr>
        <w:t> </w:t>
      </w:r>
      <w:r w:rsidRPr="001E329F">
        <w:rPr>
          <w:rFonts w:ascii="Verdana" w:hAnsi="Verdana"/>
          <w:color w:val="000000"/>
          <w:sz w:val="20"/>
          <w:lang w:val="ru-RU"/>
        </w:rPr>
        <w:t>снова вынесло на</w:t>
      </w:r>
      <w:r w:rsidRPr="001E329F">
        <w:rPr>
          <w:rFonts w:ascii="Verdana" w:hAnsi="Verdana"/>
          <w:color w:val="000000"/>
          <w:sz w:val="20"/>
        </w:rPr>
        <w:t> </w:t>
      </w:r>
      <w:r w:rsidRPr="001E329F">
        <w:rPr>
          <w:rFonts w:ascii="Verdana" w:hAnsi="Verdana"/>
          <w:color w:val="000000"/>
          <w:sz w:val="20"/>
          <w:lang w:val="ru-RU"/>
        </w:rPr>
        <w:t>середину реки Судно летело теперь в</w:t>
      </w:r>
      <w:r w:rsidRPr="001E329F">
        <w:rPr>
          <w:rFonts w:ascii="Verdana" w:hAnsi="Verdana"/>
          <w:color w:val="000000"/>
          <w:sz w:val="20"/>
        </w:rPr>
        <w:t> </w:t>
      </w:r>
      <w:r w:rsidRPr="001E329F">
        <w:rPr>
          <w:rFonts w:ascii="Verdana" w:hAnsi="Verdana"/>
          <w:color w:val="000000"/>
          <w:sz w:val="20"/>
          <w:lang w:val="ru-RU"/>
        </w:rPr>
        <w:t>мощном потоке, значительно опережая пробиравшихся сквозь лес всадников. Их яростные выкрики ничем больше не</w:t>
      </w:r>
      <w:r w:rsidRPr="001E329F">
        <w:rPr>
          <w:rFonts w:ascii="Verdana" w:hAnsi="Verdana"/>
          <w:color w:val="000000"/>
          <w:sz w:val="20"/>
        </w:rPr>
        <w:t> </w:t>
      </w:r>
      <w:r w:rsidRPr="001E329F">
        <w:rPr>
          <w:rFonts w:ascii="Verdana" w:hAnsi="Verdana"/>
          <w:color w:val="000000"/>
          <w:sz w:val="20"/>
          <w:lang w:val="ru-RU"/>
        </w:rPr>
        <w:t>грозили диавардам</w:t>
      </w:r>
      <w:r w:rsidRPr="001E329F">
        <w:rPr>
          <w:rFonts w:ascii="Verdana" w:hAnsi="Verdana"/>
          <w:color w:val="000000"/>
          <w:sz w:val="20"/>
        </w:rPr>
        <w:t> </w:t>
      </w:r>
      <w:r w:rsidRPr="001E329F">
        <w:rPr>
          <w:rFonts w:ascii="Verdana" w:hAnsi="Verdana"/>
          <w:color w:val="000000"/>
          <w:sz w:val="20"/>
          <w:lang w:val="ru-RU"/>
        </w:rPr>
        <w:t>— переправиться на</w:t>
      </w:r>
      <w:r w:rsidRPr="001E329F">
        <w:rPr>
          <w:rFonts w:ascii="Verdana" w:hAnsi="Verdana"/>
          <w:color w:val="000000"/>
          <w:sz w:val="20"/>
        </w:rPr>
        <w:t> </w:t>
      </w:r>
      <w:r w:rsidRPr="001E329F">
        <w:rPr>
          <w:rFonts w:ascii="Verdana" w:hAnsi="Verdana"/>
          <w:color w:val="000000"/>
          <w:sz w:val="20"/>
          <w:lang w:val="ru-RU"/>
        </w:rPr>
        <w:t>противоположный, пологий берег ирманам было не</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чем...</w:t>
      </w:r>
    </w:p>
    <w:p w14:paraId="0194071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утру на</w:t>
      </w:r>
      <w:r w:rsidRPr="001E329F">
        <w:rPr>
          <w:rFonts w:ascii="Verdana" w:hAnsi="Verdana"/>
          <w:color w:val="000000"/>
          <w:sz w:val="20"/>
        </w:rPr>
        <w:t> </w:t>
      </w:r>
      <w:r w:rsidRPr="001E329F">
        <w:rPr>
          <w:rFonts w:ascii="Verdana" w:hAnsi="Verdana"/>
          <w:color w:val="000000"/>
          <w:sz w:val="20"/>
          <w:lang w:val="ru-RU"/>
        </w:rPr>
        <w:t>реку лег густой туман. Он укрыл беглецов от</w:t>
      </w:r>
      <w:r w:rsidRPr="001E329F">
        <w:rPr>
          <w:rFonts w:ascii="Verdana" w:hAnsi="Verdana"/>
          <w:color w:val="000000"/>
          <w:sz w:val="20"/>
        </w:rPr>
        <w:t> </w:t>
      </w:r>
      <w:r w:rsidRPr="001E329F">
        <w:rPr>
          <w:rFonts w:ascii="Verdana" w:hAnsi="Verdana"/>
          <w:color w:val="000000"/>
          <w:sz w:val="20"/>
          <w:lang w:val="ru-RU"/>
        </w:rPr>
        <w:t>постороннего взгляда, 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они не</w:t>
      </w:r>
      <w:r w:rsidRPr="001E329F">
        <w:rPr>
          <w:rFonts w:ascii="Verdana" w:hAnsi="Verdana"/>
          <w:color w:val="000000"/>
          <w:sz w:val="20"/>
        </w:rPr>
        <w:t> </w:t>
      </w:r>
      <w:r w:rsidRPr="001E329F">
        <w:rPr>
          <w:rFonts w:ascii="Verdana" w:hAnsi="Verdana"/>
          <w:color w:val="000000"/>
          <w:sz w:val="20"/>
          <w:lang w:val="ru-RU"/>
        </w:rPr>
        <w:t>видели ничего вокруг. Тайку временами казалось, что лодка застыла неподвижно между темной стеной берега, поднимавшегося справа, и</w:t>
      </w:r>
      <w:r w:rsidRPr="001E329F">
        <w:rPr>
          <w:rFonts w:ascii="Verdana" w:hAnsi="Verdana"/>
          <w:color w:val="000000"/>
          <w:sz w:val="20"/>
        </w:rPr>
        <w:t> </w:t>
      </w:r>
      <w:r w:rsidRPr="001E329F">
        <w:rPr>
          <w:rFonts w:ascii="Verdana" w:hAnsi="Verdana"/>
          <w:color w:val="000000"/>
          <w:sz w:val="20"/>
          <w:lang w:val="ru-RU"/>
        </w:rPr>
        <w:t>белой слепой бездной, поглотившей весь остальной мир. Лишь маленький кусочек твердой материи, обнесенный по</w:t>
      </w:r>
      <w:r w:rsidRPr="001E329F">
        <w:rPr>
          <w:rFonts w:ascii="Verdana" w:hAnsi="Verdana"/>
          <w:color w:val="000000"/>
          <w:sz w:val="20"/>
        </w:rPr>
        <w:t> </w:t>
      </w:r>
      <w:r w:rsidRPr="001E329F">
        <w:rPr>
          <w:rFonts w:ascii="Verdana" w:hAnsi="Verdana"/>
          <w:color w:val="000000"/>
          <w:sz w:val="20"/>
          <w:lang w:val="ru-RU"/>
        </w:rPr>
        <w:t>периметру барьером из</w:t>
      </w:r>
      <w:r w:rsidRPr="001E329F">
        <w:rPr>
          <w:rFonts w:ascii="Verdana" w:hAnsi="Verdana"/>
          <w:color w:val="000000"/>
          <w:sz w:val="20"/>
        </w:rPr>
        <w:t> </w:t>
      </w:r>
      <w:r w:rsidRPr="001E329F">
        <w:rPr>
          <w:rFonts w:ascii="Verdana" w:hAnsi="Verdana"/>
          <w:color w:val="000000"/>
          <w:sz w:val="20"/>
          <w:lang w:val="ru-RU"/>
        </w:rPr>
        <w:t>бревен, неизвестно как сохранился на</w:t>
      </w:r>
      <w:r w:rsidRPr="001E329F">
        <w:rPr>
          <w:rFonts w:ascii="Verdana" w:hAnsi="Verdana"/>
          <w:color w:val="000000"/>
          <w:sz w:val="20"/>
        </w:rPr>
        <w:t> </w:t>
      </w:r>
      <w:r w:rsidRPr="001E329F">
        <w:rPr>
          <w:rFonts w:ascii="Verdana" w:hAnsi="Verdana"/>
          <w:color w:val="000000"/>
          <w:sz w:val="20"/>
          <w:lang w:val="ru-RU"/>
        </w:rPr>
        <w:t>краю туманного океана, чтобы послужить пристанищем четверым усталым, израненным людям.</w:t>
      </w:r>
    </w:p>
    <w:p w14:paraId="26E08FB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Посреди палубы, на</w:t>
      </w:r>
      <w:r w:rsidRPr="001E329F">
        <w:rPr>
          <w:rFonts w:ascii="Verdana" w:hAnsi="Verdana"/>
          <w:color w:val="000000"/>
          <w:sz w:val="20"/>
        </w:rPr>
        <w:t> </w:t>
      </w:r>
      <w:r w:rsidRPr="001E329F">
        <w:rPr>
          <w:rFonts w:ascii="Verdana" w:hAnsi="Verdana"/>
          <w:color w:val="000000"/>
          <w:sz w:val="20"/>
          <w:lang w:val="ru-RU"/>
        </w:rPr>
        <w:t>ложе из</w:t>
      </w:r>
      <w:r w:rsidRPr="001E329F">
        <w:rPr>
          <w:rFonts w:ascii="Verdana" w:hAnsi="Verdana"/>
          <w:color w:val="000000"/>
          <w:sz w:val="20"/>
        </w:rPr>
        <w:t> </w:t>
      </w:r>
      <w:r w:rsidRPr="001E329F">
        <w:rPr>
          <w:rFonts w:ascii="Verdana" w:hAnsi="Verdana"/>
          <w:color w:val="000000"/>
          <w:sz w:val="20"/>
          <w:lang w:val="ru-RU"/>
        </w:rPr>
        <w:t>плащей, спала Даяна: Всю ночь она тряслась в</w:t>
      </w:r>
      <w:r w:rsidRPr="001E329F">
        <w:rPr>
          <w:rFonts w:ascii="Verdana" w:hAnsi="Verdana"/>
          <w:color w:val="000000"/>
          <w:sz w:val="20"/>
        </w:rPr>
        <w:t> </w:t>
      </w:r>
      <w:r w:rsidRPr="001E329F">
        <w:rPr>
          <w:rFonts w:ascii="Verdana" w:hAnsi="Verdana"/>
          <w:color w:val="000000"/>
          <w:sz w:val="20"/>
          <w:lang w:val="ru-RU"/>
        </w:rPr>
        <w:t>ознобе, глубокая рана на</w:t>
      </w:r>
      <w:r w:rsidRPr="001E329F">
        <w:rPr>
          <w:rFonts w:ascii="Verdana" w:hAnsi="Verdana"/>
          <w:color w:val="000000"/>
          <w:sz w:val="20"/>
        </w:rPr>
        <w:t> </w:t>
      </w:r>
      <w:r w:rsidRPr="001E329F">
        <w:rPr>
          <w:rFonts w:ascii="Verdana" w:hAnsi="Verdana"/>
          <w:color w:val="000000"/>
          <w:sz w:val="20"/>
          <w:lang w:val="ru-RU"/>
        </w:rPr>
        <w:t>бедре жгла ее огнем, однако стараниями заботливого Кидо жар удалось сбить, боль утихла, и</w:t>
      </w:r>
      <w:r w:rsidRPr="001E329F">
        <w:rPr>
          <w:rFonts w:ascii="Verdana" w:hAnsi="Verdana"/>
          <w:color w:val="000000"/>
          <w:sz w:val="20"/>
        </w:rPr>
        <w:t> </w:t>
      </w:r>
      <w:r w:rsidRPr="001E329F">
        <w:rPr>
          <w:rFonts w:ascii="Verdana" w:hAnsi="Verdana"/>
          <w:color w:val="000000"/>
          <w:sz w:val="20"/>
          <w:lang w:val="ru-RU"/>
        </w:rPr>
        <w:t>Даяна, укутанная всей теплой одеждой, которая нашлась в</w:t>
      </w:r>
      <w:r w:rsidRPr="001E329F">
        <w:rPr>
          <w:rFonts w:ascii="Verdana" w:hAnsi="Verdana"/>
          <w:color w:val="000000"/>
          <w:sz w:val="20"/>
        </w:rPr>
        <w:t> </w:t>
      </w:r>
      <w:r w:rsidRPr="001E329F">
        <w:rPr>
          <w:rFonts w:ascii="Verdana" w:hAnsi="Verdana"/>
          <w:color w:val="000000"/>
          <w:sz w:val="20"/>
          <w:lang w:val="ru-RU"/>
        </w:rPr>
        <w:t>лодке, под утро, наконец, уснула. Потом, свернувшись на</w:t>
      </w:r>
      <w:r w:rsidRPr="001E329F">
        <w:rPr>
          <w:rFonts w:ascii="Verdana" w:hAnsi="Verdana"/>
          <w:color w:val="000000"/>
          <w:sz w:val="20"/>
        </w:rPr>
        <w:t> </w:t>
      </w:r>
      <w:r w:rsidRPr="001E329F">
        <w:rPr>
          <w:rFonts w:ascii="Verdana" w:hAnsi="Verdana"/>
          <w:color w:val="000000"/>
          <w:sz w:val="20"/>
          <w:lang w:val="ru-RU"/>
        </w:rPr>
        <w:t>палубе клубочком, заснул и</w:t>
      </w:r>
      <w:r w:rsidRPr="001E329F">
        <w:rPr>
          <w:rFonts w:ascii="Verdana" w:hAnsi="Verdana"/>
          <w:color w:val="000000"/>
          <w:sz w:val="20"/>
        </w:rPr>
        <w:t> </w:t>
      </w:r>
      <w:r w:rsidRPr="001E329F">
        <w:rPr>
          <w:rFonts w:ascii="Verdana" w:hAnsi="Verdana"/>
          <w:color w:val="000000"/>
          <w:sz w:val="20"/>
          <w:lang w:val="ru-RU"/>
        </w:rPr>
        <w:t>Кидо. Бакум тоже дремал, сидя у</w:t>
      </w:r>
      <w:r w:rsidRPr="001E329F">
        <w:rPr>
          <w:rFonts w:ascii="Verdana" w:hAnsi="Verdana"/>
          <w:color w:val="000000"/>
          <w:sz w:val="20"/>
        </w:rPr>
        <w:t> </w:t>
      </w:r>
      <w:r w:rsidRPr="001E329F">
        <w:rPr>
          <w:rFonts w:ascii="Verdana" w:hAnsi="Verdana"/>
          <w:color w:val="000000"/>
          <w:sz w:val="20"/>
          <w:lang w:val="ru-RU"/>
        </w:rPr>
        <w:t>руля. Править в</w:t>
      </w:r>
      <w:r w:rsidRPr="001E329F">
        <w:rPr>
          <w:rFonts w:ascii="Verdana" w:hAnsi="Verdana"/>
          <w:color w:val="000000"/>
          <w:sz w:val="20"/>
        </w:rPr>
        <w:t> </w:t>
      </w:r>
      <w:r w:rsidRPr="001E329F">
        <w:rPr>
          <w:rFonts w:ascii="Verdana" w:hAnsi="Verdana"/>
          <w:color w:val="000000"/>
          <w:sz w:val="20"/>
          <w:lang w:val="ru-RU"/>
        </w:rPr>
        <w:t>таком тумане все равно было невозможно, оставалось надеяться, что течение само поможет судну обогнуть возможные препятствия. О</w:t>
      </w:r>
      <w:r w:rsidRPr="001E329F">
        <w:rPr>
          <w:rFonts w:ascii="Verdana" w:hAnsi="Verdana"/>
          <w:color w:val="000000"/>
          <w:sz w:val="20"/>
        </w:rPr>
        <w:t> </w:t>
      </w:r>
      <w:r w:rsidRPr="001E329F">
        <w:rPr>
          <w:rFonts w:ascii="Verdana" w:hAnsi="Verdana"/>
          <w:color w:val="000000"/>
          <w:sz w:val="20"/>
          <w:lang w:val="ru-RU"/>
        </w:rPr>
        <w:t>том, чтобы пристать к</w:t>
      </w:r>
      <w:r w:rsidRPr="001E329F">
        <w:rPr>
          <w:rFonts w:ascii="Verdana" w:hAnsi="Verdana"/>
          <w:color w:val="000000"/>
          <w:sz w:val="20"/>
        </w:rPr>
        <w:t> </w:t>
      </w:r>
      <w:r w:rsidRPr="001E329F">
        <w:rPr>
          <w:rFonts w:ascii="Verdana" w:hAnsi="Verdana"/>
          <w:color w:val="000000"/>
          <w:sz w:val="20"/>
          <w:lang w:val="ru-RU"/>
        </w:rPr>
        <w:t>берегу и</w:t>
      </w:r>
      <w:r w:rsidRPr="001E329F">
        <w:rPr>
          <w:rFonts w:ascii="Verdana" w:hAnsi="Verdana"/>
          <w:color w:val="000000"/>
          <w:sz w:val="20"/>
        </w:rPr>
        <w:t> </w:t>
      </w:r>
      <w:r w:rsidRPr="001E329F">
        <w:rPr>
          <w:rFonts w:ascii="Verdana" w:hAnsi="Verdana"/>
          <w:color w:val="000000"/>
          <w:sz w:val="20"/>
          <w:lang w:val="ru-RU"/>
        </w:rPr>
        <w:t>продолжать путь по</w:t>
      </w:r>
      <w:r w:rsidRPr="001E329F">
        <w:rPr>
          <w:rFonts w:ascii="Verdana" w:hAnsi="Verdana"/>
          <w:color w:val="000000"/>
          <w:sz w:val="20"/>
        </w:rPr>
        <w:t> </w:t>
      </w:r>
      <w:r w:rsidRPr="001E329F">
        <w:rPr>
          <w:rFonts w:ascii="Verdana" w:hAnsi="Verdana"/>
          <w:color w:val="000000"/>
          <w:sz w:val="20"/>
          <w:lang w:val="ru-RU"/>
        </w:rPr>
        <w:t>суше, не</w:t>
      </w:r>
      <w:r w:rsidRPr="001E329F">
        <w:rPr>
          <w:rFonts w:ascii="Verdana" w:hAnsi="Verdana"/>
          <w:color w:val="000000"/>
          <w:sz w:val="20"/>
        </w:rPr>
        <w:t> </w:t>
      </w:r>
      <w:r w:rsidRPr="001E329F">
        <w:rPr>
          <w:rFonts w:ascii="Verdana" w:hAnsi="Verdana"/>
          <w:color w:val="000000"/>
          <w:sz w:val="20"/>
          <w:lang w:val="ru-RU"/>
        </w:rPr>
        <w:t>могло быть и</w:t>
      </w:r>
      <w:r w:rsidRPr="001E329F">
        <w:rPr>
          <w:rFonts w:ascii="Verdana" w:hAnsi="Verdana"/>
          <w:color w:val="000000"/>
          <w:sz w:val="20"/>
        </w:rPr>
        <w:t> </w:t>
      </w:r>
      <w:r w:rsidRPr="001E329F">
        <w:rPr>
          <w:rFonts w:ascii="Verdana" w:hAnsi="Verdana"/>
          <w:color w:val="000000"/>
          <w:sz w:val="20"/>
          <w:lang w:val="ru-RU"/>
        </w:rPr>
        <w:t>речи</w:t>
      </w:r>
      <w:r w:rsidRPr="001E329F">
        <w:rPr>
          <w:rFonts w:ascii="Verdana" w:hAnsi="Verdana"/>
          <w:color w:val="000000"/>
          <w:sz w:val="20"/>
        </w:rPr>
        <w:t> </w:t>
      </w:r>
      <w:r w:rsidRPr="001E329F">
        <w:rPr>
          <w:rFonts w:ascii="Verdana" w:hAnsi="Verdana"/>
          <w:color w:val="000000"/>
          <w:sz w:val="20"/>
          <w:lang w:val="ru-RU"/>
        </w:rPr>
        <w:t>— Даяна не</w:t>
      </w:r>
      <w:r w:rsidRPr="001E329F">
        <w:rPr>
          <w:rFonts w:ascii="Verdana" w:hAnsi="Verdana"/>
          <w:color w:val="000000"/>
          <w:sz w:val="20"/>
        </w:rPr>
        <w:t> </w:t>
      </w:r>
      <w:r w:rsidRPr="001E329F">
        <w:rPr>
          <w:rFonts w:ascii="Verdana" w:hAnsi="Verdana"/>
          <w:color w:val="000000"/>
          <w:sz w:val="20"/>
          <w:lang w:val="ru-RU"/>
        </w:rPr>
        <w:t>выдержала</w:t>
      </w:r>
      <w:r w:rsidRPr="001E329F">
        <w:rPr>
          <w:rFonts w:ascii="Verdana" w:hAnsi="Verdana"/>
          <w:color w:val="000000"/>
          <w:sz w:val="20"/>
        </w:rPr>
        <w:t> </w:t>
      </w:r>
      <w:r w:rsidRPr="001E329F">
        <w:rPr>
          <w:rFonts w:ascii="Verdana" w:hAnsi="Verdana"/>
          <w:color w:val="000000"/>
          <w:sz w:val="20"/>
          <w:lang w:val="ru-RU"/>
        </w:rPr>
        <w:t>бы и</w:t>
      </w:r>
      <w:r w:rsidRPr="001E329F">
        <w:rPr>
          <w:rFonts w:ascii="Verdana" w:hAnsi="Verdana"/>
          <w:color w:val="000000"/>
          <w:sz w:val="20"/>
        </w:rPr>
        <w:t> </w:t>
      </w:r>
      <w:r w:rsidRPr="001E329F">
        <w:rPr>
          <w:rFonts w:ascii="Verdana" w:hAnsi="Verdana"/>
          <w:color w:val="000000"/>
          <w:sz w:val="20"/>
          <w:lang w:val="ru-RU"/>
        </w:rPr>
        <w:t>часа езды верхом. Бакум предлагал плыть по</w:t>
      </w:r>
      <w:r w:rsidRPr="001E329F">
        <w:rPr>
          <w:rFonts w:ascii="Verdana" w:hAnsi="Verdana"/>
          <w:color w:val="000000"/>
          <w:sz w:val="20"/>
        </w:rPr>
        <w:t> </w:t>
      </w:r>
      <w:r w:rsidRPr="001E329F">
        <w:rPr>
          <w:rFonts w:ascii="Verdana" w:hAnsi="Verdana"/>
          <w:color w:val="000000"/>
          <w:sz w:val="20"/>
          <w:lang w:val="ru-RU"/>
        </w:rPr>
        <w:t>течению до</w:t>
      </w:r>
      <w:r w:rsidRPr="001E329F">
        <w:rPr>
          <w:rFonts w:ascii="Verdana" w:hAnsi="Verdana"/>
          <w:color w:val="000000"/>
          <w:sz w:val="20"/>
        </w:rPr>
        <w:t> </w:t>
      </w:r>
      <w:r w:rsidRPr="001E329F">
        <w:rPr>
          <w:rFonts w:ascii="Verdana" w:hAnsi="Verdana"/>
          <w:color w:val="000000"/>
          <w:sz w:val="20"/>
          <w:lang w:val="ru-RU"/>
        </w:rPr>
        <w:t>самого озера.</w:t>
      </w:r>
    </w:p>
    <w:p w14:paraId="0FF6263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направляемся прямо к</w:t>
      </w:r>
      <w:r w:rsidRPr="001E329F">
        <w:rPr>
          <w:rFonts w:ascii="Verdana" w:hAnsi="Verdana"/>
          <w:color w:val="000000"/>
          <w:sz w:val="20"/>
        </w:rPr>
        <w:t> </w:t>
      </w:r>
      <w:r w:rsidRPr="001E329F">
        <w:rPr>
          <w:rFonts w:ascii="Verdana" w:hAnsi="Verdana"/>
          <w:color w:val="000000"/>
          <w:sz w:val="20"/>
          <w:lang w:val="ru-RU"/>
        </w:rPr>
        <w:t>столице ирманов,</w:t>
      </w:r>
      <w:r w:rsidRPr="001E329F">
        <w:rPr>
          <w:rFonts w:ascii="Verdana" w:hAnsi="Verdana"/>
          <w:color w:val="000000"/>
          <w:sz w:val="20"/>
        </w:rPr>
        <w:t> </w:t>
      </w:r>
      <w:r w:rsidRPr="001E329F">
        <w:rPr>
          <w:rFonts w:ascii="Verdana" w:hAnsi="Verdana"/>
          <w:color w:val="000000"/>
          <w:sz w:val="20"/>
          <w:lang w:val="ru-RU"/>
        </w:rPr>
        <w:t>— говорил он,</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четыре человека</w:t>
      </w:r>
      <w:r w:rsidRPr="001E329F">
        <w:rPr>
          <w:rFonts w:ascii="Verdana" w:hAnsi="Verdana"/>
          <w:color w:val="000000"/>
          <w:sz w:val="20"/>
        </w:rPr>
        <w:t> </w:t>
      </w:r>
      <w:r w:rsidRPr="001E329F">
        <w:rPr>
          <w:rFonts w:ascii="Verdana" w:hAnsi="Verdana"/>
          <w:color w:val="000000"/>
          <w:sz w:val="20"/>
          <w:lang w:val="ru-RU"/>
        </w:rPr>
        <w:t>— это не</w:t>
      </w:r>
      <w:r w:rsidRPr="001E329F">
        <w:rPr>
          <w:rFonts w:ascii="Verdana" w:hAnsi="Verdana"/>
          <w:color w:val="000000"/>
          <w:sz w:val="20"/>
        </w:rPr>
        <w:t> </w:t>
      </w:r>
      <w:r w:rsidRPr="001E329F">
        <w:rPr>
          <w:rFonts w:ascii="Verdana" w:hAnsi="Verdana"/>
          <w:color w:val="000000"/>
          <w:sz w:val="20"/>
          <w:lang w:val="ru-RU"/>
        </w:rPr>
        <w:t>то что тридцать. Обычно ирманы не</w:t>
      </w:r>
      <w:r w:rsidRPr="001E329F">
        <w:rPr>
          <w:rFonts w:ascii="Verdana" w:hAnsi="Verdana"/>
          <w:color w:val="000000"/>
          <w:sz w:val="20"/>
        </w:rPr>
        <w:t> </w:t>
      </w:r>
      <w:r w:rsidRPr="001E329F">
        <w:rPr>
          <w:rFonts w:ascii="Verdana" w:hAnsi="Verdana"/>
          <w:color w:val="000000"/>
          <w:sz w:val="20"/>
          <w:lang w:val="ru-RU"/>
        </w:rPr>
        <w:t>обращают внимания на</w:t>
      </w:r>
      <w:r w:rsidRPr="001E329F">
        <w:rPr>
          <w:rFonts w:ascii="Verdana" w:hAnsi="Verdana"/>
          <w:color w:val="000000"/>
          <w:sz w:val="20"/>
        </w:rPr>
        <w:t> </w:t>
      </w:r>
      <w:r w:rsidRPr="001E329F">
        <w:rPr>
          <w:rFonts w:ascii="Verdana" w:hAnsi="Verdana"/>
          <w:color w:val="000000"/>
          <w:sz w:val="20"/>
          <w:lang w:val="ru-RU"/>
        </w:rPr>
        <w:t>такие мелкие группки, бредущие по</w:t>
      </w:r>
      <w:r w:rsidRPr="001E329F">
        <w:rPr>
          <w:rFonts w:ascii="Verdana" w:hAnsi="Verdana"/>
          <w:color w:val="000000"/>
          <w:sz w:val="20"/>
        </w:rPr>
        <w:t> </w:t>
      </w:r>
      <w:r w:rsidRPr="001E329F">
        <w:rPr>
          <w:rFonts w:ascii="Verdana" w:hAnsi="Verdana"/>
          <w:color w:val="000000"/>
          <w:sz w:val="20"/>
          <w:lang w:val="ru-RU"/>
        </w:rPr>
        <w:t>большому тракту вдоль озера с</w:t>
      </w:r>
      <w:r w:rsidRPr="001E329F">
        <w:rPr>
          <w:rFonts w:ascii="Verdana" w:hAnsi="Verdana"/>
          <w:color w:val="000000"/>
          <w:sz w:val="20"/>
        </w:rPr>
        <w:t> </w:t>
      </w:r>
      <w:r w:rsidRPr="001E329F">
        <w:rPr>
          <w:rFonts w:ascii="Verdana" w:hAnsi="Verdana"/>
          <w:color w:val="000000"/>
          <w:sz w:val="20"/>
          <w:lang w:val="ru-RU"/>
        </w:rPr>
        <w:t>востока на</w:t>
      </w:r>
      <w:r w:rsidRPr="001E329F">
        <w:rPr>
          <w:rFonts w:ascii="Verdana" w:hAnsi="Verdana"/>
          <w:color w:val="000000"/>
          <w:sz w:val="20"/>
        </w:rPr>
        <w:t> </w:t>
      </w:r>
      <w:r w:rsidRPr="001E329F">
        <w:rPr>
          <w:rFonts w:ascii="Verdana" w:hAnsi="Verdana"/>
          <w:color w:val="000000"/>
          <w:sz w:val="20"/>
          <w:lang w:val="ru-RU"/>
        </w:rPr>
        <w:t>запад или обратно. Похоже, что река здесь самое быстрое средство передвижения, так что мы, пожалуй, надолго опередим весть о</w:t>
      </w:r>
      <w:r w:rsidRPr="001E329F">
        <w:rPr>
          <w:rFonts w:ascii="Verdana" w:hAnsi="Verdana"/>
          <w:color w:val="000000"/>
          <w:sz w:val="20"/>
        </w:rPr>
        <w:t> </w:t>
      </w:r>
      <w:r w:rsidRPr="001E329F">
        <w:rPr>
          <w:rFonts w:ascii="Verdana" w:hAnsi="Verdana"/>
          <w:color w:val="000000"/>
          <w:sz w:val="20"/>
          <w:lang w:val="ru-RU"/>
        </w:rPr>
        <w:t>нашем, отряде. Пусть течение доставит нас к</w:t>
      </w:r>
      <w:r w:rsidRPr="001E329F">
        <w:rPr>
          <w:rFonts w:ascii="Verdana" w:hAnsi="Verdana"/>
          <w:color w:val="000000"/>
          <w:sz w:val="20"/>
        </w:rPr>
        <w:t> </w:t>
      </w:r>
      <w:r w:rsidRPr="001E329F">
        <w:rPr>
          <w:rFonts w:ascii="Verdana" w:hAnsi="Verdana"/>
          <w:color w:val="000000"/>
          <w:sz w:val="20"/>
          <w:lang w:val="ru-RU"/>
        </w:rPr>
        <w:t>тракту, а</w:t>
      </w:r>
      <w:r w:rsidRPr="001E329F">
        <w:rPr>
          <w:rFonts w:ascii="Verdana" w:hAnsi="Verdana"/>
          <w:color w:val="000000"/>
          <w:sz w:val="20"/>
        </w:rPr>
        <w:t> </w:t>
      </w:r>
      <w:r w:rsidRPr="001E329F">
        <w:rPr>
          <w:rFonts w:ascii="Verdana" w:hAnsi="Verdana"/>
          <w:color w:val="000000"/>
          <w:sz w:val="20"/>
          <w:lang w:val="ru-RU"/>
        </w:rPr>
        <w:t>уж там, повернув на</w:t>
      </w:r>
      <w:r w:rsidRPr="001E329F">
        <w:rPr>
          <w:rFonts w:ascii="Verdana" w:hAnsi="Verdana"/>
          <w:color w:val="000000"/>
          <w:sz w:val="20"/>
        </w:rPr>
        <w:t> </w:t>
      </w:r>
      <w:r w:rsidRPr="001E329F">
        <w:rPr>
          <w:rFonts w:ascii="Verdana" w:hAnsi="Verdana"/>
          <w:color w:val="000000"/>
          <w:sz w:val="20"/>
          <w:lang w:val="ru-RU"/>
        </w:rPr>
        <w:t>запад, мы сможем без особых приключений вернуться в</w:t>
      </w:r>
      <w:r w:rsidRPr="001E329F">
        <w:rPr>
          <w:rFonts w:ascii="Verdana" w:hAnsi="Verdana"/>
          <w:color w:val="000000"/>
          <w:sz w:val="20"/>
        </w:rPr>
        <w:t> </w:t>
      </w:r>
      <w:r w:rsidRPr="001E329F">
        <w:rPr>
          <w:rFonts w:ascii="Verdana" w:hAnsi="Verdana"/>
          <w:color w:val="000000"/>
          <w:sz w:val="20"/>
          <w:lang w:val="ru-RU"/>
        </w:rPr>
        <w:t>Паймак...</w:t>
      </w:r>
    </w:p>
    <w:p w14:paraId="7124DCF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При этих словах Бакум бросил осторожный взгляд на</w:t>
      </w:r>
      <w:r w:rsidRPr="001E329F">
        <w:rPr>
          <w:rFonts w:ascii="Verdana" w:hAnsi="Verdana"/>
          <w:color w:val="000000"/>
          <w:sz w:val="20"/>
        </w:rPr>
        <w:t> </w:t>
      </w:r>
      <w:r w:rsidRPr="001E329F">
        <w:rPr>
          <w:rFonts w:ascii="Verdana" w:hAnsi="Verdana"/>
          <w:color w:val="000000"/>
          <w:sz w:val="20"/>
          <w:lang w:val="ru-RU"/>
        </w:rPr>
        <w:t>Тайка и</w:t>
      </w:r>
      <w:r w:rsidRPr="001E329F">
        <w:rPr>
          <w:rFonts w:ascii="Verdana" w:hAnsi="Verdana"/>
          <w:color w:val="000000"/>
          <w:sz w:val="20"/>
        </w:rPr>
        <w:t> </w:t>
      </w:r>
      <w:r w:rsidRPr="001E329F">
        <w:rPr>
          <w:rFonts w:ascii="Verdana" w:hAnsi="Verdana"/>
          <w:color w:val="000000"/>
          <w:sz w:val="20"/>
          <w:lang w:val="ru-RU"/>
        </w:rPr>
        <w:t>поспешно добавил:</w:t>
      </w:r>
    </w:p>
    <w:p w14:paraId="2E3CDA4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Впрочем, мы можем повернуть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восток!</w:t>
      </w:r>
    </w:p>
    <w:p w14:paraId="6F8F04B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Поневоле приходилось следовать этому плану. Может быть там, в</w:t>
      </w:r>
      <w:r w:rsidRPr="001E329F">
        <w:rPr>
          <w:rFonts w:ascii="Verdana" w:hAnsi="Verdana"/>
          <w:color w:val="000000"/>
          <w:sz w:val="20"/>
        </w:rPr>
        <w:t> </w:t>
      </w:r>
      <w:r w:rsidRPr="001E329F">
        <w:rPr>
          <w:rFonts w:ascii="Verdana" w:hAnsi="Verdana"/>
          <w:color w:val="000000"/>
          <w:sz w:val="20"/>
          <w:lang w:val="ru-RU"/>
        </w:rPr>
        <w:t>населенных районах, думал Тайк, кто-нибудь знает дорогу к</w:t>
      </w:r>
      <w:r w:rsidRPr="001E329F">
        <w:rPr>
          <w:rFonts w:ascii="Verdana" w:hAnsi="Verdana"/>
          <w:color w:val="000000"/>
          <w:sz w:val="20"/>
        </w:rPr>
        <w:t> </w:t>
      </w:r>
      <w:r w:rsidRPr="001E329F">
        <w:rPr>
          <w:rFonts w:ascii="Verdana" w:hAnsi="Verdana"/>
          <w:color w:val="000000"/>
          <w:sz w:val="20"/>
          <w:lang w:val="ru-RU"/>
        </w:rPr>
        <w:t>замку Колдуна...</w:t>
      </w:r>
    </w:p>
    <w:p w14:paraId="5CB618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застонала во</w:t>
      </w:r>
      <w:r w:rsidRPr="001E329F">
        <w:rPr>
          <w:rFonts w:ascii="Verdana" w:hAnsi="Verdana"/>
          <w:color w:val="000000"/>
          <w:sz w:val="20"/>
        </w:rPr>
        <w:t> </w:t>
      </w:r>
      <w:r w:rsidRPr="001E329F">
        <w:rPr>
          <w:rFonts w:ascii="Verdana" w:hAnsi="Verdana"/>
          <w:color w:val="000000"/>
          <w:sz w:val="20"/>
          <w:lang w:val="ru-RU"/>
        </w:rPr>
        <w:t>сне, пробормотала что-то невнятно. Тайк присел возле нее, поплотнее укрыл плащом и</w:t>
      </w:r>
      <w:r w:rsidRPr="001E329F">
        <w:rPr>
          <w:rFonts w:ascii="Verdana" w:hAnsi="Verdana"/>
          <w:color w:val="000000"/>
          <w:sz w:val="20"/>
        </w:rPr>
        <w:t> </w:t>
      </w:r>
      <w:r w:rsidRPr="001E329F">
        <w:rPr>
          <w:rFonts w:ascii="Verdana" w:hAnsi="Verdana"/>
          <w:color w:val="000000"/>
          <w:sz w:val="20"/>
          <w:lang w:val="ru-RU"/>
        </w:rPr>
        <w:t>вдруг поймал себя на</w:t>
      </w:r>
      <w:r w:rsidRPr="001E329F">
        <w:rPr>
          <w:rFonts w:ascii="Verdana" w:hAnsi="Verdana"/>
          <w:color w:val="000000"/>
          <w:sz w:val="20"/>
        </w:rPr>
        <w:t> </w:t>
      </w:r>
      <w:r w:rsidRPr="001E329F">
        <w:rPr>
          <w:rFonts w:ascii="Verdana" w:hAnsi="Verdana"/>
          <w:color w:val="000000"/>
          <w:sz w:val="20"/>
          <w:lang w:val="ru-RU"/>
        </w:rPr>
        <w:t>ощущении, что все это уже было. Словно когда-то, давным-давно, он сидел вот как</w:t>
      </w:r>
      <w:r w:rsidRPr="001E329F">
        <w:rPr>
          <w:rFonts w:ascii="Verdana" w:hAnsi="Verdana"/>
          <w:color w:val="000000"/>
          <w:sz w:val="20"/>
        </w:rPr>
        <w:t> </w:t>
      </w:r>
      <w:r w:rsidRPr="001E329F">
        <w:rPr>
          <w:rFonts w:ascii="Verdana" w:hAnsi="Verdana"/>
          <w:color w:val="000000"/>
          <w:sz w:val="20"/>
          <w:lang w:val="ru-RU"/>
        </w:rPr>
        <w:t>же возле спящей Даяны и</w:t>
      </w:r>
      <w:r w:rsidRPr="001E329F">
        <w:rPr>
          <w:rFonts w:ascii="Verdana" w:hAnsi="Verdana"/>
          <w:color w:val="000000"/>
          <w:sz w:val="20"/>
        </w:rPr>
        <w:t> </w:t>
      </w:r>
      <w:r w:rsidRPr="001E329F">
        <w:rPr>
          <w:rFonts w:ascii="Verdana" w:hAnsi="Verdana"/>
          <w:color w:val="000000"/>
          <w:sz w:val="20"/>
          <w:lang w:val="ru-RU"/>
        </w:rPr>
        <w:t>бережно поправлял ей одеяло. Привычно. Но</w:t>
      </w:r>
      <w:r w:rsidRPr="001E329F">
        <w:rPr>
          <w:rFonts w:ascii="Verdana" w:hAnsi="Verdana"/>
          <w:color w:val="000000"/>
          <w:sz w:val="20"/>
        </w:rPr>
        <w:t> </w:t>
      </w:r>
      <w:r w:rsidRPr="001E329F">
        <w:rPr>
          <w:rFonts w:ascii="Verdana" w:hAnsi="Verdana"/>
          <w:color w:val="000000"/>
          <w:sz w:val="20"/>
          <w:lang w:val="ru-RU"/>
        </w:rPr>
        <w:t>откуда</w:t>
      </w:r>
      <w:r w:rsidRPr="001E329F">
        <w:rPr>
          <w:rFonts w:ascii="Verdana" w:hAnsi="Verdana"/>
          <w:color w:val="000000"/>
          <w:sz w:val="20"/>
        </w:rPr>
        <w:t> </w:t>
      </w:r>
      <w:r w:rsidRPr="001E329F">
        <w:rPr>
          <w:rFonts w:ascii="Verdana" w:hAnsi="Verdana"/>
          <w:color w:val="000000"/>
          <w:sz w:val="20"/>
          <w:lang w:val="ru-RU"/>
        </w:rPr>
        <w:t>бы взяться такой привычке?</w:t>
      </w:r>
    </w:p>
    <w:p w14:paraId="50DAF10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Просто мне тоже нужно поспать, решил он. Все равно в</w:t>
      </w:r>
      <w:r w:rsidRPr="001E329F">
        <w:rPr>
          <w:rFonts w:ascii="Verdana" w:hAnsi="Verdana"/>
          <w:color w:val="000000"/>
          <w:sz w:val="20"/>
        </w:rPr>
        <w:t> </w:t>
      </w:r>
      <w:r w:rsidRPr="001E329F">
        <w:rPr>
          <w:rFonts w:ascii="Verdana" w:hAnsi="Verdana"/>
          <w:color w:val="000000"/>
          <w:sz w:val="20"/>
          <w:lang w:val="ru-RU"/>
        </w:rPr>
        <w:t>тумане ни черта не</w:t>
      </w:r>
      <w:r w:rsidRPr="001E329F">
        <w:rPr>
          <w:rFonts w:ascii="Verdana" w:hAnsi="Verdana"/>
          <w:color w:val="000000"/>
          <w:sz w:val="20"/>
        </w:rPr>
        <w:t> </w:t>
      </w:r>
      <w:r w:rsidRPr="001E329F">
        <w:rPr>
          <w:rFonts w:ascii="Verdana" w:hAnsi="Verdana"/>
          <w:color w:val="000000"/>
          <w:sz w:val="20"/>
          <w:lang w:val="ru-RU"/>
        </w:rPr>
        <w:t>видно. Неизвестно, что ждет нас впереди, но</w:t>
      </w:r>
      <w:r w:rsidRPr="001E329F">
        <w:rPr>
          <w:rFonts w:ascii="Verdana" w:hAnsi="Verdana"/>
          <w:color w:val="000000"/>
          <w:sz w:val="20"/>
        </w:rPr>
        <w:t> </w:t>
      </w:r>
      <w:r w:rsidRPr="001E329F">
        <w:rPr>
          <w:rFonts w:ascii="Verdana" w:hAnsi="Verdana"/>
          <w:color w:val="000000"/>
          <w:sz w:val="20"/>
          <w:lang w:val="ru-RU"/>
        </w:rPr>
        <w:t>головы наши должны быть свежими... а</w:t>
      </w:r>
      <w:r w:rsidRPr="001E329F">
        <w:rPr>
          <w:rFonts w:ascii="Verdana" w:hAnsi="Verdana"/>
          <w:color w:val="000000"/>
          <w:sz w:val="20"/>
        </w:rPr>
        <w:t> </w:t>
      </w:r>
      <w:r w:rsidRPr="001E329F">
        <w:rPr>
          <w:rFonts w:ascii="Verdana" w:hAnsi="Verdana"/>
          <w:color w:val="000000"/>
          <w:sz w:val="20"/>
          <w:lang w:val="ru-RU"/>
        </w:rPr>
        <w:t>то как</w:t>
      </w:r>
      <w:r w:rsidRPr="001E329F">
        <w:rPr>
          <w:rFonts w:ascii="Verdana" w:hAnsi="Verdana"/>
          <w:color w:val="000000"/>
          <w:sz w:val="20"/>
        </w:rPr>
        <w:t> </w:t>
      </w:r>
      <w:r w:rsidRPr="001E329F">
        <w:rPr>
          <w:rFonts w:ascii="Verdana" w:hAnsi="Verdana"/>
          <w:color w:val="000000"/>
          <w:sz w:val="20"/>
          <w:lang w:val="ru-RU"/>
        </w:rPr>
        <w:t>бы они не</w:t>
      </w:r>
      <w:r w:rsidRPr="001E329F">
        <w:rPr>
          <w:rFonts w:ascii="Verdana" w:hAnsi="Verdana"/>
          <w:color w:val="000000"/>
          <w:sz w:val="20"/>
        </w:rPr>
        <w:t> </w:t>
      </w:r>
      <w:r w:rsidRPr="001E329F">
        <w:rPr>
          <w:rFonts w:ascii="Verdana" w:hAnsi="Verdana"/>
          <w:color w:val="000000"/>
          <w:sz w:val="20"/>
          <w:lang w:val="ru-RU"/>
        </w:rPr>
        <w:t>достались ирманам.</w:t>
      </w:r>
    </w:p>
    <w:p w14:paraId="7A5CDFD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Тайк повернулся к</w:t>
      </w:r>
      <w:r w:rsidRPr="001E329F">
        <w:rPr>
          <w:rFonts w:ascii="Verdana" w:hAnsi="Verdana"/>
          <w:color w:val="000000"/>
          <w:sz w:val="20"/>
        </w:rPr>
        <w:t> </w:t>
      </w:r>
      <w:r w:rsidRPr="001E329F">
        <w:rPr>
          <w:rFonts w:ascii="Verdana" w:hAnsi="Verdana"/>
          <w:color w:val="000000"/>
          <w:sz w:val="20"/>
          <w:lang w:val="ru-RU"/>
        </w:rPr>
        <w:t>Бакуму, и</w:t>
      </w:r>
      <w:r w:rsidRPr="001E329F">
        <w:rPr>
          <w:rFonts w:ascii="Verdana" w:hAnsi="Verdana"/>
          <w:color w:val="000000"/>
          <w:sz w:val="20"/>
        </w:rPr>
        <w:t> </w:t>
      </w:r>
      <w:r w:rsidRPr="001E329F">
        <w:rPr>
          <w:rFonts w:ascii="Verdana" w:hAnsi="Verdana"/>
          <w:color w:val="000000"/>
          <w:sz w:val="20"/>
          <w:lang w:val="ru-RU"/>
        </w:rPr>
        <w:t>тот, словно почувствовав его взгляд, сейчас</w:t>
      </w:r>
      <w:r w:rsidRPr="001E329F">
        <w:rPr>
          <w:rFonts w:ascii="Verdana" w:hAnsi="Verdana"/>
          <w:color w:val="000000"/>
          <w:sz w:val="20"/>
        </w:rPr>
        <w:t> </w:t>
      </w:r>
      <w:r w:rsidRPr="001E329F">
        <w:rPr>
          <w:rFonts w:ascii="Verdana" w:hAnsi="Verdana"/>
          <w:color w:val="000000"/>
          <w:sz w:val="20"/>
          <w:lang w:val="ru-RU"/>
        </w:rPr>
        <w:t>же поднял голову.</w:t>
      </w:r>
    </w:p>
    <w:p w14:paraId="580466E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нет, господин Тхоорт, я не</w:t>
      </w:r>
      <w:r w:rsidRPr="001E329F">
        <w:rPr>
          <w:rFonts w:ascii="Verdana" w:hAnsi="Verdana"/>
          <w:color w:val="000000"/>
          <w:sz w:val="20"/>
        </w:rPr>
        <w:t> </w:t>
      </w:r>
      <w:r w:rsidRPr="001E329F">
        <w:rPr>
          <w:rFonts w:ascii="Verdana" w:hAnsi="Verdana"/>
          <w:color w:val="000000"/>
          <w:sz w:val="20"/>
          <w:lang w:val="ru-RU"/>
        </w:rPr>
        <w:t>сплю, я у</w:t>
      </w:r>
      <w:r w:rsidRPr="001E329F">
        <w:rPr>
          <w:rFonts w:ascii="Verdana" w:hAnsi="Verdana"/>
          <w:color w:val="000000"/>
          <w:sz w:val="20"/>
        </w:rPr>
        <w:t> </w:t>
      </w:r>
      <w:r w:rsidRPr="001E329F">
        <w:rPr>
          <w:rFonts w:ascii="Verdana" w:hAnsi="Verdana"/>
          <w:color w:val="000000"/>
          <w:sz w:val="20"/>
          <w:lang w:val="ru-RU"/>
        </w:rPr>
        <w:t>руля!</w:t>
      </w:r>
      <w:r w:rsidRPr="001E329F">
        <w:rPr>
          <w:rFonts w:ascii="Verdana" w:hAnsi="Verdana"/>
          <w:color w:val="000000"/>
          <w:sz w:val="20"/>
        </w:rPr>
        <w:t> </w:t>
      </w:r>
      <w:r w:rsidRPr="001E329F">
        <w:rPr>
          <w:rFonts w:ascii="Verdana" w:hAnsi="Verdana"/>
          <w:color w:val="000000"/>
          <w:sz w:val="20"/>
          <w:lang w:val="ru-RU"/>
        </w:rPr>
        <w:t>— заявил он чуть сиплым голосом и</w:t>
      </w:r>
      <w:r w:rsidRPr="001E329F">
        <w:rPr>
          <w:rFonts w:ascii="Verdana" w:hAnsi="Verdana"/>
          <w:color w:val="000000"/>
          <w:sz w:val="20"/>
        </w:rPr>
        <w:t> </w:t>
      </w:r>
      <w:r w:rsidRPr="001E329F">
        <w:rPr>
          <w:rFonts w:ascii="Verdana" w:hAnsi="Verdana"/>
          <w:color w:val="000000"/>
          <w:sz w:val="20"/>
          <w:lang w:val="ru-RU"/>
        </w:rPr>
        <w:t>победно вперил вдаль по-совиному вытаращенные глаза.</w:t>
      </w:r>
    </w:p>
    <w:p w14:paraId="3BED0C2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усмехнулся. От</w:t>
      </w:r>
      <w:r w:rsidRPr="001E329F">
        <w:rPr>
          <w:rFonts w:ascii="Verdana" w:hAnsi="Verdana"/>
          <w:color w:val="000000"/>
          <w:sz w:val="20"/>
        </w:rPr>
        <w:t> </w:t>
      </w:r>
      <w:r w:rsidRPr="001E329F">
        <w:rPr>
          <w:rFonts w:ascii="Verdana" w:hAnsi="Verdana"/>
          <w:color w:val="000000"/>
          <w:sz w:val="20"/>
          <w:lang w:val="ru-RU"/>
        </w:rPr>
        <w:t>руля сейчас не</w:t>
      </w:r>
      <w:r w:rsidRPr="001E329F">
        <w:rPr>
          <w:rFonts w:ascii="Verdana" w:hAnsi="Verdana"/>
          <w:color w:val="000000"/>
          <w:sz w:val="20"/>
        </w:rPr>
        <w:t> </w:t>
      </w:r>
      <w:r w:rsidRPr="001E329F">
        <w:rPr>
          <w:rFonts w:ascii="Verdana" w:hAnsi="Verdana"/>
          <w:color w:val="000000"/>
          <w:sz w:val="20"/>
          <w:lang w:val="ru-RU"/>
        </w:rPr>
        <w:t>было никакого проку, однако хорошо уже то, что Бакум, гордый своими вчерашними подвигами, держался молодцом.</w:t>
      </w:r>
    </w:p>
    <w:p w14:paraId="0FF90D2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Вы незаменимый человек, Бакум,</w:t>
      </w:r>
      <w:r w:rsidRPr="001E329F">
        <w:rPr>
          <w:rFonts w:ascii="Verdana" w:hAnsi="Verdana"/>
          <w:color w:val="000000"/>
          <w:sz w:val="20"/>
        </w:rPr>
        <w:t> </w:t>
      </w:r>
      <w:r w:rsidRPr="001E329F">
        <w:rPr>
          <w:rFonts w:ascii="Verdana" w:hAnsi="Verdana"/>
          <w:color w:val="000000"/>
          <w:sz w:val="20"/>
          <w:lang w:val="ru-RU"/>
        </w:rPr>
        <w:t>— сказал Тайк,</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я целиком полагаюсь на</w:t>
      </w:r>
      <w:r w:rsidRPr="001E329F">
        <w:rPr>
          <w:rFonts w:ascii="Verdana" w:hAnsi="Verdana"/>
          <w:color w:val="000000"/>
          <w:sz w:val="20"/>
        </w:rPr>
        <w:t> </w:t>
      </w:r>
      <w:r w:rsidRPr="001E329F">
        <w:rPr>
          <w:rFonts w:ascii="Verdana" w:hAnsi="Verdana"/>
          <w:color w:val="000000"/>
          <w:sz w:val="20"/>
          <w:lang w:val="ru-RU"/>
        </w:rPr>
        <w:t>ваш опыт и</w:t>
      </w:r>
      <w:r w:rsidRPr="001E329F">
        <w:rPr>
          <w:rFonts w:ascii="Verdana" w:hAnsi="Verdana"/>
          <w:color w:val="000000"/>
          <w:sz w:val="20"/>
        </w:rPr>
        <w:t> </w:t>
      </w:r>
      <w:r w:rsidRPr="001E329F">
        <w:rPr>
          <w:rFonts w:ascii="Verdana" w:hAnsi="Verdana"/>
          <w:color w:val="000000"/>
          <w:sz w:val="20"/>
          <w:lang w:val="ru-RU"/>
        </w:rPr>
        <w:t>мужество. Пожалуйста, разбудите меня не</w:t>
      </w:r>
      <w:r w:rsidRPr="001E329F">
        <w:rPr>
          <w:rFonts w:ascii="Verdana" w:hAnsi="Verdana"/>
          <w:color w:val="000000"/>
          <w:sz w:val="20"/>
        </w:rPr>
        <w:t> </w:t>
      </w:r>
      <w:r w:rsidRPr="001E329F">
        <w:rPr>
          <w:rFonts w:ascii="Verdana" w:hAnsi="Verdana"/>
          <w:color w:val="000000"/>
          <w:sz w:val="20"/>
          <w:lang w:val="ru-RU"/>
        </w:rPr>
        <w:t>позже, чем через</w:t>
      </w:r>
      <w:r w:rsidRPr="001E329F">
        <w:rPr>
          <w:rFonts w:ascii="Verdana" w:hAnsi="Verdana"/>
          <w:color w:val="000000"/>
          <w:sz w:val="20"/>
        </w:rPr>
        <w:t> </w:t>
      </w:r>
      <w:r w:rsidRPr="001E329F">
        <w:rPr>
          <w:rFonts w:ascii="Verdana" w:hAnsi="Verdana"/>
          <w:color w:val="000000"/>
          <w:sz w:val="20"/>
          <w:lang w:val="ru-RU"/>
        </w:rPr>
        <w:t>час.</w:t>
      </w:r>
    </w:p>
    <w:p w14:paraId="6079DC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с</w:t>
      </w:r>
      <w:r w:rsidRPr="001E329F">
        <w:rPr>
          <w:rFonts w:ascii="Verdana" w:hAnsi="Verdana"/>
          <w:color w:val="000000"/>
          <w:sz w:val="20"/>
        </w:rPr>
        <w:t> </w:t>
      </w:r>
      <w:r w:rsidRPr="001E329F">
        <w:rPr>
          <w:rFonts w:ascii="Verdana" w:hAnsi="Verdana"/>
          <w:color w:val="000000"/>
          <w:sz w:val="20"/>
          <w:lang w:val="ru-RU"/>
        </w:rPr>
        <w:t>удовольствием растянулся на</w:t>
      </w:r>
      <w:r w:rsidRPr="001E329F">
        <w:rPr>
          <w:rFonts w:ascii="Verdana" w:hAnsi="Verdana"/>
          <w:color w:val="000000"/>
          <w:sz w:val="20"/>
        </w:rPr>
        <w:t> </w:t>
      </w:r>
      <w:r w:rsidRPr="001E329F">
        <w:rPr>
          <w:rFonts w:ascii="Verdana" w:hAnsi="Verdana"/>
          <w:color w:val="000000"/>
          <w:sz w:val="20"/>
          <w:lang w:val="ru-RU"/>
        </w:rPr>
        <w:t>голых досках палубы, закрыл глаза и</w:t>
      </w:r>
      <w:r w:rsidRPr="001E329F">
        <w:rPr>
          <w:rFonts w:ascii="Verdana" w:hAnsi="Verdana"/>
          <w:color w:val="000000"/>
          <w:sz w:val="20"/>
        </w:rPr>
        <w:t> </w:t>
      </w:r>
      <w:r w:rsidRPr="001E329F">
        <w:rPr>
          <w:rFonts w:ascii="Verdana" w:hAnsi="Verdana"/>
          <w:color w:val="000000"/>
          <w:sz w:val="20"/>
          <w:lang w:val="ru-RU"/>
        </w:rPr>
        <w:t>уже в</w:t>
      </w:r>
      <w:r w:rsidRPr="001E329F">
        <w:rPr>
          <w:rFonts w:ascii="Verdana" w:hAnsi="Verdana"/>
          <w:color w:val="000000"/>
          <w:sz w:val="20"/>
        </w:rPr>
        <w:t> </w:t>
      </w:r>
      <w:r w:rsidRPr="001E329F">
        <w:rPr>
          <w:rFonts w:ascii="Verdana" w:hAnsi="Verdana"/>
          <w:color w:val="000000"/>
          <w:sz w:val="20"/>
          <w:lang w:val="ru-RU"/>
        </w:rPr>
        <w:t>отдалении где-то услыхал важный голос Бакума:</w:t>
      </w:r>
    </w:p>
    <w:p w14:paraId="3DFB742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беспокойтесь, сударь. Ровно через</w:t>
      </w:r>
      <w:r w:rsidRPr="001E329F">
        <w:rPr>
          <w:rFonts w:ascii="Verdana" w:hAnsi="Verdana"/>
          <w:color w:val="000000"/>
          <w:sz w:val="20"/>
        </w:rPr>
        <w:t> </w:t>
      </w:r>
      <w:r w:rsidRPr="001E329F">
        <w:rPr>
          <w:rFonts w:ascii="Verdana" w:hAnsi="Verdana"/>
          <w:color w:val="000000"/>
          <w:sz w:val="20"/>
          <w:lang w:val="ru-RU"/>
        </w:rPr>
        <w:t>час...</w:t>
      </w:r>
    </w:p>
    <w:p w14:paraId="72A3D4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Тайку приснился сон. На</w:t>
      </w:r>
      <w:r w:rsidRPr="001E329F">
        <w:rPr>
          <w:rFonts w:ascii="Verdana" w:hAnsi="Verdana"/>
          <w:color w:val="000000"/>
          <w:sz w:val="20"/>
        </w:rPr>
        <w:t> </w:t>
      </w:r>
      <w:r w:rsidRPr="001E329F">
        <w:rPr>
          <w:rFonts w:ascii="Verdana" w:hAnsi="Verdana"/>
          <w:color w:val="000000"/>
          <w:sz w:val="20"/>
          <w:lang w:val="ru-RU"/>
        </w:rPr>
        <w:t>неуклюжем судне ирманов он плыл по</w:t>
      </w:r>
      <w:r w:rsidRPr="001E329F">
        <w:rPr>
          <w:rFonts w:ascii="Verdana" w:hAnsi="Verdana"/>
          <w:color w:val="000000"/>
          <w:sz w:val="20"/>
        </w:rPr>
        <w:t> </w:t>
      </w:r>
      <w:r w:rsidRPr="001E329F">
        <w:rPr>
          <w:rFonts w:ascii="Verdana" w:hAnsi="Verdana"/>
          <w:color w:val="000000"/>
          <w:sz w:val="20"/>
          <w:lang w:val="ru-RU"/>
        </w:rPr>
        <w:t>бескрайнему морю. Не</w:t>
      </w:r>
      <w:r w:rsidRPr="001E329F">
        <w:rPr>
          <w:rFonts w:ascii="Verdana" w:hAnsi="Verdana"/>
          <w:color w:val="000000"/>
          <w:sz w:val="20"/>
        </w:rPr>
        <w:t> </w:t>
      </w:r>
      <w:r w:rsidRPr="001E329F">
        <w:rPr>
          <w:rFonts w:ascii="Verdana" w:hAnsi="Verdana"/>
          <w:color w:val="000000"/>
          <w:sz w:val="20"/>
          <w:lang w:val="ru-RU"/>
        </w:rPr>
        <w:t>было на</w:t>
      </w:r>
      <w:r w:rsidRPr="001E329F">
        <w:rPr>
          <w:rFonts w:ascii="Verdana" w:hAnsi="Verdana"/>
          <w:color w:val="000000"/>
          <w:sz w:val="20"/>
        </w:rPr>
        <w:t> </w:t>
      </w:r>
      <w:r w:rsidRPr="001E329F">
        <w:rPr>
          <w:rFonts w:ascii="Verdana" w:hAnsi="Verdana"/>
          <w:color w:val="000000"/>
          <w:sz w:val="20"/>
          <w:lang w:val="ru-RU"/>
        </w:rPr>
        <w:t>море ни ветра, ни воли, но</w:t>
      </w:r>
      <w:r w:rsidRPr="001E329F">
        <w:rPr>
          <w:rFonts w:ascii="Verdana" w:hAnsi="Verdana"/>
          <w:color w:val="000000"/>
          <w:sz w:val="20"/>
        </w:rPr>
        <w:t> </w:t>
      </w:r>
      <w:r w:rsidRPr="001E329F">
        <w:rPr>
          <w:rFonts w:ascii="Verdana" w:hAnsi="Verdana"/>
          <w:color w:val="000000"/>
          <w:sz w:val="20"/>
          <w:lang w:val="ru-RU"/>
        </w:rPr>
        <w:t>судно неумолимо двигалось вперед, словно притягиваемое огромной горой, встающей над горизонтом, и</w:t>
      </w:r>
      <w:r w:rsidRPr="001E329F">
        <w:rPr>
          <w:rFonts w:ascii="Verdana" w:hAnsi="Verdana"/>
          <w:color w:val="000000"/>
          <w:sz w:val="20"/>
        </w:rPr>
        <w:t> </w:t>
      </w:r>
      <w:r w:rsidRPr="001E329F">
        <w:rPr>
          <w:rFonts w:ascii="Verdana" w:hAnsi="Verdana"/>
          <w:color w:val="000000"/>
          <w:sz w:val="20"/>
          <w:lang w:val="ru-RU"/>
        </w:rPr>
        <w:t>ужас все глубже вползал в</w:t>
      </w:r>
      <w:r w:rsidRPr="001E329F">
        <w:rPr>
          <w:rFonts w:ascii="Verdana" w:hAnsi="Verdana"/>
          <w:color w:val="000000"/>
          <w:sz w:val="20"/>
        </w:rPr>
        <w:t> </w:t>
      </w:r>
      <w:r w:rsidRPr="001E329F">
        <w:rPr>
          <w:rFonts w:ascii="Verdana" w:hAnsi="Verdana"/>
          <w:color w:val="000000"/>
          <w:sz w:val="20"/>
          <w:lang w:val="ru-RU"/>
        </w:rPr>
        <w:t>душу.</w:t>
      </w:r>
    </w:p>
    <w:p w14:paraId="120B1FC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Вдруг исполинский силуэт, выкроенный из</w:t>
      </w:r>
      <w:r w:rsidRPr="001E329F">
        <w:rPr>
          <w:rFonts w:ascii="Verdana" w:hAnsi="Verdana"/>
          <w:color w:val="000000"/>
          <w:sz w:val="20"/>
        </w:rPr>
        <w:t> </w:t>
      </w:r>
      <w:r w:rsidRPr="001E329F">
        <w:rPr>
          <w:rFonts w:ascii="Verdana" w:hAnsi="Verdana"/>
          <w:color w:val="000000"/>
          <w:sz w:val="20"/>
          <w:lang w:val="ru-RU"/>
        </w:rPr>
        <w:t>самой тьмы, отделялся от</w:t>
      </w:r>
      <w:r w:rsidRPr="001E329F">
        <w:rPr>
          <w:rFonts w:ascii="Verdana" w:hAnsi="Verdana"/>
          <w:color w:val="000000"/>
          <w:sz w:val="20"/>
        </w:rPr>
        <w:t> </w:t>
      </w:r>
      <w:r w:rsidRPr="001E329F">
        <w:rPr>
          <w:rFonts w:ascii="Verdana" w:hAnsi="Verdana"/>
          <w:color w:val="000000"/>
          <w:sz w:val="20"/>
          <w:lang w:val="ru-RU"/>
        </w:rPr>
        <w:t>вершины горы и, тяжело взмахивая крыльями, полетел навстречу Тайку.</w:t>
      </w:r>
    </w:p>
    <w:p w14:paraId="4FCE4D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Ох, сударь!</w:t>
      </w:r>
      <w:r w:rsidRPr="001E329F">
        <w:rPr>
          <w:rFonts w:ascii="Verdana" w:hAnsi="Verdana"/>
          <w:color w:val="000000"/>
          <w:sz w:val="20"/>
        </w:rPr>
        <w:t> </w:t>
      </w:r>
      <w:r w:rsidRPr="001E329F">
        <w:rPr>
          <w:rFonts w:ascii="Verdana" w:hAnsi="Verdana"/>
          <w:color w:val="000000"/>
          <w:sz w:val="20"/>
          <w:lang w:val="ru-RU"/>
        </w:rPr>
        <w:t>— прозвучал над ухом голос Бакума,</w:t>
      </w:r>
      <w:r w:rsidRPr="001E329F">
        <w:rPr>
          <w:rFonts w:ascii="Verdana" w:hAnsi="Verdana"/>
          <w:color w:val="000000"/>
          <w:sz w:val="20"/>
        </w:rPr>
        <w:t> </w:t>
      </w:r>
      <w:r w:rsidRPr="001E329F">
        <w:rPr>
          <w:rFonts w:ascii="Verdana" w:hAnsi="Verdana"/>
          <w:color w:val="000000"/>
          <w:sz w:val="20"/>
          <w:lang w:val="ru-RU"/>
        </w:rPr>
        <w:t>— кажется, это первое предупреждение</w:t>
      </w:r>
      <w:r w:rsidRPr="001E329F">
        <w:rPr>
          <w:rFonts w:ascii="Verdana" w:hAnsi="Verdana"/>
          <w:color w:val="000000"/>
          <w:sz w:val="20"/>
        </w:rPr>
        <w:t> </w:t>
      </w:r>
      <w:r w:rsidRPr="001E329F">
        <w:rPr>
          <w:rFonts w:ascii="Verdana" w:hAnsi="Verdana"/>
          <w:color w:val="000000"/>
          <w:sz w:val="20"/>
          <w:lang w:val="ru-RU"/>
        </w:rPr>
        <w:t>вам...</w:t>
      </w:r>
    </w:p>
    <w:p w14:paraId="3877D45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тревоге Тайк проснулся и, приподнявшись на</w:t>
      </w:r>
      <w:r w:rsidRPr="001E329F">
        <w:rPr>
          <w:rFonts w:ascii="Verdana" w:hAnsi="Verdana"/>
          <w:color w:val="000000"/>
          <w:sz w:val="20"/>
        </w:rPr>
        <w:t> </w:t>
      </w:r>
      <w:r w:rsidRPr="001E329F">
        <w:rPr>
          <w:rFonts w:ascii="Verdana" w:hAnsi="Verdana"/>
          <w:color w:val="000000"/>
          <w:sz w:val="20"/>
          <w:lang w:val="ru-RU"/>
        </w:rPr>
        <w:t>локте, огляделся по</w:t>
      </w:r>
      <w:r w:rsidRPr="001E329F">
        <w:rPr>
          <w:rFonts w:ascii="Verdana" w:hAnsi="Verdana"/>
          <w:color w:val="000000"/>
          <w:sz w:val="20"/>
        </w:rPr>
        <w:t> </w:t>
      </w:r>
      <w:r w:rsidRPr="001E329F">
        <w:rPr>
          <w:rFonts w:ascii="Verdana" w:hAnsi="Verdana"/>
          <w:color w:val="000000"/>
          <w:sz w:val="20"/>
          <w:lang w:val="ru-RU"/>
        </w:rPr>
        <w:t>сторонам. Все, включая Бакума, спали, туман, все так</w:t>
      </w:r>
      <w:r w:rsidRPr="001E329F">
        <w:rPr>
          <w:rFonts w:ascii="Verdana" w:hAnsi="Verdana"/>
          <w:color w:val="000000"/>
          <w:sz w:val="20"/>
        </w:rPr>
        <w:t> </w:t>
      </w:r>
      <w:r w:rsidRPr="001E329F">
        <w:rPr>
          <w:rFonts w:ascii="Verdana" w:hAnsi="Verdana"/>
          <w:color w:val="000000"/>
          <w:sz w:val="20"/>
          <w:lang w:val="ru-RU"/>
        </w:rPr>
        <w:t>же окружал судно.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 что-то изменилось. Спросонок Тхоорт никак не</w:t>
      </w:r>
      <w:r w:rsidRPr="001E329F">
        <w:rPr>
          <w:rFonts w:ascii="Verdana" w:hAnsi="Verdana"/>
          <w:color w:val="000000"/>
          <w:sz w:val="20"/>
        </w:rPr>
        <w:t> </w:t>
      </w:r>
      <w:r w:rsidRPr="001E329F">
        <w:rPr>
          <w:rFonts w:ascii="Verdana" w:hAnsi="Verdana"/>
          <w:color w:val="000000"/>
          <w:sz w:val="20"/>
          <w:lang w:val="ru-RU"/>
        </w:rPr>
        <w:t>мог сообразить, в</w:t>
      </w:r>
      <w:r w:rsidRPr="001E329F">
        <w:rPr>
          <w:rFonts w:ascii="Verdana" w:hAnsi="Verdana"/>
          <w:color w:val="000000"/>
          <w:sz w:val="20"/>
        </w:rPr>
        <w:t> </w:t>
      </w:r>
      <w:r w:rsidRPr="001E329F">
        <w:rPr>
          <w:rFonts w:ascii="Verdana" w:hAnsi="Verdana"/>
          <w:color w:val="000000"/>
          <w:sz w:val="20"/>
          <w:lang w:val="ru-RU"/>
        </w:rPr>
        <w:t>чем дело, а</w:t>
      </w:r>
      <w:r w:rsidRPr="001E329F">
        <w:rPr>
          <w:rFonts w:ascii="Verdana" w:hAnsi="Verdana"/>
          <w:color w:val="000000"/>
          <w:sz w:val="20"/>
        </w:rPr>
        <w:t> </w:t>
      </w:r>
      <w:r w:rsidRPr="001E329F">
        <w:rPr>
          <w:rFonts w:ascii="Verdana" w:hAnsi="Verdana"/>
          <w:color w:val="000000"/>
          <w:sz w:val="20"/>
          <w:lang w:val="ru-RU"/>
        </w:rPr>
        <w:t>когда, наконец, понял, стремительно вскочил на</w:t>
      </w:r>
      <w:r w:rsidRPr="001E329F">
        <w:rPr>
          <w:rFonts w:ascii="Verdana" w:hAnsi="Verdana"/>
          <w:color w:val="000000"/>
          <w:sz w:val="20"/>
        </w:rPr>
        <w:t> </w:t>
      </w:r>
      <w:r w:rsidRPr="001E329F">
        <w:rPr>
          <w:rFonts w:ascii="Verdana" w:hAnsi="Verdana"/>
          <w:color w:val="000000"/>
          <w:sz w:val="20"/>
          <w:lang w:val="ru-RU"/>
        </w:rPr>
        <w:t>ноги и</w:t>
      </w:r>
      <w:r w:rsidRPr="001E329F">
        <w:rPr>
          <w:rFonts w:ascii="Verdana" w:hAnsi="Verdana"/>
          <w:color w:val="000000"/>
          <w:sz w:val="20"/>
        </w:rPr>
        <w:t> </w:t>
      </w:r>
      <w:r w:rsidRPr="001E329F">
        <w:rPr>
          <w:rFonts w:ascii="Verdana" w:hAnsi="Verdana"/>
          <w:color w:val="000000"/>
          <w:sz w:val="20"/>
          <w:lang w:val="ru-RU"/>
        </w:rPr>
        <w:t>принялся расталкивать Бакума.</w:t>
      </w:r>
    </w:p>
    <w:p w14:paraId="681AF4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случилось?</w:t>
      </w:r>
      <w:r w:rsidRPr="001E329F">
        <w:rPr>
          <w:rFonts w:ascii="Verdana" w:hAnsi="Verdana"/>
          <w:color w:val="000000"/>
          <w:sz w:val="20"/>
        </w:rPr>
        <w:t> </w:t>
      </w:r>
      <w:r w:rsidRPr="001E329F">
        <w:rPr>
          <w:rFonts w:ascii="Verdana" w:hAnsi="Verdana"/>
          <w:color w:val="000000"/>
          <w:sz w:val="20"/>
          <w:lang w:val="ru-RU"/>
        </w:rPr>
        <w:t>— испугался тот.</w:t>
      </w:r>
      <w:r w:rsidRPr="001E329F">
        <w:rPr>
          <w:rFonts w:ascii="Verdana" w:hAnsi="Verdana"/>
          <w:color w:val="000000"/>
          <w:sz w:val="20"/>
        </w:rPr>
        <w:t> </w:t>
      </w:r>
      <w:r w:rsidRPr="001E329F">
        <w:rPr>
          <w:rFonts w:ascii="Verdana" w:hAnsi="Verdana"/>
          <w:color w:val="000000"/>
          <w:sz w:val="20"/>
          <w:lang w:val="ru-RU"/>
        </w:rPr>
        <w:t>— Где</w:t>
      </w:r>
      <w:r w:rsidRPr="001E329F">
        <w:rPr>
          <w:rFonts w:ascii="Verdana" w:hAnsi="Verdana"/>
          <w:color w:val="000000"/>
          <w:sz w:val="20"/>
        </w:rPr>
        <w:t> </w:t>
      </w:r>
      <w:r w:rsidRPr="001E329F">
        <w:rPr>
          <w:rFonts w:ascii="Verdana" w:hAnsi="Verdana"/>
          <w:color w:val="000000"/>
          <w:sz w:val="20"/>
          <w:lang w:val="ru-RU"/>
        </w:rPr>
        <w:t>мы?</w:t>
      </w:r>
    </w:p>
    <w:p w14:paraId="6D2BC1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Вот это я и</w:t>
      </w:r>
      <w:r w:rsidRPr="001E329F">
        <w:rPr>
          <w:rFonts w:ascii="Verdana" w:hAnsi="Verdana"/>
          <w:color w:val="000000"/>
          <w:sz w:val="20"/>
        </w:rPr>
        <w:t> </w:t>
      </w:r>
      <w:r w:rsidRPr="001E329F">
        <w:rPr>
          <w:rFonts w:ascii="Verdana" w:hAnsi="Verdana"/>
          <w:color w:val="000000"/>
          <w:sz w:val="20"/>
          <w:lang w:val="ru-RU"/>
        </w:rPr>
        <w:t>хотел</w:t>
      </w:r>
      <w:r w:rsidRPr="001E329F">
        <w:rPr>
          <w:rFonts w:ascii="Verdana" w:hAnsi="Verdana"/>
          <w:color w:val="000000"/>
          <w:sz w:val="20"/>
        </w:rPr>
        <w:t> </w:t>
      </w:r>
      <w:r w:rsidRPr="001E329F">
        <w:rPr>
          <w:rFonts w:ascii="Verdana" w:hAnsi="Verdana"/>
          <w:color w:val="000000"/>
          <w:sz w:val="20"/>
          <w:lang w:val="ru-RU"/>
        </w:rPr>
        <w:t>бы у</w:t>
      </w:r>
      <w:r w:rsidRPr="001E329F">
        <w:rPr>
          <w:rFonts w:ascii="Verdana" w:hAnsi="Verdana"/>
          <w:color w:val="000000"/>
          <w:sz w:val="20"/>
        </w:rPr>
        <w:t> </w:t>
      </w:r>
      <w:r w:rsidRPr="001E329F">
        <w:rPr>
          <w:rFonts w:ascii="Verdana" w:hAnsi="Verdana"/>
          <w:color w:val="000000"/>
          <w:sz w:val="20"/>
          <w:lang w:val="ru-RU"/>
        </w:rPr>
        <w:t>вас узнать, господин рулевой! Оглянитесь-ка вокруг!</w:t>
      </w:r>
    </w:p>
    <w:p w14:paraId="42A30A6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обескураженно захлопал глазами.</w:t>
      </w:r>
    </w:p>
    <w:p w14:paraId="03D3C9A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 так?</w:t>
      </w:r>
      <w:r w:rsidRPr="001E329F">
        <w:rPr>
          <w:rFonts w:ascii="Verdana" w:hAnsi="Verdana"/>
          <w:color w:val="000000"/>
          <w:sz w:val="20"/>
        </w:rPr>
        <w:t> </w:t>
      </w:r>
      <w:r w:rsidRPr="001E329F">
        <w:rPr>
          <w:rFonts w:ascii="Verdana" w:hAnsi="Verdana"/>
          <w:color w:val="000000"/>
          <w:sz w:val="20"/>
          <w:lang w:val="ru-RU"/>
        </w:rPr>
        <w:t>— пробормотал он,</w:t>
      </w:r>
      <w:r w:rsidRPr="001E329F">
        <w:rPr>
          <w:rFonts w:ascii="Verdana" w:hAnsi="Verdana"/>
          <w:color w:val="000000"/>
          <w:sz w:val="20"/>
        </w:rPr>
        <w:t> </w:t>
      </w:r>
      <w:r w:rsidRPr="001E329F">
        <w:rPr>
          <w:rFonts w:ascii="Verdana" w:hAnsi="Verdana"/>
          <w:color w:val="000000"/>
          <w:sz w:val="20"/>
          <w:lang w:val="ru-RU"/>
        </w:rPr>
        <w:t>— где</w:t>
      </w:r>
      <w:r w:rsidRPr="001E329F">
        <w:rPr>
          <w:rFonts w:ascii="Verdana" w:hAnsi="Verdana"/>
          <w:color w:val="000000"/>
          <w:sz w:val="20"/>
        </w:rPr>
        <w:t> </w:t>
      </w:r>
      <w:r w:rsidRPr="001E329F">
        <w:rPr>
          <w:rFonts w:ascii="Verdana" w:hAnsi="Verdana"/>
          <w:color w:val="000000"/>
          <w:sz w:val="20"/>
          <w:lang w:val="ru-RU"/>
        </w:rPr>
        <w:t>же берег?</w:t>
      </w:r>
    </w:p>
    <w:p w14:paraId="6EEB94C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Действительно, темная полоса берега, неизменно тянувшаяся по</w:t>
      </w:r>
      <w:r w:rsidRPr="001E329F">
        <w:rPr>
          <w:rFonts w:ascii="Verdana" w:hAnsi="Verdana"/>
          <w:color w:val="000000"/>
          <w:sz w:val="20"/>
        </w:rPr>
        <w:t> </w:t>
      </w:r>
      <w:r w:rsidRPr="001E329F">
        <w:rPr>
          <w:rFonts w:ascii="Verdana" w:hAnsi="Verdana"/>
          <w:color w:val="000000"/>
          <w:sz w:val="20"/>
          <w:lang w:val="ru-RU"/>
        </w:rPr>
        <w:t>правому борту, теперь исчезла. Течение тоже изменилось: лодка, кружась, медленно двигалась сквозь пелену тумана в</w:t>
      </w:r>
      <w:r w:rsidRPr="001E329F">
        <w:rPr>
          <w:rFonts w:ascii="Verdana" w:hAnsi="Verdana"/>
          <w:color w:val="000000"/>
          <w:sz w:val="20"/>
        </w:rPr>
        <w:t> </w:t>
      </w:r>
      <w:r w:rsidRPr="001E329F">
        <w:rPr>
          <w:rFonts w:ascii="Verdana" w:hAnsi="Verdana"/>
          <w:color w:val="000000"/>
          <w:sz w:val="20"/>
          <w:lang w:val="ru-RU"/>
        </w:rPr>
        <w:t>неизвестном направлении.</w:t>
      </w:r>
    </w:p>
    <w:p w14:paraId="5EB8A92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в</w:t>
      </w:r>
      <w:r w:rsidRPr="001E329F">
        <w:rPr>
          <w:rFonts w:ascii="Verdana" w:hAnsi="Verdana"/>
          <w:color w:val="000000"/>
          <w:sz w:val="20"/>
        </w:rPr>
        <w:t> </w:t>
      </w:r>
      <w:r w:rsidRPr="001E329F">
        <w:rPr>
          <w:rFonts w:ascii="Verdana" w:hAnsi="Verdana"/>
          <w:color w:val="000000"/>
          <w:sz w:val="20"/>
          <w:lang w:val="ru-RU"/>
        </w:rPr>
        <w:t>конце концов, произошло?!</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отчаянии вскричал Бакум.</w:t>
      </w:r>
    </w:p>
    <w:p w14:paraId="6D3F3D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Догадаться нетрудно,</w:t>
      </w:r>
      <w:r w:rsidRPr="001E329F">
        <w:rPr>
          <w:rFonts w:ascii="Verdana" w:hAnsi="Verdana"/>
          <w:color w:val="000000"/>
          <w:sz w:val="20"/>
        </w:rPr>
        <w:t> </w:t>
      </w:r>
      <w:r w:rsidRPr="001E329F">
        <w:rPr>
          <w:rFonts w:ascii="Verdana" w:hAnsi="Verdana"/>
          <w:color w:val="000000"/>
          <w:sz w:val="20"/>
          <w:lang w:val="ru-RU"/>
        </w:rPr>
        <w:t>— ответил Тайк.</w:t>
      </w:r>
      <w:r w:rsidRPr="001E329F">
        <w:rPr>
          <w:rFonts w:ascii="Verdana" w:hAnsi="Verdana"/>
          <w:color w:val="000000"/>
          <w:sz w:val="20"/>
        </w:rPr>
        <w:t> </w:t>
      </w:r>
      <w:r w:rsidRPr="001E329F">
        <w:rPr>
          <w:rFonts w:ascii="Verdana" w:hAnsi="Verdana"/>
          <w:color w:val="000000"/>
          <w:sz w:val="20"/>
          <w:lang w:val="ru-RU"/>
        </w:rPr>
        <w:t>— Ты проспал устье, дорогой мой! Мы вышли в</w:t>
      </w:r>
      <w:r w:rsidRPr="001E329F">
        <w:rPr>
          <w:rFonts w:ascii="Verdana" w:hAnsi="Verdana"/>
          <w:color w:val="000000"/>
          <w:sz w:val="20"/>
        </w:rPr>
        <w:t> </w:t>
      </w:r>
      <w:r w:rsidRPr="001E329F">
        <w:rPr>
          <w:rFonts w:ascii="Verdana" w:hAnsi="Verdana"/>
          <w:color w:val="000000"/>
          <w:sz w:val="20"/>
          <w:lang w:val="ru-RU"/>
        </w:rPr>
        <w:t>озеро.</w:t>
      </w:r>
    </w:p>
    <w:p w14:paraId="2E31BC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 но</w:t>
      </w:r>
      <w:r w:rsidRPr="001E329F">
        <w:rPr>
          <w:rFonts w:ascii="Verdana" w:hAnsi="Verdana"/>
          <w:color w:val="000000"/>
          <w:sz w:val="20"/>
        </w:rPr>
        <w:t> </w:t>
      </w:r>
      <w:r w:rsidRPr="001E329F">
        <w:rPr>
          <w:rFonts w:ascii="Verdana" w:hAnsi="Verdana"/>
          <w:color w:val="000000"/>
          <w:sz w:val="20"/>
          <w:lang w:val="ru-RU"/>
        </w:rPr>
        <w:t>это невозможно! Мы</w:t>
      </w:r>
      <w:r w:rsidRPr="001E329F">
        <w:rPr>
          <w:rFonts w:ascii="Verdana" w:hAnsi="Verdana"/>
          <w:color w:val="000000"/>
          <w:sz w:val="20"/>
        </w:rPr>
        <w:t> </w:t>
      </w:r>
      <w:r w:rsidRPr="001E329F">
        <w:rPr>
          <w:rFonts w:ascii="Verdana" w:hAnsi="Verdana"/>
          <w:color w:val="000000"/>
          <w:sz w:val="20"/>
          <w:lang w:val="ru-RU"/>
        </w:rPr>
        <w:t>же были так далеко! Неужели, скорость течения... И</w:t>
      </w:r>
      <w:r w:rsidRPr="001E329F">
        <w:rPr>
          <w:rFonts w:ascii="Verdana" w:hAnsi="Verdana"/>
          <w:color w:val="000000"/>
          <w:sz w:val="20"/>
        </w:rPr>
        <w:t> </w:t>
      </w:r>
      <w:r w:rsidRPr="001E329F">
        <w:rPr>
          <w:rFonts w:ascii="Verdana" w:hAnsi="Verdana"/>
          <w:color w:val="000000"/>
          <w:sz w:val="20"/>
          <w:lang w:val="ru-RU"/>
        </w:rPr>
        <w:t>потом, в</w:t>
      </w:r>
      <w:r w:rsidRPr="001E329F">
        <w:rPr>
          <w:rFonts w:ascii="Verdana" w:hAnsi="Verdana"/>
          <w:color w:val="000000"/>
          <w:sz w:val="20"/>
        </w:rPr>
        <w:t> </w:t>
      </w:r>
      <w:r w:rsidRPr="001E329F">
        <w:rPr>
          <w:rFonts w:ascii="Verdana" w:hAnsi="Verdana"/>
          <w:color w:val="000000"/>
          <w:sz w:val="20"/>
          <w:lang w:val="ru-RU"/>
        </w:rPr>
        <w:t>устье наверняка полно поселений ирманов, мы должны были пристать к</w:t>
      </w:r>
      <w:r w:rsidRPr="001E329F">
        <w:rPr>
          <w:rFonts w:ascii="Verdana" w:hAnsi="Verdana"/>
          <w:color w:val="000000"/>
          <w:sz w:val="20"/>
        </w:rPr>
        <w:t> </w:t>
      </w:r>
      <w:r w:rsidRPr="001E329F">
        <w:rPr>
          <w:rFonts w:ascii="Verdana" w:hAnsi="Verdana"/>
          <w:color w:val="000000"/>
          <w:sz w:val="20"/>
          <w:lang w:val="ru-RU"/>
        </w:rPr>
        <w:t>берегу гораздо выше, чтобы не</w:t>
      </w:r>
      <w:r w:rsidRPr="001E329F">
        <w:rPr>
          <w:rFonts w:ascii="Verdana" w:hAnsi="Verdana"/>
          <w:color w:val="000000"/>
          <w:sz w:val="20"/>
        </w:rPr>
        <w:t> </w:t>
      </w:r>
      <w:r w:rsidRPr="001E329F">
        <w:rPr>
          <w:rFonts w:ascii="Verdana" w:hAnsi="Verdana"/>
          <w:color w:val="000000"/>
          <w:sz w:val="20"/>
          <w:lang w:val="ru-RU"/>
        </w:rPr>
        <w:t>встретиться с</w:t>
      </w:r>
      <w:r w:rsidRPr="001E329F">
        <w:rPr>
          <w:rFonts w:ascii="Verdana" w:hAnsi="Verdana"/>
          <w:color w:val="000000"/>
          <w:sz w:val="20"/>
        </w:rPr>
        <w:t> </w:t>
      </w:r>
      <w:r w:rsidRPr="001E329F">
        <w:rPr>
          <w:rFonts w:ascii="Verdana" w:hAnsi="Verdana"/>
          <w:color w:val="000000"/>
          <w:sz w:val="20"/>
          <w:lang w:val="ru-RU"/>
        </w:rPr>
        <w:t>ними, не</w:t>
      </w:r>
      <w:r w:rsidRPr="001E329F">
        <w:rPr>
          <w:rFonts w:ascii="Verdana" w:hAnsi="Verdana"/>
          <w:color w:val="000000"/>
          <w:sz w:val="20"/>
        </w:rPr>
        <w:t> </w:t>
      </w:r>
      <w:r w:rsidRPr="001E329F">
        <w:rPr>
          <w:rFonts w:ascii="Verdana" w:hAnsi="Verdana"/>
          <w:color w:val="000000"/>
          <w:sz w:val="20"/>
          <w:lang w:val="ru-RU"/>
        </w:rPr>
        <w:t>наткнуться на</w:t>
      </w:r>
      <w:r w:rsidRPr="001E329F">
        <w:rPr>
          <w:rFonts w:ascii="Verdana" w:hAnsi="Verdana"/>
          <w:color w:val="000000"/>
          <w:sz w:val="20"/>
        </w:rPr>
        <w:t> </w:t>
      </w:r>
      <w:r w:rsidRPr="001E329F">
        <w:rPr>
          <w:rFonts w:ascii="Verdana" w:hAnsi="Verdana"/>
          <w:color w:val="000000"/>
          <w:sz w:val="20"/>
          <w:lang w:val="ru-RU"/>
        </w:rPr>
        <w:t>их суда или опоры мостов... Где это</w:t>
      </w:r>
      <w:r w:rsidRPr="001E329F">
        <w:rPr>
          <w:rFonts w:ascii="Verdana" w:hAnsi="Verdana"/>
          <w:color w:val="000000"/>
          <w:sz w:val="20"/>
        </w:rPr>
        <w:t> </w:t>
      </w:r>
      <w:r w:rsidRPr="001E329F">
        <w:rPr>
          <w:rFonts w:ascii="Verdana" w:hAnsi="Verdana"/>
          <w:color w:val="000000"/>
          <w:sz w:val="20"/>
          <w:lang w:val="ru-RU"/>
        </w:rPr>
        <w:t>все?</w:t>
      </w:r>
    </w:p>
    <w:p w14:paraId="451E555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Значит, нам еще повезло</w:t>
      </w:r>
      <w:r w:rsidRPr="001E329F">
        <w:rPr>
          <w:rFonts w:ascii="Verdana" w:hAnsi="Verdana"/>
          <w:color w:val="000000"/>
          <w:sz w:val="20"/>
        </w:rPr>
        <w:t> </w:t>
      </w:r>
      <w:r w:rsidRPr="001E329F">
        <w:rPr>
          <w:rFonts w:ascii="Verdana" w:hAnsi="Verdana"/>
          <w:color w:val="000000"/>
          <w:sz w:val="20"/>
          <w:lang w:val="ru-RU"/>
        </w:rPr>
        <w:t>— мы счастливо миновали их во</w:t>
      </w:r>
      <w:r w:rsidRPr="001E329F">
        <w:rPr>
          <w:rFonts w:ascii="Verdana" w:hAnsi="Verdana"/>
          <w:color w:val="000000"/>
          <w:sz w:val="20"/>
        </w:rPr>
        <w:t> </w:t>
      </w:r>
      <w:r w:rsidRPr="001E329F">
        <w:rPr>
          <w:rFonts w:ascii="Verdana" w:hAnsi="Verdana"/>
          <w:color w:val="000000"/>
          <w:sz w:val="20"/>
          <w:lang w:val="ru-RU"/>
        </w:rPr>
        <w:t>сне. Вот только как теперь вернуться на</w:t>
      </w:r>
      <w:r w:rsidRPr="001E329F">
        <w:rPr>
          <w:rFonts w:ascii="Verdana" w:hAnsi="Verdana"/>
          <w:color w:val="000000"/>
          <w:sz w:val="20"/>
        </w:rPr>
        <w:t> </w:t>
      </w:r>
      <w:r w:rsidRPr="001E329F">
        <w:rPr>
          <w:rFonts w:ascii="Verdana" w:hAnsi="Verdana"/>
          <w:color w:val="000000"/>
          <w:sz w:val="20"/>
          <w:lang w:val="ru-RU"/>
        </w:rPr>
        <w:t>берег? Ветра нет, весло одно...</w:t>
      </w:r>
    </w:p>
    <w:p w14:paraId="37BBBC5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ударил кулаком в</w:t>
      </w:r>
      <w:r w:rsidRPr="001E329F">
        <w:rPr>
          <w:rFonts w:ascii="Verdana" w:hAnsi="Verdana"/>
          <w:color w:val="000000"/>
          <w:sz w:val="20"/>
        </w:rPr>
        <w:t> </w:t>
      </w:r>
      <w:r w:rsidRPr="001E329F">
        <w:rPr>
          <w:rFonts w:ascii="Verdana" w:hAnsi="Verdana"/>
          <w:color w:val="000000"/>
          <w:sz w:val="20"/>
          <w:lang w:val="ru-RU"/>
        </w:rPr>
        <w:t>толстое коренное бревно коновязи.</w:t>
      </w:r>
    </w:p>
    <w:p w14:paraId="383482F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я виноват!</w:t>
      </w:r>
    </w:p>
    <w:p w14:paraId="5190E3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w:t>
      </w:r>
      <w:r w:rsidRPr="001E329F">
        <w:rPr>
          <w:rFonts w:ascii="Verdana" w:hAnsi="Verdana"/>
          <w:color w:val="000000"/>
          <w:sz w:val="20"/>
        </w:rPr>
        <w:t> </w:t>
      </w:r>
      <w:r w:rsidRPr="001E329F">
        <w:rPr>
          <w:rFonts w:ascii="Verdana" w:hAnsi="Verdana"/>
          <w:color w:val="000000"/>
          <w:sz w:val="20"/>
          <w:lang w:val="ru-RU"/>
        </w:rPr>
        <w:t>звука голосов проснулись Даяна и</w:t>
      </w:r>
      <w:r w:rsidRPr="001E329F">
        <w:rPr>
          <w:rFonts w:ascii="Verdana" w:hAnsi="Verdana"/>
          <w:color w:val="000000"/>
          <w:sz w:val="20"/>
        </w:rPr>
        <w:t> </w:t>
      </w:r>
      <w:r w:rsidRPr="001E329F">
        <w:rPr>
          <w:rFonts w:ascii="Verdana" w:hAnsi="Verdana"/>
          <w:color w:val="000000"/>
          <w:sz w:val="20"/>
          <w:lang w:val="ru-RU"/>
        </w:rPr>
        <w:t>Кидо. Даяна подняла голову, откинула плащ и</w:t>
      </w:r>
      <w:r w:rsidRPr="001E329F">
        <w:rPr>
          <w:rFonts w:ascii="Verdana" w:hAnsi="Verdana"/>
          <w:color w:val="000000"/>
          <w:sz w:val="20"/>
        </w:rPr>
        <w:t> </w:t>
      </w:r>
      <w:r w:rsidRPr="001E329F">
        <w:rPr>
          <w:rFonts w:ascii="Verdana" w:hAnsi="Verdana"/>
          <w:color w:val="000000"/>
          <w:sz w:val="20"/>
          <w:lang w:val="ru-RU"/>
        </w:rPr>
        <w:t>села, удивленно озираясь.</w:t>
      </w:r>
    </w:p>
    <w:p w14:paraId="3E7FC71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Что-нибудь случилось?</w:t>
      </w:r>
      <w:r w:rsidRPr="001E329F">
        <w:rPr>
          <w:rFonts w:ascii="Verdana" w:hAnsi="Verdana"/>
          <w:color w:val="000000"/>
          <w:sz w:val="20"/>
        </w:rPr>
        <w:t> </w:t>
      </w:r>
      <w:r w:rsidRPr="001E329F">
        <w:rPr>
          <w:rFonts w:ascii="Verdana" w:hAnsi="Verdana"/>
          <w:color w:val="000000"/>
          <w:sz w:val="20"/>
          <w:lang w:val="ru-RU"/>
        </w:rPr>
        <w:t>— спросила</w:t>
      </w:r>
      <w:r w:rsidRPr="001E329F">
        <w:rPr>
          <w:rFonts w:ascii="Verdana" w:hAnsi="Verdana"/>
          <w:color w:val="000000"/>
          <w:sz w:val="20"/>
        </w:rPr>
        <w:t> </w:t>
      </w:r>
      <w:r w:rsidRPr="001E329F">
        <w:rPr>
          <w:rFonts w:ascii="Verdana" w:hAnsi="Verdana"/>
          <w:color w:val="000000"/>
          <w:sz w:val="20"/>
          <w:lang w:val="ru-RU"/>
        </w:rPr>
        <w:t>она.</w:t>
      </w:r>
    </w:p>
    <w:p w14:paraId="4705060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Пока особой опасности нет,</w:t>
      </w:r>
      <w:r w:rsidRPr="001E329F">
        <w:rPr>
          <w:rFonts w:ascii="Verdana" w:hAnsi="Verdana"/>
          <w:color w:val="000000"/>
          <w:sz w:val="20"/>
        </w:rPr>
        <w:t> </w:t>
      </w:r>
      <w:r w:rsidRPr="001E329F">
        <w:rPr>
          <w:rFonts w:ascii="Verdana" w:hAnsi="Verdana"/>
          <w:color w:val="000000"/>
          <w:sz w:val="20"/>
          <w:lang w:val="ru-RU"/>
        </w:rPr>
        <w:t>— поспешно сказал Тайк.</w:t>
      </w:r>
      <w:r w:rsidRPr="001E329F">
        <w:rPr>
          <w:rFonts w:ascii="Verdana" w:hAnsi="Verdana"/>
          <w:color w:val="000000"/>
          <w:sz w:val="20"/>
        </w:rPr>
        <w:t> </w:t>
      </w:r>
      <w:r w:rsidRPr="001E329F">
        <w:rPr>
          <w:rFonts w:ascii="Verdana" w:hAnsi="Verdana"/>
          <w:color w:val="000000"/>
          <w:sz w:val="20"/>
          <w:lang w:val="ru-RU"/>
        </w:rPr>
        <w:t>— Мы вышли из</w:t>
      </w:r>
      <w:r w:rsidRPr="001E329F">
        <w:rPr>
          <w:rFonts w:ascii="Verdana" w:hAnsi="Verdana"/>
          <w:color w:val="000000"/>
          <w:sz w:val="20"/>
        </w:rPr>
        <w:t> </w:t>
      </w:r>
      <w:r w:rsidRPr="001E329F">
        <w:rPr>
          <w:rFonts w:ascii="Verdana" w:hAnsi="Verdana"/>
          <w:color w:val="000000"/>
          <w:sz w:val="20"/>
          <w:lang w:val="ru-RU"/>
        </w:rPr>
        <w:t>реки, и, кажется, нас несет к</w:t>
      </w:r>
      <w:r w:rsidRPr="001E329F">
        <w:rPr>
          <w:rFonts w:ascii="Verdana" w:hAnsi="Verdana"/>
          <w:color w:val="000000"/>
          <w:sz w:val="20"/>
        </w:rPr>
        <w:t> </w:t>
      </w:r>
      <w:r w:rsidRPr="001E329F">
        <w:rPr>
          <w:rFonts w:ascii="Verdana" w:hAnsi="Verdana"/>
          <w:color w:val="000000"/>
          <w:sz w:val="20"/>
          <w:lang w:val="ru-RU"/>
        </w:rPr>
        <w:t>центру озера. Ну да что-нибудь придумаем... Как твоя нога?</w:t>
      </w:r>
    </w:p>
    <w:p w14:paraId="26C645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помяла пальцами бедро, согнула, поморщившись, ногу в</w:t>
      </w:r>
      <w:r w:rsidRPr="001E329F">
        <w:rPr>
          <w:rFonts w:ascii="Verdana" w:hAnsi="Verdana"/>
          <w:color w:val="000000"/>
          <w:sz w:val="20"/>
        </w:rPr>
        <w:t> </w:t>
      </w:r>
      <w:r w:rsidRPr="001E329F">
        <w:rPr>
          <w:rFonts w:ascii="Verdana" w:hAnsi="Verdana"/>
          <w:color w:val="000000"/>
          <w:sz w:val="20"/>
          <w:lang w:val="ru-RU"/>
        </w:rPr>
        <w:t>колене.</w:t>
      </w:r>
    </w:p>
    <w:p w14:paraId="1F5EF6E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Лучше. Болит, конечно, но</w:t>
      </w:r>
      <w:r w:rsidRPr="001E329F">
        <w:rPr>
          <w:rFonts w:ascii="Verdana" w:hAnsi="Verdana"/>
          <w:color w:val="000000"/>
          <w:sz w:val="20"/>
        </w:rPr>
        <w:t> </w:t>
      </w:r>
      <w:r w:rsidRPr="001E329F">
        <w:rPr>
          <w:rFonts w:ascii="Verdana" w:hAnsi="Verdana"/>
          <w:color w:val="000000"/>
          <w:sz w:val="20"/>
          <w:lang w:val="ru-RU"/>
        </w:rPr>
        <w:t>лихорадка, кажется, прошла...</w:t>
      </w:r>
    </w:p>
    <w:p w14:paraId="193366D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w:t>
      </w:r>
      <w:r w:rsidRPr="001E329F">
        <w:rPr>
          <w:rFonts w:ascii="Verdana" w:hAnsi="Verdana"/>
          <w:color w:val="000000"/>
          <w:sz w:val="20"/>
        </w:rPr>
        <w:t> </w:t>
      </w:r>
      <w:r w:rsidRPr="001E329F">
        <w:rPr>
          <w:rFonts w:ascii="Verdana" w:hAnsi="Verdana"/>
          <w:color w:val="000000"/>
          <w:sz w:val="20"/>
          <w:lang w:val="ru-RU"/>
        </w:rPr>
        <w:t>тобой, Бакум?</w:t>
      </w:r>
      <w:r w:rsidRPr="001E329F">
        <w:rPr>
          <w:rFonts w:ascii="Verdana" w:hAnsi="Verdana"/>
          <w:color w:val="000000"/>
          <w:sz w:val="20"/>
        </w:rPr>
        <w:t> </w:t>
      </w:r>
      <w:r w:rsidRPr="001E329F">
        <w:rPr>
          <w:rFonts w:ascii="Verdana" w:hAnsi="Verdana"/>
          <w:color w:val="000000"/>
          <w:sz w:val="20"/>
          <w:lang w:val="ru-RU"/>
        </w:rPr>
        <w:t>— спросил вдруг Кидо.</w:t>
      </w:r>
    </w:p>
    <w:p w14:paraId="63FC4A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Все повернулись к</w:t>
      </w:r>
      <w:r w:rsidRPr="001E329F">
        <w:rPr>
          <w:rFonts w:ascii="Verdana" w:hAnsi="Verdana"/>
          <w:color w:val="000000"/>
          <w:sz w:val="20"/>
        </w:rPr>
        <w:t> </w:t>
      </w:r>
      <w:r w:rsidRPr="001E329F">
        <w:rPr>
          <w:rFonts w:ascii="Verdana" w:hAnsi="Verdana"/>
          <w:color w:val="000000"/>
          <w:sz w:val="20"/>
          <w:lang w:val="ru-RU"/>
        </w:rPr>
        <w:t>рулевому. Бедняга сидел, схватившись за</w:t>
      </w:r>
      <w:r w:rsidRPr="001E329F">
        <w:rPr>
          <w:rFonts w:ascii="Verdana" w:hAnsi="Verdana"/>
          <w:color w:val="000000"/>
          <w:sz w:val="20"/>
        </w:rPr>
        <w:t> </w:t>
      </w:r>
      <w:r w:rsidRPr="001E329F">
        <w:rPr>
          <w:rFonts w:ascii="Verdana" w:hAnsi="Verdana"/>
          <w:color w:val="000000"/>
          <w:sz w:val="20"/>
          <w:lang w:val="ru-RU"/>
        </w:rPr>
        <w:t>голову, в</w:t>
      </w:r>
      <w:r w:rsidRPr="001E329F">
        <w:rPr>
          <w:rFonts w:ascii="Verdana" w:hAnsi="Verdana"/>
          <w:color w:val="000000"/>
          <w:sz w:val="20"/>
        </w:rPr>
        <w:t> </w:t>
      </w:r>
      <w:r w:rsidRPr="001E329F">
        <w:rPr>
          <w:rFonts w:ascii="Verdana" w:hAnsi="Verdana"/>
          <w:color w:val="000000"/>
          <w:sz w:val="20"/>
          <w:lang w:val="ru-RU"/>
        </w:rPr>
        <w:t>глазах его застыл ужас.</w:t>
      </w:r>
    </w:p>
    <w:p w14:paraId="60CD688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центру озера...</w:t>
      </w:r>
      <w:r w:rsidRPr="001E329F">
        <w:rPr>
          <w:rFonts w:ascii="Verdana" w:hAnsi="Verdana"/>
          <w:color w:val="000000"/>
          <w:sz w:val="20"/>
        </w:rPr>
        <w:t> </w:t>
      </w:r>
      <w:r w:rsidRPr="001E329F">
        <w:rPr>
          <w:rFonts w:ascii="Verdana" w:hAnsi="Verdana"/>
          <w:color w:val="000000"/>
          <w:sz w:val="20"/>
          <w:lang w:val="ru-RU"/>
        </w:rPr>
        <w:t>— выдавил он после долгого молчания.</w:t>
      </w:r>
      <w:r w:rsidRPr="001E329F">
        <w:rPr>
          <w:rFonts w:ascii="Verdana" w:hAnsi="Verdana"/>
          <w:color w:val="000000"/>
          <w:sz w:val="20"/>
        </w:rPr>
        <w:t> </w:t>
      </w:r>
      <w:r w:rsidRPr="001E329F">
        <w:rPr>
          <w:rFonts w:ascii="Verdana" w:hAnsi="Verdana"/>
          <w:color w:val="000000"/>
          <w:sz w:val="20"/>
          <w:lang w:val="ru-RU"/>
        </w:rPr>
        <w:t>— Силы небесные! Значит</w:t>
      </w:r>
      <w:r w:rsidRPr="001E329F">
        <w:rPr>
          <w:rFonts w:ascii="Verdana" w:hAnsi="Verdana"/>
          <w:color w:val="000000"/>
          <w:sz w:val="20"/>
        </w:rPr>
        <w:t> </w:t>
      </w:r>
      <w:r w:rsidRPr="001E329F">
        <w:rPr>
          <w:rFonts w:ascii="Verdana" w:hAnsi="Verdana"/>
          <w:color w:val="000000"/>
          <w:sz w:val="20"/>
          <w:lang w:val="ru-RU"/>
        </w:rPr>
        <w:t>— прямо к</w:t>
      </w:r>
      <w:r w:rsidRPr="001E329F">
        <w:rPr>
          <w:rFonts w:ascii="Verdana" w:hAnsi="Verdana"/>
          <w:color w:val="000000"/>
          <w:sz w:val="20"/>
        </w:rPr>
        <w:t> </w:t>
      </w:r>
      <w:r w:rsidRPr="001E329F">
        <w:rPr>
          <w:rFonts w:ascii="Verdana" w:hAnsi="Verdana"/>
          <w:color w:val="000000"/>
          <w:sz w:val="20"/>
          <w:lang w:val="ru-RU"/>
        </w:rPr>
        <w:t>острову!..</w:t>
      </w:r>
    </w:p>
    <w:p w14:paraId="432F80F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742C451B"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10729A76" w14:textId="641E2988"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6</w:t>
      </w:r>
    </w:p>
    <w:p w14:paraId="179C4C7A"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622EB33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дождался темноты в</w:t>
      </w:r>
      <w:r w:rsidRPr="001E329F">
        <w:rPr>
          <w:rFonts w:ascii="Verdana" w:hAnsi="Verdana"/>
          <w:color w:val="000000"/>
          <w:sz w:val="20"/>
        </w:rPr>
        <w:t> </w:t>
      </w:r>
      <w:r w:rsidRPr="001E329F">
        <w:rPr>
          <w:rFonts w:ascii="Verdana" w:hAnsi="Verdana"/>
          <w:color w:val="000000"/>
          <w:sz w:val="20"/>
          <w:lang w:val="ru-RU"/>
        </w:rPr>
        <w:t>пустынном дворике, сдавленном глухими торцами пятиэтажек, и</w:t>
      </w:r>
      <w:r w:rsidRPr="001E329F">
        <w:rPr>
          <w:rFonts w:ascii="Verdana" w:hAnsi="Verdana"/>
          <w:color w:val="000000"/>
          <w:sz w:val="20"/>
        </w:rPr>
        <w:t> </w:t>
      </w:r>
      <w:r w:rsidRPr="001E329F">
        <w:rPr>
          <w:rFonts w:ascii="Verdana" w:hAnsi="Verdana"/>
          <w:color w:val="000000"/>
          <w:sz w:val="20"/>
          <w:lang w:val="ru-RU"/>
        </w:rPr>
        <w:t>только после этого осторожно двинулся вдоль улицы по</w:t>
      </w:r>
      <w:r w:rsidRPr="001E329F">
        <w:rPr>
          <w:rFonts w:ascii="Verdana" w:hAnsi="Verdana"/>
          <w:color w:val="000000"/>
          <w:sz w:val="20"/>
        </w:rPr>
        <w:t> </w:t>
      </w:r>
      <w:r w:rsidRPr="001E329F">
        <w:rPr>
          <w:rFonts w:ascii="Verdana" w:hAnsi="Verdana"/>
          <w:color w:val="000000"/>
          <w:sz w:val="20"/>
          <w:lang w:val="ru-RU"/>
        </w:rPr>
        <w:t xml:space="preserve">направлению </w:t>
      </w:r>
      <w:r w:rsidRPr="001E329F">
        <w:rPr>
          <w:rFonts w:ascii="Verdana" w:hAnsi="Verdana"/>
          <w:color w:val="000000"/>
          <w:sz w:val="20"/>
          <w:lang w:val="ru-RU"/>
        </w:rPr>
        <w:lastRenderedPageBreak/>
        <w:t>к</w:t>
      </w:r>
      <w:r w:rsidRPr="001E329F">
        <w:rPr>
          <w:rFonts w:ascii="Verdana" w:hAnsi="Verdana"/>
          <w:color w:val="000000"/>
          <w:sz w:val="20"/>
        </w:rPr>
        <w:t> </w:t>
      </w:r>
      <w:r w:rsidRPr="001E329F">
        <w:rPr>
          <w:rFonts w:ascii="Verdana" w:hAnsi="Verdana"/>
          <w:color w:val="000000"/>
          <w:sz w:val="20"/>
          <w:lang w:val="ru-RU"/>
        </w:rPr>
        <w:t>своему дому. Он поднял воротник плаща и</w:t>
      </w:r>
      <w:r w:rsidRPr="001E329F">
        <w:rPr>
          <w:rFonts w:ascii="Verdana" w:hAnsi="Verdana"/>
          <w:color w:val="000000"/>
          <w:sz w:val="20"/>
        </w:rPr>
        <w:t> </w:t>
      </w:r>
      <w:r w:rsidRPr="001E329F">
        <w:rPr>
          <w:rFonts w:ascii="Verdana" w:hAnsi="Verdana"/>
          <w:color w:val="000000"/>
          <w:sz w:val="20"/>
          <w:lang w:val="ru-RU"/>
        </w:rPr>
        <w:t>натянул берет до</w:t>
      </w:r>
      <w:r w:rsidRPr="001E329F">
        <w:rPr>
          <w:rFonts w:ascii="Verdana" w:hAnsi="Verdana"/>
          <w:color w:val="000000"/>
          <w:sz w:val="20"/>
        </w:rPr>
        <w:t> </w:t>
      </w:r>
      <w:r w:rsidRPr="001E329F">
        <w:rPr>
          <w:rFonts w:ascii="Verdana" w:hAnsi="Verdana"/>
          <w:color w:val="000000"/>
          <w:sz w:val="20"/>
          <w:lang w:val="ru-RU"/>
        </w:rPr>
        <w:t>самых глаз, он старательно обходил круги света под фонарями и</w:t>
      </w:r>
      <w:r w:rsidRPr="001E329F">
        <w:rPr>
          <w:rFonts w:ascii="Verdana" w:hAnsi="Verdana"/>
          <w:color w:val="000000"/>
          <w:sz w:val="20"/>
        </w:rPr>
        <w:t> </w:t>
      </w:r>
      <w:r w:rsidRPr="001E329F">
        <w:rPr>
          <w:rFonts w:ascii="Verdana" w:hAnsi="Verdana"/>
          <w:color w:val="000000"/>
          <w:sz w:val="20"/>
          <w:lang w:val="ru-RU"/>
        </w:rPr>
        <w:t>отворачивал лицо при встрече с</w:t>
      </w:r>
      <w:r w:rsidRPr="001E329F">
        <w:rPr>
          <w:rFonts w:ascii="Verdana" w:hAnsi="Verdana"/>
          <w:color w:val="000000"/>
          <w:sz w:val="20"/>
        </w:rPr>
        <w:t> </w:t>
      </w:r>
      <w:r w:rsidRPr="001E329F">
        <w:rPr>
          <w:rFonts w:ascii="Verdana" w:hAnsi="Verdana"/>
          <w:color w:val="000000"/>
          <w:sz w:val="20"/>
          <w:lang w:val="ru-RU"/>
        </w:rPr>
        <w:t>редкими вечерними прохожими.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 этот поход был чистым безумием. Олег прекрасно знал, что делают озверевшие от</w:t>
      </w:r>
      <w:r w:rsidRPr="001E329F">
        <w:rPr>
          <w:rFonts w:ascii="Verdana" w:hAnsi="Verdana"/>
          <w:color w:val="000000"/>
          <w:sz w:val="20"/>
        </w:rPr>
        <w:t> </w:t>
      </w:r>
      <w:r w:rsidRPr="001E329F">
        <w:rPr>
          <w:rFonts w:ascii="Verdana" w:hAnsi="Verdana"/>
          <w:color w:val="000000"/>
          <w:sz w:val="20"/>
          <w:lang w:val="ru-RU"/>
        </w:rPr>
        <w:t>страха горожане с</w:t>
      </w:r>
      <w:r w:rsidRPr="001E329F">
        <w:rPr>
          <w:rFonts w:ascii="Verdana" w:hAnsi="Verdana"/>
          <w:color w:val="000000"/>
          <w:sz w:val="20"/>
        </w:rPr>
        <w:t> </w:t>
      </w:r>
      <w:r w:rsidRPr="001E329F">
        <w:rPr>
          <w:rFonts w:ascii="Verdana" w:hAnsi="Verdana"/>
          <w:color w:val="000000"/>
          <w:sz w:val="20"/>
          <w:lang w:val="ru-RU"/>
        </w:rPr>
        <w:t>носителями вируса СВС, когда те тайком пробираются в</w:t>
      </w:r>
      <w:r w:rsidRPr="001E329F">
        <w:rPr>
          <w:rFonts w:ascii="Verdana" w:hAnsi="Verdana"/>
          <w:color w:val="000000"/>
          <w:sz w:val="20"/>
        </w:rPr>
        <w:t> </w:t>
      </w:r>
      <w:r w:rsidRPr="001E329F">
        <w:rPr>
          <w:rFonts w:ascii="Verdana" w:hAnsi="Verdana"/>
          <w:color w:val="000000"/>
          <w:sz w:val="20"/>
          <w:lang w:val="ru-RU"/>
        </w:rPr>
        <w:t>город. Знал,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очень беспокоился по</w:t>
      </w:r>
      <w:r w:rsidRPr="001E329F">
        <w:rPr>
          <w:rFonts w:ascii="Verdana" w:hAnsi="Verdana"/>
          <w:color w:val="000000"/>
          <w:sz w:val="20"/>
        </w:rPr>
        <w:t> </w:t>
      </w:r>
      <w:r w:rsidRPr="001E329F">
        <w:rPr>
          <w:rFonts w:ascii="Verdana" w:hAnsi="Verdana"/>
          <w:color w:val="000000"/>
          <w:sz w:val="20"/>
          <w:lang w:val="ru-RU"/>
        </w:rPr>
        <w:t>этому поводу. Жизнь его изменилась так круто, что он и</w:t>
      </w:r>
      <w:r w:rsidRPr="001E329F">
        <w:rPr>
          <w:rFonts w:ascii="Verdana" w:hAnsi="Verdana"/>
          <w:color w:val="000000"/>
          <w:sz w:val="20"/>
        </w:rPr>
        <w:t> </w:t>
      </w:r>
      <w:r w:rsidRPr="001E329F">
        <w:rPr>
          <w:rFonts w:ascii="Verdana" w:hAnsi="Verdana"/>
          <w:color w:val="000000"/>
          <w:sz w:val="20"/>
          <w:lang w:val="ru-RU"/>
        </w:rPr>
        <w:t>сам порой удивлялся новым, неожиданным проявлениям своего характера. Первая волна отчаяния прошла, сменившись глухой затаенной болью, которая одна могла свести человека в</w:t>
      </w:r>
      <w:r w:rsidRPr="001E329F">
        <w:rPr>
          <w:rFonts w:ascii="Verdana" w:hAnsi="Verdana"/>
          <w:color w:val="000000"/>
          <w:sz w:val="20"/>
        </w:rPr>
        <w:t> </w:t>
      </w:r>
      <w:r w:rsidRPr="001E329F">
        <w:rPr>
          <w:rFonts w:ascii="Verdana" w:hAnsi="Verdana"/>
          <w:color w:val="000000"/>
          <w:sz w:val="20"/>
          <w:lang w:val="ru-RU"/>
        </w:rPr>
        <w:t>могилу в</w:t>
      </w:r>
      <w:r w:rsidRPr="001E329F">
        <w:rPr>
          <w:rFonts w:ascii="Verdana" w:hAnsi="Verdana"/>
          <w:color w:val="000000"/>
          <w:sz w:val="20"/>
        </w:rPr>
        <w:t> </w:t>
      </w:r>
      <w:r w:rsidRPr="001E329F">
        <w:rPr>
          <w:rFonts w:ascii="Verdana" w:hAnsi="Verdana"/>
          <w:color w:val="000000"/>
          <w:sz w:val="20"/>
          <w:lang w:val="ru-RU"/>
        </w:rPr>
        <w:t>течение года. Но</w:t>
      </w:r>
      <w:r w:rsidRPr="001E329F">
        <w:rPr>
          <w:rFonts w:ascii="Verdana" w:hAnsi="Verdana"/>
          <w:color w:val="000000"/>
          <w:sz w:val="20"/>
        </w:rPr>
        <w:t> </w:t>
      </w:r>
      <w:r w:rsidRPr="001E329F">
        <w:rPr>
          <w:rFonts w:ascii="Verdana" w:hAnsi="Verdana"/>
          <w:color w:val="000000"/>
          <w:sz w:val="20"/>
          <w:lang w:val="ru-RU"/>
        </w:rPr>
        <w:t>вместе с</w:t>
      </w:r>
      <w:r w:rsidRPr="001E329F">
        <w:rPr>
          <w:rFonts w:ascii="Verdana" w:hAnsi="Verdana"/>
          <w:color w:val="000000"/>
          <w:sz w:val="20"/>
        </w:rPr>
        <w:t> </w:t>
      </w:r>
      <w:r w:rsidRPr="001E329F">
        <w:rPr>
          <w:rFonts w:ascii="Verdana" w:hAnsi="Verdana"/>
          <w:color w:val="000000"/>
          <w:sz w:val="20"/>
          <w:lang w:val="ru-RU"/>
        </w:rPr>
        <w:t>отчаянием пропал и</w:t>
      </w:r>
      <w:r w:rsidRPr="001E329F">
        <w:rPr>
          <w:rFonts w:ascii="Verdana" w:hAnsi="Verdana"/>
          <w:color w:val="000000"/>
          <w:sz w:val="20"/>
        </w:rPr>
        <w:t> </w:t>
      </w:r>
      <w:r w:rsidRPr="001E329F">
        <w:rPr>
          <w:rFonts w:ascii="Verdana" w:hAnsi="Verdana"/>
          <w:color w:val="000000"/>
          <w:sz w:val="20"/>
          <w:lang w:val="ru-RU"/>
        </w:rPr>
        <w:t>страх смерти или, вернее, страх наказания, снялись все запреты, налагаемые людьми, живущими в</w:t>
      </w:r>
      <w:r w:rsidRPr="001E329F">
        <w:rPr>
          <w:rFonts w:ascii="Verdana" w:hAnsi="Verdana"/>
          <w:color w:val="000000"/>
          <w:sz w:val="20"/>
        </w:rPr>
        <w:t> </w:t>
      </w:r>
      <w:r w:rsidRPr="001E329F">
        <w:rPr>
          <w:rFonts w:ascii="Verdana" w:hAnsi="Verdana"/>
          <w:color w:val="000000"/>
          <w:sz w:val="20"/>
          <w:lang w:val="ru-RU"/>
        </w:rPr>
        <w:t>человеческом обществе, на</w:t>
      </w:r>
      <w:r w:rsidRPr="001E329F">
        <w:rPr>
          <w:rFonts w:ascii="Verdana" w:hAnsi="Verdana"/>
          <w:color w:val="000000"/>
          <w:sz w:val="20"/>
        </w:rPr>
        <w:t> </w:t>
      </w:r>
      <w:r w:rsidRPr="001E329F">
        <w:rPr>
          <w:rFonts w:ascii="Verdana" w:hAnsi="Verdana"/>
          <w:color w:val="000000"/>
          <w:sz w:val="20"/>
          <w:lang w:val="ru-RU"/>
        </w:rPr>
        <w:t>самих себя.</w:t>
      </w:r>
    </w:p>
    <w:p w14:paraId="349E4F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Зоя и</w:t>
      </w:r>
      <w:r w:rsidRPr="001E329F">
        <w:rPr>
          <w:rFonts w:ascii="Verdana" w:hAnsi="Verdana"/>
          <w:color w:val="000000"/>
          <w:sz w:val="20"/>
        </w:rPr>
        <w:t> </w:t>
      </w:r>
      <w:r w:rsidRPr="001E329F">
        <w:rPr>
          <w:rFonts w:ascii="Verdana" w:hAnsi="Verdana"/>
          <w:color w:val="000000"/>
          <w:sz w:val="20"/>
          <w:lang w:val="ru-RU"/>
        </w:rPr>
        <w:t>Пашка больше не</w:t>
      </w:r>
      <w:r w:rsidRPr="001E329F">
        <w:rPr>
          <w:rFonts w:ascii="Verdana" w:hAnsi="Verdana"/>
          <w:color w:val="000000"/>
          <w:sz w:val="20"/>
        </w:rPr>
        <w:t> </w:t>
      </w:r>
      <w:r w:rsidRPr="001E329F">
        <w:rPr>
          <w:rFonts w:ascii="Verdana" w:hAnsi="Verdana"/>
          <w:color w:val="000000"/>
          <w:sz w:val="20"/>
          <w:lang w:val="ru-RU"/>
        </w:rPr>
        <w:t>имели к</w:t>
      </w:r>
      <w:r w:rsidRPr="001E329F">
        <w:rPr>
          <w:rFonts w:ascii="Verdana" w:hAnsi="Verdana"/>
          <w:color w:val="000000"/>
          <w:sz w:val="20"/>
        </w:rPr>
        <w:t> </w:t>
      </w:r>
      <w:r w:rsidRPr="001E329F">
        <w:rPr>
          <w:rFonts w:ascii="Verdana" w:hAnsi="Verdana"/>
          <w:color w:val="000000"/>
          <w:sz w:val="20"/>
          <w:lang w:val="ru-RU"/>
        </w:rPr>
        <w:t>человеческому обществу никакого отношения. Они были покойниками и</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каждым днем все яснее это чувствовали. Они жили в</w:t>
      </w:r>
      <w:r w:rsidRPr="001E329F">
        <w:rPr>
          <w:rFonts w:ascii="Verdana" w:hAnsi="Verdana"/>
          <w:color w:val="000000"/>
          <w:sz w:val="20"/>
        </w:rPr>
        <w:t> </w:t>
      </w:r>
      <w:r w:rsidRPr="001E329F">
        <w:rPr>
          <w:rFonts w:ascii="Verdana" w:hAnsi="Verdana"/>
          <w:color w:val="000000"/>
          <w:sz w:val="20"/>
          <w:lang w:val="ru-RU"/>
        </w:rPr>
        <w:t>дачном домике на</w:t>
      </w:r>
      <w:r w:rsidRPr="001E329F">
        <w:rPr>
          <w:rFonts w:ascii="Verdana" w:hAnsi="Verdana"/>
          <w:color w:val="000000"/>
          <w:sz w:val="20"/>
        </w:rPr>
        <w:t> </w:t>
      </w:r>
      <w:r w:rsidRPr="001E329F">
        <w:rPr>
          <w:rFonts w:ascii="Verdana" w:hAnsi="Verdana"/>
          <w:color w:val="000000"/>
          <w:sz w:val="20"/>
          <w:lang w:val="ru-RU"/>
        </w:rPr>
        <w:t>заросшем бурьяном участке, и</w:t>
      </w:r>
      <w:r w:rsidRPr="001E329F">
        <w:rPr>
          <w:rFonts w:ascii="Verdana" w:hAnsi="Verdana"/>
          <w:color w:val="000000"/>
          <w:sz w:val="20"/>
        </w:rPr>
        <w:t> </w:t>
      </w:r>
      <w:r w:rsidRPr="001E329F">
        <w:rPr>
          <w:rFonts w:ascii="Verdana" w:hAnsi="Verdana"/>
          <w:color w:val="000000"/>
          <w:sz w:val="20"/>
          <w:lang w:val="ru-RU"/>
        </w:rPr>
        <w:t>их не</w:t>
      </w:r>
      <w:r w:rsidRPr="001E329F">
        <w:rPr>
          <w:rFonts w:ascii="Verdana" w:hAnsi="Verdana"/>
          <w:color w:val="000000"/>
          <w:sz w:val="20"/>
        </w:rPr>
        <w:t> </w:t>
      </w:r>
      <w:r w:rsidRPr="001E329F">
        <w:rPr>
          <w:rFonts w:ascii="Verdana" w:hAnsi="Verdana"/>
          <w:color w:val="000000"/>
          <w:sz w:val="20"/>
          <w:lang w:val="ru-RU"/>
        </w:rPr>
        <w:t>интересовало, чей это домик и</w:t>
      </w:r>
      <w:r w:rsidRPr="001E329F">
        <w:rPr>
          <w:rFonts w:ascii="Verdana" w:hAnsi="Verdana"/>
          <w:color w:val="000000"/>
          <w:sz w:val="20"/>
        </w:rPr>
        <w:t> </w:t>
      </w:r>
      <w:r w:rsidRPr="001E329F">
        <w:rPr>
          <w:rFonts w:ascii="Verdana" w:hAnsi="Verdana"/>
          <w:color w:val="000000"/>
          <w:sz w:val="20"/>
          <w:lang w:val="ru-RU"/>
        </w:rPr>
        <w:t>чей участок. Днем они прятались, выходили только по</w:t>
      </w:r>
      <w:r w:rsidRPr="001E329F">
        <w:rPr>
          <w:rFonts w:ascii="Verdana" w:hAnsi="Verdana"/>
          <w:color w:val="000000"/>
          <w:sz w:val="20"/>
        </w:rPr>
        <w:t> </w:t>
      </w:r>
      <w:r w:rsidRPr="001E329F">
        <w:rPr>
          <w:rFonts w:ascii="Verdana" w:hAnsi="Verdana"/>
          <w:color w:val="000000"/>
          <w:sz w:val="20"/>
          <w:lang w:val="ru-RU"/>
        </w:rPr>
        <w:t>ночам, да и</w:t>
      </w:r>
      <w:r w:rsidRPr="001E329F">
        <w:rPr>
          <w:rFonts w:ascii="Verdana" w:hAnsi="Verdana"/>
          <w:color w:val="000000"/>
          <w:sz w:val="20"/>
        </w:rPr>
        <w:t> </w:t>
      </w:r>
      <w:r w:rsidRPr="001E329F">
        <w:rPr>
          <w:rFonts w:ascii="Verdana" w:hAnsi="Verdana"/>
          <w:color w:val="000000"/>
          <w:sz w:val="20"/>
          <w:lang w:val="ru-RU"/>
        </w:rPr>
        <w:t>то украдкой. Украдкой</w:t>
      </w:r>
      <w:r w:rsidRPr="001E329F">
        <w:rPr>
          <w:rFonts w:ascii="Verdana" w:hAnsi="Verdana"/>
          <w:color w:val="000000"/>
          <w:sz w:val="20"/>
        </w:rPr>
        <w:t> </w:t>
      </w:r>
      <w:r w:rsidRPr="001E329F">
        <w:rPr>
          <w:rFonts w:ascii="Verdana" w:hAnsi="Verdana"/>
          <w:color w:val="000000"/>
          <w:sz w:val="20"/>
          <w:lang w:val="ru-RU"/>
        </w:rPr>
        <w:t>же собирали дрова, готовили еду ели, спали, разговаривали...</w:t>
      </w:r>
    </w:p>
    <w:p w14:paraId="385ABC0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вот сегодня Олег рискнул украдкой побывать в</w:t>
      </w:r>
      <w:r w:rsidRPr="001E329F">
        <w:rPr>
          <w:rFonts w:ascii="Verdana" w:hAnsi="Verdana"/>
          <w:color w:val="000000"/>
          <w:sz w:val="20"/>
        </w:rPr>
        <w:t> </w:t>
      </w:r>
      <w:r w:rsidRPr="001E329F">
        <w:rPr>
          <w:rFonts w:ascii="Verdana" w:hAnsi="Verdana"/>
          <w:color w:val="000000"/>
          <w:sz w:val="20"/>
          <w:lang w:val="ru-RU"/>
        </w:rPr>
        <w:t>городе. Нужно было запастись продуктами. Не</w:t>
      </w:r>
      <w:r w:rsidRPr="001E329F">
        <w:rPr>
          <w:rFonts w:ascii="Verdana" w:hAnsi="Verdana"/>
          <w:color w:val="000000"/>
          <w:sz w:val="20"/>
        </w:rPr>
        <w:t> </w:t>
      </w:r>
      <w:r w:rsidRPr="001E329F">
        <w:rPr>
          <w:rFonts w:ascii="Verdana" w:hAnsi="Verdana"/>
          <w:color w:val="000000"/>
          <w:sz w:val="20"/>
          <w:lang w:val="ru-RU"/>
        </w:rPr>
        <w:t>пропадать</w:t>
      </w:r>
      <w:r w:rsidRPr="001E329F">
        <w:rPr>
          <w:rFonts w:ascii="Verdana" w:hAnsi="Verdana"/>
          <w:color w:val="000000"/>
          <w:sz w:val="20"/>
        </w:rPr>
        <w:t> </w:t>
      </w:r>
      <w:r w:rsidRPr="001E329F">
        <w:rPr>
          <w:rFonts w:ascii="Verdana" w:hAnsi="Verdana"/>
          <w:color w:val="000000"/>
          <w:sz w:val="20"/>
          <w:lang w:val="ru-RU"/>
        </w:rPr>
        <w:t>же, в</w:t>
      </w:r>
      <w:r w:rsidRPr="001E329F">
        <w:rPr>
          <w:rFonts w:ascii="Verdana" w:hAnsi="Verdana"/>
          <w:color w:val="000000"/>
          <w:sz w:val="20"/>
        </w:rPr>
        <w:t> </w:t>
      </w:r>
      <w:r w:rsidRPr="001E329F">
        <w:rPr>
          <w:rFonts w:ascii="Verdana" w:hAnsi="Verdana"/>
          <w:color w:val="000000"/>
          <w:sz w:val="20"/>
          <w:lang w:val="ru-RU"/>
        </w:rPr>
        <w:t>самом деле, талонам. Но</w:t>
      </w:r>
      <w:r w:rsidRPr="001E329F">
        <w:rPr>
          <w:rFonts w:ascii="Verdana" w:hAnsi="Verdana"/>
          <w:color w:val="000000"/>
          <w:sz w:val="20"/>
        </w:rPr>
        <w:t> </w:t>
      </w:r>
      <w:r w:rsidRPr="001E329F">
        <w:rPr>
          <w:rFonts w:ascii="Verdana" w:hAnsi="Verdana"/>
          <w:color w:val="000000"/>
          <w:sz w:val="20"/>
          <w:lang w:val="ru-RU"/>
        </w:rPr>
        <w:t>когда большая хозяйственная сумка основательно отяжелела, и</w:t>
      </w:r>
      <w:r w:rsidRPr="001E329F">
        <w:rPr>
          <w:rFonts w:ascii="Verdana" w:hAnsi="Verdana"/>
          <w:color w:val="000000"/>
          <w:sz w:val="20"/>
        </w:rPr>
        <w:t> </w:t>
      </w:r>
      <w:r w:rsidRPr="001E329F">
        <w:rPr>
          <w:rFonts w:ascii="Verdana" w:hAnsi="Verdana"/>
          <w:color w:val="000000"/>
          <w:sz w:val="20"/>
          <w:lang w:val="ru-RU"/>
        </w:rPr>
        <w:t>можно было возвращаться, его вдруг с</w:t>
      </w:r>
      <w:r w:rsidRPr="001E329F">
        <w:rPr>
          <w:rFonts w:ascii="Verdana" w:hAnsi="Verdana"/>
          <w:color w:val="000000"/>
          <w:sz w:val="20"/>
        </w:rPr>
        <w:t> </w:t>
      </w:r>
      <w:r w:rsidRPr="001E329F">
        <w:rPr>
          <w:rFonts w:ascii="Verdana" w:hAnsi="Verdana"/>
          <w:color w:val="000000"/>
          <w:sz w:val="20"/>
          <w:lang w:val="ru-RU"/>
        </w:rPr>
        <w:t>неудержимой силой потянуло взглянуть на</w:t>
      </w:r>
      <w:r w:rsidRPr="001E329F">
        <w:rPr>
          <w:rFonts w:ascii="Verdana" w:hAnsi="Verdana"/>
          <w:color w:val="000000"/>
          <w:sz w:val="20"/>
        </w:rPr>
        <w:t> </w:t>
      </w:r>
      <w:r w:rsidRPr="001E329F">
        <w:rPr>
          <w:rFonts w:ascii="Verdana" w:hAnsi="Verdana"/>
          <w:color w:val="000000"/>
          <w:sz w:val="20"/>
          <w:lang w:val="ru-RU"/>
        </w:rPr>
        <w:t>свой бывший</w:t>
      </w:r>
      <w:r w:rsidRPr="001E329F">
        <w:rPr>
          <w:rFonts w:ascii="Verdana" w:hAnsi="Verdana"/>
          <w:color w:val="000000"/>
          <w:sz w:val="20"/>
        </w:rPr>
        <w:t> </w:t>
      </w:r>
      <w:r w:rsidRPr="001E329F">
        <w:rPr>
          <w:rFonts w:ascii="Verdana" w:hAnsi="Verdana"/>
          <w:color w:val="000000"/>
          <w:sz w:val="20"/>
          <w:lang w:val="ru-RU"/>
        </w:rPr>
        <w:t>дом.</w:t>
      </w:r>
    </w:p>
    <w:p w14:paraId="0BEC3CC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Может быть, там происходит нечто такое, что ему необходимо иметь в</w:t>
      </w:r>
      <w:r w:rsidRPr="001E329F">
        <w:rPr>
          <w:rFonts w:ascii="Verdana" w:hAnsi="Verdana"/>
          <w:color w:val="000000"/>
          <w:sz w:val="20"/>
        </w:rPr>
        <w:t> </w:t>
      </w:r>
      <w:r w:rsidRPr="001E329F">
        <w:rPr>
          <w:rFonts w:ascii="Verdana" w:hAnsi="Verdana"/>
          <w:color w:val="000000"/>
          <w:sz w:val="20"/>
          <w:lang w:val="ru-RU"/>
        </w:rPr>
        <w:t>виду. Разведка никогда не</w:t>
      </w:r>
      <w:r w:rsidRPr="001E329F">
        <w:rPr>
          <w:rFonts w:ascii="Verdana" w:hAnsi="Verdana"/>
          <w:color w:val="000000"/>
          <w:sz w:val="20"/>
        </w:rPr>
        <w:t> </w:t>
      </w:r>
      <w:r w:rsidRPr="001E329F">
        <w:rPr>
          <w:rFonts w:ascii="Verdana" w:hAnsi="Verdana"/>
          <w:color w:val="000000"/>
          <w:sz w:val="20"/>
          <w:lang w:val="ru-RU"/>
        </w:rPr>
        <w:t>помешает а</w:t>
      </w:r>
      <w:r w:rsidRPr="001E329F">
        <w:rPr>
          <w:rFonts w:ascii="Verdana" w:hAnsi="Verdana"/>
          <w:color w:val="000000"/>
          <w:sz w:val="20"/>
        </w:rPr>
        <w:t> </w:t>
      </w:r>
      <w:r w:rsidRPr="001E329F">
        <w:rPr>
          <w:rFonts w:ascii="Verdana" w:hAnsi="Verdana"/>
          <w:color w:val="000000"/>
          <w:sz w:val="20"/>
          <w:lang w:val="ru-RU"/>
        </w:rPr>
        <w:t>узнать его теперь не</w:t>
      </w:r>
      <w:r w:rsidRPr="001E329F">
        <w:rPr>
          <w:rFonts w:ascii="Verdana" w:hAnsi="Verdana"/>
          <w:color w:val="000000"/>
          <w:sz w:val="20"/>
        </w:rPr>
        <w:t> </w:t>
      </w:r>
      <w:r w:rsidRPr="001E329F">
        <w:rPr>
          <w:rFonts w:ascii="Verdana" w:hAnsi="Verdana"/>
          <w:color w:val="000000"/>
          <w:sz w:val="20"/>
          <w:lang w:val="ru-RU"/>
        </w:rPr>
        <w:t>так просто за</w:t>
      </w:r>
      <w:r w:rsidRPr="001E329F">
        <w:rPr>
          <w:rFonts w:ascii="Verdana" w:hAnsi="Verdana"/>
          <w:color w:val="000000"/>
          <w:sz w:val="20"/>
        </w:rPr>
        <w:t> </w:t>
      </w:r>
      <w:r w:rsidRPr="001E329F">
        <w:rPr>
          <w:rFonts w:ascii="Verdana" w:hAnsi="Verdana"/>
          <w:color w:val="000000"/>
          <w:sz w:val="20"/>
          <w:lang w:val="ru-RU"/>
        </w:rPr>
        <w:t>три последних дня изменилась походка, осанка даже лицо все стало таким</w:t>
      </w:r>
      <w:r w:rsidRPr="001E329F">
        <w:rPr>
          <w:rFonts w:ascii="Verdana" w:hAnsi="Verdana"/>
          <w:color w:val="000000"/>
          <w:sz w:val="20"/>
        </w:rPr>
        <w:t> </w:t>
      </w:r>
      <w:r w:rsidRPr="001E329F">
        <w:rPr>
          <w:rFonts w:ascii="Verdana" w:hAnsi="Verdana"/>
          <w:color w:val="000000"/>
          <w:sz w:val="20"/>
          <w:lang w:val="ru-RU"/>
        </w:rPr>
        <w:t>же чужим, как плащ и</w:t>
      </w:r>
      <w:r w:rsidRPr="001E329F">
        <w:rPr>
          <w:rFonts w:ascii="Verdana" w:hAnsi="Verdana"/>
          <w:color w:val="000000"/>
          <w:sz w:val="20"/>
        </w:rPr>
        <w:t> </w:t>
      </w:r>
      <w:r w:rsidRPr="001E329F">
        <w:rPr>
          <w:rFonts w:ascii="Verdana" w:hAnsi="Verdana"/>
          <w:color w:val="000000"/>
          <w:sz w:val="20"/>
          <w:lang w:val="ru-RU"/>
        </w:rPr>
        <w:t>берет позаимствованные на</w:t>
      </w:r>
      <w:r w:rsidRPr="001E329F">
        <w:rPr>
          <w:rFonts w:ascii="Verdana" w:hAnsi="Verdana"/>
          <w:color w:val="000000"/>
          <w:sz w:val="20"/>
        </w:rPr>
        <w:t> </w:t>
      </w:r>
      <w:r w:rsidRPr="001E329F">
        <w:rPr>
          <w:rFonts w:ascii="Verdana" w:hAnsi="Verdana"/>
          <w:color w:val="000000"/>
          <w:sz w:val="20"/>
          <w:lang w:val="ru-RU"/>
        </w:rPr>
        <w:t>даче. Словом, он решил рискнуть еще</w:t>
      </w:r>
      <w:r w:rsidRPr="001E329F">
        <w:rPr>
          <w:rFonts w:ascii="Verdana" w:hAnsi="Verdana"/>
          <w:color w:val="000000"/>
          <w:sz w:val="20"/>
        </w:rPr>
        <w:t> </w:t>
      </w:r>
      <w:r w:rsidRPr="001E329F">
        <w:rPr>
          <w:rFonts w:ascii="Verdana" w:hAnsi="Verdana"/>
          <w:color w:val="000000"/>
          <w:sz w:val="20"/>
          <w:lang w:val="ru-RU"/>
        </w:rPr>
        <w:t>раз.</w:t>
      </w:r>
    </w:p>
    <w:p w14:paraId="00E539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Два раза пришлось пройти мимо поворота во</w:t>
      </w:r>
      <w:r w:rsidRPr="001E329F">
        <w:rPr>
          <w:rFonts w:ascii="Verdana" w:hAnsi="Verdana"/>
          <w:color w:val="000000"/>
          <w:sz w:val="20"/>
        </w:rPr>
        <w:t> </w:t>
      </w:r>
      <w:r w:rsidRPr="001E329F">
        <w:rPr>
          <w:rFonts w:ascii="Verdana" w:hAnsi="Verdana"/>
          <w:color w:val="000000"/>
          <w:sz w:val="20"/>
          <w:lang w:val="ru-RU"/>
        </w:rPr>
        <w:t>двор, поблизости все время оказывались прохожие. Наконец наступил удобный момент улица была пуста. Олег быстро огляделся и</w:t>
      </w:r>
      <w:r w:rsidRPr="001E329F">
        <w:rPr>
          <w:rFonts w:ascii="Verdana" w:hAnsi="Verdana"/>
          <w:color w:val="000000"/>
          <w:sz w:val="20"/>
        </w:rPr>
        <w:t> </w:t>
      </w:r>
      <w:r w:rsidRPr="001E329F">
        <w:rPr>
          <w:rFonts w:ascii="Verdana" w:hAnsi="Verdana"/>
          <w:color w:val="000000"/>
          <w:sz w:val="20"/>
          <w:lang w:val="ru-RU"/>
        </w:rPr>
        <w:t>свернул под арку. Во</w:t>
      </w:r>
      <w:r w:rsidRPr="001E329F">
        <w:rPr>
          <w:rFonts w:ascii="Verdana" w:hAnsi="Verdana"/>
          <w:color w:val="000000"/>
          <w:sz w:val="20"/>
        </w:rPr>
        <w:t> </w:t>
      </w:r>
      <w:r w:rsidRPr="001E329F">
        <w:rPr>
          <w:rFonts w:ascii="Verdana" w:hAnsi="Verdana"/>
          <w:color w:val="000000"/>
          <w:sz w:val="20"/>
          <w:lang w:val="ru-RU"/>
        </w:rPr>
        <w:t>дворе не</w:t>
      </w:r>
      <w:r w:rsidRPr="001E329F">
        <w:rPr>
          <w:rFonts w:ascii="Verdana" w:hAnsi="Verdana"/>
          <w:color w:val="000000"/>
          <w:sz w:val="20"/>
        </w:rPr>
        <w:t> </w:t>
      </w:r>
      <w:r w:rsidRPr="001E329F">
        <w:rPr>
          <w:rFonts w:ascii="Verdana" w:hAnsi="Verdana"/>
          <w:color w:val="000000"/>
          <w:sz w:val="20"/>
          <w:lang w:val="ru-RU"/>
        </w:rPr>
        <w:t>было ни души видимо, события последних дней заставляли людей сидеть дома. Лампочки в</w:t>
      </w:r>
      <w:r w:rsidRPr="001E329F">
        <w:rPr>
          <w:rFonts w:ascii="Verdana" w:hAnsi="Verdana"/>
          <w:color w:val="000000"/>
          <w:sz w:val="20"/>
        </w:rPr>
        <w:t> </w:t>
      </w:r>
      <w:r w:rsidRPr="001E329F">
        <w:rPr>
          <w:rFonts w:ascii="Verdana" w:hAnsi="Verdana"/>
          <w:color w:val="000000"/>
          <w:sz w:val="20"/>
          <w:lang w:val="ru-RU"/>
        </w:rPr>
        <w:t>квартирах горели вполнакала из-за неустойчивой работы электростанции и</w:t>
      </w:r>
      <w:r w:rsidRPr="001E329F">
        <w:rPr>
          <w:rFonts w:ascii="Verdana" w:hAnsi="Verdana"/>
          <w:color w:val="000000"/>
          <w:sz w:val="20"/>
        </w:rPr>
        <w:t> </w:t>
      </w:r>
      <w:r w:rsidRPr="001E329F">
        <w:rPr>
          <w:rFonts w:ascii="Verdana" w:hAnsi="Verdana"/>
          <w:color w:val="000000"/>
          <w:sz w:val="20"/>
          <w:lang w:val="ru-RU"/>
        </w:rPr>
        <w:t>этот красноватый свет казался пристальным, выжидающим прищуром окон. Они с</w:t>
      </w:r>
      <w:r w:rsidRPr="001E329F">
        <w:rPr>
          <w:rFonts w:ascii="Verdana" w:hAnsi="Verdana"/>
          <w:color w:val="000000"/>
          <w:sz w:val="20"/>
        </w:rPr>
        <w:t> </w:t>
      </w:r>
      <w:r w:rsidRPr="001E329F">
        <w:rPr>
          <w:rFonts w:ascii="Verdana" w:hAnsi="Verdana"/>
          <w:color w:val="000000"/>
          <w:sz w:val="20"/>
          <w:lang w:val="ru-RU"/>
        </w:rPr>
        <w:t>подозрением смотрели друг на</w:t>
      </w:r>
      <w:r w:rsidRPr="001E329F">
        <w:rPr>
          <w:rFonts w:ascii="Verdana" w:hAnsi="Verdana"/>
          <w:color w:val="000000"/>
          <w:sz w:val="20"/>
        </w:rPr>
        <w:t> </w:t>
      </w:r>
      <w:r w:rsidRPr="001E329F">
        <w:rPr>
          <w:rFonts w:ascii="Verdana" w:hAnsi="Verdana"/>
          <w:color w:val="000000"/>
          <w:sz w:val="20"/>
          <w:lang w:val="ru-RU"/>
        </w:rPr>
        <w:t>друга, задавая себе один и</w:t>
      </w:r>
      <w:r w:rsidRPr="001E329F">
        <w:rPr>
          <w:rFonts w:ascii="Verdana" w:hAnsi="Verdana"/>
          <w:color w:val="000000"/>
          <w:sz w:val="20"/>
        </w:rPr>
        <w:t> </w:t>
      </w:r>
      <w:r w:rsidRPr="001E329F">
        <w:rPr>
          <w:rFonts w:ascii="Verdana" w:hAnsi="Verdana"/>
          <w:color w:val="000000"/>
          <w:sz w:val="20"/>
          <w:lang w:val="ru-RU"/>
        </w:rPr>
        <w:t>тот</w:t>
      </w:r>
      <w:r w:rsidRPr="001E329F">
        <w:rPr>
          <w:rFonts w:ascii="Verdana" w:hAnsi="Verdana"/>
          <w:color w:val="000000"/>
          <w:sz w:val="20"/>
        </w:rPr>
        <w:t> </w:t>
      </w:r>
      <w:r w:rsidRPr="001E329F">
        <w:rPr>
          <w:rFonts w:ascii="Verdana" w:hAnsi="Verdana"/>
          <w:color w:val="000000"/>
          <w:sz w:val="20"/>
          <w:lang w:val="ru-RU"/>
        </w:rPr>
        <w:t>же вопрос: кто следующий? Чьи окна навсегда погаснут этой ночью?..</w:t>
      </w:r>
    </w:p>
    <w:p w14:paraId="74D3F49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быстро перешел в</w:t>
      </w:r>
      <w:r w:rsidRPr="001E329F">
        <w:rPr>
          <w:rFonts w:ascii="Verdana" w:hAnsi="Verdana"/>
          <w:color w:val="000000"/>
          <w:sz w:val="20"/>
        </w:rPr>
        <w:t> </w:t>
      </w:r>
      <w:r w:rsidRPr="001E329F">
        <w:rPr>
          <w:rFonts w:ascii="Verdana" w:hAnsi="Verdana"/>
          <w:color w:val="000000"/>
          <w:sz w:val="20"/>
          <w:lang w:val="ru-RU"/>
        </w:rPr>
        <w:t>тень деревьев, росших в</w:t>
      </w:r>
      <w:r w:rsidRPr="001E329F">
        <w:rPr>
          <w:rFonts w:ascii="Verdana" w:hAnsi="Verdana"/>
          <w:color w:val="000000"/>
          <w:sz w:val="20"/>
        </w:rPr>
        <w:t> </w:t>
      </w:r>
      <w:r w:rsidRPr="001E329F">
        <w:rPr>
          <w:rFonts w:ascii="Verdana" w:hAnsi="Verdana"/>
          <w:color w:val="000000"/>
          <w:sz w:val="20"/>
          <w:lang w:val="ru-RU"/>
        </w:rPr>
        <w:t>центре двора, и</w:t>
      </w:r>
      <w:r w:rsidRPr="001E329F">
        <w:rPr>
          <w:rFonts w:ascii="Verdana" w:hAnsi="Verdana"/>
          <w:color w:val="000000"/>
          <w:sz w:val="20"/>
        </w:rPr>
        <w:t> </w:t>
      </w:r>
      <w:r w:rsidRPr="001E329F">
        <w:rPr>
          <w:rFonts w:ascii="Verdana" w:hAnsi="Verdana"/>
          <w:color w:val="000000"/>
          <w:sz w:val="20"/>
          <w:lang w:val="ru-RU"/>
        </w:rPr>
        <w:t>увидел, наконец, свой дом. Сначала он даже испугался, ему показалось, что широкая черная трещина надвое рассекает здание, словно кто-то ударил по</w:t>
      </w:r>
      <w:r w:rsidRPr="001E329F">
        <w:rPr>
          <w:rFonts w:ascii="Verdana" w:hAnsi="Verdana"/>
          <w:color w:val="000000"/>
          <w:sz w:val="20"/>
        </w:rPr>
        <w:t> </w:t>
      </w:r>
      <w:r w:rsidRPr="001E329F">
        <w:rPr>
          <w:rFonts w:ascii="Verdana" w:hAnsi="Verdana"/>
          <w:color w:val="000000"/>
          <w:sz w:val="20"/>
          <w:lang w:val="ru-RU"/>
        </w:rPr>
        <w:t>крыше гигантским колуном и</w:t>
      </w:r>
      <w:r w:rsidRPr="001E329F">
        <w:rPr>
          <w:rFonts w:ascii="Verdana" w:hAnsi="Verdana"/>
          <w:color w:val="000000"/>
          <w:sz w:val="20"/>
        </w:rPr>
        <w:t> </w:t>
      </w:r>
      <w:r w:rsidRPr="001E329F">
        <w:rPr>
          <w:rFonts w:ascii="Verdana" w:hAnsi="Verdana"/>
          <w:color w:val="000000"/>
          <w:sz w:val="20"/>
          <w:lang w:val="ru-RU"/>
        </w:rPr>
        <w:t>разрубил дом до</w:t>
      </w:r>
      <w:r w:rsidRPr="001E329F">
        <w:rPr>
          <w:rFonts w:ascii="Verdana" w:hAnsi="Verdana"/>
          <w:color w:val="000000"/>
          <w:sz w:val="20"/>
        </w:rPr>
        <w:t> </w:t>
      </w:r>
      <w:r w:rsidRPr="001E329F">
        <w:rPr>
          <w:rFonts w:ascii="Verdana" w:hAnsi="Verdana"/>
          <w:color w:val="000000"/>
          <w:sz w:val="20"/>
          <w:lang w:val="ru-RU"/>
        </w:rPr>
        <w:t>самой их квартиры. Но</w:t>
      </w:r>
      <w:r w:rsidRPr="001E329F">
        <w:rPr>
          <w:rFonts w:ascii="Verdana" w:hAnsi="Verdana"/>
          <w:color w:val="000000"/>
          <w:sz w:val="20"/>
        </w:rPr>
        <w:t> </w:t>
      </w:r>
      <w:r w:rsidRPr="001E329F">
        <w:rPr>
          <w:rFonts w:ascii="Verdana" w:hAnsi="Verdana"/>
          <w:color w:val="000000"/>
          <w:sz w:val="20"/>
          <w:lang w:val="ru-RU"/>
        </w:rPr>
        <w:t>постепенно стало ясно, что это не</w:t>
      </w:r>
      <w:r w:rsidRPr="001E329F">
        <w:rPr>
          <w:rFonts w:ascii="Verdana" w:hAnsi="Verdana"/>
          <w:color w:val="000000"/>
          <w:sz w:val="20"/>
        </w:rPr>
        <w:t> </w:t>
      </w:r>
      <w:r w:rsidRPr="001E329F">
        <w:rPr>
          <w:rFonts w:ascii="Verdana" w:hAnsi="Verdana"/>
          <w:color w:val="000000"/>
          <w:sz w:val="20"/>
          <w:lang w:val="ru-RU"/>
        </w:rPr>
        <w:t>трещина а</w:t>
      </w:r>
      <w:r w:rsidRPr="001E329F">
        <w:rPr>
          <w:rFonts w:ascii="Verdana" w:hAnsi="Verdana"/>
          <w:color w:val="000000"/>
          <w:sz w:val="20"/>
        </w:rPr>
        <w:t> </w:t>
      </w:r>
      <w:r w:rsidRPr="001E329F">
        <w:rPr>
          <w:rFonts w:ascii="Verdana" w:hAnsi="Verdana"/>
          <w:color w:val="000000"/>
          <w:sz w:val="20"/>
          <w:lang w:val="ru-RU"/>
        </w:rPr>
        <w:t>слой копоти, покрывающий стену над их окнами. В</w:t>
      </w:r>
      <w:r w:rsidRPr="001E329F">
        <w:rPr>
          <w:rFonts w:ascii="Verdana" w:hAnsi="Verdana"/>
          <w:color w:val="000000"/>
          <w:sz w:val="20"/>
        </w:rPr>
        <w:t> </w:t>
      </w:r>
      <w:r w:rsidRPr="001E329F">
        <w:rPr>
          <w:rFonts w:ascii="Verdana" w:hAnsi="Verdana"/>
          <w:color w:val="000000"/>
          <w:sz w:val="20"/>
          <w:lang w:val="ru-RU"/>
        </w:rPr>
        <w:t>квартире был пожар.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одной квартире. Как всегда в</w:t>
      </w:r>
      <w:r w:rsidRPr="001E329F">
        <w:rPr>
          <w:rFonts w:ascii="Verdana" w:hAnsi="Verdana"/>
          <w:color w:val="000000"/>
          <w:sz w:val="20"/>
        </w:rPr>
        <w:t> </w:t>
      </w:r>
      <w:r w:rsidRPr="001E329F">
        <w:rPr>
          <w:rFonts w:ascii="Verdana" w:hAnsi="Verdana"/>
          <w:color w:val="000000"/>
          <w:sz w:val="20"/>
          <w:lang w:val="ru-RU"/>
        </w:rPr>
        <w:t>таких случаях, взбешенная толпа разливала бензин направо и</w:t>
      </w:r>
      <w:r w:rsidRPr="001E329F">
        <w:rPr>
          <w:rFonts w:ascii="Verdana" w:hAnsi="Verdana"/>
          <w:color w:val="000000"/>
          <w:sz w:val="20"/>
        </w:rPr>
        <w:t> </w:t>
      </w:r>
      <w:r w:rsidRPr="001E329F">
        <w:rPr>
          <w:rFonts w:ascii="Verdana" w:hAnsi="Verdana"/>
          <w:color w:val="000000"/>
          <w:sz w:val="20"/>
          <w:lang w:val="ru-RU"/>
        </w:rPr>
        <w:t>налево. Черными провалами зияли по</w:t>
      </w:r>
      <w:r w:rsidRPr="001E329F">
        <w:rPr>
          <w:rFonts w:ascii="Verdana" w:hAnsi="Verdana"/>
          <w:color w:val="000000"/>
          <w:sz w:val="20"/>
        </w:rPr>
        <w:t> </w:t>
      </w:r>
      <w:r w:rsidRPr="001E329F">
        <w:rPr>
          <w:rFonts w:ascii="Verdana" w:hAnsi="Verdana"/>
          <w:color w:val="000000"/>
          <w:sz w:val="20"/>
          <w:lang w:val="ru-RU"/>
        </w:rPr>
        <w:t>два-три окна во</w:t>
      </w:r>
      <w:r w:rsidRPr="001E329F">
        <w:rPr>
          <w:rFonts w:ascii="Verdana" w:hAnsi="Verdana"/>
          <w:color w:val="000000"/>
          <w:sz w:val="20"/>
        </w:rPr>
        <w:t> </w:t>
      </w:r>
      <w:r w:rsidRPr="001E329F">
        <w:rPr>
          <w:rFonts w:ascii="Verdana" w:hAnsi="Verdana"/>
          <w:color w:val="000000"/>
          <w:sz w:val="20"/>
          <w:lang w:val="ru-RU"/>
        </w:rPr>
        <w:t>всех верхних этажах до</w:t>
      </w:r>
      <w:r w:rsidRPr="001E329F">
        <w:rPr>
          <w:rFonts w:ascii="Verdana" w:hAnsi="Verdana"/>
          <w:color w:val="000000"/>
          <w:sz w:val="20"/>
        </w:rPr>
        <w:t> </w:t>
      </w:r>
      <w:r w:rsidRPr="001E329F">
        <w:rPr>
          <w:rFonts w:ascii="Verdana" w:hAnsi="Verdana"/>
          <w:color w:val="000000"/>
          <w:sz w:val="20"/>
          <w:lang w:val="ru-RU"/>
        </w:rPr>
        <w:t>самой крыши: там тоже горело. Лопнувшие в</w:t>
      </w:r>
      <w:r w:rsidRPr="001E329F">
        <w:rPr>
          <w:rFonts w:ascii="Verdana" w:hAnsi="Verdana"/>
          <w:color w:val="000000"/>
          <w:sz w:val="20"/>
        </w:rPr>
        <w:t> </w:t>
      </w:r>
      <w:r w:rsidRPr="001E329F">
        <w:rPr>
          <w:rFonts w:ascii="Verdana" w:hAnsi="Verdana"/>
          <w:color w:val="000000"/>
          <w:sz w:val="20"/>
          <w:lang w:val="ru-RU"/>
        </w:rPr>
        <w:t>пламени листы шифера уже были сняты, сквозь крышу светили звезды, отчего и</w:t>
      </w:r>
      <w:r w:rsidRPr="001E329F">
        <w:rPr>
          <w:rFonts w:ascii="Verdana" w:hAnsi="Verdana"/>
          <w:color w:val="000000"/>
          <w:sz w:val="20"/>
        </w:rPr>
        <w:t> </w:t>
      </w:r>
      <w:r w:rsidRPr="001E329F">
        <w:rPr>
          <w:rFonts w:ascii="Verdana" w:hAnsi="Verdana"/>
          <w:color w:val="000000"/>
          <w:sz w:val="20"/>
          <w:lang w:val="ru-RU"/>
        </w:rPr>
        <w:t>казалось, что дом прорезан трещиной.</w:t>
      </w:r>
    </w:p>
    <w:p w14:paraId="025C53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Вовремя убрались, спокойно подумал Олег. Может быть, погромщики пришли сразу после их бегства, может быть, только на</w:t>
      </w:r>
      <w:r w:rsidRPr="001E329F">
        <w:rPr>
          <w:rFonts w:ascii="Verdana" w:hAnsi="Verdana"/>
          <w:color w:val="000000"/>
          <w:sz w:val="20"/>
        </w:rPr>
        <w:t> </w:t>
      </w:r>
      <w:r w:rsidRPr="001E329F">
        <w:rPr>
          <w:rFonts w:ascii="Verdana" w:hAnsi="Verdana"/>
          <w:color w:val="000000"/>
          <w:sz w:val="20"/>
          <w:lang w:val="ru-RU"/>
        </w:rPr>
        <w:t>следующий день. Но</w:t>
      </w:r>
      <w:r w:rsidRPr="001E329F">
        <w:rPr>
          <w:rFonts w:ascii="Verdana" w:hAnsi="Verdana"/>
          <w:color w:val="000000"/>
          <w:sz w:val="20"/>
        </w:rPr>
        <w:t> </w:t>
      </w:r>
      <w:r w:rsidRPr="001E329F">
        <w:rPr>
          <w:rFonts w:ascii="Verdana" w:hAnsi="Verdana"/>
          <w:color w:val="000000"/>
          <w:sz w:val="20"/>
          <w:lang w:val="ru-RU"/>
        </w:rPr>
        <w:t>они обязательно приходят, рано или поздно, к</w:t>
      </w:r>
      <w:r w:rsidRPr="001E329F">
        <w:rPr>
          <w:rFonts w:ascii="Verdana" w:hAnsi="Verdana"/>
          <w:color w:val="000000"/>
          <w:sz w:val="20"/>
        </w:rPr>
        <w:t> </w:t>
      </w:r>
      <w:r w:rsidRPr="001E329F">
        <w:rPr>
          <w:rFonts w:ascii="Verdana" w:hAnsi="Verdana"/>
          <w:color w:val="000000"/>
          <w:sz w:val="20"/>
          <w:lang w:val="ru-RU"/>
        </w:rPr>
        <w:t>каждому зараженному. Приходят по</w:t>
      </w:r>
      <w:r w:rsidRPr="001E329F">
        <w:rPr>
          <w:rFonts w:ascii="Verdana" w:hAnsi="Verdana"/>
          <w:color w:val="000000"/>
          <w:sz w:val="20"/>
        </w:rPr>
        <w:t> </w:t>
      </w:r>
      <w:r w:rsidRPr="001E329F">
        <w:rPr>
          <w:rFonts w:ascii="Verdana" w:hAnsi="Verdana"/>
          <w:color w:val="000000"/>
          <w:sz w:val="20"/>
          <w:lang w:val="ru-RU"/>
        </w:rPr>
        <w:t>извечной человеческой привычке заниматься бессмысленными делами: грабить нищих, собирать оброк с</w:t>
      </w:r>
      <w:r w:rsidRPr="001E329F">
        <w:rPr>
          <w:rFonts w:ascii="Verdana" w:hAnsi="Verdana"/>
          <w:color w:val="000000"/>
          <w:sz w:val="20"/>
        </w:rPr>
        <w:t> </w:t>
      </w:r>
      <w:r w:rsidRPr="001E329F">
        <w:rPr>
          <w:rFonts w:ascii="Verdana" w:hAnsi="Verdana"/>
          <w:color w:val="000000"/>
          <w:sz w:val="20"/>
          <w:lang w:val="ru-RU"/>
        </w:rPr>
        <w:t>голодных или вот как теперь</w:t>
      </w:r>
      <w:r w:rsidRPr="001E329F">
        <w:rPr>
          <w:rFonts w:ascii="Verdana" w:hAnsi="Verdana"/>
          <w:color w:val="000000"/>
          <w:sz w:val="20"/>
        </w:rPr>
        <w:t> </w:t>
      </w:r>
      <w:r w:rsidRPr="001E329F">
        <w:rPr>
          <w:rFonts w:ascii="Verdana" w:hAnsi="Verdana"/>
          <w:color w:val="000000"/>
          <w:sz w:val="20"/>
          <w:lang w:val="ru-RU"/>
        </w:rPr>
        <w:t>— убивать обреченных на</w:t>
      </w:r>
      <w:r w:rsidRPr="001E329F">
        <w:rPr>
          <w:rFonts w:ascii="Verdana" w:hAnsi="Verdana"/>
          <w:color w:val="000000"/>
          <w:sz w:val="20"/>
        </w:rPr>
        <w:t> </w:t>
      </w:r>
      <w:r w:rsidRPr="001E329F">
        <w:rPr>
          <w:rFonts w:ascii="Verdana" w:hAnsi="Verdana"/>
          <w:color w:val="000000"/>
          <w:sz w:val="20"/>
          <w:lang w:val="ru-RU"/>
        </w:rPr>
        <w:t>смерть.</w:t>
      </w:r>
    </w:p>
    <w:p w14:paraId="2B03DA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повернулся и, не</w:t>
      </w:r>
      <w:r w:rsidRPr="001E329F">
        <w:rPr>
          <w:rFonts w:ascii="Verdana" w:hAnsi="Verdana"/>
          <w:color w:val="000000"/>
          <w:sz w:val="20"/>
        </w:rPr>
        <w:t> </w:t>
      </w:r>
      <w:r w:rsidRPr="001E329F">
        <w:rPr>
          <w:rFonts w:ascii="Verdana" w:hAnsi="Verdana"/>
          <w:color w:val="000000"/>
          <w:sz w:val="20"/>
          <w:lang w:val="ru-RU"/>
        </w:rPr>
        <w:t>оглядываясь, пошел прочь. С</w:t>
      </w:r>
      <w:r w:rsidRPr="001E329F">
        <w:rPr>
          <w:rFonts w:ascii="Verdana" w:hAnsi="Verdana"/>
          <w:color w:val="000000"/>
          <w:sz w:val="20"/>
        </w:rPr>
        <w:t> </w:t>
      </w:r>
      <w:r w:rsidRPr="001E329F">
        <w:rPr>
          <w:rFonts w:ascii="Verdana" w:hAnsi="Verdana"/>
          <w:color w:val="000000"/>
          <w:sz w:val="20"/>
          <w:lang w:val="ru-RU"/>
        </w:rPr>
        <w:t>домом покончено. Отныне у</w:t>
      </w:r>
      <w:r w:rsidRPr="001E329F">
        <w:rPr>
          <w:rFonts w:ascii="Verdana" w:hAnsi="Verdana"/>
          <w:color w:val="000000"/>
          <w:sz w:val="20"/>
        </w:rPr>
        <w:t> </w:t>
      </w:r>
      <w:r w:rsidRPr="001E329F">
        <w:rPr>
          <w:rFonts w:ascii="Verdana" w:hAnsi="Verdana"/>
          <w:color w:val="000000"/>
          <w:sz w:val="20"/>
          <w:lang w:val="ru-RU"/>
        </w:rPr>
        <w:t>него будут только убежища и</w:t>
      </w:r>
      <w:r w:rsidRPr="001E329F">
        <w:rPr>
          <w:rFonts w:ascii="Verdana" w:hAnsi="Verdana"/>
          <w:color w:val="000000"/>
          <w:sz w:val="20"/>
        </w:rPr>
        <w:t> </w:t>
      </w:r>
      <w:r w:rsidRPr="001E329F">
        <w:rPr>
          <w:rFonts w:ascii="Verdana" w:hAnsi="Verdana"/>
          <w:color w:val="000000"/>
          <w:sz w:val="20"/>
          <w:lang w:val="ru-RU"/>
        </w:rPr>
        <w:t>норы. Впрочем, это ненадолго...</w:t>
      </w:r>
    </w:p>
    <w:p w14:paraId="4DE671A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Было уже далеко за</w:t>
      </w:r>
      <w:r w:rsidRPr="001E329F">
        <w:rPr>
          <w:rFonts w:ascii="Verdana" w:hAnsi="Verdana"/>
          <w:color w:val="000000"/>
          <w:sz w:val="20"/>
        </w:rPr>
        <w:t> </w:t>
      </w:r>
      <w:r w:rsidRPr="001E329F">
        <w:rPr>
          <w:rFonts w:ascii="Verdana" w:hAnsi="Verdana"/>
          <w:color w:val="000000"/>
          <w:sz w:val="20"/>
          <w:lang w:val="ru-RU"/>
        </w:rPr>
        <w:t>полночь, когда Олег миновал, наконец, лесной бурелом и</w:t>
      </w:r>
      <w:r w:rsidRPr="001E329F">
        <w:rPr>
          <w:rFonts w:ascii="Verdana" w:hAnsi="Verdana"/>
          <w:color w:val="000000"/>
          <w:sz w:val="20"/>
        </w:rPr>
        <w:t> </w:t>
      </w:r>
      <w:r w:rsidRPr="001E329F">
        <w:rPr>
          <w:rFonts w:ascii="Verdana" w:hAnsi="Verdana"/>
          <w:color w:val="000000"/>
          <w:sz w:val="20"/>
          <w:lang w:val="ru-RU"/>
        </w:rPr>
        <w:t>выбрался на</w:t>
      </w:r>
      <w:r w:rsidRPr="001E329F">
        <w:rPr>
          <w:rFonts w:ascii="Verdana" w:hAnsi="Verdana"/>
          <w:color w:val="000000"/>
          <w:sz w:val="20"/>
        </w:rPr>
        <w:t> </w:t>
      </w:r>
      <w:r w:rsidRPr="001E329F">
        <w:rPr>
          <w:rFonts w:ascii="Verdana" w:hAnsi="Verdana"/>
          <w:color w:val="000000"/>
          <w:sz w:val="20"/>
          <w:lang w:val="ru-RU"/>
        </w:rPr>
        <w:t>открытое место. Заросшая тропинка, которой он шел, спускалась здесь в</w:t>
      </w:r>
      <w:r w:rsidRPr="001E329F">
        <w:rPr>
          <w:rFonts w:ascii="Verdana" w:hAnsi="Verdana"/>
          <w:color w:val="000000"/>
          <w:sz w:val="20"/>
        </w:rPr>
        <w:t> </w:t>
      </w:r>
      <w:r w:rsidRPr="001E329F">
        <w:rPr>
          <w:rFonts w:ascii="Verdana" w:hAnsi="Verdana"/>
          <w:color w:val="000000"/>
          <w:sz w:val="20"/>
          <w:lang w:val="ru-RU"/>
        </w:rPr>
        <w:t>отлогую долину, когда-то занимаемую садоводческим товариществом. Луна освещала забытое товарищество от</w:t>
      </w:r>
      <w:r w:rsidRPr="001E329F">
        <w:rPr>
          <w:rFonts w:ascii="Verdana" w:hAnsi="Verdana"/>
          <w:color w:val="000000"/>
          <w:sz w:val="20"/>
        </w:rPr>
        <w:t> </w:t>
      </w:r>
      <w:r w:rsidRPr="001E329F">
        <w:rPr>
          <w:rFonts w:ascii="Verdana" w:hAnsi="Verdana"/>
          <w:color w:val="000000"/>
          <w:sz w:val="20"/>
          <w:lang w:val="ru-RU"/>
        </w:rPr>
        <w:t>края и</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края, искусно вырезая на</w:t>
      </w:r>
      <w:r w:rsidRPr="001E329F">
        <w:rPr>
          <w:rFonts w:ascii="Verdana" w:hAnsi="Verdana"/>
          <w:color w:val="000000"/>
          <w:sz w:val="20"/>
        </w:rPr>
        <w:t> </w:t>
      </w:r>
      <w:r w:rsidRPr="001E329F">
        <w:rPr>
          <w:rFonts w:ascii="Verdana" w:hAnsi="Verdana"/>
          <w:color w:val="000000"/>
          <w:sz w:val="20"/>
          <w:lang w:val="ru-RU"/>
        </w:rPr>
        <w:t>земле силуэты полуразвалившихся домиков.</w:t>
      </w:r>
    </w:p>
    <w:p w14:paraId="1CA41D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Нигде ни огонька. Давным-давно в</w:t>
      </w:r>
      <w:r w:rsidRPr="001E329F">
        <w:rPr>
          <w:rFonts w:ascii="Verdana" w:hAnsi="Verdana"/>
          <w:color w:val="000000"/>
          <w:sz w:val="20"/>
        </w:rPr>
        <w:t> </w:t>
      </w:r>
      <w:r w:rsidRPr="001E329F">
        <w:rPr>
          <w:rFonts w:ascii="Verdana" w:hAnsi="Verdana"/>
          <w:color w:val="000000"/>
          <w:sz w:val="20"/>
          <w:lang w:val="ru-RU"/>
        </w:rPr>
        <w:t>этих садах ничего съедобного не</w:t>
      </w:r>
      <w:r w:rsidRPr="001E329F">
        <w:rPr>
          <w:rFonts w:ascii="Verdana" w:hAnsi="Verdana"/>
          <w:color w:val="000000"/>
          <w:sz w:val="20"/>
        </w:rPr>
        <w:t> </w:t>
      </w:r>
      <w:r w:rsidRPr="001E329F">
        <w:rPr>
          <w:rFonts w:ascii="Verdana" w:hAnsi="Verdana"/>
          <w:color w:val="000000"/>
          <w:sz w:val="20"/>
          <w:lang w:val="ru-RU"/>
        </w:rPr>
        <w:t>произрастало, и</w:t>
      </w:r>
      <w:r w:rsidRPr="001E329F">
        <w:rPr>
          <w:rFonts w:ascii="Verdana" w:hAnsi="Verdana"/>
          <w:color w:val="000000"/>
          <w:sz w:val="20"/>
        </w:rPr>
        <w:t> </w:t>
      </w:r>
      <w:r w:rsidRPr="001E329F">
        <w:rPr>
          <w:rFonts w:ascii="Verdana" w:hAnsi="Verdana"/>
          <w:color w:val="000000"/>
          <w:sz w:val="20"/>
          <w:lang w:val="ru-RU"/>
        </w:rPr>
        <w:t>люди здесь бывали редко. Разве что такие</w:t>
      </w:r>
      <w:r w:rsidRPr="001E329F">
        <w:rPr>
          <w:rFonts w:ascii="Verdana" w:hAnsi="Verdana"/>
          <w:color w:val="000000"/>
          <w:sz w:val="20"/>
        </w:rPr>
        <w:t> </w:t>
      </w:r>
      <w:r w:rsidRPr="001E329F">
        <w:rPr>
          <w:rFonts w:ascii="Verdana" w:hAnsi="Verdana"/>
          <w:color w:val="000000"/>
          <w:sz w:val="20"/>
          <w:lang w:val="ru-RU"/>
        </w:rPr>
        <w:t>же бедолаги, как Олег и</w:t>
      </w:r>
      <w:r w:rsidRPr="001E329F">
        <w:rPr>
          <w:rFonts w:ascii="Verdana" w:hAnsi="Verdana"/>
          <w:color w:val="000000"/>
          <w:sz w:val="20"/>
        </w:rPr>
        <w:t> </w:t>
      </w:r>
      <w:r w:rsidRPr="001E329F">
        <w:rPr>
          <w:rFonts w:ascii="Verdana" w:hAnsi="Verdana"/>
          <w:color w:val="000000"/>
          <w:sz w:val="20"/>
          <w:lang w:val="ru-RU"/>
        </w:rPr>
        <w:t>его семья, но</w:t>
      </w:r>
      <w:r w:rsidRPr="001E329F">
        <w:rPr>
          <w:rFonts w:ascii="Verdana" w:hAnsi="Verdana"/>
          <w:color w:val="000000"/>
          <w:sz w:val="20"/>
        </w:rPr>
        <w:t> </w:t>
      </w:r>
      <w:r w:rsidRPr="001E329F">
        <w:rPr>
          <w:rFonts w:ascii="Verdana" w:hAnsi="Verdana"/>
          <w:color w:val="000000"/>
          <w:sz w:val="20"/>
          <w:lang w:val="ru-RU"/>
        </w:rPr>
        <w:t>их огня отсюда не</w:t>
      </w:r>
      <w:r w:rsidRPr="001E329F">
        <w:rPr>
          <w:rFonts w:ascii="Verdana" w:hAnsi="Verdana"/>
          <w:color w:val="000000"/>
          <w:sz w:val="20"/>
        </w:rPr>
        <w:t> </w:t>
      </w:r>
      <w:r w:rsidRPr="001E329F">
        <w:rPr>
          <w:rFonts w:ascii="Verdana" w:hAnsi="Verdana"/>
          <w:color w:val="000000"/>
          <w:sz w:val="20"/>
          <w:lang w:val="ru-RU"/>
        </w:rPr>
        <w:t>увидишь. Да что огня</w:t>
      </w:r>
      <w:r w:rsidRPr="001E329F">
        <w:rPr>
          <w:rFonts w:ascii="Verdana" w:hAnsi="Verdana"/>
          <w:color w:val="000000"/>
          <w:sz w:val="20"/>
        </w:rPr>
        <w:t> </w:t>
      </w:r>
      <w:r w:rsidRPr="001E329F">
        <w:rPr>
          <w:rFonts w:ascii="Verdana" w:hAnsi="Verdana"/>
          <w:color w:val="000000"/>
          <w:sz w:val="20"/>
          <w:lang w:val="ru-RU"/>
        </w:rPr>
        <w:t>— такие и</w:t>
      </w:r>
      <w:r w:rsidRPr="001E329F">
        <w:rPr>
          <w:rFonts w:ascii="Verdana" w:hAnsi="Verdana"/>
          <w:color w:val="000000"/>
          <w:sz w:val="20"/>
        </w:rPr>
        <w:t> </w:t>
      </w:r>
      <w:r w:rsidRPr="001E329F">
        <w:rPr>
          <w:rFonts w:ascii="Verdana" w:hAnsi="Verdana"/>
          <w:color w:val="000000"/>
          <w:sz w:val="20"/>
          <w:lang w:val="ru-RU"/>
        </w:rPr>
        <w:t>дым прятали. Где-то там</w:t>
      </w:r>
      <w:r w:rsidRPr="001E329F">
        <w:rPr>
          <w:rFonts w:ascii="Verdana" w:hAnsi="Verdana"/>
          <w:color w:val="000000"/>
          <w:sz w:val="20"/>
        </w:rPr>
        <w:t> </w:t>
      </w:r>
      <w:r w:rsidRPr="001E329F">
        <w:rPr>
          <w:rFonts w:ascii="Verdana" w:hAnsi="Verdana"/>
          <w:color w:val="000000"/>
          <w:sz w:val="20"/>
          <w:lang w:val="ru-RU"/>
        </w:rPr>
        <w:t>— Олег отыскал глазами голое кряжистое дерево посреди поля</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домике с</w:t>
      </w:r>
      <w:r w:rsidRPr="001E329F">
        <w:rPr>
          <w:rFonts w:ascii="Verdana" w:hAnsi="Verdana"/>
          <w:color w:val="000000"/>
          <w:sz w:val="20"/>
        </w:rPr>
        <w:t> </w:t>
      </w:r>
      <w:r w:rsidRPr="001E329F">
        <w:rPr>
          <w:rFonts w:ascii="Verdana" w:hAnsi="Verdana"/>
          <w:color w:val="000000"/>
          <w:sz w:val="20"/>
          <w:lang w:val="ru-RU"/>
        </w:rPr>
        <w:t>чудом сохранившейся крышей его ждут Зоя и</w:t>
      </w:r>
      <w:r w:rsidRPr="001E329F">
        <w:rPr>
          <w:rFonts w:ascii="Verdana" w:hAnsi="Verdana"/>
          <w:color w:val="000000"/>
          <w:sz w:val="20"/>
        </w:rPr>
        <w:t> </w:t>
      </w:r>
      <w:r w:rsidRPr="001E329F">
        <w:rPr>
          <w:rFonts w:ascii="Verdana" w:hAnsi="Verdana"/>
          <w:color w:val="000000"/>
          <w:sz w:val="20"/>
          <w:lang w:val="ru-RU"/>
        </w:rPr>
        <w:t>Пашка.</w:t>
      </w:r>
    </w:p>
    <w:p w14:paraId="5F06797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Неясное предчувствие вдруг кольнуло в</w:t>
      </w:r>
      <w:r w:rsidRPr="001E329F">
        <w:rPr>
          <w:rFonts w:ascii="Verdana" w:hAnsi="Verdana"/>
          <w:color w:val="000000"/>
          <w:sz w:val="20"/>
        </w:rPr>
        <w:t> </w:t>
      </w:r>
      <w:r w:rsidRPr="001E329F">
        <w:rPr>
          <w:rFonts w:ascii="Verdana" w:hAnsi="Verdana"/>
          <w:color w:val="000000"/>
          <w:sz w:val="20"/>
          <w:lang w:val="ru-RU"/>
        </w:rPr>
        <w:t>сердце. Что-то новое, подумал Олег. Ощущение опасности и</w:t>
      </w:r>
      <w:r w:rsidRPr="001E329F">
        <w:rPr>
          <w:rFonts w:ascii="Verdana" w:hAnsi="Verdana"/>
          <w:color w:val="000000"/>
          <w:sz w:val="20"/>
        </w:rPr>
        <w:t> </w:t>
      </w:r>
      <w:r w:rsidRPr="001E329F">
        <w:rPr>
          <w:rFonts w:ascii="Verdana" w:hAnsi="Verdana"/>
          <w:color w:val="000000"/>
          <w:sz w:val="20"/>
          <w:lang w:val="ru-RU"/>
        </w:rPr>
        <w:t>непроходящее отчаяние давно стали привычными, снедали душу своим чередом, помаленьку. Но</w:t>
      </w:r>
      <w:r w:rsidRPr="001E329F">
        <w:rPr>
          <w:rFonts w:ascii="Verdana" w:hAnsi="Verdana"/>
          <w:color w:val="000000"/>
          <w:sz w:val="20"/>
        </w:rPr>
        <w:t> </w:t>
      </w:r>
      <w:r w:rsidRPr="001E329F">
        <w:rPr>
          <w:rFonts w:ascii="Verdana" w:hAnsi="Verdana"/>
          <w:color w:val="000000"/>
          <w:sz w:val="20"/>
          <w:lang w:val="ru-RU"/>
        </w:rPr>
        <w:t>сейчас... А</w:t>
      </w:r>
      <w:r w:rsidRPr="001E329F">
        <w:rPr>
          <w:rFonts w:ascii="Verdana" w:hAnsi="Verdana"/>
          <w:color w:val="000000"/>
          <w:sz w:val="20"/>
        </w:rPr>
        <w:t> </w:t>
      </w:r>
      <w:r w:rsidRPr="001E329F">
        <w:rPr>
          <w:rFonts w:ascii="Verdana" w:hAnsi="Verdana"/>
          <w:color w:val="000000"/>
          <w:sz w:val="20"/>
          <w:lang w:val="ru-RU"/>
        </w:rPr>
        <w:t>может быть, это не</w:t>
      </w:r>
      <w:r w:rsidRPr="001E329F">
        <w:rPr>
          <w:rFonts w:ascii="Verdana" w:hAnsi="Verdana"/>
          <w:color w:val="000000"/>
          <w:sz w:val="20"/>
        </w:rPr>
        <w:t> </w:t>
      </w:r>
      <w:r w:rsidRPr="001E329F">
        <w:rPr>
          <w:rFonts w:ascii="Verdana" w:hAnsi="Verdana"/>
          <w:color w:val="000000"/>
          <w:sz w:val="20"/>
          <w:lang w:val="ru-RU"/>
        </w:rPr>
        <w:t>предчувствие? Кажется, ветка в</w:t>
      </w:r>
      <w:r w:rsidRPr="001E329F">
        <w:rPr>
          <w:rFonts w:ascii="Verdana" w:hAnsi="Verdana"/>
          <w:color w:val="000000"/>
          <w:sz w:val="20"/>
        </w:rPr>
        <w:t> </w:t>
      </w:r>
      <w:r w:rsidRPr="001E329F">
        <w:rPr>
          <w:rFonts w:ascii="Verdana" w:hAnsi="Verdana"/>
          <w:color w:val="000000"/>
          <w:sz w:val="20"/>
          <w:lang w:val="ru-RU"/>
        </w:rPr>
        <w:t>лесу хрустнула. Он прислушался. Нет, тихо. От</w:t>
      </w:r>
      <w:r w:rsidRPr="001E329F">
        <w:rPr>
          <w:rFonts w:ascii="Verdana" w:hAnsi="Verdana"/>
          <w:color w:val="000000"/>
          <w:sz w:val="20"/>
        </w:rPr>
        <w:t> </w:t>
      </w:r>
      <w:r w:rsidRPr="001E329F">
        <w:rPr>
          <w:rFonts w:ascii="Verdana" w:hAnsi="Verdana"/>
          <w:color w:val="000000"/>
          <w:sz w:val="20"/>
          <w:lang w:val="ru-RU"/>
        </w:rPr>
        <w:t>напряжения все это, вот что. А</w:t>
      </w:r>
      <w:r w:rsidRPr="001E329F">
        <w:rPr>
          <w:rFonts w:ascii="Verdana" w:hAnsi="Verdana"/>
          <w:color w:val="000000"/>
          <w:sz w:val="20"/>
        </w:rPr>
        <w:t> </w:t>
      </w:r>
      <w:r w:rsidRPr="001E329F">
        <w:rPr>
          <w:rFonts w:ascii="Verdana" w:hAnsi="Verdana"/>
          <w:color w:val="000000"/>
          <w:sz w:val="20"/>
          <w:lang w:val="ru-RU"/>
        </w:rPr>
        <w:t>чего напрягаться? Ему-то!</w:t>
      </w:r>
    </w:p>
    <w:p w14:paraId="166F4C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Свернув с</w:t>
      </w:r>
      <w:r w:rsidRPr="001E329F">
        <w:rPr>
          <w:rFonts w:ascii="Verdana" w:hAnsi="Verdana"/>
          <w:color w:val="000000"/>
          <w:sz w:val="20"/>
        </w:rPr>
        <w:t> </w:t>
      </w:r>
      <w:r w:rsidRPr="001E329F">
        <w:rPr>
          <w:rFonts w:ascii="Verdana" w:hAnsi="Verdana"/>
          <w:color w:val="000000"/>
          <w:sz w:val="20"/>
          <w:lang w:val="ru-RU"/>
        </w:rPr>
        <w:t>тропинки, Олег перелез через забор, пересек один участок, второй и</w:t>
      </w:r>
      <w:r w:rsidRPr="001E329F">
        <w:rPr>
          <w:rFonts w:ascii="Verdana" w:hAnsi="Verdana"/>
          <w:color w:val="000000"/>
          <w:sz w:val="20"/>
        </w:rPr>
        <w:t> </w:t>
      </w:r>
      <w:r w:rsidRPr="001E329F">
        <w:rPr>
          <w:rFonts w:ascii="Verdana" w:hAnsi="Verdana"/>
          <w:color w:val="000000"/>
          <w:sz w:val="20"/>
          <w:lang w:val="ru-RU"/>
        </w:rPr>
        <w:t>широкой полосой травы, бывшей когда-то проезжей дорогой, двинулся вниз по</w:t>
      </w:r>
      <w:r w:rsidRPr="001E329F">
        <w:rPr>
          <w:rFonts w:ascii="Verdana" w:hAnsi="Verdana"/>
          <w:color w:val="000000"/>
          <w:sz w:val="20"/>
        </w:rPr>
        <w:t> </w:t>
      </w:r>
      <w:r w:rsidRPr="001E329F">
        <w:rPr>
          <w:rFonts w:ascii="Verdana" w:hAnsi="Verdana"/>
          <w:color w:val="000000"/>
          <w:sz w:val="20"/>
          <w:lang w:val="ru-RU"/>
        </w:rPr>
        <w:t>склону.</w:t>
      </w:r>
    </w:p>
    <w:p w14:paraId="46D9D5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его условный стук дверь сразу открылась, и</w:t>
      </w:r>
      <w:r w:rsidRPr="001E329F">
        <w:rPr>
          <w:rFonts w:ascii="Verdana" w:hAnsi="Verdana"/>
          <w:color w:val="000000"/>
          <w:sz w:val="20"/>
        </w:rPr>
        <w:t> </w:t>
      </w:r>
      <w:r w:rsidRPr="001E329F">
        <w:rPr>
          <w:rFonts w:ascii="Verdana" w:hAnsi="Verdana"/>
          <w:color w:val="000000"/>
          <w:sz w:val="20"/>
          <w:lang w:val="ru-RU"/>
        </w:rPr>
        <w:t>луна осветила заплаканное лицо жены. Зоя пролила немало слез за</w:t>
      </w:r>
      <w:r w:rsidRPr="001E329F">
        <w:rPr>
          <w:rFonts w:ascii="Verdana" w:hAnsi="Verdana"/>
          <w:color w:val="000000"/>
          <w:sz w:val="20"/>
        </w:rPr>
        <w:t> </w:t>
      </w:r>
      <w:r w:rsidRPr="001E329F">
        <w:rPr>
          <w:rFonts w:ascii="Verdana" w:hAnsi="Verdana"/>
          <w:color w:val="000000"/>
          <w:sz w:val="20"/>
          <w:lang w:val="ru-RU"/>
        </w:rPr>
        <w:t>эти дни, но</w:t>
      </w:r>
      <w:r w:rsidRPr="001E329F">
        <w:rPr>
          <w:rFonts w:ascii="Verdana" w:hAnsi="Verdana"/>
          <w:color w:val="000000"/>
          <w:sz w:val="20"/>
        </w:rPr>
        <w:t> </w:t>
      </w:r>
      <w:r w:rsidRPr="001E329F">
        <w:rPr>
          <w:rFonts w:ascii="Verdana" w:hAnsi="Verdana"/>
          <w:color w:val="000000"/>
          <w:sz w:val="20"/>
          <w:lang w:val="ru-RU"/>
        </w:rPr>
        <w:t>это были беззвучные слезы, они не</w:t>
      </w:r>
      <w:r w:rsidRPr="001E329F">
        <w:rPr>
          <w:rFonts w:ascii="Verdana" w:hAnsi="Verdana"/>
          <w:color w:val="000000"/>
          <w:sz w:val="20"/>
        </w:rPr>
        <w:t> </w:t>
      </w:r>
      <w:r w:rsidRPr="001E329F">
        <w:rPr>
          <w:rFonts w:ascii="Verdana" w:hAnsi="Verdana"/>
          <w:color w:val="000000"/>
          <w:sz w:val="20"/>
          <w:lang w:val="ru-RU"/>
        </w:rPr>
        <w:t>мешали ей пилить в</w:t>
      </w:r>
      <w:r w:rsidRPr="001E329F">
        <w:rPr>
          <w:rFonts w:ascii="Verdana" w:hAnsi="Verdana"/>
          <w:color w:val="000000"/>
          <w:sz w:val="20"/>
        </w:rPr>
        <w:t> </w:t>
      </w:r>
      <w:r w:rsidRPr="001E329F">
        <w:rPr>
          <w:rFonts w:ascii="Verdana" w:hAnsi="Verdana"/>
          <w:color w:val="000000"/>
          <w:sz w:val="20"/>
          <w:lang w:val="ru-RU"/>
        </w:rPr>
        <w:t>подполе дрова, готовить еду из</w:t>
      </w:r>
      <w:r w:rsidRPr="001E329F">
        <w:rPr>
          <w:rFonts w:ascii="Verdana" w:hAnsi="Verdana"/>
          <w:color w:val="000000"/>
          <w:sz w:val="20"/>
        </w:rPr>
        <w:t> </w:t>
      </w:r>
      <w:r w:rsidRPr="001E329F">
        <w:rPr>
          <w:rFonts w:ascii="Verdana" w:hAnsi="Verdana"/>
          <w:color w:val="000000"/>
          <w:sz w:val="20"/>
          <w:lang w:val="ru-RU"/>
        </w:rPr>
        <w:t>ничтожного количества продуктов, дежурить у</w:t>
      </w:r>
      <w:r w:rsidRPr="001E329F">
        <w:rPr>
          <w:rFonts w:ascii="Verdana" w:hAnsi="Verdana"/>
          <w:color w:val="000000"/>
          <w:sz w:val="20"/>
        </w:rPr>
        <w:t> </w:t>
      </w:r>
      <w:r w:rsidRPr="001E329F">
        <w:rPr>
          <w:rFonts w:ascii="Verdana" w:hAnsi="Verdana"/>
          <w:color w:val="000000"/>
          <w:sz w:val="20"/>
          <w:lang w:val="ru-RU"/>
        </w:rPr>
        <w:t>окна в</w:t>
      </w:r>
      <w:r w:rsidRPr="001E329F">
        <w:rPr>
          <w:rFonts w:ascii="Verdana" w:hAnsi="Verdana"/>
          <w:color w:val="000000"/>
          <w:sz w:val="20"/>
        </w:rPr>
        <w:t> </w:t>
      </w:r>
      <w:r w:rsidRPr="001E329F">
        <w:rPr>
          <w:rFonts w:ascii="Verdana" w:hAnsi="Verdana"/>
          <w:color w:val="000000"/>
          <w:sz w:val="20"/>
          <w:lang w:val="ru-RU"/>
        </w:rPr>
        <w:t>свою и</w:t>
      </w:r>
      <w:r w:rsidRPr="001E329F">
        <w:rPr>
          <w:rFonts w:ascii="Verdana" w:hAnsi="Verdana"/>
          <w:color w:val="000000"/>
          <w:sz w:val="20"/>
        </w:rPr>
        <w:t> </w:t>
      </w:r>
      <w:r w:rsidRPr="001E329F">
        <w:rPr>
          <w:rFonts w:ascii="Verdana" w:hAnsi="Verdana"/>
          <w:color w:val="000000"/>
          <w:sz w:val="20"/>
          <w:lang w:val="ru-RU"/>
        </w:rPr>
        <w:t>частью в</w:t>
      </w:r>
      <w:r w:rsidRPr="001E329F">
        <w:rPr>
          <w:rFonts w:ascii="Verdana" w:hAnsi="Verdana"/>
          <w:color w:val="000000"/>
          <w:sz w:val="20"/>
        </w:rPr>
        <w:t> </w:t>
      </w:r>
      <w:r w:rsidRPr="001E329F">
        <w:rPr>
          <w:rFonts w:ascii="Verdana" w:hAnsi="Verdana"/>
          <w:color w:val="000000"/>
          <w:sz w:val="20"/>
          <w:lang w:val="ru-RU"/>
        </w:rPr>
        <w:t>Пашкину смену. Мало-помалу Олег привык к</w:t>
      </w:r>
      <w:r w:rsidRPr="001E329F">
        <w:rPr>
          <w:rFonts w:ascii="Verdana" w:hAnsi="Verdana"/>
          <w:color w:val="000000"/>
          <w:sz w:val="20"/>
        </w:rPr>
        <w:t> </w:t>
      </w:r>
      <w:r w:rsidRPr="001E329F">
        <w:rPr>
          <w:rFonts w:ascii="Verdana" w:hAnsi="Verdana"/>
          <w:color w:val="000000"/>
          <w:sz w:val="20"/>
          <w:lang w:val="ru-RU"/>
        </w:rPr>
        <w:t>этим слезам, а</w:t>
      </w:r>
      <w:r w:rsidRPr="001E329F">
        <w:rPr>
          <w:rFonts w:ascii="Verdana" w:hAnsi="Verdana"/>
          <w:color w:val="000000"/>
          <w:sz w:val="20"/>
        </w:rPr>
        <w:t> </w:t>
      </w:r>
      <w:r w:rsidRPr="001E329F">
        <w:rPr>
          <w:rFonts w:ascii="Verdana" w:hAnsi="Verdana"/>
          <w:color w:val="000000"/>
          <w:sz w:val="20"/>
          <w:lang w:val="ru-RU"/>
        </w:rPr>
        <w:t>вот сейчас удивился. Удивился себе. Оказывается, можно привыкнуть даже к</w:t>
      </w:r>
      <w:r w:rsidRPr="001E329F">
        <w:rPr>
          <w:rFonts w:ascii="Verdana" w:hAnsi="Verdana"/>
          <w:color w:val="000000"/>
          <w:sz w:val="20"/>
        </w:rPr>
        <w:t> </w:t>
      </w:r>
      <w:r w:rsidRPr="001E329F">
        <w:rPr>
          <w:rFonts w:ascii="Verdana" w:hAnsi="Verdana"/>
          <w:color w:val="000000"/>
          <w:sz w:val="20"/>
          <w:lang w:val="ru-RU"/>
        </w:rPr>
        <w:t>такому.</w:t>
      </w:r>
    </w:p>
    <w:p w14:paraId="2DDAED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Наконец-то!</w:t>
      </w:r>
      <w:r w:rsidRPr="001E329F">
        <w:rPr>
          <w:rFonts w:ascii="Verdana" w:hAnsi="Verdana"/>
          <w:color w:val="000000"/>
          <w:sz w:val="20"/>
        </w:rPr>
        <w:t> </w:t>
      </w:r>
      <w:r w:rsidRPr="001E329F">
        <w:rPr>
          <w:rFonts w:ascii="Verdana" w:hAnsi="Verdana"/>
          <w:color w:val="000000"/>
          <w:sz w:val="20"/>
          <w:lang w:val="ru-RU"/>
        </w:rPr>
        <w:t>— прошептала Зоя.</w:t>
      </w:r>
      <w:r w:rsidRPr="001E329F">
        <w:rPr>
          <w:rFonts w:ascii="Verdana" w:hAnsi="Verdana"/>
          <w:color w:val="000000"/>
          <w:sz w:val="20"/>
        </w:rPr>
        <w:t> </w:t>
      </w:r>
      <w:r w:rsidRPr="001E329F">
        <w:rPr>
          <w:rFonts w:ascii="Verdana" w:hAnsi="Verdana"/>
          <w:color w:val="000000"/>
          <w:sz w:val="20"/>
          <w:lang w:val="ru-RU"/>
        </w:rPr>
        <w:t>— Я уже хотела навстречу идти...</w:t>
      </w:r>
    </w:p>
    <w:p w14:paraId="42C717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шагнул в</w:t>
      </w:r>
      <w:r w:rsidRPr="001E329F">
        <w:rPr>
          <w:rFonts w:ascii="Verdana" w:hAnsi="Verdana"/>
          <w:color w:val="000000"/>
          <w:sz w:val="20"/>
        </w:rPr>
        <w:t> </w:t>
      </w:r>
      <w:r w:rsidRPr="001E329F">
        <w:rPr>
          <w:rFonts w:ascii="Verdana" w:hAnsi="Verdana"/>
          <w:color w:val="000000"/>
          <w:sz w:val="20"/>
          <w:lang w:val="ru-RU"/>
        </w:rPr>
        <w:t>темноту и</w:t>
      </w:r>
      <w:r w:rsidRPr="001E329F">
        <w:rPr>
          <w:rFonts w:ascii="Verdana" w:hAnsi="Verdana"/>
          <w:color w:val="000000"/>
          <w:sz w:val="20"/>
        </w:rPr>
        <w:t> </w:t>
      </w:r>
      <w:r w:rsidRPr="001E329F">
        <w:rPr>
          <w:rFonts w:ascii="Verdana" w:hAnsi="Verdana"/>
          <w:color w:val="000000"/>
          <w:sz w:val="20"/>
          <w:lang w:val="ru-RU"/>
        </w:rPr>
        <w:t>запер за</w:t>
      </w:r>
      <w:r w:rsidRPr="001E329F">
        <w:rPr>
          <w:rFonts w:ascii="Verdana" w:hAnsi="Verdana"/>
          <w:color w:val="000000"/>
          <w:sz w:val="20"/>
        </w:rPr>
        <w:t> </w:t>
      </w:r>
      <w:r w:rsidRPr="001E329F">
        <w:rPr>
          <w:rFonts w:ascii="Verdana" w:hAnsi="Verdana"/>
          <w:color w:val="000000"/>
          <w:sz w:val="20"/>
          <w:lang w:val="ru-RU"/>
        </w:rPr>
        <w:t>собой дверь.</w:t>
      </w:r>
    </w:p>
    <w:p w14:paraId="6AEF8C4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ума сошла,</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Как это навстречу? Зачем?</w:t>
      </w:r>
    </w:p>
    <w:p w14:paraId="02E4DA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Пашка пропал.</w:t>
      </w:r>
    </w:p>
    <w:p w14:paraId="2095C97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вздрогнул. Вот оно, предчувствие.</w:t>
      </w:r>
    </w:p>
    <w:p w14:paraId="2D5E38D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Когда?</w:t>
      </w:r>
      <w:r w:rsidRPr="001E329F">
        <w:rPr>
          <w:rFonts w:ascii="Verdana" w:hAnsi="Verdana"/>
          <w:color w:val="000000"/>
          <w:sz w:val="20"/>
        </w:rPr>
        <w:t> </w:t>
      </w:r>
      <w:r w:rsidRPr="001E329F">
        <w:rPr>
          <w:rFonts w:ascii="Verdana" w:hAnsi="Verdana"/>
          <w:color w:val="000000"/>
          <w:sz w:val="20"/>
          <w:lang w:val="ru-RU"/>
        </w:rPr>
        <w:t>— спросил</w:t>
      </w:r>
      <w:r w:rsidRPr="001E329F">
        <w:rPr>
          <w:rFonts w:ascii="Verdana" w:hAnsi="Verdana"/>
          <w:color w:val="000000"/>
          <w:sz w:val="20"/>
        </w:rPr>
        <w:t> </w:t>
      </w:r>
      <w:r w:rsidRPr="001E329F">
        <w:rPr>
          <w:rFonts w:ascii="Verdana" w:hAnsi="Verdana"/>
          <w:color w:val="000000"/>
          <w:sz w:val="20"/>
          <w:lang w:val="ru-RU"/>
        </w:rPr>
        <w:t>он.</w:t>
      </w:r>
    </w:p>
    <w:p w14:paraId="12B673F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Еще днем. Сказал, что пройдется по</w:t>
      </w:r>
      <w:r w:rsidRPr="001E329F">
        <w:rPr>
          <w:rFonts w:ascii="Verdana" w:hAnsi="Verdana"/>
          <w:color w:val="000000"/>
          <w:sz w:val="20"/>
        </w:rPr>
        <w:t> </w:t>
      </w:r>
      <w:r w:rsidRPr="001E329F">
        <w:rPr>
          <w:rFonts w:ascii="Verdana" w:hAnsi="Verdana"/>
          <w:color w:val="000000"/>
          <w:sz w:val="20"/>
          <w:lang w:val="ru-RU"/>
        </w:rPr>
        <w:t>дачам...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вернулся.</w:t>
      </w:r>
    </w:p>
    <w:p w14:paraId="7C8B43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всхлипнула.</w:t>
      </w:r>
    </w:p>
    <w:p w14:paraId="059C6ED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не</w:t>
      </w:r>
      <w:r w:rsidRPr="001E329F">
        <w:rPr>
          <w:rFonts w:ascii="Verdana" w:hAnsi="Verdana"/>
          <w:color w:val="000000"/>
          <w:sz w:val="20"/>
        </w:rPr>
        <w:t> </w:t>
      </w:r>
      <w:r w:rsidRPr="001E329F">
        <w:rPr>
          <w:rFonts w:ascii="Verdana" w:hAnsi="Verdana"/>
          <w:color w:val="000000"/>
          <w:sz w:val="20"/>
          <w:lang w:val="ru-RU"/>
        </w:rPr>
        <w:t>реви. Он уже взрослый, сам знает...</w:t>
      </w:r>
      <w:r w:rsidRPr="001E329F">
        <w:rPr>
          <w:rFonts w:ascii="Verdana" w:hAnsi="Verdana"/>
          <w:color w:val="000000"/>
          <w:sz w:val="20"/>
        </w:rPr>
        <w:t> </w:t>
      </w:r>
      <w:r w:rsidRPr="001E329F">
        <w:rPr>
          <w:rFonts w:ascii="Verdana" w:hAnsi="Verdana"/>
          <w:color w:val="000000"/>
          <w:sz w:val="20"/>
          <w:lang w:val="ru-RU"/>
        </w:rPr>
        <w:t>— Олег задумчиво глядел в</w:t>
      </w:r>
      <w:r w:rsidRPr="001E329F">
        <w:rPr>
          <w:rFonts w:ascii="Verdana" w:hAnsi="Verdana"/>
          <w:color w:val="000000"/>
          <w:sz w:val="20"/>
        </w:rPr>
        <w:t> </w:t>
      </w:r>
      <w:r w:rsidRPr="001E329F">
        <w:rPr>
          <w:rFonts w:ascii="Verdana" w:hAnsi="Verdana"/>
          <w:color w:val="000000"/>
          <w:sz w:val="20"/>
          <w:lang w:val="ru-RU"/>
        </w:rPr>
        <w:t>окно.</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неизвестно еще, что лучше...</w:t>
      </w:r>
    </w:p>
    <w:p w14:paraId="5D54D3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w:t>
      </w:r>
      <w:r w:rsidRPr="001E329F">
        <w:rPr>
          <w:rFonts w:ascii="Verdana" w:hAnsi="Verdana"/>
          <w:color w:val="000000"/>
          <w:sz w:val="20"/>
        </w:rPr>
        <w:t> </w:t>
      </w:r>
      <w:r w:rsidRPr="001E329F">
        <w:rPr>
          <w:rFonts w:ascii="Verdana" w:hAnsi="Verdana"/>
          <w:color w:val="000000"/>
          <w:sz w:val="20"/>
          <w:lang w:val="ru-RU"/>
        </w:rPr>
        <w:t>— твердо сказала Зоя.</w:t>
      </w:r>
      <w:r w:rsidRPr="001E329F">
        <w:rPr>
          <w:rFonts w:ascii="Verdana" w:hAnsi="Verdana"/>
          <w:color w:val="000000"/>
          <w:sz w:val="20"/>
        </w:rPr>
        <w:t> </w:t>
      </w:r>
      <w:r w:rsidRPr="001E329F">
        <w:rPr>
          <w:rFonts w:ascii="Verdana" w:hAnsi="Verdana"/>
          <w:color w:val="000000"/>
          <w:sz w:val="20"/>
          <w:lang w:val="ru-RU"/>
        </w:rPr>
        <w:t>— Мы должны его найти. Ему нужна помощь. Я чувствую, с</w:t>
      </w:r>
      <w:r w:rsidRPr="001E329F">
        <w:rPr>
          <w:rFonts w:ascii="Verdana" w:hAnsi="Verdana"/>
          <w:color w:val="000000"/>
          <w:sz w:val="20"/>
        </w:rPr>
        <w:t> </w:t>
      </w:r>
      <w:r w:rsidRPr="001E329F">
        <w:rPr>
          <w:rFonts w:ascii="Verdana" w:hAnsi="Verdana"/>
          <w:color w:val="000000"/>
          <w:sz w:val="20"/>
          <w:lang w:val="ru-RU"/>
        </w:rPr>
        <w:t>ним что-то стряслось.</w:t>
      </w:r>
    </w:p>
    <w:p w14:paraId="1A4DFA9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где</w:t>
      </w:r>
      <w:r w:rsidRPr="001E329F">
        <w:rPr>
          <w:rFonts w:ascii="Verdana" w:hAnsi="Verdana"/>
          <w:color w:val="000000"/>
          <w:sz w:val="20"/>
        </w:rPr>
        <w:t> </w:t>
      </w:r>
      <w:r w:rsidRPr="001E329F">
        <w:rPr>
          <w:rFonts w:ascii="Verdana" w:hAnsi="Verdana"/>
          <w:color w:val="000000"/>
          <w:sz w:val="20"/>
          <w:lang w:val="ru-RU"/>
        </w:rPr>
        <w:t>же его теперь искать?</w:t>
      </w:r>
      <w:r w:rsidRPr="001E329F">
        <w:rPr>
          <w:rFonts w:ascii="Verdana" w:hAnsi="Verdana"/>
          <w:color w:val="000000"/>
          <w:sz w:val="20"/>
        </w:rPr>
        <w:t> </w:t>
      </w:r>
      <w:r w:rsidRPr="001E329F">
        <w:rPr>
          <w:rFonts w:ascii="Verdana" w:hAnsi="Verdana"/>
          <w:color w:val="000000"/>
          <w:sz w:val="20"/>
          <w:lang w:val="ru-RU"/>
        </w:rPr>
        <w:t>— возмущение Олега было притворным. Он знал,</w:t>
      </w:r>
      <w:r w:rsidRPr="001E329F">
        <w:rPr>
          <w:rFonts w:ascii="Verdana" w:hAnsi="Verdana"/>
          <w:color w:val="000000"/>
          <w:sz w:val="20"/>
        </w:rPr>
        <w:t> </w:t>
      </w:r>
      <w:r w:rsidRPr="001E329F">
        <w:rPr>
          <w:rFonts w:ascii="Verdana" w:hAnsi="Verdana"/>
          <w:color w:val="000000"/>
          <w:sz w:val="20"/>
          <w:lang w:val="ru-RU"/>
        </w:rPr>
        <w:t>где.</w:t>
      </w:r>
    </w:p>
    <w:p w14:paraId="3C938FF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Известно, где,</w:t>
      </w:r>
      <w:r w:rsidRPr="001E329F">
        <w:rPr>
          <w:rFonts w:ascii="Verdana" w:hAnsi="Verdana"/>
          <w:color w:val="000000"/>
          <w:sz w:val="20"/>
        </w:rPr>
        <w:t> </w:t>
      </w:r>
      <w:r w:rsidRPr="001E329F">
        <w:rPr>
          <w:rFonts w:ascii="Verdana" w:hAnsi="Verdana"/>
          <w:color w:val="000000"/>
          <w:sz w:val="20"/>
          <w:lang w:val="ru-RU"/>
        </w:rPr>
        <w:t>— спокойно произнесла Зоя.</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банде Крутого. Пашка мне все рассказал. Там настоящие ребята. С</w:t>
      </w:r>
      <w:r w:rsidRPr="001E329F">
        <w:rPr>
          <w:rFonts w:ascii="Verdana" w:hAnsi="Verdana"/>
          <w:color w:val="000000"/>
          <w:sz w:val="20"/>
        </w:rPr>
        <w:t> </w:t>
      </w:r>
      <w:r w:rsidRPr="001E329F">
        <w:rPr>
          <w:rFonts w:ascii="Verdana" w:hAnsi="Verdana"/>
          <w:color w:val="000000"/>
          <w:sz w:val="20"/>
          <w:lang w:val="ru-RU"/>
        </w:rPr>
        <w:t>ними вместе хоть на</w:t>
      </w:r>
      <w:r w:rsidRPr="001E329F">
        <w:rPr>
          <w:rFonts w:ascii="Verdana" w:hAnsi="Verdana"/>
          <w:color w:val="000000"/>
          <w:sz w:val="20"/>
        </w:rPr>
        <w:t> </w:t>
      </w:r>
      <w:r w:rsidRPr="001E329F">
        <w:rPr>
          <w:rFonts w:ascii="Verdana" w:hAnsi="Verdana"/>
          <w:color w:val="000000"/>
          <w:sz w:val="20"/>
          <w:lang w:val="ru-RU"/>
        </w:rPr>
        <w:t>смерть... Пыталась я его разубедить, да только все испортила, кажется.</w:t>
      </w:r>
    </w:p>
    <w:p w14:paraId="0407663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все еще стоявший у</w:t>
      </w:r>
      <w:r w:rsidRPr="001E329F">
        <w:rPr>
          <w:rFonts w:ascii="Verdana" w:hAnsi="Verdana"/>
          <w:color w:val="000000"/>
          <w:sz w:val="20"/>
        </w:rPr>
        <w:t> </w:t>
      </w:r>
      <w:r w:rsidRPr="001E329F">
        <w:rPr>
          <w:rFonts w:ascii="Verdana" w:hAnsi="Verdana"/>
          <w:color w:val="000000"/>
          <w:sz w:val="20"/>
          <w:lang w:val="ru-RU"/>
        </w:rPr>
        <w:t>окна, вдруг заметил вдали какое-то движение.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над бывшими садами высоко взвилась осветительная ракета. Олег отпрянул. За</w:t>
      </w:r>
      <w:r w:rsidRPr="001E329F">
        <w:rPr>
          <w:rFonts w:ascii="Verdana" w:hAnsi="Verdana"/>
          <w:color w:val="000000"/>
          <w:sz w:val="20"/>
        </w:rPr>
        <w:t> </w:t>
      </w:r>
      <w:r w:rsidRPr="001E329F">
        <w:rPr>
          <w:rFonts w:ascii="Verdana" w:hAnsi="Verdana"/>
          <w:color w:val="000000"/>
          <w:sz w:val="20"/>
          <w:lang w:val="ru-RU"/>
        </w:rPr>
        <w:t>окном на</w:t>
      </w:r>
      <w:r w:rsidRPr="001E329F">
        <w:rPr>
          <w:rFonts w:ascii="Verdana" w:hAnsi="Verdana"/>
          <w:color w:val="000000"/>
          <w:sz w:val="20"/>
        </w:rPr>
        <w:t> </w:t>
      </w:r>
      <w:r w:rsidRPr="001E329F">
        <w:rPr>
          <w:rFonts w:ascii="Verdana" w:hAnsi="Verdana"/>
          <w:color w:val="000000"/>
          <w:sz w:val="20"/>
          <w:lang w:val="ru-RU"/>
        </w:rPr>
        <w:t>минуту установился день.</w:t>
      </w:r>
    </w:p>
    <w:p w14:paraId="2AE8A0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Эй, падаль!</w:t>
      </w:r>
      <w:r w:rsidRPr="001E329F">
        <w:rPr>
          <w:rFonts w:ascii="Verdana" w:hAnsi="Verdana"/>
          <w:color w:val="000000"/>
          <w:sz w:val="20"/>
        </w:rPr>
        <w:t> </w:t>
      </w:r>
      <w:r w:rsidRPr="001E329F">
        <w:rPr>
          <w:rFonts w:ascii="Verdana" w:hAnsi="Verdana"/>
          <w:color w:val="000000"/>
          <w:sz w:val="20"/>
          <w:lang w:val="ru-RU"/>
        </w:rPr>
        <w:t>— прорычал мегафон на</w:t>
      </w:r>
      <w:r w:rsidRPr="001E329F">
        <w:rPr>
          <w:rFonts w:ascii="Verdana" w:hAnsi="Verdana"/>
          <w:color w:val="000000"/>
          <w:sz w:val="20"/>
        </w:rPr>
        <w:t> </w:t>
      </w:r>
      <w:r w:rsidRPr="001E329F">
        <w:rPr>
          <w:rFonts w:ascii="Verdana" w:hAnsi="Verdana"/>
          <w:color w:val="000000"/>
          <w:sz w:val="20"/>
          <w:lang w:val="ru-RU"/>
        </w:rPr>
        <w:t>соседнем участке.</w:t>
      </w:r>
      <w:r w:rsidRPr="001E329F">
        <w:rPr>
          <w:rFonts w:ascii="Verdana" w:hAnsi="Verdana"/>
          <w:color w:val="000000"/>
          <w:sz w:val="20"/>
        </w:rPr>
        <w:t> </w:t>
      </w:r>
      <w:r w:rsidRPr="001E329F">
        <w:rPr>
          <w:rFonts w:ascii="Verdana" w:hAnsi="Verdana"/>
          <w:color w:val="000000"/>
          <w:sz w:val="20"/>
          <w:lang w:val="ru-RU"/>
        </w:rPr>
        <w:t>— Мы вас выследили. Выходите, не</w:t>
      </w:r>
      <w:r w:rsidRPr="001E329F">
        <w:rPr>
          <w:rFonts w:ascii="Verdana" w:hAnsi="Verdana"/>
          <w:color w:val="000000"/>
          <w:sz w:val="20"/>
        </w:rPr>
        <w:t> </w:t>
      </w:r>
      <w:r w:rsidRPr="001E329F">
        <w:rPr>
          <w:rFonts w:ascii="Verdana" w:hAnsi="Verdana"/>
          <w:color w:val="000000"/>
          <w:sz w:val="20"/>
          <w:lang w:val="ru-RU"/>
        </w:rPr>
        <w:t>прячтесь! Ну, чего ждете? Все равно вам живыми не</w:t>
      </w:r>
      <w:r w:rsidRPr="001E329F">
        <w:rPr>
          <w:rFonts w:ascii="Verdana" w:hAnsi="Verdana"/>
          <w:color w:val="000000"/>
          <w:sz w:val="20"/>
        </w:rPr>
        <w:t> </w:t>
      </w:r>
      <w:r w:rsidRPr="001E329F">
        <w:rPr>
          <w:rFonts w:ascii="Verdana" w:hAnsi="Verdana"/>
          <w:color w:val="000000"/>
          <w:sz w:val="20"/>
          <w:lang w:val="ru-RU"/>
        </w:rPr>
        <w:t>уйти!</w:t>
      </w:r>
    </w:p>
    <w:p w14:paraId="396021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рассвете в</w:t>
      </w:r>
      <w:r w:rsidRPr="001E329F">
        <w:rPr>
          <w:rFonts w:ascii="Verdana" w:hAnsi="Verdana"/>
          <w:color w:val="000000"/>
          <w:sz w:val="20"/>
        </w:rPr>
        <w:t> </w:t>
      </w:r>
      <w:r w:rsidRPr="001E329F">
        <w:rPr>
          <w:rFonts w:ascii="Verdana" w:hAnsi="Verdana"/>
          <w:color w:val="000000"/>
          <w:sz w:val="20"/>
          <w:lang w:val="ru-RU"/>
        </w:rPr>
        <w:t>самой глубине мертвого леса лежал истекающий кровью человек. К</w:t>
      </w:r>
      <w:r w:rsidRPr="001E329F">
        <w:rPr>
          <w:rFonts w:ascii="Verdana" w:hAnsi="Verdana"/>
          <w:color w:val="000000"/>
          <w:sz w:val="20"/>
        </w:rPr>
        <w:t> </w:t>
      </w:r>
      <w:r w:rsidRPr="001E329F">
        <w:rPr>
          <w:rFonts w:ascii="Verdana" w:hAnsi="Verdana"/>
          <w:color w:val="000000"/>
          <w:sz w:val="20"/>
          <w:lang w:val="ru-RU"/>
        </w:rPr>
        <w:t>нему подошли двое: у</w:t>
      </w:r>
      <w:r w:rsidRPr="001E329F">
        <w:rPr>
          <w:rFonts w:ascii="Verdana" w:hAnsi="Verdana"/>
          <w:color w:val="000000"/>
          <w:sz w:val="20"/>
        </w:rPr>
        <w:t> </w:t>
      </w:r>
      <w:r w:rsidRPr="001E329F">
        <w:rPr>
          <w:rFonts w:ascii="Verdana" w:hAnsi="Verdana"/>
          <w:color w:val="000000"/>
          <w:sz w:val="20"/>
          <w:lang w:val="ru-RU"/>
        </w:rPr>
        <w:t>одного на</w:t>
      </w:r>
      <w:r w:rsidRPr="001E329F">
        <w:rPr>
          <w:rFonts w:ascii="Verdana" w:hAnsi="Verdana"/>
          <w:color w:val="000000"/>
          <w:sz w:val="20"/>
        </w:rPr>
        <w:t> </w:t>
      </w:r>
      <w:r w:rsidRPr="001E329F">
        <w:rPr>
          <w:rFonts w:ascii="Verdana" w:hAnsi="Verdana"/>
          <w:color w:val="000000"/>
          <w:sz w:val="20"/>
          <w:lang w:val="ru-RU"/>
        </w:rPr>
        <w:t>шее висел автомат, другой побелевшими от</w:t>
      </w:r>
      <w:r w:rsidRPr="001E329F">
        <w:rPr>
          <w:rFonts w:ascii="Verdana" w:hAnsi="Verdana"/>
          <w:color w:val="000000"/>
          <w:sz w:val="20"/>
        </w:rPr>
        <w:t> </w:t>
      </w:r>
      <w:r w:rsidRPr="001E329F">
        <w:rPr>
          <w:rFonts w:ascii="Verdana" w:hAnsi="Verdana"/>
          <w:color w:val="000000"/>
          <w:sz w:val="20"/>
          <w:lang w:val="ru-RU"/>
        </w:rPr>
        <w:t>напряжения пальцами сжимал топор.</w:t>
      </w:r>
    </w:p>
    <w:p w14:paraId="37E5036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Смотри-ка, куда уполз,</w:t>
      </w:r>
      <w:r w:rsidRPr="001E329F">
        <w:rPr>
          <w:rFonts w:ascii="Verdana" w:hAnsi="Verdana"/>
          <w:color w:val="000000"/>
          <w:sz w:val="20"/>
        </w:rPr>
        <w:t> </w:t>
      </w:r>
      <w:r w:rsidRPr="001E329F">
        <w:rPr>
          <w:rFonts w:ascii="Verdana" w:hAnsi="Verdana"/>
          <w:color w:val="000000"/>
          <w:sz w:val="20"/>
          <w:lang w:val="ru-RU"/>
        </w:rPr>
        <w:t>— покачал головой тот, что был с</w:t>
      </w:r>
      <w:r w:rsidRPr="001E329F">
        <w:rPr>
          <w:rFonts w:ascii="Verdana" w:hAnsi="Verdana"/>
          <w:color w:val="000000"/>
          <w:sz w:val="20"/>
        </w:rPr>
        <w:t> </w:t>
      </w:r>
      <w:r w:rsidRPr="001E329F">
        <w:rPr>
          <w:rFonts w:ascii="Verdana" w:hAnsi="Verdana"/>
          <w:color w:val="000000"/>
          <w:sz w:val="20"/>
          <w:lang w:val="ru-RU"/>
        </w:rPr>
        <w:t>автоматом,</w:t>
      </w:r>
      <w:r w:rsidRPr="001E329F">
        <w:rPr>
          <w:rFonts w:ascii="Verdana" w:hAnsi="Verdana"/>
          <w:color w:val="000000"/>
          <w:sz w:val="20"/>
        </w:rPr>
        <w:t> </w:t>
      </w:r>
      <w:r w:rsidRPr="001E329F">
        <w:rPr>
          <w:rFonts w:ascii="Verdana" w:hAnsi="Verdana"/>
          <w:color w:val="000000"/>
          <w:sz w:val="20"/>
          <w:lang w:val="ru-RU"/>
        </w:rPr>
        <w:t>— на</w:t>
      </w:r>
      <w:r w:rsidRPr="001E329F">
        <w:rPr>
          <w:rFonts w:ascii="Verdana" w:hAnsi="Verdana"/>
          <w:color w:val="000000"/>
          <w:sz w:val="20"/>
        </w:rPr>
        <w:t> </w:t>
      </w:r>
      <w:r w:rsidRPr="001E329F">
        <w:rPr>
          <w:rFonts w:ascii="Verdana" w:hAnsi="Verdana"/>
          <w:color w:val="000000"/>
          <w:sz w:val="20"/>
          <w:lang w:val="ru-RU"/>
        </w:rPr>
        <w:t>переломанных-то ногах! Ну, Кеша, давай!</w:t>
      </w:r>
    </w:p>
    <w:p w14:paraId="67BF5F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Кеша побелел теперь лицом, переложил топор в</w:t>
      </w:r>
      <w:r w:rsidRPr="001E329F">
        <w:rPr>
          <w:rFonts w:ascii="Verdana" w:hAnsi="Verdana"/>
          <w:color w:val="000000"/>
          <w:sz w:val="20"/>
        </w:rPr>
        <w:t> </w:t>
      </w:r>
      <w:r w:rsidRPr="001E329F">
        <w:rPr>
          <w:rFonts w:ascii="Verdana" w:hAnsi="Verdana"/>
          <w:color w:val="000000"/>
          <w:sz w:val="20"/>
          <w:lang w:val="ru-RU"/>
        </w:rPr>
        <w:t>левую руку, а</w:t>
      </w:r>
      <w:r w:rsidRPr="001E329F">
        <w:rPr>
          <w:rFonts w:ascii="Verdana" w:hAnsi="Verdana"/>
          <w:color w:val="000000"/>
          <w:sz w:val="20"/>
        </w:rPr>
        <w:t> </w:t>
      </w:r>
      <w:r w:rsidRPr="001E329F">
        <w:rPr>
          <w:rFonts w:ascii="Verdana" w:hAnsi="Verdana"/>
          <w:color w:val="000000"/>
          <w:sz w:val="20"/>
          <w:lang w:val="ru-RU"/>
        </w:rPr>
        <w:t>правую стал вытирать об</w:t>
      </w:r>
      <w:r w:rsidRPr="001E329F">
        <w:rPr>
          <w:rFonts w:ascii="Verdana" w:hAnsi="Verdana"/>
          <w:color w:val="000000"/>
          <w:sz w:val="20"/>
        </w:rPr>
        <w:t> </w:t>
      </w:r>
      <w:r w:rsidRPr="001E329F">
        <w:rPr>
          <w:rFonts w:ascii="Verdana" w:hAnsi="Verdana"/>
          <w:color w:val="000000"/>
          <w:sz w:val="20"/>
          <w:lang w:val="ru-RU"/>
        </w:rPr>
        <w:t>себя.</w:t>
      </w:r>
    </w:p>
    <w:p w14:paraId="33CA305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Может быть, он того... готов уже?</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голосе его звучала надежда.</w:t>
      </w:r>
    </w:p>
    <w:p w14:paraId="6EACFAF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 заверил автоматчик,</w:t>
      </w:r>
      <w:r w:rsidRPr="001E329F">
        <w:rPr>
          <w:rFonts w:ascii="Verdana" w:hAnsi="Verdana"/>
          <w:color w:val="000000"/>
          <w:sz w:val="20"/>
        </w:rPr>
        <w:t> </w:t>
      </w:r>
      <w:r w:rsidRPr="001E329F">
        <w:rPr>
          <w:rFonts w:ascii="Verdana" w:hAnsi="Verdana"/>
          <w:color w:val="000000"/>
          <w:sz w:val="20"/>
          <w:lang w:val="ru-RU"/>
        </w:rPr>
        <w:t>— вон шевелится...</w:t>
      </w:r>
    </w:p>
    <w:p w14:paraId="7D2446D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Кеша плаксиво сморщился.</w:t>
      </w:r>
    </w:p>
    <w:p w14:paraId="73BDBA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Шевелится!.. Слушай, а</w:t>
      </w:r>
      <w:r w:rsidRPr="001E329F">
        <w:rPr>
          <w:rFonts w:ascii="Verdana" w:hAnsi="Verdana"/>
          <w:color w:val="000000"/>
          <w:sz w:val="20"/>
        </w:rPr>
        <w:t> </w:t>
      </w:r>
      <w:r w:rsidRPr="001E329F">
        <w:rPr>
          <w:rFonts w:ascii="Verdana" w:hAnsi="Verdana"/>
          <w:color w:val="000000"/>
          <w:sz w:val="20"/>
          <w:lang w:val="ru-RU"/>
        </w:rPr>
        <w:t>может его пристрелить? А, Богдан? У</w:t>
      </w:r>
      <w:r w:rsidRPr="001E329F">
        <w:rPr>
          <w:rFonts w:ascii="Verdana" w:hAnsi="Verdana"/>
          <w:color w:val="000000"/>
          <w:sz w:val="20"/>
        </w:rPr>
        <w:t> </w:t>
      </w:r>
      <w:r w:rsidRPr="001E329F">
        <w:rPr>
          <w:rFonts w:ascii="Verdana" w:hAnsi="Verdana"/>
          <w:color w:val="000000"/>
          <w:sz w:val="20"/>
          <w:lang w:val="ru-RU"/>
        </w:rPr>
        <w:t>тебя</w:t>
      </w:r>
      <w:r w:rsidRPr="001E329F">
        <w:rPr>
          <w:rFonts w:ascii="Verdana" w:hAnsi="Verdana"/>
          <w:color w:val="000000"/>
          <w:sz w:val="20"/>
        </w:rPr>
        <w:t> </w:t>
      </w:r>
      <w:r w:rsidRPr="001E329F">
        <w:rPr>
          <w:rFonts w:ascii="Verdana" w:hAnsi="Verdana"/>
          <w:color w:val="000000"/>
          <w:sz w:val="20"/>
          <w:lang w:val="ru-RU"/>
        </w:rPr>
        <w:t>ж волына, ну что тебе стоит?</w:t>
      </w:r>
    </w:p>
    <w:p w14:paraId="50ABCD4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Цыц!</w:t>
      </w:r>
      <w:r w:rsidRPr="001E329F">
        <w:rPr>
          <w:rFonts w:ascii="Verdana" w:hAnsi="Verdana"/>
          <w:color w:val="000000"/>
          <w:sz w:val="20"/>
        </w:rPr>
        <w:t> </w:t>
      </w:r>
      <w:r w:rsidRPr="001E329F">
        <w:rPr>
          <w:rFonts w:ascii="Verdana" w:hAnsi="Verdana"/>
          <w:color w:val="000000"/>
          <w:sz w:val="20"/>
          <w:lang w:val="ru-RU"/>
        </w:rPr>
        <w:t>— прикрикнул строгий Богдан.</w:t>
      </w:r>
      <w:r w:rsidRPr="001E329F">
        <w:rPr>
          <w:rFonts w:ascii="Verdana" w:hAnsi="Verdana"/>
          <w:color w:val="000000"/>
          <w:sz w:val="20"/>
        </w:rPr>
        <w:t> </w:t>
      </w:r>
      <w:r w:rsidRPr="001E329F">
        <w:rPr>
          <w:rFonts w:ascii="Verdana" w:hAnsi="Verdana"/>
          <w:color w:val="000000"/>
          <w:sz w:val="20"/>
          <w:lang w:val="ru-RU"/>
        </w:rPr>
        <w:t>— Емельяныч как велел? Топором. Кому? Тебе. Крови боишься? Как</w:t>
      </w:r>
      <w:r w:rsidRPr="001E329F">
        <w:rPr>
          <w:rFonts w:ascii="Verdana" w:hAnsi="Verdana"/>
          <w:color w:val="000000"/>
          <w:sz w:val="20"/>
        </w:rPr>
        <w:t> </w:t>
      </w:r>
      <w:r w:rsidRPr="001E329F">
        <w:rPr>
          <w:rFonts w:ascii="Verdana" w:hAnsi="Verdana"/>
          <w:color w:val="000000"/>
          <w:sz w:val="20"/>
          <w:lang w:val="ru-RU"/>
        </w:rPr>
        <w:t>же тебя в</w:t>
      </w:r>
      <w:r w:rsidRPr="001E329F">
        <w:rPr>
          <w:rFonts w:ascii="Verdana" w:hAnsi="Verdana"/>
          <w:color w:val="000000"/>
          <w:sz w:val="20"/>
        </w:rPr>
        <w:t> </w:t>
      </w:r>
      <w:r w:rsidRPr="001E329F">
        <w:rPr>
          <w:rFonts w:ascii="Verdana" w:hAnsi="Verdana"/>
          <w:color w:val="000000"/>
          <w:sz w:val="20"/>
          <w:lang w:val="ru-RU"/>
        </w:rPr>
        <w:t>дело брать, когда ты даже падаль прикончить не</w:t>
      </w:r>
      <w:r w:rsidRPr="001E329F">
        <w:rPr>
          <w:rFonts w:ascii="Verdana" w:hAnsi="Verdana"/>
          <w:color w:val="000000"/>
          <w:sz w:val="20"/>
        </w:rPr>
        <w:t> </w:t>
      </w:r>
      <w:r w:rsidRPr="001E329F">
        <w:rPr>
          <w:rFonts w:ascii="Verdana" w:hAnsi="Verdana"/>
          <w:color w:val="000000"/>
          <w:sz w:val="20"/>
          <w:lang w:val="ru-RU"/>
        </w:rPr>
        <w:t>можешь? А</w:t>
      </w:r>
      <w:r w:rsidRPr="001E329F">
        <w:rPr>
          <w:rFonts w:ascii="Verdana" w:hAnsi="Verdana"/>
          <w:color w:val="000000"/>
          <w:sz w:val="20"/>
        </w:rPr>
        <w:t> </w:t>
      </w:r>
      <w:r w:rsidRPr="001E329F">
        <w:rPr>
          <w:rFonts w:ascii="Verdana" w:hAnsi="Verdana"/>
          <w:color w:val="000000"/>
          <w:sz w:val="20"/>
          <w:lang w:val="ru-RU"/>
        </w:rPr>
        <w:t>может, ты и</w:t>
      </w:r>
      <w:r w:rsidRPr="001E329F">
        <w:rPr>
          <w:rFonts w:ascii="Verdana" w:hAnsi="Verdana"/>
          <w:color w:val="000000"/>
          <w:sz w:val="20"/>
        </w:rPr>
        <w:t> </w:t>
      </w:r>
      <w:r w:rsidRPr="001E329F">
        <w:rPr>
          <w:rFonts w:ascii="Verdana" w:hAnsi="Verdana"/>
          <w:color w:val="000000"/>
          <w:sz w:val="20"/>
          <w:lang w:val="ru-RU"/>
        </w:rPr>
        <w:t>корешился с</w:t>
      </w:r>
      <w:r w:rsidRPr="001E329F">
        <w:rPr>
          <w:rFonts w:ascii="Verdana" w:hAnsi="Verdana"/>
          <w:color w:val="000000"/>
          <w:sz w:val="20"/>
        </w:rPr>
        <w:t> </w:t>
      </w:r>
      <w:r w:rsidRPr="001E329F">
        <w:rPr>
          <w:rFonts w:ascii="Verdana" w:hAnsi="Verdana"/>
          <w:color w:val="000000"/>
          <w:sz w:val="20"/>
          <w:lang w:val="ru-RU"/>
        </w:rPr>
        <w:t>ним раньше? Нам таких не</w:t>
      </w:r>
      <w:r w:rsidRPr="001E329F">
        <w:rPr>
          <w:rFonts w:ascii="Verdana" w:hAnsi="Verdana"/>
          <w:color w:val="000000"/>
          <w:sz w:val="20"/>
        </w:rPr>
        <w:t> </w:t>
      </w:r>
      <w:r w:rsidRPr="001E329F">
        <w:rPr>
          <w:rFonts w:ascii="Verdana" w:hAnsi="Verdana"/>
          <w:color w:val="000000"/>
          <w:sz w:val="20"/>
          <w:lang w:val="ru-RU"/>
        </w:rPr>
        <w:t>надо...</w:t>
      </w:r>
    </w:p>
    <w:p w14:paraId="69F007D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Богдан положил руку на</w:t>
      </w:r>
      <w:r w:rsidRPr="001E329F">
        <w:rPr>
          <w:rFonts w:ascii="Verdana" w:hAnsi="Verdana"/>
          <w:color w:val="000000"/>
          <w:sz w:val="20"/>
        </w:rPr>
        <w:t> </w:t>
      </w:r>
      <w:r w:rsidRPr="001E329F">
        <w:rPr>
          <w:rFonts w:ascii="Verdana" w:hAnsi="Verdana"/>
          <w:color w:val="000000"/>
          <w:sz w:val="20"/>
          <w:lang w:val="ru-RU"/>
        </w:rPr>
        <w:t>автомат.</w:t>
      </w:r>
    </w:p>
    <w:p w14:paraId="3868DF0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чего ты? Чего ты?</w:t>
      </w:r>
      <w:r w:rsidRPr="001E329F">
        <w:rPr>
          <w:rFonts w:ascii="Verdana" w:hAnsi="Verdana"/>
          <w:color w:val="000000"/>
          <w:sz w:val="20"/>
        </w:rPr>
        <w:t> </w:t>
      </w:r>
      <w:r w:rsidRPr="001E329F">
        <w:rPr>
          <w:rFonts w:ascii="Verdana" w:hAnsi="Verdana"/>
          <w:color w:val="000000"/>
          <w:sz w:val="20"/>
          <w:lang w:val="ru-RU"/>
        </w:rPr>
        <w:t>— Кеша взял топор двумя руками и, пошатываясь, подошел к</w:t>
      </w:r>
      <w:r w:rsidRPr="001E329F">
        <w:rPr>
          <w:rFonts w:ascii="Verdana" w:hAnsi="Verdana"/>
          <w:color w:val="000000"/>
          <w:sz w:val="20"/>
        </w:rPr>
        <w:t> </w:t>
      </w:r>
      <w:r w:rsidRPr="001E329F">
        <w:rPr>
          <w:rFonts w:ascii="Verdana" w:hAnsi="Verdana"/>
          <w:color w:val="000000"/>
          <w:sz w:val="20"/>
          <w:lang w:val="ru-RU"/>
        </w:rPr>
        <w:t>лежащему.</w:t>
      </w:r>
    </w:p>
    <w:p w14:paraId="2A3FE96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 его... По</w:t>
      </w:r>
      <w:r w:rsidRPr="001E329F">
        <w:rPr>
          <w:rFonts w:ascii="Verdana" w:hAnsi="Verdana"/>
          <w:color w:val="000000"/>
          <w:sz w:val="20"/>
        </w:rPr>
        <w:t> </w:t>
      </w:r>
      <w:r w:rsidRPr="001E329F">
        <w:rPr>
          <w:rFonts w:ascii="Verdana" w:hAnsi="Verdana"/>
          <w:color w:val="000000"/>
          <w:sz w:val="20"/>
          <w:lang w:val="ru-RU"/>
        </w:rPr>
        <w:t>шее, что</w:t>
      </w:r>
      <w:r w:rsidRPr="001E329F">
        <w:rPr>
          <w:rFonts w:ascii="Verdana" w:hAnsi="Verdana"/>
          <w:color w:val="000000"/>
          <w:sz w:val="20"/>
        </w:rPr>
        <w:t> </w:t>
      </w:r>
      <w:r w:rsidRPr="001E329F">
        <w:rPr>
          <w:rFonts w:ascii="Verdana" w:hAnsi="Verdana"/>
          <w:color w:val="000000"/>
          <w:sz w:val="20"/>
          <w:lang w:val="ru-RU"/>
        </w:rPr>
        <w:t>ли?</w:t>
      </w:r>
    </w:p>
    <w:p w14:paraId="70EAE00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замахнулся было, но</w:t>
      </w:r>
      <w:r w:rsidRPr="001E329F">
        <w:rPr>
          <w:rFonts w:ascii="Verdana" w:hAnsi="Verdana"/>
          <w:color w:val="000000"/>
          <w:sz w:val="20"/>
        </w:rPr>
        <w:t> </w:t>
      </w:r>
      <w:r w:rsidRPr="001E329F">
        <w:rPr>
          <w:rFonts w:ascii="Verdana" w:hAnsi="Verdana"/>
          <w:color w:val="000000"/>
          <w:sz w:val="20"/>
          <w:lang w:val="ru-RU"/>
        </w:rPr>
        <w:t>вдруг выронил топор, упал на</w:t>
      </w:r>
      <w:r w:rsidRPr="001E329F">
        <w:rPr>
          <w:rFonts w:ascii="Verdana" w:hAnsi="Verdana"/>
          <w:color w:val="000000"/>
          <w:sz w:val="20"/>
        </w:rPr>
        <w:t> </w:t>
      </w:r>
      <w:r w:rsidRPr="001E329F">
        <w:rPr>
          <w:rFonts w:ascii="Verdana" w:hAnsi="Verdana"/>
          <w:color w:val="000000"/>
          <w:sz w:val="20"/>
          <w:lang w:val="ru-RU"/>
        </w:rPr>
        <w:t>колени и</w:t>
      </w:r>
      <w:r w:rsidRPr="001E329F">
        <w:rPr>
          <w:rFonts w:ascii="Verdana" w:hAnsi="Verdana"/>
          <w:color w:val="000000"/>
          <w:sz w:val="20"/>
        </w:rPr>
        <w:t> </w:t>
      </w:r>
      <w:r w:rsidRPr="001E329F">
        <w:rPr>
          <w:rFonts w:ascii="Verdana" w:hAnsi="Verdana"/>
          <w:color w:val="000000"/>
          <w:sz w:val="20"/>
          <w:lang w:val="ru-RU"/>
        </w:rPr>
        <w:t>заревел, давясь неудержимой рвотой:</w:t>
      </w:r>
    </w:p>
    <w:p w14:paraId="7DA22A4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мо-гу-у...</w:t>
      </w:r>
    </w:p>
    <w:p w14:paraId="513E25F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Богдан плюнул.</w:t>
      </w:r>
    </w:p>
    <w:p w14:paraId="584251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Все Крутому скажу. Время только с</w:t>
      </w:r>
      <w:r w:rsidRPr="001E329F">
        <w:rPr>
          <w:rFonts w:ascii="Verdana" w:hAnsi="Verdana"/>
          <w:color w:val="000000"/>
          <w:sz w:val="20"/>
        </w:rPr>
        <w:t> </w:t>
      </w:r>
      <w:r w:rsidRPr="001E329F">
        <w:rPr>
          <w:rFonts w:ascii="Verdana" w:hAnsi="Verdana"/>
          <w:color w:val="000000"/>
          <w:sz w:val="20"/>
          <w:lang w:val="ru-RU"/>
        </w:rPr>
        <w:t>тобой терять. Смотри, солнце уже где, сволочь! А</w:t>
      </w:r>
      <w:r w:rsidRPr="001E329F">
        <w:rPr>
          <w:rFonts w:ascii="Verdana" w:hAnsi="Verdana"/>
          <w:color w:val="000000"/>
          <w:sz w:val="20"/>
        </w:rPr>
        <w:t> </w:t>
      </w:r>
      <w:r w:rsidRPr="001E329F">
        <w:rPr>
          <w:rFonts w:ascii="Verdana" w:hAnsi="Verdana"/>
          <w:color w:val="000000"/>
          <w:sz w:val="20"/>
          <w:lang w:val="ru-RU"/>
        </w:rPr>
        <w:t>ну, кончай блевать! Отползай, тебе говорю, а</w:t>
      </w:r>
      <w:r w:rsidRPr="001E329F">
        <w:rPr>
          <w:rFonts w:ascii="Verdana" w:hAnsi="Verdana"/>
          <w:color w:val="000000"/>
          <w:sz w:val="20"/>
        </w:rPr>
        <w:t> </w:t>
      </w:r>
      <w:r w:rsidRPr="001E329F">
        <w:rPr>
          <w:rFonts w:ascii="Verdana" w:hAnsi="Verdana"/>
          <w:color w:val="000000"/>
          <w:sz w:val="20"/>
          <w:lang w:val="ru-RU"/>
        </w:rPr>
        <w:t>то обоих положу!</w:t>
      </w:r>
    </w:p>
    <w:p w14:paraId="03307E1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Кеша, рыдая, поспешно отполз подальше. Богдан шагнул вперед, снял автомат и</w:t>
      </w:r>
      <w:r w:rsidRPr="001E329F">
        <w:rPr>
          <w:rFonts w:ascii="Verdana" w:hAnsi="Verdana"/>
          <w:color w:val="000000"/>
          <w:sz w:val="20"/>
        </w:rPr>
        <w:t> </w:t>
      </w:r>
      <w:r w:rsidRPr="001E329F">
        <w:rPr>
          <w:rFonts w:ascii="Verdana" w:hAnsi="Verdana"/>
          <w:color w:val="000000"/>
          <w:sz w:val="20"/>
          <w:lang w:val="ru-RU"/>
        </w:rPr>
        <w:t>уже потянул было затвор, как вдруг за</w:t>
      </w:r>
      <w:r w:rsidRPr="001E329F">
        <w:rPr>
          <w:rFonts w:ascii="Verdana" w:hAnsi="Verdana"/>
          <w:color w:val="000000"/>
          <w:sz w:val="20"/>
        </w:rPr>
        <w:t> </w:t>
      </w:r>
      <w:r w:rsidRPr="001E329F">
        <w:rPr>
          <w:rFonts w:ascii="Verdana" w:hAnsi="Verdana"/>
          <w:color w:val="000000"/>
          <w:sz w:val="20"/>
          <w:lang w:val="ru-RU"/>
        </w:rPr>
        <w:t>его спиной неслышно выросла тень. Тот самый, выроненный Кешей топор сверкнул на</w:t>
      </w:r>
      <w:r w:rsidRPr="001E329F">
        <w:rPr>
          <w:rFonts w:ascii="Verdana" w:hAnsi="Verdana"/>
          <w:color w:val="000000"/>
          <w:sz w:val="20"/>
        </w:rPr>
        <w:t> </w:t>
      </w:r>
      <w:r w:rsidRPr="001E329F">
        <w:rPr>
          <w:rFonts w:ascii="Verdana" w:hAnsi="Verdana"/>
          <w:color w:val="000000"/>
          <w:sz w:val="20"/>
          <w:lang w:val="ru-RU"/>
        </w:rPr>
        <w:t>солнце и</w:t>
      </w:r>
      <w:r w:rsidRPr="001E329F">
        <w:rPr>
          <w:rFonts w:ascii="Verdana" w:hAnsi="Verdana"/>
          <w:color w:val="000000"/>
          <w:sz w:val="20"/>
        </w:rPr>
        <w:t> </w:t>
      </w:r>
      <w:r w:rsidRPr="001E329F">
        <w:rPr>
          <w:rFonts w:ascii="Verdana" w:hAnsi="Verdana"/>
          <w:color w:val="000000"/>
          <w:sz w:val="20"/>
          <w:lang w:val="ru-RU"/>
        </w:rPr>
        <w:t>глубоко вонзился в</w:t>
      </w:r>
      <w:r w:rsidRPr="001E329F">
        <w:rPr>
          <w:rFonts w:ascii="Verdana" w:hAnsi="Verdana"/>
          <w:color w:val="000000"/>
          <w:sz w:val="20"/>
        </w:rPr>
        <w:t> </w:t>
      </w:r>
      <w:r w:rsidRPr="001E329F">
        <w:rPr>
          <w:rFonts w:ascii="Verdana" w:hAnsi="Verdana"/>
          <w:color w:val="000000"/>
          <w:sz w:val="20"/>
          <w:lang w:val="ru-RU"/>
        </w:rPr>
        <w:t>затылок Богдана. Не</w:t>
      </w:r>
      <w:r w:rsidRPr="001E329F">
        <w:rPr>
          <w:rFonts w:ascii="Verdana" w:hAnsi="Verdana"/>
          <w:color w:val="000000"/>
          <w:sz w:val="20"/>
        </w:rPr>
        <w:t> </w:t>
      </w:r>
      <w:r w:rsidRPr="001E329F">
        <w:rPr>
          <w:rFonts w:ascii="Verdana" w:hAnsi="Verdana"/>
          <w:color w:val="000000"/>
          <w:sz w:val="20"/>
          <w:lang w:val="ru-RU"/>
        </w:rPr>
        <w:t>издав и</w:t>
      </w:r>
      <w:r w:rsidRPr="001E329F">
        <w:rPr>
          <w:rFonts w:ascii="Verdana" w:hAnsi="Verdana"/>
          <w:color w:val="000000"/>
          <w:sz w:val="20"/>
        </w:rPr>
        <w:t> </w:t>
      </w:r>
      <w:r w:rsidRPr="001E329F">
        <w:rPr>
          <w:rFonts w:ascii="Verdana" w:hAnsi="Verdana"/>
          <w:color w:val="000000"/>
          <w:sz w:val="20"/>
          <w:lang w:val="ru-RU"/>
        </w:rPr>
        <w:t>звука, Богдан рухнул на</w:t>
      </w:r>
      <w:r w:rsidRPr="001E329F">
        <w:rPr>
          <w:rFonts w:ascii="Verdana" w:hAnsi="Verdana"/>
          <w:color w:val="000000"/>
          <w:sz w:val="20"/>
        </w:rPr>
        <w:t> </w:t>
      </w:r>
      <w:r w:rsidRPr="001E329F">
        <w:rPr>
          <w:rFonts w:ascii="Verdana" w:hAnsi="Verdana"/>
          <w:color w:val="000000"/>
          <w:sz w:val="20"/>
          <w:lang w:val="ru-RU"/>
        </w:rPr>
        <w:t>землю, вывернул набок разрубленную голову, и</w:t>
      </w:r>
      <w:r w:rsidRPr="001E329F">
        <w:rPr>
          <w:rFonts w:ascii="Verdana" w:hAnsi="Verdana"/>
          <w:color w:val="000000"/>
          <w:sz w:val="20"/>
        </w:rPr>
        <w:t> </w:t>
      </w:r>
      <w:r w:rsidRPr="001E329F">
        <w:rPr>
          <w:rFonts w:ascii="Verdana" w:hAnsi="Verdana"/>
          <w:color w:val="000000"/>
          <w:sz w:val="20"/>
          <w:lang w:val="ru-RU"/>
        </w:rPr>
        <w:t>удивленно уставился в</w:t>
      </w:r>
      <w:r w:rsidRPr="001E329F">
        <w:rPr>
          <w:rFonts w:ascii="Verdana" w:hAnsi="Verdana"/>
          <w:color w:val="000000"/>
          <w:sz w:val="20"/>
        </w:rPr>
        <w:t> </w:t>
      </w:r>
      <w:r w:rsidRPr="001E329F">
        <w:rPr>
          <w:rFonts w:ascii="Verdana" w:hAnsi="Verdana"/>
          <w:color w:val="000000"/>
          <w:sz w:val="20"/>
          <w:lang w:val="ru-RU"/>
        </w:rPr>
        <w:t>пространство. Над ним стояла</w:t>
      </w:r>
      <w:r w:rsidRPr="001E329F">
        <w:rPr>
          <w:rFonts w:ascii="Verdana" w:hAnsi="Verdana"/>
          <w:color w:val="000000"/>
          <w:sz w:val="20"/>
        </w:rPr>
        <w:t> </w:t>
      </w:r>
      <w:r w:rsidRPr="001E329F">
        <w:rPr>
          <w:rFonts w:ascii="Verdana" w:hAnsi="Verdana"/>
          <w:color w:val="000000"/>
          <w:sz w:val="20"/>
          <w:lang w:val="ru-RU"/>
        </w:rPr>
        <w:t>Зоя.</w:t>
      </w:r>
    </w:p>
    <w:p w14:paraId="76621D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выстрелил вслед удирающему второму бандиту и</w:t>
      </w:r>
      <w:r w:rsidRPr="001E329F">
        <w:rPr>
          <w:rFonts w:ascii="Verdana" w:hAnsi="Verdana"/>
          <w:color w:val="000000"/>
          <w:sz w:val="20"/>
        </w:rPr>
        <w:t> </w:t>
      </w:r>
      <w:r w:rsidRPr="001E329F">
        <w:rPr>
          <w:rFonts w:ascii="Verdana" w:hAnsi="Verdana"/>
          <w:color w:val="000000"/>
          <w:sz w:val="20"/>
          <w:lang w:val="ru-RU"/>
        </w:rPr>
        <w:t>сразу бросился к</w:t>
      </w:r>
      <w:r w:rsidRPr="001E329F">
        <w:rPr>
          <w:rFonts w:ascii="Verdana" w:hAnsi="Verdana"/>
          <w:color w:val="000000"/>
          <w:sz w:val="20"/>
        </w:rPr>
        <w:t> </w:t>
      </w:r>
      <w:r w:rsidRPr="001E329F">
        <w:rPr>
          <w:rFonts w:ascii="Verdana" w:hAnsi="Verdana"/>
          <w:color w:val="000000"/>
          <w:sz w:val="20"/>
          <w:lang w:val="ru-RU"/>
        </w:rPr>
        <w:t>Пашке. Вдвоем с</w:t>
      </w:r>
      <w:r w:rsidRPr="001E329F">
        <w:rPr>
          <w:rFonts w:ascii="Verdana" w:hAnsi="Verdana"/>
          <w:color w:val="000000"/>
          <w:sz w:val="20"/>
        </w:rPr>
        <w:t> </w:t>
      </w:r>
      <w:r w:rsidRPr="001E329F">
        <w:rPr>
          <w:rFonts w:ascii="Verdana" w:hAnsi="Verdana"/>
          <w:color w:val="000000"/>
          <w:sz w:val="20"/>
          <w:lang w:val="ru-RU"/>
        </w:rPr>
        <w:t>Зоей они подняли его и</w:t>
      </w:r>
      <w:r w:rsidRPr="001E329F">
        <w:rPr>
          <w:rFonts w:ascii="Verdana" w:hAnsi="Verdana"/>
          <w:color w:val="000000"/>
          <w:sz w:val="20"/>
        </w:rPr>
        <w:t> </w:t>
      </w:r>
      <w:r w:rsidRPr="001E329F">
        <w:rPr>
          <w:rFonts w:ascii="Verdana" w:hAnsi="Verdana"/>
          <w:color w:val="000000"/>
          <w:sz w:val="20"/>
          <w:lang w:val="ru-RU"/>
        </w:rPr>
        <w:t>понесли. Куда? Подальше от</w:t>
      </w:r>
      <w:r w:rsidRPr="001E329F">
        <w:rPr>
          <w:rFonts w:ascii="Verdana" w:hAnsi="Verdana"/>
          <w:color w:val="000000"/>
          <w:sz w:val="20"/>
        </w:rPr>
        <w:t> </w:t>
      </w:r>
      <w:r w:rsidRPr="001E329F">
        <w:rPr>
          <w:rFonts w:ascii="Verdana" w:hAnsi="Verdana"/>
          <w:color w:val="000000"/>
          <w:sz w:val="20"/>
          <w:lang w:val="ru-RU"/>
        </w:rPr>
        <w:t>этого места</w:t>
      </w:r>
      <w:r w:rsidRPr="001E329F">
        <w:rPr>
          <w:rFonts w:ascii="Verdana" w:hAnsi="Verdana"/>
          <w:color w:val="000000"/>
          <w:sz w:val="20"/>
        </w:rPr>
        <w:t> </w:t>
      </w:r>
      <w:r w:rsidRPr="001E329F">
        <w:rPr>
          <w:rFonts w:ascii="Verdana" w:hAnsi="Verdana"/>
          <w:color w:val="000000"/>
          <w:sz w:val="20"/>
          <w:lang w:val="ru-RU"/>
        </w:rPr>
        <w:t>— ни о</w:t>
      </w:r>
      <w:r w:rsidRPr="001E329F">
        <w:rPr>
          <w:rFonts w:ascii="Verdana" w:hAnsi="Verdana"/>
          <w:color w:val="000000"/>
          <w:sz w:val="20"/>
        </w:rPr>
        <w:t> </w:t>
      </w:r>
      <w:r w:rsidRPr="001E329F">
        <w:rPr>
          <w:rFonts w:ascii="Verdana" w:hAnsi="Verdana"/>
          <w:color w:val="000000"/>
          <w:sz w:val="20"/>
          <w:lang w:val="ru-RU"/>
        </w:rPr>
        <w:t>чем другом они не</w:t>
      </w:r>
      <w:r w:rsidRPr="001E329F">
        <w:rPr>
          <w:rFonts w:ascii="Verdana" w:hAnsi="Verdana"/>
          <w:color w:val="000000"/>
          <w:sz w:val="20"/>
        </w:rPr>
        <w:t> </w:t>
      </w:r>
      <w:r w:rsidRPr="001E329F">
        <w:rPr>
          <w:rFonts w:ascii="Verdana" w:hAnsi="Verdana"/>
          <w:color w:val="000000"/>
          <w:sz w:val="20"/>
          <w:lang w:val="ru-RU"/>
        </w:rPr>
        <w:t>думали. Возвращаться на</w:t>
      </w:r>
      <w:r w:rsidRPr="001E329F">
        <w:rPr>
          <w:rFonts w:ascii="Verdana" w:hAnsi="Verdana"/>
          <w:color w:val="000000"/>
          <w:sz w:val="20"/>
        </w:rPr>
        <w:t> </w:t>
      </w:r>
      <w:r w:rsidRPr="001E329F">
        <w:rPr>
          <w:rFonts w:ascii="Verdana" w:hAnsi="Verdana"/>
          <w:color w:val="000000"/>
          <w:sz w:val="20"/>
          <w:lang w:val="ru-RU"/>
        </w:rPr>
        <w:t>дачи было нельзя, Зоя и</w:t>
      </w:r>
      <w:r w:rsidRPr="001E329F">
        <w:rPr>
          <w:rFonts w:ascii="Verdana" w:hAnsi="Verdana"/>
          <w:color w:val="000000"/>
          <w:sz w:val="20"/>
        </w:rPr>
        <w:t> </w:t>
      </w:r>
      <w:r w:rsidRPr="001E329F">
        <w:rPr>
          <w:rFonts w:ascii="Verdana" w:hAnsi="Verdana"/>
          <w:color w:val="000000"/>
          <w:sz w:val="20"/>
          <w:lang w:val="ru-RU"/>
        </w:rPr>
        <w:t>Олег чудом ушли от</w:t>
      </w:r>
      <w:r w:rsidRPr="001E329F">
        <w:rPr>
          <w:rFonts w:ascii="Verdana" w:hAnsi="Verdana"/>
          <w:color w:val="000000"/>
          <w:sz w:val="20"/>
        </w:rPr>
        <w:t> </w:t>
      </w:r>
      <w:r w:rsidRPr="001E329F">
        <w:rPr>
          <w:rFonts w:ascii="Verdana" w:hAnsi="Verdana"/>
          <w:color w:val="000000"/>
          <w:sz w:val="20"/>
          <w:lang w:val="ru-RU"/>
        </w:rPr>
        <w:t>облавы, ползком, через заросший бурьяном огород. Нельзя было и</w:t>
      </w:r>
      <w:r w:rsidRPr="001E329F">
        <w:rPr>
          <w:rFonts w:ascii="Verdana" w:hAnsi="Verdana"/>
          <w:color w:val="000000"/>
          <w:sz w:val="20"/>
        </w:rPr>
        <w:t> </w:t>
      </w:r>
      <w:r w:rsidRPr="001E329F">
        <w:rPr>
          <w:rFonts w:ascii="Verdana" w:hAnsi="Verdana"/>
          <w:color w:val="000000"/>
          <w:sz w:val="20"/>
          <w:lang w:val="ru-RU"/>
        </w:rPr>
        <w:t>оставаться в</w:t>
      </w:r>
      <w:r w:rsidRPr="001E329F">
        <w:rPr>
          <w:rFonts w:ascii="Verdana" w:hAnsi="Verdana"/>
          <w:color w:val="000000"/>
          <w:sz w:val="20"/>
        </w:rPr>
        <w:t> </w:t>
      </w:r>
      <w:r w:rsidRPr="001E329F">
        <w:rPr>
          <w:rFonts w:ascii="Verdana" w:hAnsi="Verdana"/>
          <w:color w:val="000000"/>
          <w:sz w:val="20"/>
          <w:lang w:val="ru-RU"/>
        </w:rPr>
        <w:t>лесу</w:t>
      </w:r>
      <w:r w:rsidRPr="001E329F">
        <w:rPr>
          <w:rFonts w:ascii="Verdana" w:hAnsi="Verdana"/>
          <w:color w:val="000000"/>
          <w:sz w:val="20"/>
        </w:rPr>
        <w:t> </w:t>
      </w:r>
      <w:r w:rsidRPr="001E329F">
        <w:rPr>
          <w:rFonts w:ascii="Verdana" w:hAnsi="Verdana"/>
          <w:color w:val="000000"/>
          <w:sz w:val="20"/>
          <w:lang w:val="ru-RU"/>
        </w:rPr>
        <w:t>— здесь хозяйничала банда...</w:t>
      </w:r>
    </w:p>
    <w:p w14:paraId="2D0A46B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Впереди вдруг послышался треск сучьев. Широкой полосой навстречу шли люди.</w:t>
      </w:r>
    </w:p>
    <w:p w14:paraId="7E470F0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Ложись!</w:t>
      </w:r>
      <w:r w:rsidRPr="001E329F">
        <w:rPr>
          <w:rFonts w:ascii="Verdana" w:hAnsi="Verdana"/>
          <w:color w:val="000000"/>
          <w:sz w:val="20"/>
        </w:rPr>
        <w:t> </w:t>
      </w:r>
      <w:r w:rsidRPr="001E329F">
        <w:rPr>
          <w:rFonts w:ascii="Verdana" w:hAnsi="Verdana"/>
          <w:color w:val="000000"/>
          <w:sz w:val="20"/>
          <w:lang w:val="ru-RU"/>
        </w:rPr>
        <w:t>— Олег опустил Пашку на</w:t>
      </w:r>
      <w:r w:rsidRPr="001E329F">
        <w:rPr>
          <w:rFonts w:ascii="Verdana" w:hAnsi="Verdana"/>
          <w:color w:val="000000"/>
          <w:sz w:val="20"/>
        </w:rPr>
        <w:t> </w:t>
      </w:r>
      <w:r w:rsidRPr="001E329F">
        <w:rPr>
          <w:rFonts w:ascii="Verdana" w:hAnsi="Verdana"/>
          <w:color w:val="000000"/>
          <w:sz w:val="20"/>
          <w:lang w:val="ru-RU"/>
        </w:rPr>
        <w:t>землю и</w:t>
      </w:r>
      <w:r w:rsidRPr="001E329F">
        <w:rPr>
          <w:rFonts w:ascii="Verdana" w:hAnsi="Verdana"/>
          <w:color w:val="000000"/>
          <w:sz w:val="20"/>
        </w:rPr>
        <w:t> </w:t>
      </w:r>
      <w:r w:rsidRPr="001E329F">
        <w:rPr>
          <w:rFonts w:ascii="Verdana" w:hAnsi="Verdana"/>
          <w:color w:val="000000"/>
          <w:sz w:val="20"/>
          <w:lang w:val="ru-RU"/>
        </w:rPr>
        <w:t>схватил автомат. Проверил магазин, передернул затвор. Потом достал из</w:t>
      </w:r>
      <w:r w:rsidRPr="001E329F">
        <w:rPr>
          <w:rFonts w:ascii="Verdana" w:hAnsi="Verdana"/>
          <w:color w:val="000000"/>
          <w:sz w:val="20"/>
        </w:rPr>
        <w:t> </w:t>
      </w:r>
      <w:r w:rsidRPr="001E329F">
        <w:rPr>
          <w:rFonts w:ascii="Verdana" w:hAnsi="Verdana"/>
          <w:color w:val="000000"/>
          <w:sz w:val="20"/>
          <w:lang w:val="ru-RU"/>
        </w:rPr>
        <w:t>кармана пистолет и</w:t>
      </w:r>
      <w:r w:rsidRPr="001E329F">
        <w:rPr>
          <w:rFonts w:ascii="Verdana" w:hAnsi="Verdana"/>
          <w:color w:val="000000"/>
          <w:sz w:val="20"/>
        </w:rPr>
        <w:t> </w:t>
      </w:r>
      <w:r w:rsidRPr="001E329F">
        <w:rPr>
          <w:rFonts w:ascii="Verdana" w:hAnsi="Verdana"/>
          <w:color w:val="000000"/>
          <w:sz w:val="20"/>
          <w:lang w:val="ru-RU"/>
        </w:rPr>
        <w:t>протянул его</w:t>
      </w:r>
      <w:r w:rsidRPr="001E329F">
        <w:rPr>
          <w:rFonts w:ascii="Verdana" w:hAnsi="Verdana"/>
          <w:color w:val="000000"/>
          <w:sz w:val="20"/>
        </w:rPr>
        <w:t> </w:t>
      </w:r>
      <w:r w:rsidRPr="001E329F">
        <w:rPr>
          <w:rFonts w:ascii="Verdana" w:hAnsi="Verdana"/>
          <w:color w:val="000000"/>
          <w:sz w:val="20"/>
          <w:lang w:val="ru-RU"/>
        </w:rPr>
        <w:t>Зое.</w:t>
      </w:r>
    </w:p>
    <w:p w14:paraId="07185C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Здесь два патрона. Один ему, другой тебе...</w:t>
      </w:r>
    </w:p>
    <w:p w14:paraId="4CAB307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кивнула. Все просто, по-деловому. Как и</w:t>
      </w:r>
      <w:r w:rsidRPr="001E329F">
        <w:rPr>
          <w:rFonts w:ascii="Verdana" w:hAnsi="Verdana"/>
          <w:color w:val="000000"/>
          <w:sz w:val="20"/>
        </w:rPr>
        <w:t> </w:t>
      </w:r>
      <w:r w:rsidRPr="001E329F">
        <w:rPr>
          <w:rFonts w:ascii="Verdana" w:hAnsi="Verdana"/>
          <w:color w:val="000000"/>
          <w:sz w:val="20"/>
          <w:lang w:val="ru-RU"/>
        </w:rPr>
        <w:t>положено покойникам...</w:t>
      </w:r>
    </w:p>
    <w:p w14:paraId="5E6EB1E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Цепь приближалась. Ни уйти от</w:t>
      </w:r>
      <w:r w:rsidRPr="001E329F">
        <w:rPr>
          <w:rFonts w:ascii="Verdana" w:hAnsi="Verdana"/>
          <w:color w:val="000000"/>
          <w:sz w:val="20"/>
        </w:rPr>
        <w:t> </w:t>
      </w:r>
      <w:r w:rsidRPr="001E329F">
        <w:rPr>
          <w:rFonts w:ascii="Verdana" w:hAnsi="Verdana"/>
          <w:color w:val="000000"/>
          <w:sz w:val="20"/>
          <w:lang w:val="ru-RU"/>
        </w:rPr>
        <w:t>нее, ни укрыться...</w:t>
      </w:r>
    </w:p>
    <w:p w14:paraId="57ABA3A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Олег!</w:t>
      </w:r>
      <w:r w:rsidRPr="001E329F">
        <w:rPr>
          <w:rFonts w:ascii="Verdana" w:hAnsi="Verdana"/>
          <w:color w:val="000000"/>
          <w:sz w:val="20"/>
        </w:rPr>
        <w:t> </w:t>
      </w:r>
      <w:r w:rsidRPr="001E329F">
        <w:rPr>
          <w:rFonts w:ascii="Verdana" w:hAnsi="Verdana"/>
          <w:color w:val="000000"/>
          <w:sz w:val="20"/>
          <w:lang w:val="ru-RU"/>
        </w:rPr>
        <w:t>— раздался вдруг голос в</w:t>
      </w:r>
      <w:r w:rsidRPr="001E329F">
        <w:rPr>
          <w:rFonts w:ascii="Verdana" w:hAnsi="Verdana"/>
          <w:color w:val="000000"/>
          <w:sz w:val="20"/>
        </w:rPr>
        <w:t> </w:t>
      </w:r>
      <w:r w:rsidRPr="001E329F">
        <w:rPr>
          <w:rFonts w:ascii="Verdana" w:hAnsi="Verdana"/>
          <w:color w:val="000000"/>
          <w:sz w:val="20"/>
          <w:lang w:val="ru-RU"/>
        </w:rPr>
        <w:t>цепи.</w:t>
      </w:r>
      <w:r w:rsidRPr="001E329F">
        <w:rPr>
          <w:rFonts w:ascii="Verdana" w:hAnsi="Verdana"/>
          <w:color w:val="000000"/>
          <w:sz w:val="20"/>
        </w:rPr>
        <w:t> </w:t>
      </w:r>
      <w:r w:rsidRPr="001E329F">
        <w:rPr>
          <w:rFonts w:ascii="Verdana" w:hAnsi="Verdana"/>
          <w:color w:val="000000"/>
          <w:sz w:val="20"/>
          <w:lang w:val="ru-RU"/>
        </w:rPr>
        <w:t>— Олег, не</w:t>
      </w:r>
      <w:r w:rsidRPr="001E329F">
        <w:rPr>
          <w:rFonts w:ascii="Verdana" w:hAnsi="Verdana"/>
          <w:color w:val="000000"/>
          <w:sz w:val="20"/>
        </w:rPr>
        <w:t> </w:t>
      </w:r>
      <w:r w:rsidRPr="001E329F">
        <w:rPr>
          <w:rFonts w:ascii="Verdana" w:hAnsi="Verdana"/>
          <w:color w:val="000000"/>
          <w:sz w:val="20"/>
          <w:lang w:val="ru-RU"/>
        </w:rPr>
        <w:t>стреляйте! Это я, Зарецкий!</w:t>
      </w:r>
    </w:p>
    <w:p w14:paraId="6EB1914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599CE3B2"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2D206F86" w14:textId="616422EE"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7</w:t>
      </w:r>
    </w:p>
    <w:p w14:paraId="506329D7"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074905D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Остров глыбой мрака проступил в</w:t>
      </w:r>
      <w:r w:rsidRPr="001E329F">
        <w:rPr>
          <w:rFonts w:ascii="Verdana" w:hAnsi="Verdana"/>
          <w:color w:val="000000"/>
          <w:sz w:val="20"/>
        </w:rPr>
        <w:t> </w:t>
      </w:r>
      <w:r w:rsidRPr="001E329F">
        <w:rPr>
          <w:rFonts w:ascii="Verdana" w:hAnsi="Verdana"/>
          <w:color w:val="000000"/>
          <w:sz w:val="20"/>
          <w:lang w:val="ru-RU"/>
        </w:rPr>
        <w:t>тумане незадолго до</w:t>
      </w:r>
      <w:r w:rsidRPr="001E329F">
        <w:rPr>
          <w:rFonts w:ascii="Verdana" w:hAnsi="Verdana"/>
          <w:color w:val="000000"/>
          <w:sz w:val="20"/>
        </w:rPr>
        <w:t> </w:t>
      </w:r>
      <w:r w:rsidRPr="001E329F">
        <w:rPr>
          <w:rFonts w:ascii="Verdana" w:hAnsi="Verdana"/>
          <w:color w:val="000000"/>
          <w:sz w:val="20"/>
          <w:lang w:val="ru-RU"/>
        </w:rPr>
        <w:t>наступления сумерек. Словно опустившись сверху, он навис прямо над лодкой, а</w:t>
      </w:r>
      <w:r w:rsidRPr="001E329F">
        <w:rPr>
          <w:rFonts w:ascii="Verdana" w:hAnsi="Verdana"/>
          <w:color w:val="000000"/>
          <w:sz w:val="20"/>
        </w:rPr>
        <w:t> </w:t>
      </w:r>
      <w:r w:rsidRPr="001E329F">
        <w:rPr>
          <w:rFonts w:ascii="Verdana" w:hAnsi="Verdana"/>
          <w:color w:val="000000"/>
          <w:sz w:val="20"/>
          <w:lang w:val="ru-RU"/>
        </w:rPr>
        <w:t>уж затем стал медленно разрастаться вширь. При виде его Бакум забился в</w:t>
      </w:r>
      <w:r w:rsidRPr="001E329F">
        <w:rPr>
          <w:rFonts w:ascii="Verdana" w:hAnsi="Verdana"/>
          <w:color w:val="000000"/>
          <w:sz w:val="20"/>
        </w:rPr>
        <w:t> </w:t>
      </w:r>
      <w:r w:rsidRPr="001E329F">
        <w:rPr>
          <w:rFonts w:ascii="Verdana" w:hAnsi="Verdana"/>
          <w:color w:val="000000"/>
          <w:sz w:val="20"/>
          <w:lang w:val="ru-RU"/>
        </w:rPr>
        <w:t>дальний угол и</w:t>
      </w:r>
      <w:r w:rsidRPr="001E329F">
        <w:rPr>
          <w:rFonts w:ascii="Verdana" w:hAnsi="Verdana"/>
          <w:color w:val="000000"/>
          <w:sz w:val="20"/>
        </w:rPr>
        <w:t> </w:t>
      </w:r>
      <w:r w:rsidRPr="001E329F">
        <w:rPr>
          <w:rFonts w:ascii="Verdana" w:hAnsi="Verdana"/>
          <w:color w:val="000000"/>
          <w:sz w:val="20"/>
          <w:lang w:val="ru-RU"/>
        </w:rPr>
        <w:t>замер, оставив, как видно, последнюю надежду спастись. До</w:t>
      </w:r>
      <w:r w:rsidRPr="001E329F">
        <w:rPr>
          <w:rFonts w:ascii="Verdana" w:hAnsi="Verdana"/>
          <w:color w:val="000000"/>
          <w:sz w:val="20"/>
        </w:rPr>
        <w:t> </w:t>
      </w:r>
      <w:r w:rsidRPr="001E329F">
        <w:rPr>
          <w:rFonts w:ascii="Verdana" w:hAnsi="Verdana"/>
          <w:color w:val="000000"/>
          <w:sz w:val="20"/>
          <w:lang w:val="ru-RU"/>
        </w:rPr>
        <w:t>этого несчастный рулевой лихорадочно метался по</w:t>
      </w:r>
      <w:r w:rsidRPr="001E329F">
        <w:rPr>
          <w:rFonts w:ascii="Verdana" w:hAnsi="Verdana"/>
          <w:color w:val="000000"/>
          <w:sz w:val="20"/>
        </w:rPr>
        <w:t> </w:t>
      </w:r>
      <w:r w:rsidRPr="001E329F">
        <w:rPr>
          <w:rFonts w:ascii="Verdana" w:hAnsi="Verdana"/>
          <w:color w:val="000000"/>
          <w:sz w:val="20"/>
          <w:lang w:val="ru-RU"/>
        </w:rPr>
        <w:t>палубе, пробовал оторвать от</w:t>
      </w:r>
      <w:r w:rsidRPr="001E329F">
        <w:rPr>
          <w:rFonts w:ascii="Verdana" w:hAnsi="Verdana"/>
          <w:color w:val="000000"/>
          <w:sz w:val="20"/>
        </w:rPr>
        <w:t> </w:t>
      </w:r>
      <w:r w:rsidRPr="001E329F">
        <w:rPr>
          <w:rFonts w:ascii="Verdana" w:hAnsi="Verdana"/>
          <w:color w:val="000000"/>
          <w:sz w:val="20"/>
          <w:lang w:val="ru-RU"/>
        </w:rPr>
        <w:t>коновязи бревно, чтобы сделать из</w:t>
      </w:r>
      <w:r w:rsidRPr="001E329F">
        <w:rPr>
          <w:rFonts w:ascii="Verdana" w:hAnsi="Verdana"/>
          <w:color w:val="000000"/>
          <w:sz w:val="20"/>
        </w:rPr>
        <w:t> </w:t>
      </w:r>
      <w:r w:rsidRPr="001E329F">
        <w:rPr>
          <w:rFonts w:ascii="Verdana" w:hAnsi="Verdana"/>
          <w:color w:val="000000"/>
          <w:sz w:val="20"/>
          <w:lang w:val="ru-RU"/>
        </w:rPr>
        <w:t>него второе весло и</w:t>
      </w:r>
      <w:r w:rsidRPr="001E329F">
        <w:rPr>
          <w:rFonts w:ascii="Verdana" w:hAnsi="Verdana"/>
          <w:color w:val="000000"/>
          <w:sz w:val="20"/>
        </w:rPr>
        <w:t> </w:t>
      </w:r>
      <w:r w:rsidRPr="001E329F">
        <w:rPr>
          <w:rFonts w:ascii="Verdana" w:hAnsi="Verdana"/>
          <w:color w:val="000000"/>
          <w:sz w:val="20"/>
          <w:lang w:val="ru-RU"/>
        </w:rPr>
        <w:t>плыть отсюда назад к</w:t>
      </w:r>
      <w:r w:rsidRPr="001E329F">
        <w:rPr>
          <w:rFonts w:ascii="Verdana" w:hAnsi="Verdana"/>
          <w:color w:val="000000"/>
          <w:sz w:val="20"/>
        </w:rPr>
        <w:t> </w:t>
      </w:r>
      <w:r w:rsidRPr="001E329F">
        <w:rPr>
          <w:rFonts w:ascii="Verdana" w:hAnsi="Verdana"/>
          <w:color w:val="000000"/>
          <w:sz w:val="20"/>
          <w:lang w:val="ru-RU"/>
        </w:rPr>
        <w:t>берегу. В</w:t>
      </w:r>
      <w:r w:rsidRPr="001E329F">
        <w:rPr>
          <w:rFonts w:ascii="Verdana" w:hAnsi="Verdana"/>
          <w:color w:val="000000"/>
          <w:sz w:val="20"/>
        </w:rPr>
        <w:t> </w:t>
      </w:r>
      <w:r w:rsidRPr="001E329F">
        <w:rPr>
          <w:rFonts w:ascii="Verdana" w:hAnsi="Verdana"/>
          <w:color w:val="000000"/>
          <w:sz w:val="20"/>
          <w:lang w:val="ru-RU"/>
        </w:rPr>
        <w:t>ответ на</w:t>
      </w:r>
      <w:r w:rsidRPr="001E329F">
        <w:rPr>
          <w:rFonts w:ascii="Verdana" w:hAnsi="Verdana"/>
          <w:color w:val="000000"/>
          <w:sz w:val="20"/>
        </w:rPr>
        <w:t> </w:t>
      </w:r>
      <w:r w:rsidRPr="001E329F">
        <w:rPr>
          <w:rFonts w:ascii="Verdana" w:hAnsi="Verdana"/>
          <w:color w:val="000000"/>
          <w:sz w:val="20"/>
          <w:lang w:val="ru-RU"/>
        </w:rPr>
        <w:t>недоуменные вопросы диавардов он только отчаянно отмахивался.</w:t>
      </w:r>
    </w:p>
    <w:p w14:paraId="177279D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Теперь</w:t>
      </w:r>
      <w:r w:rsidRPr="001E329F">
        <w:rPr>
          <w:rFonts w:ascii="Verdana" w:hAnsi="Verdana"/>
          <w:color w:val="000000"/>
          <w:sz w:val="20"/>
        </w:rPr>
        <w:t> </w:t>
      </w:r>
      <w:r w:rsidRPr="001E329F">
        <w:rPr>
          <w:rFonts w:ascii="Verdana" w:hAnsi="Verdana"/>
          <w:color w:val="000000"/>
          <w:sz w:val="20"/>
          <w:lang w:val="ru-RU"/>
        </w:rPr>
        <w:t>же, глядя расширенными от</w:t>
      </w:r>
      <w:r w:rsidRPr="001E329F">
        <w:rPr>
          <w:rFonts w:ascii="Verdana" w:hAnsi="Verdana"/>
          <w:color w:val="000000"/>
          <w:sz w:val="20"/>
        </w:rPr>
        <w:t> </w:t>
      </w:r>
      <w:r w:rsidRPr="001E329F">
        <w:rPr>
          <w:rFonts w:ascii="Verdana" w:hAnsi="Verdana"/>
          <w:color w:val="000000"/>
          <w:sz w:val="20"/>
          <w:lang w:val="ru-RU"/>
        </w:rPr>
        <w:t>страха глазами на</w:t>
      </w:r>
      <w:r w:rsidRPr="001E329F">
        <w:rPr>
          <w:rFonts w:ascii="Verdana" w:hAnsi="Verdana"/>
          <w:color w:val="000000"/>
          <w:sz w:val="20"/>
        </w:rPr>
        <w:t> </w:t>
      </w:r>
      <w:r w:rsidRPr="001E329F">
        <w:rPr>
          <w:rFonts w:ascii="Verdana" w:hAnsi="Verdana"/>
          <w:color w:val="000000"/>
          <w:sz w:val="20"/>
          <w:lang w:val="ru-RU"/>
        </w:rPr>
        <w:t>приближающийся остров, Бакум вдруг заговорил</w:t>
      </w:r>
      <w:r w:rsidRPr="001E329F">
        <w:rPr>
          <w:rFonts w:ascii="Verdana" w:hAnsi="Verdana"/>
          <w:color w:val="000000"/>
          <w:sz w:val="20"/>
        </w:rPr>
        <w:t> </w:t>
      </w:r>
      <w:r w:rsidRPr="001E329F">
        <w:rPr>
          <w:rFonts w:ascii="Verdana" w:hAnsi="Verdana"/>
          <w:color w:val="000000"/>
          <w:sz w:val="20"/>
          <w:lang w:val="ru-RU"/>
        </w:rPr>
        <w:t>сам:</w:t>
      </w:r>
    </w:p>
    <w:p w14:paraId="1DB96B2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Разве мог я предположить, уезжая из</w:t>
      </w:r>
      <w:r w:rsidRPr="001E329F">
        <w:rPr>
          <w:rFonts w:ascii="Verdana" w:hAnsi="Verdana"/>
          <w:color w:val="000000"/>
          <w:sz w:val="20"/>
        </w:rPr>
        <w:t> </w:t>
      </w:r>
      <w:r w:rsidRPr="001E329F">
        <w:rPr>
          <w:rFonts w:ascii="Verdana" w:hAnsi="Verdana"/>
          <w:color w:val="000000"/>
          <w:sz w:val="20"/>
          <w:lang w:val="ru-RU"/>
        </w:rPr>
        <w:t>тихого нашего Паймака, что окажусь в</w:t>
      </w:r>
      <w:r w:rsidRPr="001E329F">
        <w:rPr>
          <w:rFonts w:ascii="Verdana" w:hAnsi="Verdana"/>
          <w:color w:val="000000"/>
          <w:sz w:val="20"/>
        </w:rPr>
        <w:t> </w:t>
      </w:r>
      <w:r w:rsidRPr="001E329F">
        <w:rPr>
          <w:rFonts w:ascii="Verdana" w:hAnsi="Verdana"/>
          <w:color w:val="000000"/>
          <w:sz w:val="20"/>
          <w:lang w:val="ru-RU"/>
        </w:rPr>
        <w:t>конце концов вот здесь?! Сам! Ведь сам</w:t>
      </w:r>
      <w:r w:rsidRPr="001E329F">
        <w:rPr>
          <w:rFonts w:ascii="Verdana" w:hAnsi="Verdana"/>
          <w:color w:val="000000"/>
          <w:sz w:val="20"/>
        </w:rPr>
        <w:t> </w:t>
      </w:r>
      <w:r w:rsidRPr="001E329F">
        <w:rPr>
          <w:rFonts w:ascii="Verdana" w:hAnsi="Verdana"/>
          <w:color w:val="000000"/>
          <w:sz w:val="20"/>
          <w:lang w:val="ru-RU"/>
        </w:rPr>
        <w:t>же пришел!</w:t>
      </w:r>
    </w:p>
    <w:p w14:paraId="6D4F76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ковыляя, приблизилась к</w:t>
      </w:r>
      <w:r w:rsidRPr="001E329F">
        <w:rPr>
          <w:rFonts w:ascii="Verdana" w:hAnsi="Verdana"/>
          <w:color w:val="000000"/>
          <w:sz w:val="20"/>
        </w:rPr>
        <w:t> </w:t>
      </w:r>
      <w:r w:rsidRPr="001E329F">
        <w:rPr>
          <w:rFonts w:ascii="Verdana" w:hAnsi="Verdana"/>
          <w:color w:val="000000"/>
          <w:sz w:val="20"/>
          <w:lang w:val="ru-RU"/>
        </w:rPr>
        <w:t>нему.</w:t>
      </w:r>
    </w:p>
    <w:p w14:paraId="1C88B2B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Расскажи, наконец, чего ты так испугался?</w:t>
      </w:r>
    </w:p>
    <w:p w14:paraId="433C4D9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смотрел куда-то сквозь ее и</w:t>
      </w:r>
      <w:r w:rsidRPr="001E329F">
        <w:rPr>
          <w:rFonts w:ascii="Verdana" w:hAnsi="Verdana"/>
          <w:color w:val="000000"/>
          <w:sz w:val="20"/>
        </w:rPr>
        <w:t> </w:t>
      </w:r>
      <w:r w:rsidRPr="001E329F">
        <w:rPr>
          <w:rFonts w:ascii="Verdana" w:hAnsi="Verdana"/>
          <w:color w:val="000000"/>
          <w:sz w:val="20"/>
          <w:lang w:val="ru-RU"/>
        </w:rPr>
        <w:t>рассеянно кивал:</w:t>
      </w:r>
    </w:p>
    <w:p w14:paraId="7B78E45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да. Все гордость проклятая, вот что. И</w:t>
      </w:r>
      <w:r w:rsidRPr="001E329F">
        <w:rPr>
          <w:rFonts w:ascii="Verdana" w:hAnsi="Verdana"/>
          <w:color w:val="000000"/>
          <w:sz w:val="20"/>
        </w:rPr>
        <w:t> </w:t>
      </w:r>
      <w:r w:rsidRPr="001E329F">
        <w:rPr>
          <w:rFonts w:ascii="Verdana" w:hAnsi="Verdana"/>
          <w:color w:val="000000"/>
          <w:sz w:val="20"/>
          <w:lang w:val="ru-RU"/>
        </w:rPr>
        <w:t>откуда это берется в</w:t>
      </w:r>
      <w:r w:rsidRPr="001E329F">
        <w:rPr>
          <w:rFonts w:ascii="Verdana" w:hAnsi="Verdana"/>
          <w:color w:val="000000"/>
          <w:sz w:val="20"/>
        </w:rPr>
        <w:t> </w:t>
      </w:r>
      <w:r w:rsidRPr="001E329F">
        <w:rPr>
          <w:rFonts w:ascii="Verdana" w:hAnsi="Verdana"/>
          <w:color w:val="000000"/>
          <w:sz w:val="20"/>
          <w:lang w:val="ru-RU"/>
        </w:rPr>
        <w:t>человеке? Мерзкая какая-то самонадеянность... Надо</w:t>
      </w:r>
      <w:r w:rsidRPr="001E329F">
        <w:rPr>
          <w:rFonts w:ascii="Verdana" w:hAnsi="Verdana"/>
          <w:color w:val="000000"/>
          <w:sz w:val="20"/>
        </w:rPr>
        <w:t> </w:t>
      </w:r>
      <w:r w:rsidRPr="001E329F">
        <w:rPr>
          <w:rFonts w:ascii="Verdana" w:hAnsi="Verdana"/>
          <w:color w:val="000000"/>
          <w:sz w:val="20"/>
          <w:lang w:val="ru-RU"/>
        </w:rPr>
        <w:t>же, возомнил себя героем! Поперся неизвестно куда</w:t>
      </w:r>
      <w:r w:rsidRPr="001E329F">
        <w:rPr>
          <w:rFonts w:ascii="Verdana" w:hAnsi="Verdana"/>
          <w:color w:val="000000"/>
          <w:sz w:val="20"/>
        </w:rPr>
        <w:t> </w:t>
      </w:r>
      <w:r w:rsidRPr="001E329F">
        <w:rPr>
          <w:rFonts w:ascii="Verdana" w:hAnsi="Verdana"/>
          <w:color w:val="000000"/>
          <w:sz w:val="20"/>
          <w:lang w:val="ru-RU"/>
        </w:rPr>
        <w:t>— благородством решил блеснуть! Блеснул.</w:t>
      </w:r>
    </w:p>
    <w:p w14:paraId="67DD5C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Тайку эти мотивы в</w:t>
      </w:r>
      <w:r w:rsidRPr="001E329F">
        <w:rPr>
          <w:rFonts w:ascii="Verdana" w:hAnsi="Verdana"/>
          <w:color w:val="000000"/>
          <w:sz w:val="20"/>
        </w:rPr>
        <w:t> </w:t>
      </w:r>
      <w:r w:rsidRPr="001E329F">
        <w:rPr>
          <w:rFonts w:ascii="Verdana" w:hAnsi="Verdana"/>
          <w:color w:val="000000"/>
          <w:sz w:val="20"/>
          <w:lang w:val="ru-RU"/>
        </w:rPr>
        <w:t>речах Бакума были знакомы, поэтому он только потрепал беднягу по</w:t>
      </w:r>
      <w:r w:rsidRPr="001E329F">
        <w:rPr>
          <w:rFonts w:ascii="Verdana" w:hAnsi="Verdana"/>
          <w:color w:val="000000"/>
          <w:sz w:val="20"/>
        </w:rPr>
        <w:t> </w:t>
      </w:r>
      <w:r w:rsidRPr="001E329F">
        <w:rPr>
          <w:rFonts w:ascii="Verdana" w:hAnsi="Verdana"/>
          <w:color w:val="000000"/>
          <w:sz w:val="20"/>
          <w:lang w:val="ru-RU"/>
        </w:rPr>
        <w:t>плечу и</w:t>
      </w:r>
      <w:r w:rsidRPr="001E329F">
        <w:rPr>
          <w:rFonts w:ascii="Verdana" w:hAnsi="Verdana"/>
          <w:color w:val="000000"/>
          <w:sz w:val="20"/>
        </w:rPr>
        <w:t> </w:t>
      </w:r>
      <w:r w:rsidRPr="001E329F">
        <w:rPr>
          <w:rFonts w:ascii="Verdana" w:hAnsi="Verdana"/>
          <w:color w:val="000000"/>
          <w:sz w:val="20"/>
          <w:lang w:val="ru-RU"/>
        </w:rPr>
        <w:t>ободряюще ему улыбнулся.</w:t>
      </w:r>
    </w:p>
    <w:p w14:paraId="323B84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ну, дружище! Ты рано себя хоронишь. Вспомни, как туго нам пришлось при встрече с</w:t>
      </w:r>
      <w:r w:rsidRPr="001E329F">
        <w:rPr>
          <w:rFonts w:ascii="Verdana" w:hAnsi="Verdana"/>
          <w:color w:val="000000"/>
          <w:sz w:val="20"/>
        </w:rPr>
        <w:t> </w:t>
      </w:r>
      <w:r w:rsidRPr="001E329F">
        <w:rPr>
          <w:rFonts w:ascii="Verdana" w:hAnsi="Verdana"/>
          <w:color w:val="000000"/>
          <w:sz w:val="20"/>
          <w:lang w:val="ru-RU"/>
        </w:rPr>
        <w:t>ирманами! А</w:t>
      </w:r>
      <w:r w:rsidRPr="001E329F">
        <w:rPr>
          <w:rFonts w:ascii="Verdana" w:hAnsi="Verdana"/>
          <w:color w:val="000000"/>
          <w:sz w:val="20"/>
        </w:rPr>
        <w:t> </w:t>
      </w:r>
      <w:r w:rsidRPr="001E329F">
        <w:rPr>
          <w:rFonts w:ascii="Verdana" w:hAnsi="Verdana"/>
          <w:color w:val="000000"/>
          <w:sz w:val="20"/>
          <w:lang w:val="ru-RU"/>
        </w:rPr>
        <w:t>кто всех нас выручил? Не</w:t>
      </w:r>
      <w:r w:rsidRPr="001E329F">
        <w:rPr>
          <w:rFonts w:ascii="Verdana" w:hAnsi="Verdana"/>
          <w:color w:val="000000"/>
          <w:sz w:val="20"/>
        </w:rPr>
        <w:t> </w:t>
      </w:r>
      <w:r w:rsidRPr="001E329F">
        <w:rPr>
          <w:rFonts w:ascii="Verdana" w:hAnsi="Verdana"/>
          <w:color w:val="000000"/>
          <w:sz w:val="20"/>
          <w:lang w:val="ru-RU"/>
        </w:rPr>
        <w:t>благородный</w:t>
      </w:r>
      <w:r w:rsidRPr="001E329F">
        <w:rPr>
          <w:rFonts w:ascii="Verdana" w:hAnsi="Verdana"/>
          <w:color w:val="000000"/>
          <w:sz w:val="20"/>
        </w:rPr>
        <w:t> </w:t>
      </w:r>
      <w:r w:rsidRPr="001E329F">
        <w:rPr>
          <w:rFonts w:ascii="Verdana" w:hAnsi="Verdana"/>
          <w:color w:val="000000"/>
          <w:sz w:val="20"/>
          <w:lang w:val="ru-RU"/>
        </w:rPr>
        <w:t>ли мэтр Бакум? «Не</w:t>
      </w:r>
      <w:r w:rsidRPr="001E329F">
        <w:rPr>
          <w:rFonts w:ascii="Verdana" w:hAnsi="Verdana"/>
          <w:color w:val="000000"/>
          <w:sz w:val="20"/>
        </w:rPr>
        <w:t> </w:t>
      </w:r>
      <w:r w:rsidRPr="001E329F">
        <w:rPr>
          <w:rFonts w:ascii="Verdana" w:hAnsi="Verdana"/>
          <w:color w:val="000000"/>
          <w:sz w:val="20"/>
          <w:lang w:val="ru-RU"/>
        </w:rPr>
        <w:t>стоит приходить в</w:t>
      </w:r>
      <w:r w:rsidRPr="001E329F">
        <w:rPr>
          <w:rFonts w:ascii="Verdana" w:hAnsi="Verdana"/>
          <w:color w:val="000000"/>
          <w:sz w:val="20"/>
        </w:rPr>
        <w:t> </w:t>
      </w:r>
      <w:r w:rsidRPr="001E329F">
        <w:rPr>
          <w:rFonts w:ascii="Verdana" w:hAnsi="Verdana"/>
          <w:color w:val="000000"/>
          <w:sz w:val="20"/>
          <w:lang w:val="ru-RU"/>
        </w:rPr>
        <w:t>отчаяние,</w:t>
      </w:r>
      <w:r w:rsidRPr="001E329F">
        <w:rPr>
          <w:rFonts w:ascii="Verdana" w:hAnsi="Verdana"/>
          <w:color w:val="000000"/>
          <w:sz w:val="20"/>
        </w:rPr>
        <w:t> </w:t>
      </w:r>
      <w:r w:rsidRPr="001E329F">
        <w:rPr>
          <w:rFonts w:ascii="Verdana" w:hAnsi="Verdana"/>
          <w:color w:val="000000"/>
          <w:sz w:val="20"/>
          <w:lang w:val="ru-RU"/>
        </w:rPr>
        <w:t>— говорил храбрый король Пишу,</w:t>
      </w:r>
      <w:r w:rsidRPr="001E329F">
        <w:rPr>
          <w:rFonts w:ascii="Verdana" w:hAnsi="Verdana"/>
          <w:color w:val="000000"/>
          <w:sz w:val="20"/>
        </w:rPr>
        <w:t> </w:t>
      </w:r>
      <w:r w:rsidRPr="001E329F">
        <w:rPr>
          <w:rFonts w:ascii="Verdana" w:hAnsi="Verdana"/>
          <w:color w:val="000000"/>
          <w:sz w:val="20"/>
          <w:lang w:val="ru-RU"/>
        </w:rPr>
        <w:t>— пока своими глазами не</w:t>
      </w:r>
      <w:r w:rsidRPr="001E329F">
        <w:rPr>
          <w:rFonts w:ascii="Verdana" w:hAnsi="Verdana"/>
          <w:color w:val="000000"/>
          <w:sz w:val="20"/>
        </w:rPr>
        <w:t> </w:t>
      </w:r>
      <w:r w:rsidRPr="001E329F">
        <w:rPr>
          <w:rFonts w:ascii="Verdana" w:hAnsi="Verdana"/>
          <w:color w:val="000000"/>
          <w:sz w:val="20"/>
          <w:lang w:val="ru-RU"/>
        </w:rPr>
        <w:t>увидишь, как голова твоя катится по</w:t>
      </w:r>
      <w:r w:rsidRPr="001E329F">
        <w:rPr>
          <w:rFonts w:ascii="Verdana" w:hAnsi="Verdana"/>
          <w:color w:val="000000"/>
          <w:sz w:val="20"/>
        </w:rPr>
        <w:t> </w:t>
      </w:r>
      <w:r w:rsidRPr="001E329F">
        <w:rPr>
          <w:rFonts w:ascii="Verdana" w:hAnsi="Verdana"/>
          <w:color w:val="000000"/>
          <w:sz w:val="20"/>
          <w:lang w:val="ru-RU"/>
        </w:rPr>
        <w:t>земле». Возьми себя в</w:t>
      </w:r>
      <w:r w:rsidRPr="001E329F">
        <w:rPr>
          <w:rFonts w:ascii="Verdana" w:hAnsi="Verdana"/>
          <w:color w:val="000000"/>
          <w:sz w:val="20"/>
        </w:rPr>
        <w:t> </w:t>
      </w:r>
      <w:r w:rsidRPr="001E329F">
        <w:rPr>
          <w:rFonts w:ascii="Verdana" w:hAnsi="Verdana"/>
          <w:color w:val="000000"/>
          <w:sz w:val="20"/>
          <w:lang w:val="ru-RU"/>
        </w:rPr>
        <w:t>руки, Бакум, глотни вот из</w:t>
      </w:r>
      <w:r w:rsidRPr="001E329F">
        <w:rPr>
          <w:rFonts w:ascii="Verdana" w:hAnsi="Verdana"/>
          <w:color w:val="000000"/>
          <w:sz w:val="20"/>
        </w:rPr>
        <w:t> </w:t>
      </w:r>
      <w:r w:rsidRPr="001E329F">
        <w:rPr>
          <w:rFonts w:ascii="Verdana" w:hAnsi="Verdana"/>
          <w:color w:val="000000"/>
          <w:sz w:val="20"/>
          <w:lang w:val="ru-RU"/>
        </w:rPr>
        <w:t>этой фляжки и</w:t>
      </w:r>
      <w:r w:rsidRPr="001E329F">
        <w:rPr>
          <w:rFonts w:ascii="Verdana" w:hAnsi="Verdana"/>
          <w:color w:val="000000"/>
          <w:sz w:val="20"/>
        </w:rPr>
        <w:t> </w:t>
      </w:r>
      <w:r w:rsidRPr="001E329F">
        <w:rPr>
          <w:rFonts w:ascii="Verdana" w:hAnsi="Verdana"/>
          <w:color w:val="000000"/>
          <w:sz w:val="20"/>
          <w:lang w:val="ru-RU"/>
        </w:rPr>
        <w:t>расскажи нам, что это за</w:t>
      </w:r>
      <w:r w:rsidRPr="001E329F">
        <w:rPr>
          <w:rFonts w:ascii="Verdana" w:hAnsi="Verdana"/>
          <w:color w:val="000000"/>
          <w:sz w:val="20"/>
        </w:rPr>
        <w:t> </w:t>
      </w:r>
      <w:r w:rsidRPr="001E329F">
        <w:rPr>
          <w:rFonts w:ascii="Verdana" w:hAnsi="Verdana"/>
          <w:color w:val="000000"/>
          <w:sz w:val="20"/>
          <w:lang w:val="ru-RU"/>
        </w:rPr>
        <w:t>остров. Я впервые о</w:t>
      </w:r>
      <w:r w:rsidRPr="001E329F">
        <w:rPr>
          <w:rFonts w:ascii="Verdana" w:hAnsi="Verdana"/>
          <w:color w:val="000000"/>
          <w:sz w:val="20"/>
        </w:rPr>
        <w:t> </w:t>
      </w:r>
      <w:r w:rsidRPr="001E329F">
        <w:rPr>
          <w:rFonts w:ascii="Verdana" w:hAnsi="Verdana"/>
          <w:color w:val="000000"/>
          <w:sz w:val="20"/>
          <w:lang w:val="ru-RU"/>
        </w:rPr>
        <w:t>нем слышу.</w:t>
      </w:r>
    </w:p>
    <w:p w14:paraId="30651A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хоть и</w:t>
      </w:r>
      <w:r w:rsidRPr="001E329F">
        <w:rPr>
          <w:rFonts w:ascii="Verdana" w:hAnsi="Verdana"/>
          <w:color w:val="000000"/>
          <w:sz w:val="20"/>
        </w:rPr>
        <w:t> </w:t>
      </w:r>
      <w:r w:rsidRPr="001E329F">
        <w:rPr>
          <w:rFonts w:ascii="Verdana" w:hAnsi="Verdana"/>
          <w:color w:val="000000"/>
          <w:sz w:val="20"/>
          <w:lang w:val="ru-RU"/>
        </w:rPr>
        <w:t>был смертельно напуган, все</w:t>
      </w:r>
      <w:r w:rsidRPr="001E329F">
        <w:rPr>
          <w:rFonts w:ascii="Verdana" w:hAnsi="Verdana"/>
          <w:color w:val="000000"/>
          <w:sz w:val="20"/>
        </w:rPr>
        <w:t> </w:t>
      </w:r>
      <w:r w:rsidRPr="001E329F">
        <w:rPr>
          <w:rFonts w:ascii="Verdana" w:hAnsi="Verdana"/>
          <w:color w:val="000000"/>
          <w:sz w:val="20"/>
          <w:lang w:val="ru-RU"/>
        </w:rPr>
        <w:t>же с</w:t>
      </w:r>
      <w:r w:rsidRPr="001E329F">
        <w:rPr>
          <w:rFonts w:ascii="Verdana" w:hAnsi="Verdana"/>
          <w:color w:val="000000"/>
          <w:sz w:val="20"/>
        </w:rPr>
        <w:t> </w:t>
      </w:r>
      <w:r w:rsidRPr="001E329F">
        <w:rPr>
          <w:rFonts w:ascii="Verdana" w:hAnsi="Verdana"/>
          <w:color w:val="000000"/>
          <w:sz w:val="20"/>
          <w:lang w:val="ru-RU"/>
        </w:rPr>
        <w:t>готовностью припал к</w:t>
      </w:r>
      <w:r w:rsidRPr="001E329F">
        <w:rPr>
          <w:rFonts w:ascii="Verdana" w:hAnsi="Verdana"/>
          <w:color w:val="000000"/>
          <w:sz w:val="20"/>
        </w:rPr>
        <w:t> </w:t>
      </w:r>
      <w:r w:rsidRPr="001E329F">
        <w:rPr>
          <w:rFonts w:ascii="Verdana" w:hAnsi="Verdana"/>
          <w:color w:val="000000"/>
          <w:sz w:val="20"/>
          <w:lang w:val="ru-RU"/>
        </w:rPr>
        <w:t>фляжке.</w:t>
      </w:r>
    </w:p>
    <w:p w14:paraId="31A56A0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Угм!</w:t>
      </w:r>
      <w:r w:rsidRPr="001E329F">
        <w:rPr>
          <w:rFonts w:ascii="Verdana" w:hAnsi="Verdana"/>
          <w:color w:val="000000"/>
          <w:sz w:val="20"/>
        </w:rPr>
        <w:t> </w:t>
      </w:r>
      <w:r w:rsidRPr="001E329F">
        <w:rPr>
          <w:rFonts w:ascii="Verdana" w:hAnsi="Verdana"/>
          <w:color w:val="000000"/>
          <w:sz w:val="20"/>
          <w:lang w:val="ru-RU"/>
        </w:rPr>
        <w:t>— замычал он, судорожно глотая и</w:t>
      </w:r>
      <w:r w:rsidRPr="001E329F">
        <w:rPr>
          <w:rFonts w:ascii="Verdana" w:hAnsi="Verdana"/>
          <w:color w:val="000000"/>
          <w:sz w:val="20"/>
        </w:rPr>
        <w:t> </w:t>
      </w:r>
      <w:r w:rsidRPr="001E329F">
        <w:rPr>
          <w:rFonts w:ascii="Verdana" w:hAnsi="Verdana"/>
          <w:color w:val="000000"/>
          <w:sz w:val="20"/>
          <w:lang w:val="ru-RU"/>
        </w:rPr>
        <w:t>тыча пальцем в</w:t>
      </w:r>
      <w:r w:rsidRPr="001E329F">
        <w:rPr>
          <w:rFonts w:ascii="Verdana" w:hAnsi="Verdana"/>
          <w:color w:val="000000"/>
          <w:sz w:val="20"/>
        </w:rPr>
        <w:t> </w:t>
      </w:r>
      <w:r w:rsidRPr="001E329F">
        <w:rPr>
          <w:rFonts w:ascii="Verdana" w:hAnsi="Verdana"/>
          <w:color w:val="000000"/>
          <w:sz w:val="20"/>
          <w:lang w:val="ru-RU"/>
        </w:rPr>
        <w:t>разные стороны,</w:t>
      </w:r>
      <w:r w:rsidRPr="001E329F">
        <w:rPr>
          <w:rFonts w:ascii="Verdana" w:hAnsi="Verdana"/>
          <w:color w:val="000000"/>
          <w:sz w:val="20"/>
        </w:rPr>
        <w:t> </w:t>
      </w:r>
      <w:r w:rsidRPr="001E329F">
        <w:rPr>
          <w:rFonts w:ascii="Verdana" w:hAnsi="Verdana"/>
          <w:color w:val="000000"/>
          <w:sz w:val="20"/>
          <w:lang w:val="ru-RU"/>
        </w:rPr>
        <w:t>— ыгм,</w:t>
      </w:r>
      <w:r w:rsidRPr="001E329F">
        <w:rPr>
          <w:rFonts w:ascii="Verdana" w:hAnsi="Verdana"/>
          <w:color w:val="000000"/>
          <w:sz w:val="20"/>
        </w:rPr>
        <w:t> </w:t>
      </w:r>
      <w:r w:rsidRPr="001E329F">
        <w:rPr>
          <w:rFonts w:ascii="Verdana" w:hAnsi="Verdana"/>
          <w:color w:val="000000"/>
          <w:sz w:val="20"/>
          <w:lang w:val="ru-RU"/>
        </w:rPr>
        <w:t>угм!</w:t>
      </w:r>
    </w:p>
    <w:p w14:paraId="31E120F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Тайку пришлось отнять у</w:t>
      </w:r>
      <w:r w:rsidRPr="001E329F">
        <w:rPr>
          <w:rFonts w:ascii="Verdana" w:hAnsi="Verdana"/>
          <w:color w:val="000000"/>
          <w:sz w:val="20"/>
        </w:rPr>
        <w:t> </w:t>
      </w:r>
      <w:r w:rsidRPr="001E329F">
        <w:rPr>
          <w:rFonts w:ascii="Verdana" w:hAnsi="Verdana"/>
          <w:color w:val="000000"/>
          <w:sz w:val="20"/>
          <w:lang w:val="ru-RU"/>
        </w:rPr>
        <w:t>него фляжку.</w:t>
      </w:r>
    </w:p>
    <w:p w14:paraId="24BAE48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ирманы!</w:t>
      </w:r>
      <w:r w:rsidRPr="001E329F">
        <w:rPr>
          <w:rFonts w:ascii="Verdana" w:hAnsi="Verdana"/>
          <w:color w:val="000000"/>
          <w:sz w:val="20"/>
        </w:rPr>
        <w:t> </w:t>
      </w:r>
      <w:r w:rsidRPr="001E329F">
        <w:rPr>
          <w:rFonts w:ascii="Verdana" w:hAnsi="Verdana"/>
          <w:color w:val="000000"/>
          <w:sz w:val="20"/>
          <w:lang w:val="ru-RU"/>
        </w:rPr>
        <w:t>— воскликнул сейчас</w:t>
      </w:r>
      <w:r w:rsidRPr="001E329F">
        <w:rPr>
          <w:rFonts w:ascii="Verdana" w:hAnsi="Verdana"/>
          <w:color w:val="000000"/>
          <w:sz w:val="20"/>
        </w:rPr>
        <w:t> </w:t>
      </w:r>
      <w:r w:rsidRPr="001E329F">
        <w:rPr>
          <w:rFonts w:ascii="Verdana" w:hAnsi="Verdana"/>
          <w:color w:val="000000"/>
          <w:sz w:val="20"/>
          <w:lang w:val="ru-RU"/>
        </w:rPr>
        <w:t>же Бакум.</w:t>
      </w:r>
      <w:r w:rsidRPr="001E329F">
        <w:rPr>
          <w:rFonts w:ascii="Verdana" w:hAnsi="Verdana"/>
          <w:color w:val="000000"/>
          <w:sz w:val="20"/>
        </w:rPr>
        <w:t> </w:t>
      </w:r>
      <w:r w:rsidRPr="001E329F">
        <w:rPr>
          <w:rFonts w:ascii="Verdana" w:hAnsi="Verdana"/>
          <w:color w:val="000000"/>
          <w:sz w:val="20"/>
          <w:lang w:val="ru-RU"/>
        </w:rPr>
        <w:t>— Ирманы сами как огня боятся этого места! Они плавают только вдоль берегов озера и</w:t>
      </w:r>
      <w:r w:rsidRPr="001E329F">
        <w:rPr>
          <w:rFonts w:ascii="Verdana" w:hAnsi="Verdana"/>
          <w:color w:val="000000"/>
          <w:sz w:val="20"/>
        </w:rPr>
        <w:t> </w:t>
      </w:r>
      <w:r w:rsidRPr="001E329F">
        <w:rPr>
          <w:rFonts w:ascii="Verdana" w:hAnsi="Verdana"/>
          <w:color w:val="000000"/>
          <w:sz w:val="20"/>
          <w:lang w:val="ru-RU"/>
        </w:rPr>
        <w:t>называют его Озером Злого Духа!</w:t>
      </w:r>
    </w:p>
    <w:p w14:paraId="30DDAA0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и</w:t>
      </w:r>
      <w:r w:rsidRPr="001E329F">
        <w:rPr>
          <w:rFonts w:ascii="Verdana" w:hAnsi="Verdana"/>
          <w:color w:val="000000"/>
          <w:sz w:val="20"/>
        </w:rPr>
        <w:t> </w:t>
      </w:r>
      <w:r w:rsidRPr="001E329F">
        <w:rPr>
          <w:rFonts w:ascii="Verdana" w:hAnsi="Verdana"/>
          <w:color w:val="000000"/>
          <w:sz w:val="20"/>
          <w:lang w:val="ru-RU"/>
        </w:rPr>
        <w:t>Даяна удивленно переглянулись.</w:t>
      </w:r>
    </w:p>
    <w:p w14:paraId="42D0444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Здесь, на</w:t>
      </w:r>
      <w:r w:rsidRPr="001E329F">
        <w:rPr>
          <w:rFonts w:ascii="Verdana" w:hAnsi="Verdana"/>
          <w:color w:val="000000"/>
          <w:sz w:val="20"/>
        </w:rPr>
        <w:t> </w:t>
      </w:r>
      <w:r w:rsidRPr="001E329F">
        <w:rPr>
          <w:rFonts w:ascii="Verdana" w:hAnsi="Verdana"/>
          <w:color w:val="000000"/>
          <w:sz w:val="20"/>
          <w:lang w:val="ru-RU"/>
        </w:rPr>
        <w:t>острове,</w:t>
      </w:r>
      <w:r w:rsidRPr="001E329F">
        <w:rPr>
          <w:rFonts w:ascii="Verdana" w:hAnsi="Verdana"/>
          <w:color w:val="000000"/>
          <w:sz w:val="20"/>
        </w:rPr>
        <w:t> </w:t>
      </w:r>
      <w:r w:rsidRPr="001E329F">
        <w:rPr>
          <w:rFonts w:ascii="Verdana" w:hAnsi="Verdana"/>
          <w:color w:val="000000"/>
          <w:sz w:val="20"/>
          <w:lang w:val="ru-RU"/>
        </w:rPr>
        <w:t>— продолжал Бакум,</w:t>
      </w:r>
      <w:r w:rsidRPr="001E329F">
        <w:rPr>
          <w:rFonts w:ascii="Verdana" w:hAnsi="Verdana"/>
          <w:color w:val="000000"/>
          <w:sz w:val="20"/>
        </w:rPr>
        <w:t> </w:t>
      </w:r>
      <w:r w:rsidRPr="001E329F">
        <w:rPr>
          <w:rFonts w:ascii="Verdana" w:hAnsi="Verdana"/>
          <w:color w:val="000000"/>
          <w:sz w:val="20"/>
          <w:lang w:val="ru-RU"/>
        </w:rPr>
        <w:t>— творятся тайные и</w:t>
      </w:r>
      <w:r w:rsidRPr="001E329F">
        <w:rPr>
          <w:rFonts w:ascii="Verdana" w:hAnsi="Verdana"/>
          <w:color w:val="000000"/>
          <w:sz w:val="20"/>
        </w:rPr>
        <w:t> </w:t>
      </w:r>
      <w:r w:rsidRPr="001E329F">
        <w:rPr>
          <w:rFonts w:ascii="Verdana" w:hAnsi="Verdana"/>
          <w:color w:val="000000"/>
          <w:sz w:val="20"/>
          <w:lang w:val="ru-RU"/>
        </w:rPr>
        <w:t>страшные дела. Иногда, в</w:t>
      </w:r>
      <w:r w:rsidRPr="001E329F">
        <w:rPr>
          <w:rFonts w:ascii="Verdana" w:hAnsi="Verdana"/>
          <w:color w:val="000000"/>
          <w:sz w:val="20"/>
        </w:rPr>
        <w:t> </w:t>
      </w:r>
      <w:r w:rsidRPr="001E329F">
        <w:rPr>
          <w:rFonts w:ascii="Verdana" w:hAnsi="Verdana"/>
          <w:color w:val="000000"/>
          <w:sz w:val="20"/>
          <w:lang w:val="ru-RU"/>
        </w:rPr>
        <w:t>ясную погоду, он далеко виден, как гора, выступающая из</w:t>
      </w:r>
      <w:r w:rsidRPr="001E329F">
        <w:rPr>
          <w:rFonts w:ascii="Verdana" w:hAnsi="Verdana"/>
          <w:color w:val="000000"/>
          <w:sz w:val="20"/>
        </w:rPr>
        <w:t> </w:t>
      </w:r>
      <w:r w:rsidRPr="001E329F">
        <w:rPr>
          <w:rFonts w:ascii="Verdana" w:hAnsi="Verdana"/>
          <w:color w:val="000000"/>
          <w:sz w:val="20"/>
          <w:lang w:val="ru-RU"/>
        </w:rPr>
        <w:t>воды, и</w:t>
      </w:r>
      <w:r w:rsidRPr="001E329F">
        <w:rPr>
          <w:rFonts w:ascii="Verdana" w:hAnsi="Verdana"/>
          <w:color w:val="000000"/>
          <w:sz w:val="20"/>
        </w:rPr>
        <w:t> </w:t>
      </w:r>
      <w:r w:rsidRPr="001E329F">
        <w:rPr>
          <w:rFonts w:ascii="Verdana" w:hAnsi="Verdana"/>
          <w:color w:val="000000"/>
          <w:sz w:val="20"/>
          <w:lang w:val="ru-RU"/>
        </w:rPr>
        <w:t>тени, проносящиеся над ним, наводят ужас на</w:t>
      </w:r>
      <w:r w:rsidRPr="001E329F">
        <w:rPr>
          <w:rFonts w:ascii="Verdana" w:hAnsi="Verdana"/>
          <w:color w:val="000000"/>
          <w:sz w:val="20"/>
        </w:rPr>
        <w:t> </w:t>
      </w:r>
      <w:r w:rsidRPr="001E329F">
        <w:rPr>
          <w:rFonts w:ascii="Verdana" w:hAnsi="Verdana"/>
          <w:color w:val="000000"/>
          <w:sz w:val="20"/>
          <w:lang w:val="ru-RU"/>
        </w:rPr>
        <w:t>жителей окрестных берегов...</w:t>
      </w:r>
    </w:p>
    <w:p w14:paraId="4AD8360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Даяна вдруг ухватила его одной рукой за</w:t>
      </w:r>
      <w:r w:rsidRPr="001E329F">
        <w:rPr>
          <w:rFonts w:ascii="Verdana" w:hAnsi="Verdana"/>
          <w:color w:val="000000"/>
          <w:sz w:val="20"/>
        </w:rPr>
        <w:t> </w:t>
      </w:r>
      <w:r w:rsidRPr="001E329F">
        <w:rPr>
          <w:rFonts w:ascii="Verdana" w:hAnsi="Verdana"/>
          <w:color w:val="000000"/>
          <w:sz w:val="20"/>
          <w:lang w:val="ru-RU"/>
        </w:rPr>
        <w:t>ворот и</w:t>
      </w:r>
      <w:r w:rsidRPr="001E329F">
        <w:rPr>
          <w:rFonts w:ascii="Verdana" w:hAnsi="Verdana"/>
          <w:color w:val="000000"/>
          <w:sz w:val="20"/>
        </w:rPr>
        <w:t> </w:t>
      </w:r>
      <w:r w:rsidRPr="001E329F">
        <w:rPr>
          <w:rFonts w:ascii="Verdana" w:hAnsi="Verdana"/>
          <w:color w:val="000000"/>
          <w:sz w:val="20"/>
          <w:lang w:val="ru-RU"/>
        </w:rPr>
        <w:t>рывком подняла на</w:t>
      </w:r>
      <w:r w:rsidRPr="001E329F">
        <w:rPr>
          <w:rFonts w:ascii="Verdana" w:hAnsi="Verdana"/>
          <w:color w:val="000000"/>
          <w:sz w:val="20"/>
        </w:rPr>
        <w:t> </w:t>
      </w:r>
      <w:r w:rsidRPr="001E329F">
        <w:rPr>
          <w:rFonts w:ascii="Verdana" w:hAnsi="Verdana"/>
          <w:color w:val="000000"/>
          <w:sz w:val="20"/>
          <w:lang w:val="ru-RU"/>
        </w:rPr>
        <w:t>ноги.</w:t>
      </w:r>
    </w:p>
    <w:p w14:paraId="639E7DE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ты молчал?!</w:t>
      </w:r>
      <w:r w:rsidRPr="001E329F">
        <w:rPr>
          <w:rFonts w:ascii="Verdana" w:hAnsi="Verdana"/>
          <w:color w:val="000000"/>
          <w:sz w:val="20"/>
        </w:rPr>
        <w:t> </w:t>
      </w:r>
      <w:r w:rsidRPr="001E329F">
        <w:rPr>
          <w:rFonts w:ascii="Verdana" w:hAnsi="Verdana"/>
          <w:color w:val="000000"/>
          <w:sz w:val="20"/>
          <w:lang w:val="ru-RU"/>
        </w:rPr>
        <w:t>— прорычала она яростно.</w:t>
      </w:r>
      <w:r w:rsidRPr="001E329F">
        <w:rPr>
          <w:rFonts w:ascii="Verdana" w:hAnsi="Verdana"/>
          <w:color w:val="000000"/>
          <w:sz w:val="20"/>
        </w:rPr>
        <w:t> </w:t>
      </w:r>
      <w:r w:rsidRPr="001E329F">
        <w:rPr>
          <w:rFonts w:ascii="Verdana" w:hAnsi="Verdana"/>
          <w:color w:val="000000"/>
          <w:sz w:val="20"/>
          <w:lang w:val="ru-RU"/>
        </w:rPr>
        <w:t>— Ведь это</w:t>
      </w:r>
      <w:r w:rsidRPr="001E329F">
        <w:rPr>
          <w:rFonts w:ascii="Verdana" w:hAnsi="Verdana"/>
          <w:color w:val="000000"/>
          <w:sz w:val="20"/>
        </w:rPr>
        <w:t> </w:t>
      </w:r>
      <w:r w:rsidRPr="001E329F">
        <w:rPr>
          <w:rFonts w:ascii="Verdana" w:hAnsi="Verdana"/>
          <w:color w:val="000000"/>
          <w:sz w:val="20"/>
          <w:lang w:val="ru-RU"/>
        </w:rPr>
        <w:t>же как раз то, что нам нужно! Ты скрыл от</w:t>
      </w:r>
      <w:r w:rsidRPr="001E329F">
        <w:rPr>
          <w:rFonts w:ascii="Verdana" w:hAnsi="Verdana"/>
          <w:color w:val="000000"/>
          <w:sz w:val="20"/>
        </w:rPr>
        <w:t> </w:t>
      </w:r>
      <w:r w:rsidRPr="001E329F">
        <w:rPr>
          <w:rFonts w:ascii="Verdana" w:hAnsi="Verdana"/>
          <w:color w:val="000000"/>
          <w:sz w:val="20"/>
          <w:lang w:val="ru-RU"/>
        </w:rPr>
        <w:t>нас даже название озера, предатель!</w:t>
      </w:r>
    </w:p>
    <w:p w14:paraId="5250869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остановил ее руку, уже занесенную над несчастным Бакумом, и</w:t>
      </w:r>
      <w:r w:rsidRPr="001E329F">
        <w:rPr>
          <w:rFonts w:ascii="Verdana" w:hAnsi="Verdana"/>
          <w:color w:val="000000"/>
          <w:sz w:val="20"/>
        </w:rPr>
        <w:t> </w:t>
      </w:r>
      <w:r w:rsidRPr="001E329F">
        <w:rPr>
          <w:rFonts w:ascii="Verdana" w:hAnsi="Verdana"/>
          <w:color w:val="000000"/>
          <w:sz w:val="20"/>
          <w:lang w:val="ru-RU"/>
        </w:rPr>
        <w:t>снова усадил его на</w:t>
      </w:r>
      <w:r w:rsidRPr="001E329F">
        <w:rPr>
          <w:rFonts w:ascii="Verdana" w:hAnsi="Verdana"/>
          <w:color w:val="000000"/>
          <w:sz w:val="20"/>
        </w:rPr>
        <w:t> </w:t>
      </w:r>
      <w:r w:rsidRPr="001E329F">
        <w:rPr>
          <w:rFonts w:ascii="Verdana" w:hAnsi="Verdana"/>
          <w:color w:val="000000"/>
          <w:sz w:val="20"/>
          <w:lang w:val="ru-RU"/>
        </w:rPr>
        <w:t>палубу. У</w:t>
      </w:r>
      <w:r w:rsidRPr="001E329F">
        <w:rPr>
          <w:rFonts w:ascii="Verdana" w:hAnsi="Verdana"/>
          <w:color w:val="000000"/>
          <w:sz w:val="20"/>
        </w:rPr>
        <w:t> </w:t>
      </w:r>
      <w:r w:rsidRPr="001E329F">
        <w:rPr>
          <w:rFonts w:ascii="Verdana" w:hAnsi="Verdana"/>
          <w:color w:val="000000"/>
          <w:sz w:val="20"/>
          <w:lang w:val="ru-RU"/>
        </w:rPr>
        <w:t>Тхоорта промелькнуло смутное воспоминание: встающая из</w:t>
      </w:r>
      <w:r w:rsidRPr="001E329F">
        <w:rPr>
          <w:rFonts w:ascii="Verdana" w:hAnsi="Verdana"/>
          <w:color w:val="000000"/>
          <w:sz w:val="20"/>
        </w:rPr>
        <w:t> </w:t>
      </w:r>
      <w:r w:rsidRPr="001E329F">
        <w:rPr>
          <w:rFonts w:ascii="Verdana" w:hAnsi="Verdana"/>
          <w:color w:val="000000"/>
          <w:sz w:val="20"/>
          <w:lang w:val="ru-RU"/>
        </w:rPr>
        <w:t>вод гора и</w:t>
      </w:r>
      <w:r w:rsidRPr="001E329F">
        <w:rPr>
          <w:rFonts w:ascii="Verdana" w:hAnsi="Verdana"/>
          <w:color w:val="000000"/>
          <w:sz w:val="20"/>
        </w:rPr>
        <w:t> </w:t>
      </w:r>
      <w:r w:rsidRPr="001E329F">
        <w:rPr>
          <w:rFonts w:ascii="Verdana" w:hAnsi="Verdana"/>
          <w:color w:val="000000"/>
          <w:sz w:val="20"/>
          <w:lang w:val="ru-RU"/>
        </w:rPr>
        <w:t>крылатая тень над ней... Нет, кажется, это было во</w:t>
      </w:r>
      <w:r w:rsidRPr="001E329F">
        <w:rPr>
          <w:rFonts w:ascii="Verdana" w:hAnsi="Verdana"/>
          <w:color w:val="000000"/>
          <w:sz w:val="20"/>
        </w:rPr>
        <w:t> </w:t>
      </w:r>
      <w:r w:rsidRPr="001E329F">
        <w:rPr>
          <w:rFonts w:ascii="Verdana" w:hAnsi="Verdana"/>
          <w:color w:val="000000"/>
          <w:sz w:val="20"/>
          <w:lang w:val="ru-RU"/>
        </w:rPr>
        <w:t>сне.</w:t>
      </w:r>
    </w:p>
    <w:p w14:paraId="76493FB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почему</w:t>
      </w:r>
      <w:r w:rsidRPr="001E329F">
        <w:rPr>
          <w:rFonts w:ascii="Verdana" w:hAnsi="Verdana"/>
          <w:color w:val="000000"/>
          <w:sz w:val="20"/>
        </w:rPr>
        <w:t> </w:t>
      </w:r>
      <w:r w:rsidRPr="001E329F">
        <w:rPr>
          <w:rFonts w:ascii="Verdana" w:hAnsi="Verdana"/>
          <w:color w:val="000000"/>
          <w:sz w:val="20"/>
          <w:lang w:val="ru-RU"/>
        </w:rPr>
        <w:t>же ты ничего не</w:t>
      </w:r>
      <w:r w:rsidRPr="001E329F">
        <w:rPr>
          <w:rFonts w:ascii="Verdana" w:hAnsi="Verdana"/>
          <w:color w:val="000000"/>
          <w:sz w:val="20"/>
        </w:rPr>
        <w:t> </w:t>
      </w:r>
      <w:r w:rsidRPr="001E329F">
        <w:rPr>
          <w:rFonts w:ascii="Verdana" w:hAnsi="Verdana"/>
          <w:color w:val="000000"/>
          <w:sz w:val="20"/>
          <w:lang w:val="ru-RU"/>
        </w:rPr>
        <w:t>сказал?</w:t>
      </w:r>
      <w:r w:rsidRPr="001E329F">
        <w:rPr>
          <w:rFonts w:ascii="Verdana" w:hAnsi="Verdana"/>
          <w:color w:val="000000"/>
          <w:sz w:val="20"/>
        </w:rPr>
        <w:t> </w:t>
      </w:r>
      <w:r w:rsidRPr="001E329F">
        <w:rPr>
          <w:rFonts w:ascii="Verdana" w:hAnsi="Verdana"/>
          <w:color w:val="000000"/>
          <w:sz w:val="20"/>
          <w:lang w:val="ru-RU"/>
        </w:rPr>
        <w:t>— спросил он спокойно, наклоняясь над Бакумом.</w:t>
      </w:r>
    </w:p>
    <w:p w14:paraId="731EA4B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Тот плаксиво скривился.</w:t>
      </w:r>
    </w:p>
    <w:p w14:paraId="79A24B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Чтобы вы заставили меня быть вашим проводником до</w:t>
      </w:r>
      <w:r w:rsidRPr="001E329F">
        <w:rPr>
          <w:rFonts w:ascii="Verdana" w:hAnsi="Verdana"/>
          <w:color w:val="000000"/>
          <w:sz w:val="20"/>
        </w:rPr>
        <w:t> </w:t>
      </w:r>
      <w:r w:rsidRPr="001E329F">
        <w:rPr>
          <w:rFonts w:ascii="Verdana" w:hAnsi="Verdana"/>
          <w:color w:val="000000"/>
          <w:sz w:val="20"/>
          <w:lang w:val="ru-RU"/>
        </w:rPr>
        <w:t>самого острова! Я сумасшедший, конечно, но</w:t>
      </w:r>
      <w:r w:rsidRPr="001E329F">
        <w:rPr>
          <w:rFonts w:ascii="Verdana" w:hAnsi="Verdana"/>
          <w:color w:val="000000"/>
          <w:sz w:val="20"/>
        </w:rPr>
        <w:t> </w:t>
      </w:r>
      <w:r w:rsidRPr="001E329F">
        <w:rPr>
          <w:rFonts w:ascii="Verdana" w:hAnsi="Verdana"/>
          <w:color w:val="000000"/>
          <w:sz w:val="20"/>
          <w:lang w:val="ru-RU"/>
        </w:rPr>
        <w:t>еще не</w:t>
      </w:r>
      <w:r w:rsidRPr="001E329F">
        <w:rPr>
          <w:rFonts w:ascii="Verdana" w:hAnsi="Verdana"/>
          <w:color w:val="000000"/>
          <w:sz w:val="20"/>
        </w:rPr>
        <w:t> </w:t>
      </w:r>
      <w:r w:rsidRPr="001E329F">
        <w:rPr>
          <w:rFonts w:ascii="Verdana" w:hAnsi="Verdana"/>
          <w:color w:val="000000"/>
          <w:sz w:val="20"/>
          <w:lang w:val="ru-RU"/>
        </w:rPr>
        <w:t>спятил до</w:t>
      </w:r>
      <w:r w:rsidRPr="001E329F">
        <w:rPr>
          <w:rFonts w:ascii="Verdana" w:hAnsi="Verdana"/>
          <w:color w:val="000000"/>
          <w:sz w:val="20"/>
        </w:rPr>
        <w:t> </w:t>
      </w:r>
      <w:r w:rsidRPr="001E329F">
        <w:rPr>
          <w:rFonts w:ascii="Verdana" w:hAnsi="Verdana"/>
          <w:color w:val="000000"/>
          <w:sz w:val="20"/>
          <w:lang w:val="ru-RU"/>
        </w:rPr>
        <w:t>такой степени! Знаете</w:t>
      </w:r>
      <w:r w:rsidRPr="001E329F">
        <w:rPr>
          <w:rFonts w:ascii="Verdana" w:hAnsi="Verdana"/>
          <w:color w:val="000000"/>
          <w:sz w:val="20"/>
        </w:rPr>
        <w:t> </w:t>
      </w:r>
      <w:r w:rsidRPr="001E329F">
        <w:rPr>
          <w:rFonts w:ascii="Verdana" w:hAnsi="Verdana"/>
          <w:color w:val="000000"/>
          <w:sz w:val="20"/>
          <w:lang w:val="ru-RU"/>
        </w:rPr>
        <w:t>ли вы, что о</w:t>
      </w:r>
      <w:r w:rsidRPr="001E329F">
        <w:rPr>
          <w:rFonts w:ascii="Verdana" w:hAnsi="Verdana"/>
          <w:color w:val="000000"/>
          <w:sz w:val="20"/>
        </w:rPr>
        <w:t> </w:t>
      </w:r>
      <w:r w:rsidRPr="001E329F">
        <w:rPr>
          <w:rFonts w:ascii="Verdana" w:hAnsi="Verdana"/>
          <w:color w:val="000000"/>
          <w:sz w:val="20"/>
          <w:lang w:val="ru-RU"/>
        </w:rPr>
        <w:t>нем рассказывают? Знаете</w:t>
      </w:r>
      <w:r w:rsidRPr="001E329F">
        <w:rPr>
          <w:rFonts w:ascii="Verdana" w:hAnsi="Verdana"/>
          <w:color w:val="000000"/>
          <w:sz w:val="20"/>
        </w:rPr>
        <w:t> </w:t>
      </w:r>
      <w:r w:rsidRPr="001E329F">
        <w:rPr>
          <w:rFonts w:ascii="Verdana" w:hAnsi="Verdana"/>
          <w:color w:val="000000"/>
          <w:sz w:val="20"/>
          <w:lang w:val="ru-RU"/>
        </w:rPr>
        <w:t>ли, что в</w:t>
      </w:r>
      <w:r w:rsidRPr="001E329F">
        <w:rPr>
          <w:rFonts w:ascii="Verdana" w:hAnsi="Verdana"/>
          <w:color w:val="000000"/>
          <w:sz w:val="20"/>
        </w:rPr>
        <w:t> </w:t>
      </w:r>
      <w:r w:rsidRPr="001E329F">
        <w:rPr>
          <w:rFonts w:ascii="Verdana" w:hAnsi="Verdana"/>
          <w:color w:val="000000"/>
          <w:sz w:val="20"/>
          <w:lang w:val="ru-RU"/>
        </w:rPr>
        <w:t>старые времена многие диаварды уходили из</w:t>
      </w:r>
      <w:r w:rsidRPr="001E329F">
        <w:rPr>
          <w:rFonts w:ascii="Verdana" w:hAnsi="Verdana"/>
          <w:color w:val="000000"/>
          <w:sz w:val="20"/>
        </w:rPr>
        <w:t> </w:t>
      </w:r>
      <w:r w:rsidRPr="001E329F">
        <w:rPr>
          <w:rFonts w:ascii="Verdana" w:hAnsi="Verdana"/>
          <w:color w:val="000000"/>
          <w:sz w:val="20"/>
          <w:lang w:val="ru-RU"/>
        </w:rPr>
        <w:t>Паймака, чтобы отыскать это место? И</w:t>
      </w:r>
      <w:r w:rsidRPr="001E329F">
        <w:rPr>
          <w:rFonts w:ascii="Verdana" w:hAnsi="Verdana"/>
          <w:color w:val="000000"/>
          <w:sz w:val="20"/>
        </w:rPr>
        <w:t> </w:t>
      </w:r>
      <w:r w:rsidRPr="001E329F">
        <w:rPr>
          <w:rFonts w:ascii="Verdana" w:hAnsi="Verdana"/>
          <w:color w:val="000000"/>
          <w:sz w:val="20"/>
          <w:lang w:val="ru-RU"/>
        </w:rPr>
        <w:t>находили, судя по</w:t>
      </w:r>
      <w:r w:rsidRPr="001E329F">
        <w:rPr>
          <w:rFonts w:ascii="Verdana" w:hAnsi="Verdana"/>
          <w:color w:val="000000"/>
          <w:sz w:val="20"/>
        </w:rPr>
        <w:t> </w:t>
      </w:r>
      <w:r w:rsidRPr="001E329F">
        <w:rPr>
          <w:rFonts w:ascii="Verdana" w:hAnsi="Verdana"/>
          <w:color w:val="000000"/>
          <w:sz w:val="20"/>
          <w:lang w:val="ru-RU"/>
        </w:rPr>
        <w:t>тому, что ни один из</w:t>
      </w:r>
      <w:r w:rsidRPr="001E329F">
        <w:rPr>
          <w:rFonts w:ascii="Verdana" w:hAnsi="Verdana"/>
          <w:color w:val="000000"/>
          <w:sz w:val="20"/>
        </w:rPr>
        <w:t> </w:t>
      </w:r>
      <w:r w:rsidRPr="001E329F">
        <w:rPr>
          <w:rFonts w:ascii="Verdana" w:hAnsi="Verdana"/>
          <w:color w:val="000000"/>
          <w:sz w:val="20"/>
          <w:lang w:val="ru-RU"/>
        </w:rPr>
        <w:t>них не</w:t>
      </w:r>
      <w:r w:rsidRPr="001E329F">
        <w:rPr>
          <w:rFonts w:ascii="Verdana" w:hAnsi="Verdana"/>
          <w:color w:val="000000"/>
          <w:sz w:val="20"/>
        </w:rPr>
        <w:t> </w:t>
      </w:r>
      <w:r w:rsidRPr="001E329F">
        <w:rPr>
          <w:rFonts w:ascii="Verdana" w:hAnsi="Verdana"/>
          <w:color w:val="000000"/>
          <w:sz w:val="20"/>
          <w:lang w:val="ru-RU"/>
        </w:rPr>
        <w:t>вернулся назад...</w:t>
      </w:r>
    </w:p>
    <w:p w14:paraId="623B89F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Неожиданно громадепрь, безмятежно проспавший все время путешествия по</w:t>
      </w:r>
      <w:r w:rsidRPr="001E329F">
        <w:rPr>
          <w:rFonts w:ascii="Verdana" w:hAnsi="Verdana"/>
          <w:color w:val="000000"/>
          <w:sz w:val="20"/>
        </w:rPr>
        <w:t> </w:t>
      </w:r>
      <w:r w:rsidRPr="001E329F">
        <w:rPr>
          <w:rFonts w:ascii="Verdana" w:hAnsi="Verdana"/>
          <w:color w:val="000000"/>
          <w:sz w:val="20"/>
          <w:lang w:val="ru-RU"/>
        </w:rPr>
        <w:t>воде, поднял голову и, оскалив клыки тревожно зарычал.</w:t>
      </w:r>
    </w:p>
    <w:p w14:paraId="2129CBE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Смотрите,</w:t>
      </w:r>
      <w:r w:rsidRPr="001E329F">
        <w:rPr>
          <w:rFonts w:ascii="Verdana" w:hAnsi="Verdana"/>
          <w:color w:val="000000"/>
          <w:sz w:val="20"/>
        </w:rPr>
        <w:t> </w:t>
      </w:r>
      <w:r w:rsidRPr="001E329F">
        <w:rPr>
          <w:rFonts w:ascii="Verdana" w:hAnsi="Verdana"/>
          <w:color w:val="000000"/>
          <w:sz w:val="20"/>
          <w:lang w:val="ru-RU"/>
        </w:rPr>
        <w:t>— сказал Кидо,</w:t>
      </w:r>
      <w:r w:rsidRPr="001E329F">
        <w:rPr>
          <w:rFonts w:ascii="Verdana" w:hAnsi="Verdana"/>
          <w:color w:val="000000"/>
          <w:sz w:val="20"/>
        </w:rPr>
        <w:t> </w:t>
      </w:r>
      <w:r w:rsidRPr="001E329F">
        <w:rPr>
          <w:rFonts w:ascii="Verdana" w:hAnsi="Verdana"/>
          <w:color w:val="000000"/>
          <w:sz w:val="20"/>
          <w:lang w:val="ru-RU"/>
        </w:rPr>
        <w:t>— берег!</w:t>
      </w:r>
    </w:p>
    <w:p w14:paraId="5B7F8B8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разрывах тумана показалась песчаная полоса, которая, поднимаясь, переходила в</w:t>
      </w:r>
      <w:r w:rsidRPr="001E329F">
        <w:rPr>
          <w:rFonts w:ascii="Verdana" w:hAnsi="Verdana"/>
          <w:color w:val="000000"/>
          <w:sz w:val="20"/>
        </w:rPr>
        <w:t> </w:t>
      </w:r>
      <w:r w:rsidRPr="001E329F">
        <w:rPr>
          <w:rFonts w:ascii="Verdana" w:hAnsi="Verdana"/>
          <w:color w:val="000000"/>
          <w:sz w:val="20"/>
          <w:lang w:val="ru-RU"/>
        </w:rPr>
        <w:t>каменную россыпь. Дальше были видны группы деревьев с</w:t>
      </w:r>
      <w:r w:rsidRPr="001E329F">
        <w:rPr>
          <w:rFonts w:ascii="Verdana" w:hAnsi="Verdana"/>
          <w:color w:val="000000"/>
          <w:sz w:val="20"/>
        </w:rPr>
        <w:t> </w:t>
      </w:r>
      <w:r w:rsidRPr="001E329F">
        <w:rPr>
          <w:rFonts w:ascii="Verdana" w:hAnsi="Verdana"/>
          <w:color w:val="000000"/>
          <w:sz w:val="20"/>
          <w:lang w:val="ru-RU"/>
        </w:rPr>
        <w:t>замшелыми стволами, кусты, густо заплетенные вьющимися травами. Над растительностью вставали темные могучие тела скал. Течение здесь поворачивало, и</w:t>
      </w:r>
      <w:r w:rsidRPr="001E329F">
        <w:rPr>
          <w:rFonts w:ascii="Verdana" w:hAnsi="Verdana"/>
          <w:color w:val="000000"/>
          <w:sz w:val="20"/>
        </w:rPr>
        <w:t> </w:t>
      </w:r>
      <w:r w:rsidRPr="001E329F">
        <w:rPr>
          <w:rFonts w:ascii="Verdana" w:hAnsi="Verdana"/>
          <w:color w:val="000000"/>
          <w:sz w:val="20"/>
          <w:lang w:val="ru-RU"/>
        </w:rPr>
        <w:t>лодка теперь медленно двигалась вдоль берега.</w:t>
      </w:r>
    </w:p>
    <w:p w14:paraId="471949A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пристаем!</w:t>
      </w:r>
      <w:r w:rsidRPr="001E329F">
        <w:rPr>
          <w:rFonts w:ascii="Verdana" w:hAnsi="Verdana"/>
          <w:color w:val="000000"/>
          <w:sz w:val="20"/>
        </w:rPr>
        <w:t> </w:t>
      </w:r>
      <w:r w:rsidRPr="001E329F">
        <w:rPr>
          <w:rFonts w:ascii="Verdana" w:hAnsi="Verdana"/>
          <w:color w:val="000000"/>
          <w:sz w:val="20"/>
          <w:lang w:val="ru-RU"/>
        </w:rPr>
        <w:t>— решительно заявил Тайк.</w:t>
      </w:r>
    </w:p>
    <w:p w14:paraId="302B9D0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Вдвоем с</w:t>
      </w:r>
      <w:r w:rsidRPr="001E329F">
        <w:rPr>
          <w:rFonts w:ascii="Verdana" w:hAnsi="Verdana"/>
          <w:color w:val="000000"/>
          <w:sz w:val="20"/>
        </w:rPr>
        <w:t> </w:t>
      </w:r>
      <w:r w:rsidRPr="001E329F">
        <w:rPr>
          <w:rFonts w:ascii="Verdana" w:hAnsi="Verdana"/>
          <w:color w:val="000000"/>
          <w:sz w:val="20"/>
          <w:lang w:val="ru-RU"/>
        </w:rPr>
        <w:t>Кидо они налегли на</w:t>
      </w:r>
      <w:r w:rsidRPr="001E329F">
        <w:rPr>
          <w:rFonts w:ascii="Verdana" w:hAnsi="Verdana"/>
          <w:color w:val="000000"/>
          <w:sz w:val="20"/>
        </w:rPr>
        <w:t> </w:t>
      </w:r>
      <w:r w:rsidRPr="001E329F">
        <w:rPr>
          <w:rFonts w:ascii="Verdana" w:hAnsi="Verdana"/>
          <w:color w:val="000000"/>
          <w:sz w:val="20"/>
          <w:lang w:val="ru-RU"/>
        </w:rPr>
        <w:t>весло и</w:t>
      </w:r>
      <w:r w:rsidRPr="001E329F">
        <w:rPr>
          <w:rFonts w:ascii="Verdana" w:hAnsi="Verdana"/>
          <w:color w:val="000000"/>
          <w:sz w:val="20"/>
        </w:rPr>
        <w:t> </w:t>
      </w:r>
      <w:r w:rsidRPr="001E329F">
        <w:rPr>
          <w:rFonts w:ascii="Verdana" w:hAnsi="Verdana"/>
          <w:color w:val="000000"/>
          <w:sz w:val="20"/>
          <w:lang w:val="ru-RU"/>
        </w:rPr>
        <w:t>работали им до</w:t>
      </w:r>
      <w:r w:rsidRPr="001E329F">
        <w:rPr>
          <w:rFonts w:ascii="Verdana" w:hAnsi="Verdana"/>
          <w:color w:val="000000"/>
          <w:sz w:val="20"/>
        </w:rPr>
        <w:t> </w:t>
      </w:r>
      <w:r w:rsidRPr="001E329F">
        <w:rPr>
          <w:rFonts w:ascii="Verdana" w:hAnsi="Verdana"/>
          <w:color w:val="000000"/>
          <w:sz w:val="20"/>
          <w:lang w:val="ru-RU"/>
        </w:rPr>
        <w:t>тех пор, пока судно не</w:t>
      </w:r>
      <w:r w:rsidRPr="001E329F">
        <w:rPr>
          <w:rFonts w:ascii="Verdana" w:hAnsi="Verdana"/>
          <w:color w:val="000000"/>
          <w:sz w:val="20"/>
        </w:rPr>
        <w:t> </w:t>
      </w:r>
      <w:r w:rsidRPr="001E329F">
        <w:rPr>
          <w:rFonts w:ascii="Verdana" w:hAnsi="Verdana"/>
          <w:color w:val="000000"/>
          <w:sz w:val="20"/>
          <w:lang w:val="ru-RU"/>
        </w:rPr>
        <w:t>ткнулось бортом в</w:t>
      </w:r>
      <w:r w:rsidRPr="001E329F">
        <w:rPr>
          <w:rFonts w:ascii="Verdana" w:hAnsi="Verdana"/>
          <w:color w:val="000000"/>
          <w:sz w:val="20"/>
        </w:rPr>
        <w:t> </w:t>
      </w:r>
      <w:r w:rsidRPr="001E329F">
        <w:rPr>
          <w:rFonts w:ascii="Verdana" w:hAnsi="Verdana"/>
          <w:color w:val="000000"/>
          <w:sz w:val="20"/>
          <w:lang w:val="ru-RU"/>
        </w:rPr>
        <w:t>прибрежный песок. Отдохнувший Нуфер в</w:t>
      </w:r>
      <w:r w:rsidRPr="001E329F">
        <w:rPr>
          <w:rFonts w:ascii="Verdana" w:hAnsi="Verdana"/>
          <w:color w:val="000000"/>
          <w:sz w:val="20"/>
        </w:rPr>
        <w:t> </w:t>
      </w:r>
      <w:r w:rsidRPr="001E329F">
        <w:rPr>
          <w:rFonts w:ascii="Verdana" w:hAnsi="Verdana"/>
          <w:color w:val="000000"/>
          <w:sz w:val="20"/>
          <w:lang w:val="ru-RU"/>
        </w:rPr>
        <w:t>упряжке из</w:t>
      </w:r>
      <w:r w:rsidRPr="001E329F">
        <w:rPr>
          <w:rFonts w:ascii="Verdana" w:hAnsi="Verdana"/>
          <w:color w:val="000000"/>
          <w:sz w:val="20"/>
        </w:rPr>
        <w:t> </w:t>
      </w:r>
      <w:r w:rsidRPr="001E329F">
        <w:rPr>
          <w:rFonts w:ascii="Verdana" w:hAnsi="Verdana"/>
          <w:color w:val="000000"/>
          <w:sz w:val="20"/>
          <w:lang w:val="ru-RU"/>
        </w:rPr>
        <w:t>канатов и</w:t>
      </w:r>
      <w:r w:rsidRPr="001E329F">
        <w:rPr>
          <w:rFonts w:ascii="Verdana" w:hAnsi="Verdana"/>
          <w:color w:val="000000"/>
          <w:sz w:val="20"/>
        </w:rPr>
        <w:t> </w:t>
      </w:r>
      <w:r w:rsidRPr="001E329F">
        <w:rPr>
          <w:rFonts w:ascii="Verdana" w:hAnsi="Verdana"/>
          <w:color w:val="000000"/>
          <w:sz w:val="20"/>
          <w:lang w:val="ru-RU"/>
        </w:rPr>
        <w:t>веревок легко вытащил его на</w:t>
      </w:r>
      <w:r w:rsidRPr="001E329F">
        <w:rPr>
          <w:rFonts w:ascii="Verdana" w:hAnsi="Verdana"/>
          <w:color w:val="000000"/>
          <w:sz w:val="20"/>
        </w:rPr>
        <w:t> </w:t>
      </w:r>
      <w:r w:rsidRPr="001E329F">
        <w:rPr>
          <w:rFonts w:ascii="Verdana" w:hAnsi="Verdana"/>
          <w:color w:val="000000"/>
          <w:sz w:val="20"/>
          <w:lang w:val="ru-RU"/>
        </w:rPr>
        <w:t>берег.</w:t>
      </w:r>
    </w:p>
    <w:p w14:paraId="1433FE1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Пока высаживались и</w:t>
      </w:r>
      <w:r w:rsidRPr="001E329F">
        <w:rPr>
          <w:rFonts w:ascii="Verdana" w:hAnsi="Verdana"/>
          <w:color w:val="000000"/>
          <w:sz w:val="20"/>
        </w:rPr>
        <w:t> </w:t>
      </w:r>
      <w:r w:rsidRPr="001E329F">
        <w:rPr>
          <w:rFonts w:ascii="Verdana" w:hAnsi="Verdana"/>
          <w:color w:val="000000"/>
          <w:sz w:val="20"/>
          <w:lang w:val="ru-RU"/>
        </w:rPr>
        <w:t>перетаскивали кое-какие найденные в</w:t>
      </w:r>
      <w:r w:rsidRPr="001E329F">
        <w:rPr>
          <w:rFonts w:ascii="Verdana" w:hAnsi="Verdana"/>
          <w:color w:val="000000"/>
          <w:sz w:val="20"/>
        </w:rPr>
        <w:t> </w:t>
      </w:r>
      <w:r w:rsidRPr="001E329F">
        <w:rPr>
          <w:rFonts w:ascii="Verdana" w:hAnsi="Verdana"/>
          <w:color w:val="000000"/>
          <w:sz w:val="20"/>
          <w:lang w:val="ru-RU"/>
        </w:rPr>
        <w:t>лодке вещи к</w:t>
      </w:r>
      <w:r w:rsidRPr="001E329F">
        <w:rPr>
          <w:rFonts w:ascii="Verdana" w:hAnsi="Verdana"/>
          <w:color w:val="000000"/>
          <w:sz w:val="20"/>
        </w:rPr>
        <w:t> </w:t>
      </w:r>
      <w:r w:rsidRPr="001E329F">
        <w:rPr>
          <w:rFonts w:ascii="Verdana" w:hAnsi="Verdana"/>
          <w:color w:val="000000"/>
          <w:sz w:val="20"/>
          <w:lang w:val="ru-RU"/>
        </w:rPr>
        <w:t>подножью скал, стало почти совсем темно Даяна и</w:t>
      </w:r>
      <w:r w:rsidRPr="001E329F">
        <w:rPr>
          <w:rFonts w:ascii="Verdana" w:hAnsi="Verdana"/>
          <w:color w:val="000000"/>
          <w:sz w:val="20"/>
        </w:rPr>
        <w:t> </w:t>
      </w:r>
      <w:r w:rsidRPr="001E329F">
        <w:rPr>
          <w:rFonts w:ascii="Verdana" w:hAnsi="Verdana"/>
          <w:color w:val="000000"/>
          <w:sz w:val="20"/>
          <w:lang w:val="ru-RU"/>
        </w:rPr>
        <w:t>Кидо торопливо разводили костер, испуганно настораживаясь при каждом постороннем шорохе.</w:t>
      </w:r>
    </w:p>
    <w:p w14:paraId="29A6BA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«Скотина, однако, этот Бакум,</w:t>
      </w:r>
      <w:r w:rsidRPr="001E329F">
        <w:rPr>
          <w:rFonts w:ascii="Verdana" w:hAnsi="Verdana"/>
          <w:color w:val="000000"/>
          <w:sz w:val="20"/>
        </w:rPr>
        <w:t> </w:t>
      </w:r>
      <w:r w:rsidRPr="001E329F">
        <w:rPr>
          <w:rFonts w:ascii="Verdana" w:hAnsi="Verdana"/>
          <w:color w:val="000000"/>
          <w:sz w:val="20"/>
          <w:lang w:val="ru-RU"/>
        </w:rPr>
        <w:t>— подумал Тайк, ощущая нарастающую тревогу.</w:t>
      </w:r>
      <w:r w:rsidRPr="001E329F">
        <w:rPr>
          <w:rFonts w:ascii="Verdana" w:hAnsi="Verdana"/>
          <w:color w:val="000000"/>
          <w:sz w:val="20"/>
        </w:rPr>
        <w:t> </w:t>
      </w:r>
      <w:r w:rsidRPr="001E329F">
        <w:rPr>
          <w:rFonts w:ascii="Verdana" w:hAnsi="Verdana"/>
          <w:color w:val="000000"/>
          <w:sz w:val="20"/>
          <w:lang w:val="ru-RU"/>
        </w:rPr>
        <w:t>— Он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меня нагонит страх своими дурацкими рассказами. Хороший ужин</w:t>
      </w:r>
      <w:r w:rsidRPr="001E329F">
        <w:rPr>
          <w:rFonts w:ascii="Verdana" w:hAnsi="Verdana"/>
          <w:color w:val="000000"/>
          <w:sz w:val="20"/>
        </w:rPr>
        <w:t> </w:t>
      </w:r>
      <w:r w:rsidRPr="001E329F">
        <w:rPr>
          <w:rFonts w:ascii="Verdana" w:hAnsi="Verdana"/>
          <w:color w:val="000000"/>
          <w:sz w:val="20"/>
          <w:lang w:val="ru-RU"/>
        </w:rPr>
        <w:t>— вот что, пожалуй, сейчас нужнее всего».</w:t>
      </w:r>
    </w:p>
    <w:p w14:paraId="7C5DED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Пища, принятая в</w:t>
      </w:r>
      <w:r w:rsidRPr="001E329F">
        <w:rPr>
          <w:rFonts w:ascii="Verdana" w:hAnsi="Verdana"/>
          <w:color w:val="000000"/>
          <w:sz w:val="20"/>
        </w:rPr>
        <w:t> </w:t>
      </w:r>
      <w:r w:rsidRPr="001E329F">
        <w:rPr>
          <w:rFonts w:ascii="Verdana" w:hAnsi="Verdana"/>
          <w:color w:val="000000"/>
          <w:sz w:val="20"/>
          <w:lang w:val="ru-RU"/>
        </w:rPr>
        <w:t>достаточном количестве, обычно хорошо помогает от</w:t>
      </w:r>
      <w:r w:rsidRPr="001E329F">
        <w:rPr>
          <w:rFonts w:ascii="Verdana" w:hAnsi="Verdana"/>
          <w:color w:val="000000"/>
          <w:sz w:val="20"/>
        </w:rPr>
        <w:t> </w:t>
      </w:r>
      <w:r w:rsidRPr="001E329F">
        <w:rPr>
          <w:rFonts w:ascii="Verdana" w:hAnsi="Verdana"/>
          <w:color w:val="000000"/>
          <w:sz w:val="20"/>
          <w:lang w:val="ru-RU"/>
        </w:rPr>
        <w:t>смутных страхов, но</w:t>
      </w:r>
      <w:r w:rsidRPr="001E329F">
        <w:rPr>
          <w:rFonts w:ascii="Verdana" w:hAnsi="Verdana"/>
          <w:color w:val="000000"/>
          <w:sz w:val="20"/>
        </w:rPr>
        <w:t> </w:t>
      </w:r>
      <w:r w:rsidRPr="001E329F">
        <w:rPr>
          <w:rFonts w:ascii="Verdana" w:hAnsi="Verdana"/>
          <w:color w:val="000000"/>
          <w:sz w:val="20"/>
          <w:lang w:val="ru-RU"/>
        </w:rPr>
        <w:t>еды в</w:t>
      </w:r>
      <w:r w:rsidRPr="001E329F">
        <w:rPr>
          <w:rFonts w:ascii="Verdana" w:hAnsi="Verdana"/>
          <w:color w:val="000000"/>
          <w:sz w:val="20"/>
        </w:rPr>
        <w:t> </w:t>
      </w:r>
      <w:r w:rsidRPr="001E329F">
        <w:rPr>
          <w:rFonts w:ascii="Verdana" w:hAnsi="Verdana"/>
          <w:color w:val="000000"/>
          <w:sz w:val="20"/>
          <w:lang w:val="ru-RU"/>
        </w:rPr>
        <w:t>этот раз было слишком мало, а</w:t>
      </w:r>
      <w:r w:rsidRPr="001E329F">
        <w:rPr>
          <w:rFonts w:ascii="Verdana" w:hAnsi="Verdana"/>
          <w:color w:val="000000"/>
          <w:sz w:val="20"/>
        </w:rPr>
        <w:t> </w:t>
      </w:r>
      <w:r w:rsidRPr="001E329F">
        <w:rPr>
          <w:rFonts w:ascii="Verdana" w:hAnsi="Verdana"/>
          <w:color w:val="000000"/>
          <w:sz w:val="20"/>
          <w:lang w:val="ru-RU"/>
        </w:rPr>
        <w:t>страх гнездился в</w:t>
      </w:r>
      <w:r w:rsidRPr="001E329F">
        <w:rPr>
          <w:rFonts w:ascii="Verdana" w:hAnsi="Verdana"/>
          <w:color w:val="000000"/>
          <w:sz w:val="20"/>
        </w:rPr>
        <w:t> </w:t>
      </w:r>
      <w:r w:rsidRPr="001E329F">
        <w:rPr>
          <w:rFonts w:ascii="Verdana" w:hAnsi="Verdana"/>
          <w:color w:val="000000"/>
          <w:sz w:val="20"/>
          <w:lang w:val="ru-RU"/>
        </w:rPr>
        <w:t>душах слишком глубоко. Ужин не</w:t>
      </w:r>
      <w:r w:rsidRPr="001E329F">
        <w:rPr>
          <w:rFonts w:ascii="Verdana" w:hAnsi="Verdana"/>
          <w:color w:val="000000"/>
          <w:sz w:val="20"/>
        </w:rPr>
        <w:t> </w:t>
      </w:r>
      <w:r w:rsidRPr="001E329F">
        <w:rPr>
          <w:rFonts w:ascii="Verdana" w:hAnsi="Verdana"/>
          <w:color w:val="000000"/>
          <w:sz w:val="20"/>
          <w:lang w:val="ru-RU"/>
        </w:rPr>
        <w:t>помог. Что касается Бакума, то он вообще не</w:t>
      </w:r>
      <w:r w:rsidRPr="001E329F">
        <w:rPr>
          <w:rFonts w:ascii="Verdana" w:hAnsi="Verdana"/>
          <w:color w:val="000000"/>
          <w:sz w:val="20"/>
        </w:rPr>
        <w:t> </w:t>
      </w:r>
      <w:r w:rsidRPr="001E329F">
        <w:rPr>
          <w:rFonts w:ascii="Verdana" w:hAnsi="Verdana"/>
          <w:color w:val="000000"/>
          <w:sz w:val="20"/>
          <w:lang w:val="ru-RU"/>
        </w:rPr>
        <w:t>смог проглотить ни кусочка еды. Диаварды жались к</w:t>
      </w:r>
      <w:r w:rsidRPr="001E329F">
        <w:rPr>
          <w:rFonts w:ascii="Verdana" w:hAnsi="Verdana"/>
          <w:color w:val="000000"/>
          <w:sz w:val="20"/>
        </w:rPr>
        <w:t> </w:t>
      </w:r>
      <w:r w:rsidRPr="001E329F">
        <w:rPr>
          <w:rFonts w:ascii="Verdana" w:hAnsi="Verdana"/>
          <w:color w:val="000000"/>
          <w:sz w:val="20"/>
          <w:lang w:val="ru-RU"/>
        </w:rPr>
        <w:t>костру, бросая по</w:t>
      </w:r>
      <w:r w:rsidRPr="001E329F">
        <w:rPr>
          <w:rFonts w:ascii="Verdana" w:hAnsi="Verdana"/>
          <w:color w:val="000000"/>
          <w:sz w:val="20"/>
        </w:rPr>
        <w:t> </w:t>
      </w:r>
      <w:r w:rsidRPr="001E329F">
        <w:rPr>
          <w:rFonts w:ascii="Verdana" w:hAnsi="Verdana"/>
          <w:color w:val="000000"/>
          <w:sz w:val="20"/>
          <w:lang w:val="ru-RU"/>
        </w:rPr>
        <w:t>сторонам беспокойные взгляды. Только громадепрь, хоть и</w:t>
      </w:r>
      <w:r w:rsidRPr="001E329F">
        <w:rPr>
          <w:rFonts w:ascii="Verdana" w:hAnsi="Verdana"/>
          <w:color w:val="000000"/>
          <w:sz w:val="20"/>
        </w:rPr>
        <w:t> </w:t>
      </w:r>
      <w:r w:rsidRPr="001E329F">
        <w:rPr>
          <w:rFonts w:ascii="Verdana" w:hAnsi="Verdana"/>
          <w:color w:val="000000"/>
          <w:sz w:val="20"/>
          <w:lang w:val="ru-RU"/>
        </w:rPr>
        <w:t>похрюкивал недовольно время от</w:t>
      </w:r>
      <w:r w:rsidRPr="001E329F">
        <w:rPr>
          <w:rFonts w:ascii="Verdana" w:hAnsi="Verdana"/>
          <w:color w:val="000000"/>
          <w:sz w:val="20"/>
        </w:rPr>
        <w:t> </w:t>
      </w:r>
      <w:r w:rsidRPr="001E329F">
        <w:rPr>
          <w:rFonts w:ascii="Verdana" w:hAnsi="Verdana"/>
          <w:color w:val="000000"/>
          <w:sz w:val="20"/>
          <w:lang w:val="ru-RU"/>
        </w:rPr>
        <w:t>времени, все</w:t>
      </w:r>
      <w:r w:rsidRPr="001E329F">
        <w:rPr>
          <w:rFonts w:ascii="Verdana" w:hAnsi="Verdana"/>
          <w:color w:val="000000"/>
          <w:sz w:val="20"/>
        </w:rPr>
        <w:t> </w:t>
      </w:r>
      <w:r w:rsidRPr="001E329F">
        <w:rPr>
          <w:rFonts w:ascii="Verdana" w:hAnsi="Verdana"/>
          <w:color w:val="000000"/>
          <w:sz w:val="20"/>
          <w:lang w:val="ru-RU"/>
        </w:rPr>
        <w:t>же не</w:t>
      </w:r>
      <w:r w:rsidRPr="001E329F">
        <w:rPr>
          <w:rFonts w:ascii="Verdana" w:hAnsi="Verdana"/>
          <w:color w:val="000000"/>
          <w:sz w:val="20"/>
        </w:rPr>
        <w:t> </w:t>
      </w:r>
      <w:r w:rsidRPr="001E329F">
        <w:rPr>
          <w:rFonts w:ascii="Verdana" w:hAnsi="Verdana"/>
          <w:color w:val="000000"/>
          <w:sz w:val="20"/>
          <w:lang w:val="ru-RU"/>
        </w:rPr>
        <w:t>смог отказать себе в</w:t>
      </w:r>
      <w:r w:rsidRPr="001E329F">
        <w:rPr>
          <w:rFonts w:ascii="Verdana" w:hAnsi="Verdana"/>
          <w:color w:val="000000"/>
          <w:sz w:val="20"/>
        </w:rPr>
        <w:t> </w:t>
      </w:r>
      <w:r w:rsidRPr="001E329F">
        <w:rPr>
          <w:rFonts w:ascii="Verdana" w:hAnsi="Verdana"/>
          <w:color w:val="000000"/>
          <w:sz w:val="20"/>
          <w:lang w:val="ru-RU"/>
        </w:rPr>
        <w:t>удовольствии поваляться на</w:t>
      </w:r>
      <w:r w:rsidRPr="001E329F">
        <w:rPr>
          <w:rFonts w:ascii="Verdana" w:hAnsi="Verdana"/>
          <w:color w:val="000000"/>
          <w:sz w:val="20"/>
        </w:rPr>
        <w:t> </w:t>
      </w:r>
      <w:r w:rsidRPr="001E329F">
        <w:rPr>
          <w:rFonts w:ascii="Verdana" w:hAnsi="Verdana"/>
          <w:color w:val="000000"/>
          <w:sz w:val="20"/>
          <w:lang w:val="ru-RU"/>
        </w:rPr>
        <w:t>мягкой душистой траве.</w:t>
      </w:r>
    </w:p>
    <w:p w14:paraId="3A68E0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Знаешь, Тхоорт,</w:t>
      </w:r>
      <w:r w:rsidRPr="001E329F">
        <w:rPr>
          <w:rFonts w:ascii="Verdana" w:hAnsi="Verdana"/>
          <w:color w:val="000000"/>
          <w:sz w:val="20"/>
        </w:rPr>
        <w:t> </w:t>
      </w:r>
      <w:r w:rsidRPr="001E329F">
        <w:rPr>
          <w:rFonts w:ascii="Verdana" w:hAnsi="Verdana"/>
          <w:color w:val="000000"/>
          <w:sz w:val="20"/>
          <w:lang w:val="ru-RU"/>
        </w:rPr>
        <w:t>— Даяна тронула руку Тайка,</w:t>
      </w:r>
      <w:r w:rsidRPr="001E329F">
        <w:rPr>
          <w:rFonts w:ascii="Verdana" w:hAnsi="Verdana"/>
          <w:color w:val="000000"/>
          <w:sz w:val="20"/>
        </w:rPr>
        <w:t> </w:t>
      </w:r>
      <w:r w:rsidRPr="001E329F">
        <w:rPr>
          <w:rFonts w:ascii="Verdana" w:hAnsi="Verdana"/>
          <w:color w:val="000000"/>
          <w:sz w:val="20"/>
          <w:lang w:val="ru-RU"/>
        </w:rPr>
        <w:t>— когда мы еще плыли по</w:t>
      </w:r>
      <w:r w:rsidRPr="001E329F">
        <w:rPr>
          <w:rFonts w:ascii="Verdana" w:hAnsi="Verdana"/>
          <w:color w:val="000000"/>
          <w:sz w:val="20"/>
        </w:rPr>
        <w:t> </w:t>
      </w:r>
      <w:r w:rsidRPr="001E329F">
        <w:rPr>
          <w:rFonts w:ascii="Verdana" w:hAnsi="Verdana"/>
          <w:color w:val="000000"/>
          <w:sz w:val="20"/>
          <w:lang w:val="ru-RU"/>
        </w:rPr>
        <w:t>реке, мне приснился сон. Вот этот самый остров. Гора и</w:t>
      </w:r>
      <w:r w:rsidRPr="001E329F">
        <w:rPr>
          <w:rFonts w:ascii="Verdana" w:hAnsi="Verdana"/>
          <w:color w:val="000000"/>
          <w:sz w:val="20"/>
        </w:rPr>
        <w:t> </w:t>
      </w:r>
      <w:r w:rsidRPr="001E329F">
        <w:rPr>
          <w:rFonts w:ascii="Verdana" w:hAnsi="Verdana"/>
          <w:color w:val="000000"/>
          <w:sz w:val="20"/>
          <w:lang w:val="ru-RU"/>
        </w:rPr>
        <w:t>вода вокруг нее. И</w:t>
      </w:r>
      <w:r w:rsidRPr="001E329F">
        <w:rPr>
          <w:rFonts w:ascii="Verdana" w:hAnsi="Verdana"/>
          <w:color w:val="000000"/>
          <w:sz w:val="20"/>
        </w:rPr>
        <w:t> </w:t>
      </w:r>
      <w:r w:rsidRPr="001E329F">
        <w:rPr>
          <w:rFonts w:ascii="Verdana" w:hAnsi="Verdana"/>
          <w:color w:val="000000"/>
          <w:sz w:val="20"/>
          <w:lang w:val="ru-RU"/>
        </w:rPr>
        <w:t>что-то там летало. Почему-то мне было страшно...</w:t>
      </w:r>
    </w:p>
    <w:p w14:paraId="6470100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мне...</w:t>
      </w:r>
      <w:r w:rsidRPr="001E329F">
        <w:rPr>
          <w:rFonts w:ascii="Verdana" w:hAnsi="Verdana"/>
          <w:color w:val="000000"/>
          <w:sz w:val="20"/>
        </w:rPr>
        <w:t> </w:t>
      </w:r>
      <w:r w:rsidRPr="001E329F">
        <w:rPr>
          <w:rFonts w:ascii="Verdana" w:hAnsi="Verdana"/>
          <w:color w:val="000000"/>
          <w:sz w:val="20"/>
          <w:lang w:val="ru-RU"/>
        </w:rPr>
        <w:t>— задумчиво произнес Кидо, глядя в</w:t>
      </w:r>
      <w:r w:rsidRPr="001E329F">
        <w:rPr>
          <w:rFonts w:ascii="Verdana" w:hAnsi="Verdana"/>
          <w:color w:val="000000"/>
          <w:sz w:val="20"/>
        </w:rPr>
        <w:t> </w:t>
      </w:r>
      <w:r w:rsidRPr="001E329F">
        <w:rPr>
          <w:rFonts w:ascii="Verdana" w:hAnsi="Verdana"/>
          <w:color w:val="000000"/>
          <w:sz w:val="20"/>
          <w:lang w:val="ru-RU"/>
        </w:rPr>
        <w:t>огонь, и</w:t>
      </w:r>
      <w:r w:rsidRPr="001E329F">
        <w:rPr>
          <w:rFonts w:ascii="Verdana" w:hAnsi="Verdana"/>
          <w:color w:val="000000"/>
          <w:sz w:val="20"/>
        </w:rPr>
        <w:t> </w:t>
      </w:r>
      <w:r w:rsidRPr="001E329F">
        <w:rPr>
          <w:rFonts w:ascii="Verdana" w:hAnsi="Verdana"/>
          <w:color w:val="000000"/>
          <w:sz w:val="20"/>
          <w:lang w:val="ru-RU"/>
        </w:rPr>
        <w:t>вдруг глаза его округлились.</w:t>
      </w:r>
      <w:r w:rsidRPr="001E329F">
        <w:rPr>
          <w:rFonts w:ascii="Verdana" w:hAnsi="Verdana"/>
          <w:color w:val="000000"/>
          <w:sz w:val="20"/>
        </w:rPr>
        <w:t> </w:t>
      </w:r>
      <w:r w:rsidRPr="001E329F">
        <w:rPr>
          <w:rFonts w:ascii="Verdana" w:hAnsi="Verdana"/>
          <w:color w:val="000000"/>
          <w:sz w:val="20"/>
          <w:lang w:val="ru-RU"/>
        </w:rPr>
        <w:t>— Постой-ка! Ведь это я видел во</w:t>
      </w:r>
      <w:r w:rsidRPr="001E329F">
        <w:rPr>
          <w:rFonts w:ascii="Verdana" w:hAnsi="Verdana"/>
          <w:color w:val="000000"/>
          <w:sz w:val="20"/>
        </w:rPr>
        <w:t> </w:t>
      </w:r>
      <w:r w:rsidRPr="001E329F">
        <w:rPr>
          <w:rFonts w:ascii="Verdana" w:hAnsi="Verdana"/>
          <w:color w:val="000000"/>
          <w:sz w:val="20"/>
          <w:lang w:val="ru-RU"/>
        </w:rPr>
        <w:t>сне гору!</w:t>
      </w:r>
    </w:p>
    <w:p w14:paraId="3A23C46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w:t>
      </w:r>
      <w:r w:rsidRPr="001E329F">
        <w:rPr>
          <w:rFonts w:ascii="Verdana" w:hAnsi="Verdana"/>
          <w:color w:val="000000"/>
          <w:sz w:val="20"/>
        </w:rPr>
        <w:t> </w:t>
      </w:r>
      <w:r w:rsidRPr="001E329F">
        <w:rPr>
          <w:rFonts w:ascii="Verdana" w:hAnsi="Verdana"/>
          <w:color w:val="000000"/>
          <w:sz w:val="20"/>
          <w:lang w:val="ru-RU"/>
        </w:rPr>
        <w:t>всем виновата усталость,</w:t>
      </w:r>
      <w:r w:rsidRPr="001E329F">
        <w:rPr>
          <w:rFonts w:ascii="Verdana" w:hAnsi="Verdana"/>
          <w:color w:val="000000"/>
          <w:sz w:val="20"/>
        </w:rPr>
        <w:t> </w:t>
      </w:r>
      <w:r w:rsidRPr="001E329F">
        <w:rPr>
          <w:rFonts w:ascii="Verdana" w:hAnsi="Verdana"/>
          <w:color w:val="000000"/>
          <w:sz w:val="20"/>
          <w:lang w:val="ru-RU"/>
        </w:rPr>
        <w:t>— сказал Тайк, пряча лицо в</w:t>
      </w:r>
      <w:r w:rsidRPr="001E329F">
        <w:rPr>
          <w:rFonts w:ascii="Verdana" w:hAnsi="Verdana"/>
          <w:color w:val="000000"/>
          <w:sz w:val="20"/>
        </w:rPr>
        <w:t> </w:t>
      </w:r>
      <w:r w:rsidRPr="001E329F">
        <w:rPr>
          <w:rFonts w:ascii="Verdana" w:hAnsi="Verdana"/>
          <w:color w:val="000000"/>
          <w:sz w:val="20"/>
          <w:lang w:val="ru-RU"/>
        </w:rPr>
        <w:t>тени,</w:t>
      </w:r>
      <w:r w:rsidRPr="001E329F">
        <w:rPr>
          <w:rFonts w:ascii="Verdana" w:hAnsi="Verdana"/>
          <w:color w:val="000000"/>
          <w:sz w:val="20"/>
        </w:rPr>
        <w:t> </w:t>
      </w:r>
      <w:r w:rsidRPr="001E329F">
        <w:rPr>
          <w:rFonts w:ascii="Verdana" w:hAnsi="Verdana"/>
          <w:color w:val="000000"/>
          <w:sz w:val="20"/>
          <w:lang w:val="ru-RU"/>
        </w:rPr>
        <w:t>— бой с</w:t>
      </w:r>
      <w:r w:rsidRPr="001E329F">
        <w:rPr>
          <w:rFonts w:ascii="Verdana" w:hAnsi="Verdana"/>
          <w:color w:val="000000"/>
          <w:sz w:val="20"/>
        </w:rPr>
        <w:t> </w:t>
      </w:r>
      <w:r w:rsidRPr="001E329F">
        <w:rPr>
          <w:rFonts w:ascii="Verdana" w:hAnsi="Verdana"/>
          <w:color w:val="000000"/>
          <w:sz w:val="20"/>
          <w:lang w:val="ru-RU"/>
        </w:rPr>
        <w:t>ирманами был первым для Кидо, а</w:t>
      </w:r>
      <w:r w:rsidRPr="001E329F">
        <w:rPr>
          <w:rFonts w:ascii="Verdana" w:hAnsi="Verdana"/>
          <w:color w:val="000000"/>
          <w:sz w:val="20"/>
        </w:rPr>
        <w:t> </w:t>
      </w:r>
      <w:r w:rsidRPr="001E329F">
        <w:rPr>
          <w:rFonts w:ascii="Verdana" w:hAnsi="Verdana"/>
          <w:color w:val="000000"/>
          <w:sz w:val="20"/>
          <w:lang w:val="ru-RU"/>
        </w:rPr>
        <w:t>Даяна получила опасную рану. Такие вещи не</w:t>
      </w:r>
      <w:r w:rsidRPr="001E329F">
        <w:rPr>
          <w:rFonts w:ascii="Verdana" w:hAnsi="Verdana"/>
          <w:color w:val="000000"/>
          <w:sz w:val="20"/>
        </w:rPr>
        <w:t> </w:t>
      </w:r>
      <w:r w:rsidRPr="001E329F">
        <w:rPr>
          <w:rFonts w:ascii="Verdana" w:hAnsi="Verdana"/>
          <w:color w:val="000000"/>
          <w:sz w:val="20"/>
          <w:lang w:val="ru-RU"/>
        </w:rPr>
        <w:t>проходят бесследно, уж поверьте моему опыту.</w:t>
      </w:r>
    </w:p>
    <w:p w14:paraId="0932271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мы видели этот самый остров!</w:t>
      </w:r>
      <w:r w:rsidRPr="001E329F">
        <w:rPr>
          <w:rFonts w:ascii="Verdana" w:hAnsi="Verdana"/>
          <w:color w:val="000000"/>
          <w:sz w:val="20"/>
        </w:rPr>
        <w:t> </w:t>
      </w:r>
      <w:r w:rsidRPr="001E329F">
        <w:rPr>
          <w:rFonts w:ascii="Verdana" w:hAnsi="Verdana"/>
          <w:color w:val="000000"/>
          <w:sz w:val="20"/>
          <w:lang w:val="ru-RU"/>
        </w:rPr>
        <w:t>— возразил Кидо.</w:t>
      </w:r>
    </w:p>
    <w:p w14:paraId="641273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Нам нужно отдохнуть,</w:t>
      </w:r>
      <w:r w:rsidRPr="001E329F">
        <w:rPr>
          <w:rFonts w:ascii="Verdana" w:hAnsi="Verdana"/>
          <w:color w:val="000000"/>
          <w:sz w:val="20"/>
        </w:rPr>
        <w:t> </w:t>
      </w:r>
      <w:r w:rsidRPr="001E329F">
        <w:rPr>
          <w:rFonts w:ascii="Verdana" w:hAnsi="Verdana"/>
          <w:color w:val="000000"/>
          <w:sz w:val="20"/>
          <w:lang w:val="ru-RU"/>
        </w:rPr>
        <w:t>— упрямо твердил Тайк.</w:t>
      </w:r>
      <w:r w:rsidRPr="001E329F">
        <w:rPr>
          <w:rFonts w:ascii="Verdana" w:hAnsi="Verdana"/>
          <w:color w:val="000000"/>
          <w:sz w:val="20"/>
        </w:rPr>
        <w:t> </w:t>
      </w:r>
      <w:r w:rsidRPr="001E329F">
        <w:rPr>
          <w:rFonts w:ascii="Verdana" w:hAnsi="Verdana"/>
          <w:color w:val="000000"/>
          <w:sz w:val="20"/>
          <w:lang w:val="ru-RU"/>
        </w:rPr>
        <w:t>— Мы все время ждем внезапного нападения, сами даже не</w:t>
      </w:r>
      <w:r w:rsidRPr="001E329F">
        <w:rPr>
          <w:rFonts w:ascii="Verdana" w:hAnsi="Verdana"/>
          <w:color w:val="000000"/>
          <w:sz w:val="20"/>
        </w:rPr>
        <w:t> </w:t>
      </w:r>
      <w:r w:rsidRPr="001E329F">
        <w:rPr>
          <w:rFonts w:ascii="Verdana" w:hAnsi="Verdana"/>
          <w:color w:val="000000"/>
          <w:sz w:val="20"/>
          <w:lang w:val="ru-RU"/>
        </w:rPr>
        <w:t>знаем, чьего, а</w:t>
      </w:r>
      <w:r w:rsidRPr="001E329F">
        <w:rPr>
          <w:rFonts w:ascii="Verdana" w:hAnsi="Verdana"/>
          <w:color w:val="000000"/>
          <w:sz w:val="20"/>
        </w:rPr>
        <w:t> </w:t>
      </w:r>
      <w:r w:rsidRPr="001E329F">
        <w:rPr>
          <w:rFonts w:ascii="Verdana" w:hAnsi="Verdana"/>
          <w:color w:val="000000"/>
          <w:sz w:val="20"/>
          <w:lang w:val="ru-RU"/>
        </w:rPr>
        <w:t>неизвестная опасность изматывает сильнее, чем самая жаркая битва. Лучше нам на</w:t>
      </w:r>
      <w:r w:rsidRPr="001E329F">
        <w:rPr>
          <w:rFonts w:ascii="Verdana" w:hAnsi="Verdana"/>
          <w:color w:val="000000"/>
          <w:sz w:val="20"/>
        </w:rPr>
        <w:t> </w:t>
      </w:r>
      <w:r w:rsidRPr="001E329F">
        <w:rPr>
          <w:rFonts w:ascii="Verdana" w:hAnsi="Verdana"/>
          <w:color w:val="000000"/>
          <w:sz w:val="20"/>
          <w:lang w:val="ru-RU"/>
        </w:rPr>
        <w:t>время забыть об</w:t>
      </w:r>
      <w:r w:rsidRPr="001E329F">
        <w:rPr>
          <w:rFonts w:ascii="Verdana" w:hAnsi="Verdana"/>
          <w:color w:val="000000"/>
          <w:sz w:val="20"/>
        </w:rPr>
        <w:t> </w:t>
      </w:r>
      <w:r w:rsidRPr="001E329F">
        <w:rPr>
          <w:rFonts w:ascii="Verdana" w:hAnsi="Verdana"/>
          <w:color w:val="000000"/>
          <w:sz w:val="20"/>
          <w:lang w:val="ru-RU"/>
        </w:rPr>
        <w:t>опасности, чтобы набраться сил для решающей схватки.</w:t>
      </w:r>
    </w:p>
    <w:p w14:paraId="32E0F16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говорил с</w:t>
      </w:r>
      <w:r w:rsidRPr="001E329F">
        <w:rPr>
          <w:rFonts w:ascii="Verdana" w:hAnsi="Verdana"/>
          <w:color w:val="000000"/>
          <w:sz w:val="20"/>
        </w:rPr>
        <w:t> </w:t>
      </w:r>
      <w:r w:rsidRPr="001E329F">
        <w:rPr>
          <w:rFonts w:ascii="Verdana" w:hAnsi="Verdana"/>
          <w:color w:val="000000"/>
          <w:sz w:val="20"/>
          <w:lang w:val="ru-RU"/>
        </w:rPr>
        <w:t>такой, убежденностью, что слова его, в</w:t>
      </w:r>
      <w:r w:rsidRPr="001E329F">
        <w:rPr>
          <w:rFonts w:ascii="Verdana" w:hAnsi="Verdana"/>
          <w:color w:val="000000"/>
          <w:sz w:val="20"/>
        </w:rPr>
        <w:t> </w:t>
      </w:r>
      <w:r w:rsidRPr="001E329F">
        <w:rPr>
          <w:rFonts w:ascii="Verdana" w:hAnsi="Verdana"/>
          <w:color w:val="000000"/>
          <w:sz w:val="20"/>
          <w:lang w:val="ru-RU"/>
        </w:rPr>
        <w:t>конце концов, несколько успокоили Даяну и</w:t>
      </w:r>
      <w:r w:rsidRPr="001E329F">
        <w:rPr>
          <w:rFonts w:ascii="Verdana" w:hAnsi="Verdana"/>
          <w:color w:val="000000"/>
          <w:sz w:val="20"/>
        </w:rPr>
        <w:t> </w:t>
      </w:r>
      <w:r w:rsidRPr="001E329F">
        <w:rPr>
          <w:rFonts w:ascii="Verdana" w:hAnsi="Verdana"/>
          <w:color w:val="000000"/>
          <w:sz w:val="20"/>
          <w:lang w:val="ru-RU"/>
        </w:rPr>
        <w:t>Кидо. Они перестали испуганно вглядываться в</w:t>
      </w:r>
      <w:r w:rsidRPr="001E329F">
        <w:rPr>
          <w:rFonts w:ascii="Verdana" w:hAnsi="Verdana"/>
          <w:color w:val="000000"/>
          <w:sz w:val="20"/>
        </w:rPr>
        <w:t> </w:t>
      </w:r>
      <w:r w:rsidRPr="001E329F">
        <w:rPr>
          <w:rFonts w:ascii="Verdana" w:hAnsi="Verdana"/>
          <w:color w:val="000000"/>
          <w:sz w:val="20"/>
          <w:lang w:val="ru-RU"/>
        </w:rPr>
        <w:t>темноту и</w:t>
      </w:r>
      <w:r w:rsidRPr="001E329F">
        <w:rPr>
          <w:rFonts w:ascii="Verdana" w:hAnsi="Verdana"/>
          <w:color w:val="000000"/>
          <w:sz w:val="20"/>
        </w:rPr>
        <w:t> </w:t>
      </w:r>
      <w:r w:rsidRPr="001E329F">
        <w:rPr>
          <w:rFonts w:ascii="Verdana" w:hAnsi="Verdana"/>
          <w:color w:val="000000"/>
          <w:sz w:val="20"/>
          <w:lang w:val="ru-RU"/>
        </w:rPr>
        <w:t>скоро заснули при свете угасающего костра. Тайк, сославшись на</w:t>
      </w:r>
      <w:r w:rsidRPr="001E329F">
        <w:rPr>
          <w:rFonts w:ascii="Verdana" w:hAnsi="Verdana"/>
          <w:color w:val="000000"/>
          <w:sz w:val="20"/>
        </w:rPr>
        <w:t> </w:t>
      </w:r>
      <w:r w:rsidRPr="001E329F">
        <w:rPr>
          <w:rFonts w:ascii="Verdana" w:hAnsi="Verdana"/>
          <w:color w:val="000000"/>
          <w:sz w:val="20"/>
          <w:lang w:val="ru-RU"/>
        </w:rPr>
        <w:t>то, что отлично выспался за</w:t>
      </w:r>
      <w:r w:rsidRPr="001E329F">
        <w:rPr>
          <w:rFonts w:ascii="Verdana" w:hAnsi="Verdana"/>
          <w:color w:val="000000"/>
          <w:sz w:val="20"/>
        </w:rPr>
        <w:t> </w:t>
      </w:r>
      <w:r w:rsidRPr="001E329F">
        <w:rPr>
          <w:rFonts w:ascii="Verdana" w:hAnsi="Verdana"/>
          <w:color w:val="000000"/>
          <w:sz w:val="20"/>
          <w:lang w:val="ru-RU"/>
        </w:rPr>
        <w:t>время плавания, остался на</w:t>
      </w:r>
      <w:r w:rsidRPr="001E329F">
        <w:rPr>
          <w:rFonts w:ascii="Verdana" w:hAnsi="Verdana"/>
          <w:color w:val="000000"/>
          <w:sz w:val="20"/>
        </w:rPr>
        <w:t> </w:t>
      </w:r>
      <w:r w:rsidRPr="001E329F">
        <w:rPr>
          <w:rFonts w:ascii="Verdana" w:hAnsi="Verdana"/>
          <w:color w:val="000000"/>
          <w:sz w:val="20"/>
          <w:lang w:val="ru-RU"/>
        </w:rPr>
        <w:t>страже.</w:t>
      </w:r>
    </w:p>
    <w:p w14:paraId="7A9AF4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обошел маленький лагерь, сходил к</w:t>
      </w:r>
      <w:r w:rsidRPr="001E329F">
        <w:rPr>
          <w:rFonts w:ascii="Verdana" w:hAnsi="Verdana"/>
          <w:color w:val="000000"/>
          <w:sz w:val="20"/>
        </w:rPr>
        <w:t> </w:t>
      </w:r>
      <w:r w:rsidRPr="001E329F">
        <w:rPr>
          <w:rFonts w:ascii="Verdana" w:hAnsi="Verdana"/>
          <w:color w:val="000000"/>
          <w:sz w:val="20"/>
          <w:lang w:val="ru-RU"/>
        </w:rPr>
        <w:t>лодке, постоял на</w:t>
      </w:r>
      <w:r w:rsidRPr="001E329F">
        <w:rPr>
          <w:rFonts w:ascii="Verdana" w:hAnsi="Verdana"/>
          <w:color w:val="000000"/>
          <w:sz w:val="20"/>
        </w:rPr>
        <w:t> </w:t>
      </w:r>
      <w:r w:rsidRPr="001E329F">
        <w:rPr>
          <w:rFonts w:ascii="Verdana" w:hAnsi="Verdana"/>
          <w:color w:val="000000"/>
          <w:sz w:val="20"/>
          <w:lang w:val="ru-RU"/>
        </w:rPr>
        <w:t>берегу, прислушиваясь к</w:t>
      </w:r>
      <w:r w:rsidRPr="001E329F">
        <w:rPr>
          <w:rFonts w:ascii="Verdana" w:hAnsi="Verdana"/>
          <w:color w:val="000000"/>
          <w:sz w:val="20"/>
        </w:rPr>
        <w:t> </w:t>
      </w:r>
      <w:r w:rsidRPr="001E329F">
        <w:rPr>
          <w:rFonts w:ascii="Verdana" w:hAnsi="Verdana"/>
          <w:color w:val="000000"/>
          <w:sz w:val="20"/>
          <w:lang w:val="ru-RU"/>
        </w:rPr>
        <w:t>тихому плеску воды, и</w:t>
      </w:r>
      <w:r w:rsidRPr="001E329F">
        <w:rPr>
          <w:rFonts w:ascii="Verdana" w:hAnsi="Verdana"/>
          <w:color w:val="000000"/>
          <w:sz w:val="20"/>
        </w:rPr>
        <w:t> </w:t>
      </w:r>
      <w:r w:rsidRPr="001E329F">
        <w:rPr>
          <w:rFonts w:ascii="Verdana" w:hAnsi="Verdana"/>
          <w:color w:val="000000"/>
          <w:sz w:val="20"/>
          <w:lang w:val="ru-RU"/>
        </w:rPr>
        <w:t>снова вернулся к</w:t>
      </w:r>
      <w:r w:rsidRPr="001E329F">
        <w:rPr>
          <w:rFonts w:ascii="Verdana" w:hAnsi="Verdana"/>
          <w:color w:val="000000"/>
          <w:sz w:val="20"/>
        </w:rPr>
        <w:t> </w:t>
      </w:r>
      <w:r w:rsidRPr="001E329F">
        <w:rPr>
          <w:rFonts w:ascii="Verdana" w:hAnsi="Verdana"/>
          <w:color w:val="000000"/>
          <w:sz w:val="20"/>
          <w:lang w:val="ru-RU"/>
        </w:rPr>
        <w:t>костру.</w:t>
      </w:r>
    </w:p>
    <w:p w14:paraId="25AAA53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вы, господин Тхоорт?</w:t>
      </w:r>
      <w:r w:rsidRPr="001E329F">
        <w:rPr>
          <w:rFonts w:ascii="Verdana" w:hAnsi="Verdana"/>
          <w:color w:val="000000"/>
          <w:sz w:val="20"/>
        </w:rPr>
        <w:t> </w:t>
      </w:r>
      <w:r w:rsidRPr="001E329F">
        <w:rPr>
          <w:rFonts w:ascii="Verdana" w:hAnsi="Verdana"/>
          <w:color w:val="000000"/>
          <w:sz w:val="20"/>
          <w:lang w:val="ru-RU"/>
        </w:rPr>
        <w:t>— встретил его настороженный шепот.</w:t>
      </w:r>
    </w:p>
    <w:p w14:paraId="1E91D4C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Бакум, я. Не</w:t>
      </w:r>
      <w:r w:rsidRPr="001E329F">
        <w:rPr>
          <w:rFonts w:ascii="Verdana" w:hAnsi="Verdana"/>
          <w:color w:val="000000"/>
          <w:sz w:val="20"/>
        </w:rPr>
        <w:t> </w:t>
      </w:r>
      <w:r w:rsidRPr="001E329F">
        <w:rPr>
          <w:rFonts w:ascii="Verdana" w:hAnsi="Verdana"/>
          <w:color w:val="000000"/>
          <w:sz w:val="20"/>
          <w:lang w:val="ru-RU"/>
        </w:rPr>
        <w:t>пугайся.</w:t>
      </w:r>
    </w:p>
    <w:p w14:paraId="5B9C91E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что это там за</w:t>
      </w:r>
      <w:r w:rsidRPr="001E329F">
        <w:rPr>
          <w:rFonts w:ascii="Verdana" w:hAnsi="Verdana"/>
          <w:color w:val="000000"/>
          <w:sz w:val="20"/>
        </w:rPr>
        <w:t> </w:t>
      </w:r>
      <w:r w:rsidRPr="001E329F">
        <w:rPr>
          <w:rFonts w:ascii="Verdana" w:hAnsi="Verdana"/>
          <w:color w:val="000000"/>
          <w:sz w:val="20"/>
          <w:lang w:val="ru-RU"/>
        </w:rPr>
        <w:t>шум?</w:t>
      </w:r>
    </w:p>
    <w:p w14:paraId="20976E2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Ветер, кажется, поднимается. Может быть, он разгонит туман, и</w:t>
      </w:r>
      <w:r w:rsidRPr="001E329F">
        <w:rPr>
          <w:rFonts w:ascii="Verdana" w:hAnsi="Verdana"/>
          <w:color w:val="000000"/>
          <w:sz w:val="20"/>
        </w:rPr>
        <w:t> </w:t>
      </w:r>
      <w:r w:rsidRPr="001E329F">
        <w:rPr>
          <w:rFonts w:ascii="Verdana" w:hAnsi="Verdana"/>
          <w:color w:val="000000"/>
          <w:sz w:val="20"/>
          <w:lang w:val="ru-RU"/>
        </w:rPr>
        <w:t>наше положение облегчится.</w:t>
      </w:r>
    </w:p>
    <w:p w14:paraId="6C693FA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буркнул несчастный проводник.</w:t>
      </w:r>
    </w:p>
    <w:p w14:paraId="1CBAFA8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дрожишь?</w:t>
      </w:r>
      <w:r w:rsidRPr="001E329F">
        <w:rPr>
          <w:rFonts w:ascii="Verdana" w:hAnsi="Verdana"/>
          <w:color w:val="000000"/>
          <w:sz w:val="20"/>
        </w:rPr>
        <w:t> </w:t>
      </w:r>
      <w:r w:rsidRPr="001E329F">
        <w:rPr>
          <w:rFonts w:ascii="Verdana" w:hAnsi="Verdana"/>
          <w:color w:val="000000"/>
          <w:sz w:val="20"/>
          <w:lang w:val="ru-RU"/>
        </w:rPr>
        <w:t>— спросил его Тайк.</w:t>
      </w:r>
    </w:p>
    <w:p w14:paraId="4C2ABED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Знобит немного...</w:t>
      </w:r>
    </w:p>
    <w:p w14:paraId="1EE7890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Почему</w:t>
      </w:r>
      <w:r w:rsidRPr="001E329F">
        <w:rPr>
          <w:rFonts w:ascii="Verdana" w:hAnsi="Verdana"/>
          <w:color w:val="000000"/>
          <w:sz w:val="20"/>
        </w:rPr>
        <w:t> </w:t>
      </w:r>
      <w:r w:rsidRPr="001E329F">
        <w:rPr>
          <w:rFonts w:ascii="Verdana" w:hAnsi="Verdana"/>
          <w:color w:val="000000"/>
          <w:sz w:val="20"/>
          <w:lang w:val="ru-RU"/>
        </w:rPr>
        <w:t>бы тебе хорошенько не</w:t>
      </w:r>
      <w:r w:rsidRPr="001E329F">
        <w:rPr>
          <w:rFonts w:ascii="Verdana" w:hAnsi="Verdana"/>
          <w:color w:val="000000"/>
          <w:sz w:val="20"/>
        </w:rPr>
        <w:t> </w:t>
      </w:r>
      <w:r w:rsidRPr="001E329F">
        <w:rPr>
          <w:rFonts w:ascii="Verdana" w:hAnsi="Verdana"/>
          <w:color w:val="000000"/>
          <w:sz w:val="20"/>
          <w:lang w:val="ru-RU"/>
        </w:rPr>
        <w:t>выспаться?</w:t>
      </w:r>
    </w:p>
    <w:p w14:paraId="3381C7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Спасибо, сударь. Я и</w:t>
      </w:r>
      <w:r w:rsidRPr="001E329F">
        <w:rPr>
          <w:rFonts w:ascii="Verdana" w:hAnsi="Verdana"/>
          <w:color w:val="000000"/>
          <w:sz w:val="20"/>
        </w:rPr>
        <w:t> </w:t>
      </w:r>
      <w:r w:rsidRPr="001E329F">
        <w:rPr>
          <w:rFonts w:ascii="Verdana" w:hAnsi="Verdana"/>
          <w:color w:val="000000"/>
          <w:sz w:val="20"/>
          <w:lang w:val="ru-RU"/>
        </w:rPr>
        <w:t>так вздремнул сегодня дольше, чем следовало.</w:t>
      </w:r>
    </w:p>
    <w:p w14:paraId="14C436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не</w:t>
      </w:r>
      <w:r w:rsidRPr="001E329F">
        <w:rPr>
          <w:rFonts w:ascii="Verdana" w:hAnsi="Verdana"/>
          <w:color w:val="000000"/>
          <w:sz w:val="20"/>
        </w:rPr>
        <w:t> </w:t>
      </w:r>
      <w:r w:rsidRPr="001E329F">
        <w:rPr>
          <w:rFonts w:ascii="Verdana" w:hAnsi="Verdana"/>
          <w:color w:val="000000"/>
          <w:sz w:val="20"/>
          <w:lang w:val="ru-RU"/>
        </w:rPr>
        <w:t>отчаивайся! В</w:t>
      </w:r>
      <w:r w:rsidRPr="001E329F">
        <w:rPr>
          <w:rFonts w:ascii="Verdana" w:hAnsi="Verdana"/>
          <w:color w:val="000000"/>
          <w:sz w:val="20"/>
        </w:rPr>
        <w:t> </w:t>
      </w:r>
      <w:r w:rsidRPr="001E329F">
        <w:rPr>
          <w:rFonts w:ascii="Verdana" w:hAnsi="Verdana"/>
          <w:color w:val="000000"/>
          <w:sz w:val="20"/>
          <w:lang w:val="ru-RU"/>
        </w:rPr>
        <w:t>конце концов, ты, кажется, доставил нас именно туда, куда нужно.</w:t>
      </w:r>
    </w:p>
    <w:p w14:paraId="466750A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w:t>
      </w:r>
      <w:r w:rsidRPr="001E329F">
        <w:rPr>
          <w:rFonts w:ascii="Verdana" w:hAnsi="Verdana"/>
          <w:color w:val="000000"/>
          <w:sz w:val="20"/>
        </w:rPr>
        <w:t> </w:t>
      </w:r>
      <w:r w:rsidRPr="001E329F">
        <w:rPr>
          <w:rFonts w:ascii="Verdana" w:hAnsi="Verdana"/>
          <w:color w:val="000000"/>
          <w:sz w:val="20"/>
          <w:lang w:val="ru-RU"/>
        </w:rPr>
        <w:t>— Бакум мрачно глянул вверх, туда, где во</w:t>
      </w:r>
      <w:r w:rsidRPr="001E329F">
        <w:rPr>
          <w:rFonts w:ascii="Verdana" w:hAnsi="Verdana"/>
          <w:color w:val="000000"/>
          <w:sz w:val="20"/>
        </w:rPr>
        <w:t> </w:t>
      </w:r>
      <w:r w:rsidRPr="001E329F">
        <w:rPr>
          <w:rFonts w:ascii="Verdana" w:hAnsi="Verdana"/>
          <w:color w:val="000000"/>
          <w:sz w:val="20"/>
          <w:lang w:val="ru-RU"/>
        </w:rPr>
        <w:t>тьме скрывалась вершина горы.</w:t>
      </w:r>
      <w:r w:rsidRPr="001E329F">
        <w:rPr>
          <w:rFonts w:ascii="Verdana" w:hAnsi="Verdana"/>
          <w:color w:val="000000"/>
          <w:sz w:val="20"/>
        </w:rPr>
        <w:t> </w:t>
      </w:r>
      <w:r w:rsidRPr="001E329F">
        <w:rPr>
          <w:rFonts w:ascii="Verdana" w:hAnsi="Verdana"/>
          <w:color w:val="000000"/>
          <w:sz w:val="20"/>
          <w:lang w:val="ru-RU"/>
        </w:rPr>
        <w:t>— Похоже, так и</w:t>
      </w:r>
      <w:r w:rsidRPr="001E329F">
        <w:rPr>
          <w:rFonts w:ascii="Verdana" w:hAnsi="Verdana"/>
          <w:color w:val="000000"/>
          <w:sz w:val="20"/>
        </w:rPr>
        <w:t> </w:t>
      </w:r>
      <w:r w:rsidRPr="001E329F">
        <w:rPr>
          <w:rFonts w:ascii="Verdana" w:hAnsi="Verdana"/>
          <w:color w:val="000000"/>
          <w:sz w:val="20"/>
          <w:lang w:val="ru-RU"/>
        </w:rPr>
        <w:t>есть. Ох, сударь! Об</w:t>
      </w:r>
      <w:r w:rsidRPr="001E329F">
        <w:rPr>
          <w:rFonts w:ascii="Verdana" w:hAnsi="Verdana"/>
          <w:color w:val="000000"/>
          <w:sz w:val="20"/>
        </w:rPr>
        <w:t> </w:t>
      </w:r>
      <w:r w:rsidRPr="001E329F">
        <w:rPr>
          <w:rFonts w:ascii="Verdana" w:hAnsi="Verdana"/>
          <w:color w:val="000000"/>
          <w:sz w:val="20"/>
          <w:lang w:val="ru-RU"/>
        </w:rPr>
        <w:t>заклад бьюсь, что мне не</w:t>
      </w:r>
      <w:r w:rsidRPr="001E329F">
        <w:rPr>
          <w:rFonts w:ascii="Verdana" w:hAnsi="Verdana"/>
          <w:color w:val="000000"/>
          <w:sz w:val="20"/>
        </w:rPr>
        <w:t> </w:t>
      </w:r>
      <w:r w:rsidRPr="001E329F">
        <w:rPr>
          <w:rFonts w:ascii="Verdana" w:hAnsi="Verdana"/>
          <w:color w:val="000000"/>
          <w:sz w:val="20"/>
          <w:lang w:val="ru-RU"/>
        </w:rPr>
        <w:t>спится от</w:t>
      </w:r>
      <w:r w:rsidRPr="001E329F">
        <w:rPr>
          <w:rFonts w:ascii="Verdana" w:hAnsi="Verdana"/>
          <w:color w:val="000000"/>
          <w:sz w:val="20"/>
        </w:rPr>
        <w:t> </w:t>
      </w:r>
      <w:r w:rsidRPr="001E329F">
        <w:rPr>
          <w:rFonts w:ascii="Verdana" w:hAnsi="Verdana"/>
          <w:color w:val="000000"/>
          <w:sz w:val="20"/>
          <w:lang w:val="ru-RU"/>
        </w:rPr>
        <w:t>того</w:t>
      </w:r>
      <w:r w:rsidRPr="001E329F">
        <w:rPr>
          <w:rFonts w:ascii="Verdana" w:hAnsi="Verdana"/>
          <w:color w:val="000000"/>
          <w:sz w:val="20"/>
        </w:rPr>
        <w:t> </w:t>
      </w:r>
      <w:r w:rsidRPr="001E329F">
        <w:rPr>
          <w:rFonts w:ascii="Verdana" w:hAnsi="Verdana"/>
          <w:color w:val="000000"/>
          <w:sz w:val="20"/>
          <w:lang w:val="ru-RU"/>
        </w:rPr>
        <w:t>же, отчего и</w:t>
      </w:r>
      <w:r w:rsidRPr="001E329F">
        <w:rPr>
          <w:rFonts w:ascii="Verdana" w:hAnsi="Verdana"/>
          <w:color w:val="000000"/>
          <w:sz w:val="20"/>
        </w:rPr>
        <w:t> </w:t>
      </w:r>
      <w:r w:rsidRPr="001E329F">
        <w:rPr>
          <w:rFonts w:ascii="Verdana" w:hAnsi="Verdana"/>
          <w:color w:val="000000"/>
          <w:sz w:val="20"/>
          <w:lang w:val="ru-RU"/>
        </w:rPr>
        <w:t>вам...</w:t>
      </w:r>
    </w:p>
    <w:p w14:paraId="048DE49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Вот как?</w:t>
      </w:r>
      <w:r w:rsidRPr="001E329F">
        <w:rPr>
          <w:rFonts w:ascii="Verdana" w:hAnsi="Verdana"/>
          <w:color w:val="000000"/>
          <w:sz w:val="20"/>
        </w:rPr>
        <w:t> </w:t>
      </w:r>
      <w:r w:rsidRPr="001E329F">
        <w:rPr>
          <w:rFonts w:ascii="Verdana" w:hAnsi="Verdana"/>
          <w:color w:val="000000"/>
          <w:sz w:val="20"/>
          <w:lang w:val="ru-RU"/>
        </w:rPr>
        <w:t>— Тайк сел возле Бакума на</w:t>
      </w:r>
      <w:r w:rsidRPr="001E329F">
        <w:rPr>
          <w:rFonts w:ascii="Verdana" w:hAnsi="Verdana"/>
          <w:color w:val="000000"/>
          <w:sz w:val="20"/>
        </w:rPr>
        <w:t> </w:t>
      </w:r>
      <w:r w:rsidRPr="001E329F">
        <w:rPr>
          <w:rFonts w:ascii="Verdana" w:hAnsi="Verdana"/>
          <w:color w:val="000000"/>
          <w:sz w:val="20"/>
          <w:lang w:val="ru-RU"/>
        </w:rPr>
        <w:t>разостланный плащ.</w:t>
      </w:r>
      <w:r w:rsidRPr="001E329F">
        <w:rPr>
          <w:rFonts w:ascii="Verdana" w:hAnsi="Verdana"/>
          <w:color w:val="000000"/>
          <w:sz w:val="20"/>
        </w:rPr>
        <w:t> </w:t>
      </w:r>
      <w:r w:rsidRPr="001E329F">
        <w:rPr>
          <w:rFonts w:ascii="Verdana" w:hAnsi="Verdana"/>
          <w:color w:val="000000"/>
          <w:sz w:val="20"/>
          <w:lang w:val="ru-RU"/>
        </w:rPr>
        <w:t>— Ну-ка, ну-ка! Любопытно...</w:t>
      </w:r>
    </w:p>
    <w:p w14:paraId="5287717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все этот сон, о</w:t>
      </w:r>
      <w:r w:rsidRPr="001E329F">
        <w:rPr>
          <w:rFonts w:ascii="Verdana" w:hAnsi="Verdana"/>
          <w:color w:val="000000"/>
          <w:sz w:val="20"/>
        </w:rPr>
        <w:t> </w:t>
      </w:r>
      <w:r w:rsidRPr="001E329F">
        <w:rPr>
          <w:rFonts w:ascii="Verdana" w:hAnsi="Verdana"/>
          <w:color w:val="000000"/>
          <w:sz w:val="20"/>
          <w:lang w:val="ru-RU"/>
        </w:rPr>
        <w:t>котором рассказывали госпожа Даяна и</w:t>
      </w:r>
      <w:r w:rsidRPr="001E329F">
        <w:rPr>
          <w:rFonts w:ascii="Verdana" w:hAnsi="Verdana"/>
          <w:color w:val="000000"/>
          <w:sz w:val="20"/>
        </w:rPr>
        <w:t> </w:t>
      </w:r>
      <w:r w:rsidRPr="001E329F">
        <w:rPr>
          <w:rFonts w:ascii="Verdana" w:hAnsi="Verdana"/>
          <w:color w:val="000000"/>
          <w:sz w:val="20"/>
          <w:lang w:val="ru-RU"/>
        </w:rPr>
        <w:t>Кидо! Разве может такое присниться случайно?</w:t>
      </w:r>
    </w:p>
    <w:p w14:paraId="3118985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самом деле,</w:t>
      </w:r>
      <w:r w:rsidRPr="001E329F">
        <w:rPr>
          <w:rFonts w:ascii="Verdana" w:hAnsi="Verdana"/>
          <w:color w:val="000000"/>
          <w:sz w:val="20"/>
        </w:rPr>
        <w:t> </w:t>
      </w:r>
      <w:r w:rsidRPr="001E329F">
        <w:rPr>
          <w:rFonts w:ascii="Verdana" w:hAnsi="Verdana"/>
          <w:color w:val="000000"/>
          <w:sz w:val="20"/>
          <w:lang w:val="ru-RU"/>
        </w:rPr>
        <w:t>— Тайк задумчиво следил за</w:t>
      </w:r>
      <w:r w:rsidRPr="001E329F">
        <w:rPr>
          <w:rFonts w:ascii="Verdana" w:hAnsi="Verdana"/>
          <w:color w:val="000000"/>
          <w:sz w:val="20"/>
        </w:rPr>
        <w:t> </w:t>
      </w:r>
      <w:r w:rsidRPr="001E329F">
        <w:rPr>
          <w:rFonts w:ascii="Verdana" w:hAnsi="Verdana"/>
          <w:color w:val="000000"/>
          <w:sz w:val="20"/>
          <w:lang w:val="ru-RU"/>
        </w:rPr>
        <w:t>игрой языков пламени.</w:t>
      </w:r>
      <w:r w:rsidRPr="001E329F">
        <w:rPr>
          <w:rFonts w:ascii="Verdana" w:hAnsi="Verdana"/>
          <w:color w:val="000000"/>
          <w:sz w:val="20"/>
        </w:rPr>
        <w:t> </w:t>
      </w:r>
      <w:r w:rsidRPr="001E329F">
        <w:rPr>
          <w:rFonts w:ascii="Verdana" w:hAnsi="Verdana"/>
          <w:color w:val="000000"/>
          <w:sz w:val="20"/>
          <w:lang w:val="ru-RU"/>
        </w:rPr>
        <w:t>— Ты прав, я размышлял именно над этим. Дело в</w:t>
      </w:r>
      <w:r w:rsidRPr="001E329F">
        <w:rPr>
          <w:rFonts w:ascii="Verdana" w:hAnsi="Verdana"/>
          <w:color w:val="000000"/>
          <w:sz w:val="20"/>
        </w:rPr>
        <w:t> </w:t>
      </w:r>
      <w:r w:rsidRPr="001E329F">
        <w:rPr>
          <w:rFonts w:ascii="Verdana" w:hAnsi="Verdana"/>
          <w:color w:val="000000"/>
          <w:sz w:val="20"/>
          <w:lang w:val="ru-RU"/>
        </w:rPr>
        <w:t>том, что и</w:t>
      </w:r>
      <w:r w:rsidRPr="001E329F">
        <w:rPr>
          <w:rFonts w:ascii="Verdana" w:hAnsi="Verdana"/>
          <w:color w:val="000000"/>
          <w:sz w:val="20"/>
        </w:rPr>
        <w:t> </w:t>
      </w:r>
      <w:r w:rsidRPr="001E329F">
        <w:rPr>
          <w:rFonts w:ascii="Verdana" w:hAnsi="Verdana"/>
          <w:color w:val="000000"/>
          <w:sz w:val="20"/>
          <w:lang w:val="ru-RU"/>
        </w:rPr>
        <w:t>мне сегодня приснился точно такой</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сон...</w:t>
      </w:r>
    </w:p>
    <w:p w14:paraId="1798ADE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w:t>
      </w:r>
      <w:r w:rsidRPr="001E329F">
        <w:rPr>
          <w:rFonts w:ascii="Verdana" w:hAnsi="Verdana"/>
          <w:color w:val="000000"/>
          <w:sz w:val="20"/>
        </w:rPr>
        <w:t> </w:t>
      </w:r>
      <w:r w:rsidRPr="001E329F">
        <w:rPr>
          <w:rFonts w:ascii="Verdana" w:hAnsi="Verdana"/>
          <w:color w:val="000000"/>
          <w:sz w:val="20"/>
          <w:lang w:val="ru-RU"/>
        </w:rPr>
        <w:t>— произнес Бакум после долгого молчания.</w:t>
      </w:r>
      <w:r w:rsidRPr="001E329F">
        <w:rPr>
          <w:rFonts w:ascii="Verdana" w:hAnsi="Verdana"/>
          <w:color w:val="000000"/>
          <w:sz w:val="20"/>
        </w:rPr>
        <w:t> </w:t>
      </w:r>
      <w:r w:rsidRPr="001E329F">
        <w:rPr>
          <w:rFonts w:ascii="Verdana" w:hAnsi="Verdana"/>
          <w:color w:val="000000"/>
          <w:sz w:val="20"/>
          <w:lang w:val="ru-RU"/>
        </w:rPr>
        <w:t>— Значит, и</w:t>
      </w:r>
      <w:r w:rsidRPr="001E329F">
        <w:rPr>
          <w:rFonts w:ascii="Verdana" w:hAnsi="Verdana"/>
          <w:color w:val="000000"/>
          <w:sz w:val="20"/>
        </w:rPr>
        <w:t> </w:t>
      </w:r>
      <w:r w:rsidRPr="001E329F">
        <w:rPr>
          <w:rFonts w:ascii="Verdana" w:hAnsi="Verdana"/>
          <w:color w:val="000000"/>
          <w:sz w:val="20"/>
          <w:lang w:val="ru-RU"/>
        </w:rPr>
        <w:t>вы... Что</w:t>
      </w:r>
      <w:r w:rsidRPr="001E329F">
        <w:rPr>
          <w:rFonts w:ascii="Verdana" w:hAnsi="Verdana"/>
          <w:color w:val="000000"/>
          <w:sz w:val="20"/>
        </w:rPr>
        <w:t> </w:t>
      </w:r>
      <w:r w:rsidRPr="001E329F">
        <w:rPr>
          <w:rFonts w:ascii="Verdana" w:hAnsi="Verdana"/>
          <w:color w:val="000000"/>
          <w:sz w:val="20"/>
          <w:lang w:val="ru-RU"/>
        </w:rPr>
        <w:t>ж, я с</w:t>
      </w:r>
      <w:r w:rsidRPr="001E329F">
        <w:rPr>
          <w:rFonts w:ascii="Verdana" w:hAnsi="Verdana"/>
          <w:color w:val="000000"/>
          <w:sz w:val="20"/>
        </w:rPr>
        <w:t> </w:t>
      </w:r>
      <w:r w:rsidRPr="001E329F">
        <w:rPr>
          <w:rFonts w:ascii="Verdana" w:hAnsi="Verdana"/>
          <w:color w:val="000000"/>
          <w:sz w:val="20"/>
          <w:lang w:val="ru-RU"/>
        </w:rPr>
        <w:t>самого начала это подозревал. Я видел, как поразил и</w:t>
      </w:r>
      <w:r w:rsidRPr="001E329F">
        <w:rPr>
          <w:rFonts w:ascii="Verdana" w:hAnsi="Verdana"/>
          <w:color w:val="000000"/>
          <w:sz w:val="20"/>
        </w:rPr>
        <w:t> </w:t>
      </w:r>
      <w:r w:rsidRPr="001E329F">
        <w:rPr>
          <w:rFonts w:ascii="Verdana" w:hAnsi="Verdana"/>
          <w:color w:val="000000"/>
          <w:sz w:val="20"/>
          <w:lang w:val="ru-RU"/>
        </w:rPr>
        <w:t>встревожил вас рассказ об</w:t>
      </w:r>
      <w:r w:rsidRPr="001E329F">
        <w:rPr>
          <w:rFonts w:ascii="Verdana" w:hAnsi="Verdana"/>
          <w:color w:val="000000"/>
          <w:sz w:val="20"/>
        </w:rPr>
        <w:t> </w:t>
      </w:r>
      <w:r w:rsidRPr="001E329F">
        <w:rPr>
          <w:rFonts w:ascii="Verdana" w:hAnsi="Verdana"/>
          <w:color w:val="000000"/>
          <w:sz w:val="20"/>
          <w:lang w:val="ru-RU"/>
        </w:rPr>
        <w:t>этих снах.</w:t>
      </w:r>
    </w:p>
    <w:p w14:paraId="575433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думаешь, они могут иметь какое-то толкование?</w:t>
      </w:r>
    </w:p>
    <w:p w14:paraId="543B873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кивнул и, переведя дух, произнес:</w:t>
      </w:r>
    </w:p>
    <w:p w14:paraId="0ABFCC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Ох, сударь! Кажется, это первое предупреждение</w:t>
      </w:r>
      <w:r w:rsidRPr="001E329F">
        <w:rPr>
          <w:rFonts w:ascii="Verdana" w:hAnsi="Verdana"/>
          <w:color w:val="000000"/>
          <w:sz w:val="20"/>
        </w:rPr>
        <w:t> </w:t>
      </w:r>
      <w:r w:rsidRPr="001E329F">
        <w:rPr>
          <w:rFonts w:ascii="Verdana" w:hAnsi="Verdana"/>
          <w:color w:val="000000"/>
          <w:sz w:val="20"/>
          <w:lang w:val="ru-RU"/>
        </w:rPr>
        <w:t>вам...</w:t>
      </w:r>
    </w:p>
    <w:p w14:paraId="7B109F4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Первое предупреждение? Дьявольщина! Вот эти самые слова, произнесенные твоим голосом, я тоже слышал во</w:t>
      </w:r>
      <w:r w:rsidRPr="001E329F">
        <w:rPr>
          <w:rFonts w:ascii="Verdana" w:hAnsi="Verdana"/>
          <w:color w:val="000000"/>
          <w:sz w:val="20"/>
        </w:rPr>
        <w:t> </w:t>
      </w:r>
      <w:r w:rsidRPr="001E329F">
        <w:rPr>
          <w:rFonts w:ascii="Verdana" w:hAnsi="Verdana"/>
          <w:color w:val="000000"/>
          <w:sz w:val="20"/>
          <w:lang w:val="ru-RU"/>
        </w:rPr>
        <w:t>сне! Что ты на</w:t>
      </w:r>
      <w:r w:rsidRPr="001E329F">
        <w:rPr>
          <w:rFonts w:ascii="Verdana" w:hAnsi="Verdana"/>
          <w:color w:val="000000"/>
          <w:sz w:val="20"/>
        </w:rPr>
        <w:t> </w:t>
      </w:r>
      <w:r w:rsidRPr="001E329F">
        <w:rPr>
          <w:rFonts w:ascii="Verdana" w:hAnsi="Verdana"/>
          <w:color w:val="000000"/>
          <w:sz w:val="20"/>
          <w:lang w:val="ru-RU"/>
        </w:rPr>
        <w:t>это скажешь?</w:t>
      </w:r>
    </w:p>
    <w:p w14:paraId="47BBFC5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не</w:t>
      </w:r>
      <w:r w:rsidRPr="001E329F">
        <w:rPr>
          <w:rFonts w:ascii="Verdana" w:hAnsi="Verdana"/>
          <w:color w:val="000000"/>
          <w:sz w:val="20"/>
        </w:rPr>
        <w:t> </w:t>
      </w:r>
      <w:r w:rsidRPr="001E329F">
        <w:rPr>
          <w:rFonts w:ascii="Verdana" w:hAnsi="Verdana"/>
          <w:color w:val="000000"/>
          <w:sz w:val="20"/>
          <w:lang w:val="ru-RU"/>
        </w:rPr>
        <w:t>издал ни звука в</w:t>
      </w:r>
      <w:r w:rsidRPr="001E329F">
        <w:rPr>
          <w:rFonts w:ascii="Verdana" w:hAnsi="Verdana"/>
          <w:color w:val="000000"/>
          <w:sz w:val="20"/>
        </w:rPr>
        <w:t> </w:t>
      </w:r>
      <w:r w:rsidRPr="001E329F">
        <w:rPr>
          <w:rFonts w:ascii="Verdana" w:hAnsi="Verdana"/>
          <w:color w:val="000000"/>
          <w:sz w:val="20"/>
          <w:lang w:val="ru-RU"/>
        </w:rPr>
        <w:t>ответ. Удивленный Тайк повернулся к</w:t>
      </w:r>
      <w:r w:rsidRPr="001E329F">
        <w:rPr>
          <w:rFonts w:ascii="Verdana" w:hAnsi="Verdana"/>
          <w:color w:val="000000"/>
          <w:sz w:val="20"/>
        </w:rPr>
        <w:t> </w:t>
      </w:r>
      <w:r w:rsidRPr="001E329F">
        <w:rPr>
          <w:rFonts w:ascii="Verdana" w:hAnsi="Verdana"/>
          <w:color w:val="000000"/>
          <w:sz w:val="20"/>
          <w:lang w:val="ru-RU"/>
        </w:rPr>
        <w:t>нему и</w:t>
      </w:r>
      <w:r w:rsidRPr="001E329F">
        <w:rPr>
          <w:rFonts w:ascii="Verdana" w:hAnsi="Verdana"/>
          <w:color w:val="000000"/>
          <w:sz w:val="20"/>
        </w:rPr>
        <w:t> </w:t>
      </w:r>
      <w:r w:rsidRPr="001E329F">
        <w:rPr>
          <w:rFonts w:ascii="Verdana" w:hAnsi="Verdana"/>
          <w:color w:val="000000"/>
          <w:sz w:val="20"/>
          <w:lang w:val="ru-RU"/>
        </w:rPr>
        <w:t>обнаружил, что бедняга сидит с</w:t>
      </w:r>
      <w:r w:rsidRPr="001E329F">
        <w:rPr>
          <w:rFonts w:ascii="Verdana" w:hAnsi="Verdana"/>
          <w:color w:val="000000"/>
          <w:sz w:val="20"/>
        </w:rPr>
        <w:t> </w:t>
      </w:r>
      <w:r w:rsidRPr="001E329F">
        <w:rPr>
          <w:rFonts w:ascii="Verdana" w:hAnsi="Verdana"/>
          <w:color w:val="000000"/>
          <w:sz w:val="20"/>
          <w:lang w:val="ru-RU"/>
        </w:rPr>
        <w:t>раскрытым ртом,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силах произнести что-нибудь членораздельное.</w:t>
      </w:r>
    </w:p>
    <w:p w14:paraId="11CBF49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Зря я его так сразу, с</w:t>
      </w:r>
      <w:r w:rsidRPr="001E329F">
        <w:rPr>
          <w:rFonts w:ascii="Verdana" w:hAnsi="Verdana"/>
          <w:color w:val="000000"/>
          <w:sz w:val="20"/>
        </w:rPr>
        <w:t> </w:t>
      </w:r>
      <w:r w:rsidRPr="001E329F">
        <w:rPr>
          <w:rFonts w:ascii="Verdana" w:hAnsi="Verdana"/>
          <w:color w:val="000000"/>
          <w:sz w:val="20"/>
          <w:lang w:val="ru-RU"/>
        </w:rPr>
        <w:t>жалостью подумал Тхоорт. Он-то здесь при</w:t>
      </w:r>
      <w:r w:rsidRPr="001E329F">
        <w:rPr>
          <w:rFonts w:ascii="Verdana" w:hAnsi="Verdana"/>
          <w:color w:val="000000"/>
          <w:sz w:val="20"/>
        </w:rPr>
        <w:t> </w:t>
      </w:r>
      <w:r w:rsidRPr="001E329F">
        <w:rPr>
          <w:rFonts w:ascii="Verdana" w:hAnsi="Verdana"/>
          <w:color w:val="000000"/>
          <w:sz w:val="20"/>
          <w:lang w:val="ru-RU"/>
        </w:rPr>
        <w:t>чем?</w:t>
      </w:r>
    </w:p>
    <w:p w14:paraId="58720E2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Моим голосом!...</w:t>
      </w:r>
      <w:r w:rsidRPr="001E329F">
        <w:rPr>
          <w:rFonts w:ascii="Verdana" w:hAnsi="Verdana"/>
          <w:color w:val="000000"/>
          <w:sz w:val="20"/>
        </w:rPr>
        <w:t> </w:t>
      </w:r>
      <w:r w:rsidRPr="001E329F">
        <w:rPr>
          <w:rFonts w:ascii="Verdana" w:hAnsi="Verdana"/>
          <w:color w:val="000000"/>
          <w:sz w:val="20"/>
          <w:lang w:val="ru-RU"/>
        </w:rPr>
        <w:t>— наконец, чуть слышно простонал Бакум.</w:t>
      </w:r>
      <w:r w:rsidRPr="001E329F">
        <w:rPr>
          <w:rFonts w:ascii="Verdana" w:hAnsi="Verdana"/>
          <w:color w:val="000000"/>
          <w:sz w:val="20"/>
        </w:rPr>
        <w:t> </w:t>
      </w:r>
      <w:r w:rsidRPr="001E329F">
        <w:rPr>
          <w:rFonts w:ascii="Verdana" w:hAnsi="Verdana"/>
          <w:color w:val="000000"/>
          <w:sz w:val="20"/>
          <w:lang w:val="ru-RU"/>
        </w:rPr>
        <w:t>— Господи, я-то здесь при чем?!</w:t>
      </w:r>
    </w:p>
    <w:p w14:paraId="2A96DAB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Сильный порыв ветра со</w:t>
      </w:r>
      <w:r w:rsidRPr="001E329F">
        <w:rPr>
          <w:rFonts w:ascii="Verdana" w:hAnsi="Verdana"/>
          <w:color w:val="000000"/>
          <w:sz w:val="20"/>
        </w:rPr>
        <w:t> </w:t>
      </w:r>
      <w:r w:rsidRPr="001E329F">
        <w:rPr>
          <w:rFonts w:ascii="Verdana" w:hAnsi="Verdana"/>
          <w:color w:val="000000"/>
          <w:sz w:val="20"/>
          <w:lang w:val="ru-RU"/>
        </w:rPr>
        <w:t>стороны озера ярко раздул угли в</w:t>
      </w:r>
      <w:r w:rsidRPr="001E329F">
        <w:rPr>
          <w:rFonts w:ascii="Verdana" w:hAnsi="Verdana"/>
          <w:color w:val="000000"/>
          <w:sz w:val="20"/>
        </w:rPr>
        <w:t> </w:t>
      </w:r>
      <w:r w:rsidRPr="001E329F">
        <w:rPr>
          <w:rFonts w:ascii="Verdana" w:hAnsi="Verdana"/>
          <w:color w:val="000000"/>
          <w:sz w:val="20"/>
          <w:lang w:val="ru-RU"/>
        </w:rPr>
        <w:t>костре. Бакум вздрогнул.</w:t>
      </w:r>
    </w:p>
    <w:p w14:paraId="7850AC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вот,</w:t>
      </w:r>
      <w:r w:rsidRPr="001E329F">
        <w:rPr>
          <w:rFonts w:ascii="Verdana" w:hAnsi="Verdana"/>
          <w:color w:val="000000"/>
          <w:sz w:val="20"/>
        </w:rPr>
        <w:t> </w:t>
      </w:r>
      <w:r w:rsidRPr="001E329F">
        <w:rPr>
          <w:rFonts w:ascii="Verdana" w:hAnsi="Verdana"/>
          <w:color w:val="000000"/>
          <w:sz w:val="20"/>
          <w:lang w:val="ru-RU"/>
        </w:rPr>
        <w:t>— сказал Тайк,</w:t>
      </w:r>
      <w:r w:rsidRPr="001E329F">
        <w:rPr>
          <w:rFonts w:ascii="Verdana" w:hAnsi="Verdana"/>
          <w:color w:val="000000"/>
          <w:sz w:val="20"/>
        </w:rPr>
        <w:t> </w:t>
      </w:r>
      <w:r w:rsidRPr="001E329F">
        <w:rPr>
          <w:rFonts w:ascii="Verdana" w:hAnsi="Verdana"/>
          <w:color w:val="000000"/>
          <w:sz w:val="20"/>
          <w:lang w:val="ru-RU"/>
        </w:rPr>
        <w:t>— я</w:t>
      </w:r>
      <w:r w:rsidRPr="001E329F">
        <w:rPr>
          <w:rFonts w:ascii="Verdana" w:hAnsi="Verdana"/>
          <w:color w:val="000000"/>
          <w:sz w:val="20"/>
        </w:rPr>
        <w:t> </w:t>
      </w:r>
      <w:r w:rsidRPr="001E329F">
        <w:rPr>
          <w:rFonts w:ascii="Verdana" w:hAnsi="Verdana"/>
          <w:color w:val="000000"/>
          <w:sz w:val="20"/>
          <w:lang w:val="ru-RU"/>
        </w:rPr>
        <w:t>же говорил</w:t>
      </w:r>
      <w:r w:rsidRPr="001E329F">
        <w:rPr>
          <w:rFonts w:ascii="Verdana" w:hAnsi="Verdana"/>
          <w:color w:val="000000"/>
          <w:sz w:val="20"/>
        </w:rPr>
        <w:t> </w:t>
      </w:r>
      <w:r w:rsidRPr="001E329F">
        <w:rPr>
          <w:rFonts w:ascii="Verdana" w:hAnsi="Verdana"/>
          <w:color w:val="000000"/>
          <w:sz w:val="20"/>
          <w:lang w:val="ru-RU"/>
        </w:rPr>
        <w:t>— ветер поднимается.</w:t>
      </w:r>
    </w:p>
    <w:p w14:paraId="49EE73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бы буря не</w:t>
      </w:r>
      <w:r w:rsidRPr="001E329F">
        <w:rPr>
          <w:rFonts w:ascii="Verdana" w:hAnsi="Verdana"/>
          <w:color w:val="000000"/>
          <w:sz w:val="20"/>
        </w:rPr>
        <w:t> </w:t>
      </w:r>
      <w:r w:rsidRPr="001E329F">
        <w:rPr>
          <w:rFonts w:ascii="Verdana" w:hAnsi="Verdana"/>
          <w:color w:val="000000"/>
          <w:sz w:val="20"/>
          <w:lang w:val="ru-RU"/>
        </w:rPr>
        <w:t>разыгралась!</w:t>
      </w:r>
    </w:p>
    <w:p w14:paraId="5BD63B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ты-то еще не</w:t>
      </w:r>
      <w:r w:rsidRPr="001E329F">
        <w:rPr>
          <w:rFonts w:ascii="Verdana" w:hAnsi="Verdana"/>
          <w:color w:val="000000"/>
          <w:sz w:val="20"/>
        </w:rPr>
        <w:t> </w:t>
      </w:r>
      <w:r w:rsidRPr="001E329F">
        <w:rPr>
          <w:rFonts w:ascii="Verdana" w:hAnsi="Verdana"/>
          <w:color w:val="000000"/>
          <w:sz w:val="20"/>
          <w:lang w:val="ru-RU"/>
        </w:rPr>
        <w:t>хотел тащить лодку подальше от</w:t>
      </w:r>
      <w:r w:rsidRPr="001E329F">
        <w:rPr>
          <w:rFonts w:ascii="Verdana" w:hAnsi="Verdana"/>
          <w:color w:val="000000"/>
          <w:sz w:val="20"/>
        </w:rPr>
        <w:t> </w:t>
      </w:r>
      <w:r w:rsidRPr="001E329F">
        <w:rPr>
          <w:rFonts w:ascii="Verdana" w:hAnsi="Verdana"/>
          <w:color w:val="000000"/>
          <w:sz w:val="20"/>
          <w:lang w:val="ru-RU"/>
        </w:rPr>
        <w:t>воды!</w:t>
      </w:r>
    </w:p>
    <w:p w14:paraId="44A46CF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думал о</w:t>
      </w:r>
      <w:r w:rsidRPr="001E329F">
        <w:rPr>
          <w:rFonts w:ascii="Verdana" w:hAnsi="Verdana"/>
          <w:color w:val="000000"/>
          <w:sz w:val="20"/>
        </w:rPr>
        <w:t> </w:t>
      </w:r>
      <w:r w:rsidRPr="001E329F">
        <w:rPr>
          <w:rFonts w:ascii="Verdana" w:hAnsi="Verdana"/>
          <w:color w:val="000000"/>
          <w:sz w:val="20"/>
          <w:lang w:val="ru-RU"/>
        </w:rPr>
        <w:t>том времени, когда придется тащить ее назад к</w:t>
      </w:r>
      <w:r w:rsidRPr="001E329F">
        <w:rPr>
          <w:rFonts w:ascii="Verdana" w:hAnsi="Verdana"/>
          <w:color w:val="000000"/>
          <w:sz w:val="20"/>
        </w:rPr>
        <w:t> </w:t>
      </w:r>
      <w:r w:rsidRPr="001E329F">
        <w:rPr>
          <w:rFonts w:ascii="Verdana" w:hAnsi="Verdana"/>
          <w:color w:val="000000"/>
          <w:sz w:val="20"/>
          <w:lang w:val="ru-RU"/>
        </w:rPr>
        <w:t>воде... Смотрите-ка! Что</w:t>
      </w:r>
      <w:r w:rsidRPr="001E329F">
        <w:rPr>
          <w:rFonts w:ascii="Verdana" w:hAnsi="Verdana"/>
          <w:color w:val="000000"/>
          <w:sz w:val="20"/>
        </w:rPr>
        <w:t> </w:t>
      </w:r>
      <w:r w:rsidRPr="001E329F">
        <w:rPr>
          <w:rFonts w:ascii="Verdana" w:hAnsi="Verdana"/>
          <w:color w:val="000000"/>
          <w:sz w:val="20"/>
          <w:lang w:val="ru-RU"/>
        </w:rPr>
        <w:t>это?</w:t>
      </w:r>
    </w:p>
    <w:p w14:paraId="72F41FC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Вершина горы на</w:t>
      </w:r>
      <w:r w:rsidRPr="001E329F">
        <w:rPr>
          <w:rFonts w:ascii="Verdana" w:hAnsi="Verdana"/>
          <w:color w:val="000000"/>
          <w:sz w:val="20"/>
        </w:rPr>
        <w:t> </w:t>
      </w:r>
      <w:r w:rsidRPr="001E329F">
        <w:rPr>
          <w:rFonts w:ascii="Verdana" w:hAnsi="Verdana"/>
          <w:color w:val="000000"/>
          <w:sz w:val="20"/>
          <w:lang w:val="ru-RU"/>
        </w:rPr>
        <w:t>мгновение проступила резко очерченным сгустком тьмы на</w:t>
      </w:r>
      <w:r w:rsidRPr="001E329F">
        <w:rPr>
          <w:rFonts w:ascii="Verdana" w:hAnsi="Verdana"/>
          <w:color w:val="000000"/>
          <w:sz w:val="20"/>
        </w:rPr>
        <w:t> </w:t>
      </w:r>
      <w:r w:rsidRPr="001E329F">
        <w:rPr>
          <w:rFonts w:ascii="Verdana" w:hAnsi="Verdana"/>
          <w:color w:val="000000"/>
          <w:sz w:val="20"/>
          <w:lang w:val="ru-RU"/>
        </w:rPr>
        <w:t>фоне сияющих серебром облаков. Глухо проворчал гром.</w:t>
      </w:r>
    </w:p>
    <w:p w14:paraId="1A7336E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подняла голову.</w:t>
      </w:r>
    </w:p>
    <w:p w14:paraId="510D5B0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случилось?</w:t>
      </w:r>
    </w:p>
    <w:p w14:paraId="086A476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Все в</w:t>
      </w:r>
      <w:r w:rsidRPr="001E329F">
        <w:rPr>
          <w:rFonts w:ascii="Verdana" w:hAnsi="Verdana"/>
          <w:color w:val="000000"/>
          <w:sz w:val="20"/>
        </w:rPr>
        <w:t> </w:t>
      </w:r>
      <w:r w:rsidRPr="001E329F">
        <w:rPr>
          <w:rFonts w:ascii="Verdana" w:hAnsi="Verdana"/>
          <w:color w:val="000000"/>
          <w:sz w:val="20"/>
          <w:lang w:val="ru-RU"/>
        </w:rPr>
        <w:t>порядке,</w:t>
      </w:r>
      <w:r w:rsidRPr="001E329F">
        <w:rPr>
          <w:rFonts w:ascii="Verdana" w:hAnsi="Verdana"/>
          <w:color w:val="000000"/>
          <w:sz w:val="20"/>
        </w:rPr>
        <w:t> </w:t>
      </w:r>
      <w:r w:rsidRPr="001E329F">
        <w:rPr>
          <w:rFonts w:ascii="Verdana" w:hAnsi="Verdana"/>
          <w:color w:val="000000"/>
          <w:sz w:val="20"/>
          <w:lang w:val="ru-RU"/>
        </w:rPr>
        <w:t>— поспешно сказал Тайк,</w:t>
      </w:r>
      <w:r w:rsidRPr="001E329F">
        <w:rPr>
          <w:rFonts w:ascii="Verdana" w:hAnsi="Verdana"/>
          <w:color w:val="000000"/>
          <w:sz w:val="20"/>
        </w:rPr>
        <w:t> </w:t>
      </w:r>
      <w:r w:rsidRPr="001E329F">
        <w:rPr>
          <w:rFonts w:ascii="Verdana" w:hAnsi="Verdana"/>
          <w:color w:val="000000"/>
          <w:sz w:val="20"/>
          <w:lang w:val="ru-RU"/>
        </w:rPr>
        <w:t>— просто начинается гроза.</w:t>
      </w:r>
    </w:p>
    <w:p w14:paraId="704314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Даяна тяжело вздохнула.</w:t>
      </w:r>
    </w:p>
    <w:p w14:paraId="587C7F1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Дождь,</w:t>
      </w:r>
      <w:r w:rsidRPr="001E329F">
        <w:rPr>
          <w:rFonts w:ascii="Verdana" w:hAnsi="Verdana"/>
          <w:color w:val="000000"/>
          <w:sz w:val="20"/>
        </w:rPr>
        <w:t> </w:t>
      </w:r>
      <w:r w:rsidRPr="001E329F">
        <w:rPr>
          <w:rFonts w:ascii="Verdana" w:hAnsi="Verdana"/>
          <w:color w:val="000000"/>
          <w:sz w:val="20"/>
          <w:lang w:val="ru-RU"/>
        </w:rPr>
        <w:t>— сказала она,</w:t>
      </w:r>
      <w:r w:rsidRPr="001E329F">
        <w:rPr>
          <w:rFonts w:ascii="Verdana" w:hAnsi="Verdana"/>
          <w:color w:val="000000"/>
          <w:sz w:val="20"/>
        </w:rPr>
        <w:t> </w:t>
      </w:r>
      <w:r w:rsidRPr="001E329F">
        <w:rPr>
          <w:rFonts w:ascii="Verdana" w:hAnsi="Verdana"/>
          <w:color w:val="000000"/>
          <w:sz w:val="20"/>
          <w:lang w:val="ru-RU"/>
        </w:rPr>
        <w:t>— нужно</w:t>
      </w:r>
      <w:r w:rsidRPr="001E329F">
        <w:rPr>
          <w:rFonts w:ascii="Verdana" w:hAnsi="Verdana"/>
          <w:color w:val="000000"/>
          <w:sz w:val="20"/>
        </w:rPr>
        <w:t> </w:t>
      </w:r>
      <w:r w:rsidRPr="001E329F">
        <w:rPr>
          <w:rFonts w:ascii="Verdana" w:hAnsi="Verdana"/>
          <w:color w:val="000000"/>
          <w:sz w:val="20"/>
          <w:lang w:val="ru-RU"/>
        </w:rPr>
        <w:t>бы поискать укрытие...</w:t>
      </w:r>
    </w:p>
    <w:p w14:paraId="3B24A48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действительно: не</w:t>
      </w:r>
      <w:r w:rsidRPr="001E329F">
        <w:rPr>
          <w:rFonts w:ascii="Verdana" w:hAnsi="Verdana"/>
          <w:color w:val="000000"/>
          <w:sz w:val="20"/>
        </w:rPr>
        <w:t> </w:t>
      </w:r>
      <w:r w:rsidRPr="001E329F">
        <w:rPr>
          <w:rFonts w:ascii="Verdana" w:hAnsi="Verdana"/>
          <w:color w:val="000000"/>
          <w:sz w:val="20"/>
          <w:lang w:val="ru-RU"/>
        </w:rPr>
        <w:t>по-осеннему крупные капли застучали по</w:t>
      </w:r>
      <w:r w:rsidRPr="001E329F">
        <w:rPr>
          <w:rFonts w:ascii="Verdana" w:hAnsi="Verdana"/>
          <w:color w:val="000000"/>
          <w:sz w:val="20"/>
        </w:rPr>
        <w:t> </w:t>
      </w:r>
      <w:r w:rsidRPr="001E329F">
        <w:rPr>
          <w:rFonts w:ascii="Verdana" w:hAnsi="Verdana"/>
          <w:color w:val="000000"/>
          <w:sz w:val="20"/>
          <w:lang w:val="ru-RU"/>
        </w:rPr>
        <w:t>земле. Тайк разбудил Кидо.</w:t>
      </w:r>
    </w:p>
    <w:p w14:paraId="07C946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Пойдем вдоль берега!</w:t>
      </w:r>
      <w:r w:rsidRPr="001E329F">
        <w:rPr>
          <w:rFonts w:ascii="Verdana" w:hAnsi="Verdana"/>
          <w:color w:val="000000"/>
          <w:sz w:val="20"/>
        </w:rPr>
        <w:t> </w:t>
      </w:r>
      <w:r w:rsidRPr="001E329F">
        <w:rPr>
          <w:rFonts w:ascii="Verdana" w:hAnsi="Verdana"/>
          <w:color w:val="000000"/>
          <w:sz w:val="20"/>
          <w:lang w:val="ru-RU"/>
        </w:rPr>
        <w:t>— ему пришлось перекрикивать шум ветра.</w:t>
      </w:r>
      <w:r w:rsidRPr="001E329F">
        <w:rPr>
          <w:rFonts w:ascii="Verdana" w:hAnsi="Verdana"/>
          <w:color w:val="000000"/>
          <w:sz w:val="20"/>
        </w:rPr>
        <w:t> </w:t>
      </w:r>
      <w:r w:rsidRPr="001E329F">
        <w:rPr>
          <w:rFonts w:ascii="Verdana" w:hAnsi="Verdana"/>
          <w:color w:val="000000"/>
          <w:sz w:val="20"/>
          <w:lang w:val="ru-RU"/>
        </w:rPr>
        <w:t>— Может быть, сумеем спрятаться.</w:t>
      </w:r>
    </w:p>
    <w:p w14:paraId="4FAC47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Какая-нибудь минута ушла на</w:t>
      </w:r>
      <w:r w:rsidRPr="001E329F">
        <w:rPr>
          <w:rFonts w:ascii="Verdana" w:hAnsi="Verdana"/>
          <w:color w:val="000000"/>
          <w:sz w:val="20"/>
        </w:rPr>
        <w:t> </w:t>
      </w:r>
      <w:r w:rsidRPr="001E329F">
        <w:rPr>
          <w:rFonts w:ascii="Verdana" w:hAnsi="Verdana"/>
          <w:color w:val="000000"/>
          <w:sz w:val="20"/>
          <w:lang w:val="ru-RU"/>
        </w:rPr>
        <w:t>сборы, но</w:t>
      </w:r>
      <w:r w:rsidRPr="001E329F">
        <w:rPr>
          <w:rFonts w:ascii="Verdana" w:hAnsi="Verdana"/>
          <w:color w:val="000000"/>
          <w:sz w:val="20"/>
        </w:rPr>
        <w:t> </w:t>
      </w:r>
      <w:r w:rsidRPr="001E329F">
        <w:rPr>
          <w:rFonts w:ascii="Verdana" w:hAnsi="Verdana"/>
          <w:color w:val="000000"/>
          <w:sz w:val="20"/>
          <w:lang w:val="ru-RU"/>
        </w:rPr>
        <w:t>дождь за</w:t>
      </w:r>
      <w:r w:rsidRPr="001E329F">
        <w:rPr>
          <w:rFonts w:ascii="Verdana" w:hAnsi="Verdana"/>
          <w:color w:val="000000"/>
          <w:sz w:val="20"/>
        </w:rPr>
        <w:t> </w:t>
      </w:r>
      <w:r w:rsidRPr="001E329F">
        <w:rPr>
          <w:rFonts w:ascii="Verdana" w:hAnsi="Verdana"/>
          <w:color w:val="000000"/>
          <w:sz w:val="20"/>
          <w:lang w:val="ru-RU"/>
        </w:rPr>
        <w:t>это время превратился в</w:t>
      </w:r>
      <w:r w:rsidRPr="001E329F">
        <w:rPr>
          <w:rFonts w:ascii="Verdana" w:hAnsi="Verdana"/>
          <w:color w:val="000000"/>
          <w:sz w:val="20"/>
        </w:rPr>
        <w:t> </w:t>
      </w:r>
      <w:r w:rsidRPr="001E329F">
        <w:rPr>
          <w:rFonts w:ascii="Verdana" w:hAnsi="Verdana"/>
          <w:color w:val="000000"/>
          <w:sz w:val="20"/>
          <w:lang w:val="ru-RU"/>
        </w:rPr>
        <w:t>ливень, все четверо разом промокли, словно окунулись в</w:t>
      </w:r>
      <w:r w:rsidRPr="001E329F">
        <w:rPr>
          <w:rFonts w:ascii="Verdana" w:hAnsi="Verdana"/>
          <w:color w:val="000000"/>
          <w:sz w:val="20"/>
        </w:rPr>
        <w:t> </w:t>
      </w:r>
      <w:r w:rsidRPr="001E329F">
        <w:rPr>
          <w:rFonts w:ascii="Verdana" w:hAnsi="Verdana"/>
          <w:color w:val="000000"/>
          <w:sz w:val="20"/>
          <w:lang w:val="ru-RU"/>
        </w:rPr>
        <w:t>воду. Вдобавок, со</w:t>
      </w:r>
      <w:r w:rsidRPr="001E329F">
        <w:rPr>
          <w:rFonts w:ascii="Verdana" w:hAnsi="Verdana"/>
          <w:color w:val="000000"/>
          <w:sz w:val="20"/>
        </w:rPr>
        <w:t> </w:t>
      </w:r>
      <w:r w:rsidRPr="001E329F">
        <w:rPr>
          <w:rFonts w:ascii="Verdana" w:hAnsi="Verdana"/>
          <w:color w:val="000000"/>
          <w:sz w:val="20"/>
          <w:lang w:val="ru-RU"/>
        </w:rPr>
        <w:t>скалы, поднимавшейся над лагерем, хлынули холодные, грязные потоки, в</w:t>
      </w:r>
      <w:r w:rsidRPr="001E329F">
        <w:rPr>
          <w:rFonts w:ascii="Verdana" w:hAnsi="Verdana"/>
          <w:color w:val="000000"/>
          <w:sz w:val="20"/>
        </w:rPr>
        <w:t> </w:t>
      </w:r>
      <w:r w:rsidRPr="001E329F">
        <w:rPr>
          <w:rFonts w:ascii="Verdana" w:hAnsi="Verdana"/>
          <w:color w:val="000000"/>
          <w:sz w:val="20"/>
          <w:lang w:val="ru-RU"/>
        </w:rPr>
        <w:t>которых попадались и</w:t>
      </w:r>
      <w:r w:rsidRPr="001E329F">
        <w:rPr>
          <w:rFonts w:ascii="Verdana" w:hAnsi="Verdana"/>
          <w:color w:val="000000"/>
          <w:sz w:val="20"/>
        </w:rPr>
        <w:t> </w:t>
      </w:r>
      <w:r w:rsidRPr="001E329F">
        <w:rPr>
          <w:rFonts w:ascii="Verdana" w:hAnsi="Verdana"/>
          <w:color w:val="000000"/>
          <w:sz w:val="20"/>
          <w:lang w:val="ru-RU"/>
        </w:rPr>
        <w:t>камни. Пришлось идти берегом, открытым всем ветрам. Люди поминутно поскальзывались, спотыкались среди мокрых валунов, покрывавших пляж. Громадепрь, на</w:t>
      </w:r>
      <w:r w:rsidRPr="001E329F">
        <w:rPr>
          <w:rFonts w:ascii="Verdana" w:hAnsi="Verdana"/>
          <w:color w:val="000000"/>
          <w:sz w:val="20"/>
        </w:rPr>
        <w:t> </w:t>
      </w:r>
      <w:r w:rsidRPr="001E329F">
        <w:rPr>
          <w:rFonts w:ascii="Verdana" w:hAnsi="Verdana"/>
          <w:color w:val="000000"/>
          <w:sz w:val="20"/>
          <w:lang w:val="ru-RU"/>
        </w:rPr>
        <w:t xml:space="preserve">которого навьючили всю поклажу, плелся </w:t>
      </w:r>
      <w:r w:rsidRPr="001E329F">
        <w:rPr>
          <w:rFonts w:ascii="Verdana" w:hAnsi="Verdana"/>
          <w:color w:val="000000"/>
          <w:sz w:val="20"/>
          <w:lang w:val="ru-RU"/>
        </w:rPr>
        <w:lastRenderedPageBreak/>
        <w:t>позади и</w:t>
      </w:r>
      <w:r w:rsidRPr="001E329F">
        <w:rPr>
          <w:rFonts w:ascii="Verdana" w:hAnsi="Verdana"/>
          <w:color w:val="000000"/>
          <w:sz w:val="20"/>
        </w:rPr>
        <w:t> </w:t>
      </w:r>
      <w:r w:rsidRPr="001E329F">
        <w:rPr>
          <w:rFonts w:ascii="Verdana" w:hAnsi="Verdana"/>
          <w:color w:val="000000"/>
          <w:sz w:val="20"/>
          <w:lang w:val="ru-RU"/>
        </w:rPr>
        <w:t>недовольно отфыркивался. В</w:t>
      </w:r>
      <w:r w:rsidRPr="001E329F">
        <w:rPr>
          <w:rFonts w:ascii="Verdana" w:hAnsi="Verdana"/>
          <w:color w:val="000000"/>
          <w:sz w:val="20"/>
        </w:rPr>
        <w:t> </w:t>
      </w:r>
      <w:r w:rsidRPr="001E329F">
        <w:rPr>
          <w:rFonts w:ascii="Verdana" w:hAnsi="Verdana"/>
          <w:color w:val="000000"/>
          <w:sz w:val="20"/>
          <w:lang w:val="ru-RU"/>
        </w:rPr>
        <w:t>кромешной темноте путь освещали лишь молнии, непрерывно сверкавшие в</w:t>
      </w:r>
      <w:r w:rsidRPr="001E329F">
        <w:rPr>
          <w:rFonts w:ascii="Verdana" w:hAnsi="Verdana"/>
          <w:color w:val="000000"/>
          <w:sz w:val="20"/>
        </w:rPr>
        <w:t> </w:t>
      </w:r>
      <w:r w:rsidRPr="001E329F">
        <w:rPr>
          <w:rFonts w:ascii="Verdana" w:hAnsi="Verdana"/>
          <w:color w:val="000000"/>
          <w:sz w:val="20"/>
          <w:lang w:val="ru-RU"/>
        </w:rPr>
        <w:t>небе.</w:t>
      </w:r>
    </w:p>
    <w:p w14:paraId="1F3787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Неожиданно Нуфер замер, прислушиваясь к</w:t>
      </w:r>
      <w:r w:rsidRPr="001E329F">
        <w:rPr>
          <w:rFonts w:ascii="Verdana" w:hAnsi="Verdana"/>
          <w:color w:val="000000"/>
          <w:sz w:val="20"/>
        </w:rPr>
        <w:t> </w:t>
      </w:r>
      <w:r w:rsidRPr="001E329F">
        <w:rPr>
          <w:rFonts w:ascii="Verdana" w:hAnsi="Verdana"/>
          <w:color w:val="000000"/>
          <w:sz w:val="20"/>
          <w:lang w:val="ru-RU"/>
        </w:rPr>
        <w:t>чему-то сквозь громовые раскаты, а</w:t>
      </w:r>
      <w:r w:rsidRPr="001E329F">
        <w:rPr>
          <w:rFonts w:ascii="Verdana" w:hAnsi="Verdana"/>
          <w:color w:val="000000"/>
          <w:sz w:val="20"/>
        </w:rPr>
        <w:t> </w:t>
      </w:r>
      <w:r w:rsidRPr="001E329F">
        <w:rPr>
          <w:rFonts w:ascii="Verdana" w:hAnsi="Verdana"/>
          <w:color w:val="000000"/>
          <w:sz w:val="20"/>
          <w:lang w:val="ru-RU"/>
        </w:rPr>
        <w:t>затем издал тревожный клич. Сейчас</w:t>
      </w:r>
      <w:r w:rsidRPr="001E329F">
        <w:rPr>
          <w:rFonts w:ascii="Verdana" w:hAnsi="Verdana"/>
          <w:color w:val="000000"/>
          <w:sz w:val="20"/>
        </w:rPr>
        <w:t> </w:t>
      </w:r>
      <w:r w:rsidRPr="001E329F">
        <w:rPr>
          <w:rFonts w:ascii="Verdana" w:hAnsi="Verdana"/>
          <w:color w:val="000000"/>
          <w:sz w:val="20"/>
          <w:lang w:val="ru-RU"/>
        </w:rPr>
        <w:t>же, словно в</w:t>
      </w:r>
      <w:r w:rsidRPr="001E329F">
        <w:rPr>
          <w:rFonts w:ascii="Verdana" w:hAnsi="Verdana"/>
          <w:color w:val="000000"/>
          <w:sz w:val="20"/>
        </w:rPr>
        <w:t> </w:t>
      </w:r>
      <w:r w:rsidRPr="001E329F">
        <w:rPr>
          <w:rFonts w:ascii="Verdana" w:hAnsi="Verdana"/>
          <w:color w:val="000000"/>
          <w:sz w:val="20"/>
          <w:lang w:val="ru-RU"/>
        </w:rPr>
        <w:t>ответ ему, откуда-то сверху донесся жуткий пронзительный вопль. Диаварды остановились, не</w:t>
      </w:r>
      <w:r w:rsidRPr="001E329F">
        <w:rPr>
          <w:rFonts w:ascii="Verdana" w:hAnsi="Verdana"/>
          <w:color w:val="000000"/>
          <w:sz w:val="20"/>
        </w:rPr>
        <w:t> </w:t>
      </w:r>
      <w:r w:rsidRPr="001E329F">
        <w:rPr>
          <w:rFonts w:ascii="Verdana" w:hAnsi="Verdana"/>
          <w:color w:val="000000"/>
          <w:sz w:val="20"/>
          <w:lang w:val="ru-RU"/>
        </w:rPr>
        <w:t>сделав следующего шага, и, как по</w:t>
      </w:r>
      <w:r w:rsidRPr="001E329F">
        <w:rPr>
          <w:rFonts w:ascii="Verdana" w:hAnsi="Verdana"/>
          <w:color w:val="000000"/>
          <w:sz w:val="20"/>
        </w:rPr>
        <w:t> </w:t>
      </w:r>
      <w:r w:rsidRPr="001E329F">
        <w:rPr>
          <w:rFonts w:ascii="Verdana" w:hAnsi="Verdana"/>
          <w:color w:val="000000"/>
          <w:sz w:val="20"/>
          <w:lang w:val="ru-RU"/>
        </w:rPr>
        <w:t>команде, посмотрели на</w:t>
      </w:r>
      <w:r w:rsidRPr="001E329F">
        <w:rPr>
          <w:rFonts w:ascii="Verdana" w:hAnsi="Verdana"/>
          <w:color w:val="000000"/>
          <w:sz w:val="20"/>
        </w:rPr>
        <w:t> </w:t>
      </w:r>
      <w:r w:rsidRPr="001E329F">
        <w:rPr>
          <w:rFonts w:ascii="Verdana" w:hAnsi="Verdana"/>
          <w:color w:val="000000"/>
          <w:sz w:val="20"/>
          <w:lang w:val="ru-RU"/>
        </w:rPr>
        <w:t>вершину горы.</w:t>
      </w:r>
    </w:p>
    <w:p w14:paraId="3067333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мгновение Тайку показалось, что он снова видит свой страшный сон. Два огромных крыла, раскрывшись, погасили серебристый блеск облаков, исполинский силуэт, черным пятном проступающий даже во</w:t>
      </w:r>
      <w:r w:rsidRPr="001E329F">
        <w:rPr>
          <w:rFonts w:ascii="Verdana" w:hAnsi="Verdana"/>
          <w:color w:val="000000"/>
          <w:sz w:val="20"/>
        </w:rPr>
        <w:t> </w:t>
      </w:r>
      <w:r w:rsidRPr="001E329F">
        <w:rPr>
          <w:rFonts w:ascii="Verdana" w:hAnsi="Verdana"/>
          <w:color w:val="000000"/>
          <w:sz w:val="20"/>
          <w:lang w:val="ru-RU"/>
        </w:rPr>
        <w:t>тьме, отделился от</w:t>
      </w:r>
      <w:r w:rsidRPr="001E329F">
        <w:rPr>
          <w:rFonts w:ascii="Verdana" w:hAnsi="Verdana"/>
          <w:color w:val="000000"/>
          <w:sz w:val="20"/>
        </w:rPr>
        <w:t> </w:t>
      </w:r>
      <w:r w:rsidRPr="001E329F">
        <w:rPr>
          <w:rFonts w:ascii="Verdana" w:hAnsi="Verdana"/>
          <w:color w:val="000000"/>
          <w:sz w:val="20"/>
          <w:lang w:val="ru-RU"/>
        </w:rPr>
        <w:t>скалы и, плавно кружа, стал снижаться над берегом.</w:t>
      </w:r>
    </w:p>
    <w:p w14:paraId="0225B3A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он!</w:t>
      </w:r>
      <w:r w:rsidRPr="001E329F">
        <w:rPr>
          <w:rFonts w:ascii="Verdana" w:hAnsi="Verdana"/>
          <w:color w:val="000000"/>
          <w:sz w:val="20"/>
        </w:rPr>
        <w:t> </w:t>
      </w:r>
      <w:r w:rsidRPr="001E329F">
        <w:rPr>
          <w:rFonts w:ascii="Verdana" w:hAnsi="Verdana"/>
          <w:color w:val="000000"/>
          <w:sz w:val="20"/>
          <w:lang w:val="ru-RU"/>
        </w:rPr>
        <w:t>— прошептал Тайк.</w:t>
      </w:r>
    </w:p>
    <w:p w14:paraId="7B6AF21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посланец Колдуна!</w:t>
      </w:r>
      <w:r w:rsidRPr="001E329F">
        <w:rPr>
          <w:rFonts w:ascii="Verdana" w:hAnsi="Verdana"/>
          <w:color w:val="000000"/>
          <w:sz w:val="20"/>
        </w:rPr>
        <w:t> </w:t>
      </w:r>
      <w:r w:rsidRPr="001E329F">
        <w:rPr>
          <w:rFonts w:ascii="Verdana" w:hAnsi="Verdana"/>
          <w:color w:val="000000"/>
          <w:sz w:val="20"/>
          <w:lang w:val="ru-RU"/>
        </w:rPr>
        <w:t>— крикнула Даяна.</w:t>
      </w:r>
    </w:p>
    <w:p w14:paraId="50D6AB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Кидо в</w:t>
      </w:r>
      <w:r w:rsidRPr="001E329F">
        <w:rPr>
          <w:rFonts w:ascii="Verdana" w:hAnsi="Verdana"/>
          <w:color w:val="000000"/>
          <w:sz w:val="20"/>
        </w:rPr>
        <w:t> </w:t>
      </w:r>
      <w:r w:rsidRPr="001E329F">
        <w:rPr>
          <w:rFonts w:ascii="Verdana" w:hAnsi="Verdana"/>
          <w:color w:val="000000"/>
          <w:sz w:val="20"/>
          <w:lang w:val="ru-RU"/>
        </w:rPr>
        <w:t>страхе заслонился рукой.</w:t>
      </w:r>
    </w:p>
    <w:p w14:paraId="56881A0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Громадепрь рванулся в</w:t>
      </w:r>
      <w:r w:rsidRPr="001E329F">
        <w:rPr>
          <w:rFonts w:ascii="Verdana" w:hAnsi="Verdana"/>
          <w:color w:val="000000"/>
          <w:sz w:val="20"/>
        </w:rPr>
        <w:t> </w:t>
      </w:r>
      <w:r w:rsidRPr="001E329F">
        <w:rPr>
          <w:rFonts w:ascii="Verdana" w:hAnsi="Verdana"/>
          <w:color w:val="000000"/>
          <w:sz w:val="20"/>
          <w:lang w:val="ru-RU"/>
        </w:rPr>
        <w:t>сторону, так что все узлы посыпались с</w:t>
      </w:r>
      <w:r w:rsidRPr="001E329F">
        <w:rPr>
          <w:rFonts w:ascii="Verdana" w:hAnsi="Verdana"/>
          <w:color w:val="000000"/>
          <w:sz w:val="20"/>
        </w:rPr>
        <w:t> </w:t>
      </w:r>
      <w:r w:rsidRPr="001E329F">
        <w:rPr>
          <w:rFonts w:ascii="Verdana" w:hAnsi="Verdana"/>
          <w:color w:val="000000"/>
          <w:sz w:val="20"/>
          <w:lang w:val="ru-RU"/>
        </w:rPr>
        <w:t>его спины. Он бежал прочь от</w:t>
      </w:r>
      <w:r w:rsidRPr="001E329F">
        <w:rPr>
          <w:rFonts w:ascii="Verdana" w:hAnsi="Verdana"/>
          <w:color w:val="000000"/>
          <w:sz w:val="20"/>
        </w:rPr>
        <w:t> </w:t>
      </w:r>
      <w:r w:rsidRPr="001E329F">
        <w:rPr>
          <w:rFonts w:ascii="Verdana" w:hAnsi="Verdana"/>
          <w:color w:val="000000"/>
          <w:sz w:val="20"/>
          <w:lang w:val="ru-RU"/>
        </w:rPr>
        <w:t>озера, чтобы укрыться в</w:t>
      </w:r>
      <w:r w:rsidRPr="001E329F">
        <w:rPr>
          <w:rFonts w:ascii="Verdana" w:hAnsi="Verdana"/>
          <w:color w:val="000000"/>
          <w:sz w:val="20"/>
        </w:rPr>
        <w:t> </w:t>
      </w:r>
      <w:r w:rsidRPr="001E329F">
        <w:rPr>
          <w:rFonts w:ascii="Verdana" w:hAnsi="Verdana"/>
          <w:color w:val="000000"/>
          <w:sz w:val="20"/>
          <w:lang w:val="ru-RU"/>
        </w:rPr>
        <w:t>тени горы. Диаварды медленно пятились вслед за</w:t>
      </w:r>
      <w:r w:rsidRPr="001E329F">
        <w:rPr>
          <w:rFonts w:ascii="Verdana" w:hAnsi="Verdana"/>
          <w:color w:val="000000"/>
          <w:sz w:val="20"/>
        </w:rPr>
        <w:t> </w:t>
      </w:r>
      <w:r w:rsidRPr="001E329F">
        <w:rPr>
          <w:rFonts w:ascii="Verdana" w:hAnsi="Verdana"/>
          <w:color w:val="000000"/>
          <w:sz w:val="20"/>
          <w:lang w:val="ru-RU"/>
        </w:rPr>
        <w:t>ним,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силах оторвать глаз от</w:t>
      </w:r>
      <w:r w:rsidRPr="001E329F">
        <w:rPr>
          <w:rFonts w:ascii="Verdana" w:hAnsi="Verdana"/>
          <w:color w:val="000000"/>
          <w:sz w:val="20"/>
        </w:rPr>
        <w:t> </w:t>
      </w:r>
      <w:r w:rsidRPr="001E329F">
        <w:rPr>
          <w:rFonts w:ascii="Verdana" w:hAnsi="Verdana"/>
          <w:color w:val="000000"/>
          <w:sz w:val="20"/>
          <w:lang w:val="ru-RU"/>
        </w:rPr>
        <w:t>неторопливого полета чудовища. Ужас гасил сознание, они не</w:t>
      </w:r>
      <w:r w:rsidRPr="001E329F">
        <w:rPr>
          <w:rFonts w:ascii="Verdana" w:hAnsi="Verdana"/>
          <w:color w:val="000000"/>
          <w:sz w:val="20"/>
        </w:rPr>
        <w:t> </w:t>
      </w:r>
      <w:r w:rsidRPr="001E329F">
        <w:rPr>
          <w:rFonts w:ascii="Verdana" w:hAnsi="Verdana"/>
          <w:color w:val="000000"/>
          <w:sz w:val="20"/>
          <w:lang w:val="ru-RU"/>
        </w:rPr>
        <w:t>видели, не</w:t>
      </w:r>
      <w:r w:rsidRPr="001E329F">
        <w:rPr>
          <w:rFonts w:ascii="Verdana" w:hAnsi="Verdana"/>
          <w:color w:val="000000"/>
          <w:sz w:val="20"/>
        </w:rPr>
        <w:t> </w:t>
      </w:r>
      <w:r w:rsidRPr="001E329F">
        <w:rPr>
          <w:rFonts w:ascii="Verdana" w:hAnsi="Verdana"/>
          <w:color w:val="000000"/>
          <w:sz w:val="20"/>
          <w:lang w:val="ru-RU"/>
        </w:rPr>
        <w:t>слышали, не</w:t>
      </w:r>
      <w:r w:rsidRPr="001E329F">
        <w:rPr>
          <w:rFonts w:ascii="Verdana" w:hAnsi="Verdana"/>
          <w:color w:val="000000"/>
          <w:sz w:val="20"/>
        </w:rPr>
        <w:t> </w:t>
      </w:r>
      <w:r w:rsidRPr="001E329F">
        <w:rPr>
          <w:rFonts w:ascii="Verdana" w:hAnsi="Verdana"/>
          <w:color w:val="000000"/>
          <w:sz w:val="20"/>
          <w:lang w:val="ru-RU"/>
        </w:rPr>
        <w:t>чувствовали ничего, кроме приближения смерти.</w:t>
      </w:r>
    </w:p>
    <w:p w14:paraId="3E5A5AC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Пещера!</w:t>
      </w:r>
      <w:r w:rsidRPr="001E329F">
        <w:rPr>
          <w:rFonts w:ascii="Verdana" w:hAnsi="Verdana"/>
          <w:color w:val="000000"/>
          <w:sz w:val="20"/>
        </w:rPr>
        <w:t> </w:t>
      </w:r>
      <w:r w:rsidRPr="001E329F">
        <w:rPr>
          <w:rFonts w:ascii="Verdana" w:hAnsi="Verdana"/>
          <w:color w:val="000000"/>
          <w:sz w:val="20"/>
          <w:lang w:val="ru-RU"/>
        </w:rPr>
        <w:t>— завопил что есть силы Бакум,</w:t>
      </w:r>
      <w:r w:rsidRPr="001E329F">
        <w:rPr>
          <w:rFonts w:ascii="Verdana" w:hAnsi="Verdana"/>
          <w:color w:val="000000"/>
          <w:sz w:val="20"/>
        </w:rPr>
        <w:t> </w:t>
      </w:r>
      <w:r w:rsidRPr="001E329F">
        <w:rPr>
          <w:rFonts w:ascii="Verdana" w:hAnsi="Verdana"/>
          <w:color w:val="000000"/>
          <w:sz w:val="20"/>
          <w:lang w:val="ru-RU"/>
        </w:rPr>
        <w:t>— вон</w:t>
      </w:r>
      <w:r w:rsidRPr="001E329F">
        <w:rPr>
          <w:rFonts w:ascii="Verdana" w:hAnsi="Verdana"/>
          <w:color w:val="000000"/>
          <w:sz w:val="20"/>
        </w:rPr>
        <w:t> </w:t>
      </w:r>
      <w:r w:rsidRPr="001E329F">
        <w:rPr>
          <w:rFonts w:ascii="Verdana" w:hAnsi="Verdana"/>
          <w:color w:val="000000"/>
          <w:sz w:val="20"/>
          <w:lang w:val="ru-RU"/>
        </w:rPr>
        <w:t>там!</w:t>
      </w:r>
    </w:p>
    <w:p w14:paraId="2B584F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в</w:t>
      </w:r>
      <w:r w:rsidRPr="001E329F">
        <w:rPr>
          <w:rFonts w:ascii="Verdana" w:hAnsi="Verdana"/>
          <w:color w:val="000000"/>
          <w:sz w:val="20"/>
        </w:rPr>
        <w:t> </w:t>
      </w:r>
      <w:r w:rsidRPr="001E329F">
        <w:rPr>
          <w:rFonts w:ascii="Verdana" w:hAnsi="Verdana"/>
          <w:color w:val="000000"/>
          <w:sz w:val="20"/>
          <w:lang w:val="ru-RU"/>
        </w:rPr>
        <w:t>отличие от</w:t>
      </w:r>
      <w:r w:rsidRPr="001E329F">
        <w:rPr>
          <w:rFonts w:ascii="Verdana" w:hAnsi="Verdana"/>
          <w:color w:val="000000"/>
          <w:sz w:val="20"/>
        </w:rPr>
        <w:t> </w:t>
      </w:r>
      <w:r w:rsidRPr="001E329F">
        <w:rPr>
          <w:rFonts w:ascii="Verdana" w:hAnsi="Verdana"/>
          <w:color w:val="000000"/>
          <w:sz w:val="20"/>
          <w:lang w:val="ru-RU"/>
        </w:rPr>
        <w:t>диавардов, боялся даже взглянуть на</w:t>
      </w:r>
      <w:r w:rsidRPr="001E329F">
        <w:rPr>
          <w:rFonts w:ascii="Verdana" w:hAnsi="Verdana"/>
          <w:color w:val="000000"/>
          <w:sz w:val="20"/>
        </w:rPr>
        <w:t> </w:t>
      </w:r>
      <w:r w:rsidRPr="001E329F">
        <w:rPr>
          <w:rFonts w:ascii="Verdana" w:hAnsi="Verdana"/>
          <w:color w:val="000000"/>
          <w:sz w:val="20"/>
          <w:lang w:val="ru-RU"/>
        </w:rPr>
        <w:t>страшную снижающуюся тень и</w:t>
      </w:r>
      <w:r w:rsidRPr="001E329F">
        <w:rPr>
          <w:rFonts w:ascii="Verdana" w:hAnsi="Verdana"/>
          <w:color w:val="000000"/>
          <w:sz w:val="20"/>
        </w:rPr>
        <w:t> </w:t>
      </w:r>
      <w:r w:rsidRPr="001E329F">
        <w:rPr>
          <w:rFonts w:ascii="Verdana" w:hAnsi="Verdana"/>
          <w:color w:val="000000"/>
          <w:sz w:val="20"/>
          <w:lang w:val="ru-RU"/>
        </w:rPr>
        <w:t>только поэтому заметил круглое отверстие, ведущее в</w:t>
      </w:r>
      <w:r w:rsidRPr="001E329F">
        <w:rPr>
          <w:rFonts w:ascii="Verdana" w:hAnsi="Verdana"/>
          <w:color w:val="000000"/>
          <w:sz w:val="20"/>
        </w:rPr>
        <w:t> </w:t>
      </w:r>
      <w:r w:rsidRPr="001E329F">
        <w:rPr>
          <w:rFonts w:ascii="Verdana" w:hAnsi="Verdana"/>
          <w:color w:val="000000"/>
          <w:sz w:val="20"/>
          <w:lang w:val="ru-RU"/>
        </w:rPr>
        <w:t>недра горы.</w:t>
      </w:r>
    </w:p>
    <w:p w14:paraId="75DD23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Скорее! Скорее!</w:t>
      </w:r>
      <w:r w:rsidRPr="001E329F">
        <w:rPr>
          <w:rFonts w:ascii="Verdana" w:hAnsi="Verdana"/>
          <w:color w:val="000000"/>
          <w:sz w:val="20"/>
        </w:rPr>
        <w:t> </w:t>
      </w:r>
      <w:r w:rsidRPr="001E329F">
        <w:rPr>
          <w:rFonts w:ascii="Verdana" w:hAnsi="Verdana"/>
          <w:color w:val="000000"/>
          <w:sz w:val="20"/>
          <w:lang w:val="ru-RU"/>
        </w:rPr>
        <w:t>— Бакум дернул за</w:t>
      </w:r>
      <w:r w:rsidRPr="001E329F">
        <w:rPr>
          <w:rFonts w:ascii="Verdana" w:hAnsi="Verdana"/>
          <w:color w:val="000000"/>
          <w:sz w:val="20"/>
        </w:rPr>
        <w:t> </w:t>
      </w:r>
      <w:r w:rsidRPr="001E329F">
        <w:rPr>
          <w:rFonts w:ascii="Verdana" w:hAnsi="Verdana"/>
          <w:color w:val="000000"/>
          <w:sz w:val="20"/>
          <w:lang w:val="ru-RU"/>
        </w:rPr>
        <w:t>руку Кидо, тот вцепился в</w:t>
      </w:r>
      <w:r w:rsidRPr="001E329F">
        <w:rPr>
          <w:rFonts w:ascii="Verdana" w:hAnsi="Verdana"/>
          <w:color w:val="000000"/>
          <w:sz w:val="20"/>
        </w:rPr>
        <w:t> </w:t>
      </w:r>
      <w:r w:rsidRPr="001E329F">
        <w:rPr>
          <w:rFonts w:ascii="Verdana" w:hAnsi="Verdana"/>
          <w:color w:val="000000"/>
          <w:sz w:val="20"/>
          <w:lang w:val="ru-RU"/>
        </w:rPr>
        <w:t>плечо Даяны так, что она вскрикнула от</w:t>
      </w:r>
      <w:r w:rsidRPr="001E329F">
        <w:rPr>
          <w:rFonts w:ascii="Verdana" w:hAnsi="Verdana"/>
          <w:color w:val="000000"/>
          <w:sz w:val="20"/>
        </w:rPr>
        <w:t> </w:t>
      </w:r>
      <w:r w:rsidRPr="001E329F">
        <w:rPr>
          <w:rFonts w:ascii="Verdana" w:hAnsi="Verdana"/>
          <w:color w:val="000000"/>
          <w:sz w:val="20"/>
          <w:lang w:val="ru-RU"/>
        </w:rPr>
        <w:t>боли. Тайк обернулся, с</w:t>
      </w:r>
      <w:r w:rsidRPr="001E329F">
        <w:rPr>
          <w:rFonts w:ascii="Verdana" w:hAnsi="Verdana"/>
          <w:color w:val="000000"/>
          <w:sz w:val="20"/>
        </w:rPr>
        <w:t> </w:t>
      </w:r>
      <w:r w:rsidRPr="001E329F">
        <w:rPr>
          <w:rFonts w:ascii="Verdana" w:hAnsi="Verdana"/>
          <w:color w:val="000000"/>
          <w:sz w:val="20"/>
          <w:lang w:val="ru-RU"/>
        </w:rPr>
        <w:t>трудом стряхнул с</w:t>
      </w:r>
      <w:r w:rsidRPr="001E329F">
        <w:rPr>
          <w:rFonts w:ascii="Verdana" w:hAnsi="Verdana"/>
          <w:color w:val="000000"/>
          <w:sz w:val="20"/>
        </w:rPr>
        <w:t> </w:t>
      </w:r>
      <w:r w:rsidRPr="001E329F">
        <w:rPr>
          <w:rFonts w:ascii="Verdana" w:hAnsi="Verdana"/>
          <w:color w:val="000000"/>
          <w:sz w:val="20"/>
          <w:lang w:val="ru-RU"/>
        </w:rPr>
        <w:t>себя оцепенение и</w:t>
      </w:r>
      <w:r w:rsidRPr="001E329F">
        <w:rPr>
          <w:rFonts w:ascii="Verdana" w:hAnsi="Verdana"/>
          <w:color w:val="000000"/>
          <w:sz w:val="20"/>
        </w:rPr>
        <w:t> </w:t>
      </w:r>
      <w:r w:rsidRPr="001E329F">
        <w:rPr>
          <w:rFonts w:ascii="Verdana" w:hAnsi="Verdana"/>
          <w:color w:val="000000"/>
          <w:sz w:val="20"/>
          <w:lang w:val="ru-RU"/>
        </w:rPr>
        <w:t>побежал за</w:t>
      </w:r>
      <w:r w:rsidRPr="001E329F">
        <w:rPr>
          <w:rFonts w:ascii="Verdana" w:hAnsi="Verdana"/>
          <w:color w:val="000000"/>
          <w:sz w:val="20"/>
        </w:rPr>
        <w:t> </w:t>
      </w:r>
      <w:r w:rsidRPr="001E329F">
        <w:rPr>
          <w:rFonts w:ascii="Verdana" w:hAnsi="Verdana"/>
          <w:color w:val="000000"/>
          <w:sz w:val="20"/>
          <w:lang w:val="ru-RU"/>
        </w:rPr>
        <w:t>ними.</w:t>
      </w:r>
    </w:p>
    <w:p w14:paraId="3FB8072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Нуфер был уже у</w:t>
      </w:r>
      <w:r w:rsidRPr="001E329F">
        <w:rPr>
          <w:rFonts w:ascii="Verdana" w:hAnsi="Verdana"/>
          <w:color w:val="000000"/>
          <w:sz w:val="20"/>
        </w:rPr>
        <w:t> </w:t>
      </w:r>
      <w:r w:rsidRPr="001E329F">
        <w:rPr>
          <w:rFonts w:ascii="Verdana" w:hAnsi="Verdana"/>
          <w:color w:val="000000"/>
          <w:sz w:val="20"/>
          <w:lang w:val="ru-RU"/>
        </w:rPr>
        <w:t>входа в</w:t>
      </w:r>
      <w:r w:rsidRPr="001E329F">
        <w:rPr>
          <w:rFonts w:ascii="Verdana" w:hAnsi="Verdana"/>
          <w:color w:val="000000"/>
          <w:sz w:val="20"/>
        </w:rPr>
        <w:t> </w:t>
      </w:r>
      <w:r w:rsidRPr="001E329F">
        <w:rPr>
          <w:rFonts w:ascii="Verdana" w:hAnsi="Verdana"/>
          <w:color w:val="000000"/>
          <w:sz w:val="20"/>
          <w:lang w:val="ru-RU"/>
        </w:rPr>
        <w:t>пещеру, но</w:t>
      </w:r>
      <w:r w:rsidRPr="001E329F">
        <w:rPr>
          <w:rFonts w:ascii="Verdana" w:hAnsi="Verdana"/>
          <w:color w:val="000000"/>
          <w:sz w:val="20"/>
        </w:rPr>
        <w:t> </w:t>
      </w:r>
      <w:r w:rsidRPr="001E329F">
        <w:rPr>
          <w:rFonts w:ascii="Verdana" w:hAnsi="Verdana"/>
          <w:color w:val="000000"/>
          <w:sz w:val="20"/>
          <w:lang w:val="ru-RU"/>
        </w:rPr>
        <w:t>войти почему-то не</w:t>
      </w:r>
      <w:r w:rsidRPr="001E329F">
        <w:rPr>
          <w:rFonts w:ascii="Verdana" w:hAnsi="Verdana"/>
          <w:color w:val="000000"/>
          <w:sz w:val="20"/>
        </w:rPr>
        <w:t> </w:t>
      </w:r>
      <w:r w:rsidRPr="001E329F">
        <w:rPr>
          <w:rFonts w:ascii="Verdana" w:hAnsi="Verdana"/>
          <w:color w:val="000000"/>
          <w:sz w:val="20"/>
          <w:lang w:val="ru-RU"/>
        </w:rPr>
        <w:t>решался. Бакум, не</w:t>
      </w:r>
      <w:r w:rsidRPr="001E329F">
        <w:rPr>
          <w:rFonts w:ascii="Verdana" w:hAnsi="Verdana"/>
          <w:color w:val="000000"/>
          <w:sz w:val="20"/>
        </w:rPr>
        <w:t> </w:t>
      </w:r>
      <w:r w:rsidRPr="001E329F">
        <w:rPr>
          <w:rFonts w:ascii="Verdana" w:hAnsi="Verdana"/>
          <w:color w:val="000000"/>
          <w:sz w:val="20"/>
          <w:lang w:val="ru-RU"/>
        </w:rPr>
        <w:t>останавливаясь, пробежал мимо него и</w:t>
      </w:r>
      <w:r w:rsidRPr="001E329F">
        <w:rPr>
          <w:rFonts w:ascii="Verdana" w:hAnsi="Verdana"/>
          <w:color w:val="000000"/>
          <w:sz w:val="20"/>
        </w:rPr>
        <w:t> </w:t>
      </w:r>
      <w:r w:rsidRPr="001E329F">
        <w:rPr>
          <w:rFonts w:ascii="Verdana" w:hAnsi="Verdana"/>
          <w:color w:val="000000"/>
          <w:sz w:val="20"/>
          <w:lang w:val="ru-RU"/>
        </w:rPr>
        <w:t>скрылся в</w:t>
      </w:r>
      <w:r w:rsidRPr="001E329F">
        <w:rPr>
          <w:rFonts w:ascii="Verdana" w:hAnsi="Verdana"/>
          <w:color w:val="000000"/>
          <w:sz w:val="20"/>
        </w:rPr>
        <w:t> </w:t>
      </w:r>
      <w:r w:rsidRPr="001E329F">
        <w:rPr>
          <w:rFonts w:ascii="Verdana" w:hAnsi="Verdana"/>
          <w:color w:val="000000"/>
          <w:sz w:val="20"/>
          <w:lang w:val="ru-RU"/>
        </w:rPr>
        <w:t>темноте. Кидо нырнул следом, но</w:t>
      </w:r>
      <w:r w:rsidRPr="001E329F">
        <w:rPr>
          <w:rFonts w:ascii="Verdana" w:hAnsi="Verdana"/>
          <w:color w:val="000000"/>
          <w:sz w:val="20"/>
        </w:rPr>
        <w:t> </w:t>
      </w:r>
      <w:r w:rsidRPr="001E329F">
        <w:rPr>
          <w:rFonts w:ascii="Verdana" w:hAnsi="Verdana"/>
          <w:color w:val="000000"/>
          <w:sz w:val="20"/>
          <w:lang w:val="ru-RU"/>
        </w:rPr>
        <w:t>Даяна вдруг оступилась и</w:t>
      </w:r>
      <w:r w:rsidRPr="001E329F">
        <w:rPr>
          <w:rFonts w:ascii="Verdana" w:hAnsi="Verdana"/>
          <w:color w:val="000000"/>
          <w:sz w:val="20"/>
        </w:rPr>
        <w:t> </w:t>
      </w:r>
      <w:r w:rsidRPr="001E329F">
        <w:rPr>
          <w:rFonts w:ascii="Verdana" w:hAnsi="Verdana"/>
          <w:color w:val="000000"/>
          <w:sz w:val="20"/>
          <w:lang w:val="ru-RU"/>
        </w:rPr>
        <w:t>упала. Поднимаясь, она невольно поглядела назад, слабо вскрикнула, подняла руки, отгоняя нестерпимо кошмарное видение, и</w:t>
      </w:r>
      <w:r w:rsidRPr="001E329F">
        <w:rPr>
          <w:rFonts w:ascii="Verdana" w:hAnsi="Verdana"/>
          <w:color w:val="000000"/>
          <w:sz w:val="20"/>
        </w:rPr>
        <w:t> </w:t>
      </w:r>
      <w:r w:rsidRPr="001E329F">
        <w:rPr>
          <w:rFonts w:ascii="Verdana" w:hAnsi="Verdana"/>
          <w:color w:val="000000"/>
          <w:sz w:val="20"/>
          <w:lang w:val="ru-RU"/>
        </w:rPr>
        <w:t>снова без сил повалилась на</w:t>
      </w:r>
      <w:r w:rsidRPr="001E329F">
        <w:rPr>
          <w:rFonts w:ascii="Verdana" w:hAnsi="Verdana"/>
          <w:color w:val="000000"/>
          <w:sz w:val="20"/>
        </w:rPr>
        <w:t> </w:t>
      </w:r>
      <w:r w:rsidRPr="001E329F">
        <w:rPr>
          <w:rFonts w:ascii="Verdana" w:hAnsi="Verdana"/>
          <w:color w:val="000000"/>
          <w:sz w:val="20"/>
          <w:lang w:val="ru-RU"/>
        </w:rPr>
        <w:t>камни. Тайка испугало ее лицо. Он быстро обернулся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увидел горящие глаза чудовища. Демон несся прямо на</w:t>
      </w:r>
      <w:r w:rsidRPr="001E329F">
        <w:rPr>
          <w:rFonts w:ascii="Verdana" w:hAnsi="Verdana"/>
          <w:color w:val="000000"/>
          <w:sz w:val="20"/>
        </w:rPr>
        <w:t> </w:t>
      </w:r>
      <w:r w:rsidRPr="001E329F">
        <w:rPr>
          <w:rFonts w:ascii="Verdana" w:hAnsi="Verdana"/>
          <w:color w:val="000000"/>
          <w:sz w:val="20"/>
          <w:lang w:val="ru-RU"/>
        </w:rPr>
        <w:t>него со</w:t>
      </w:r>
      <w:r w:rsidRPr="001E329F">
        <w:rPr>
          <w:rFonts w:ascii="Verdana" w:hAnsi="Verdana"/>
          <w:color w:val="000000"/>
          <w:sz w:val="20"/>
        </w:rPr>
        <w:t> </w:t>
      </w:r>
      <w:r w:rsidRPr="001E329F">
        <w:rPr>
          <w:rFonts w:ascii="Verdana" w:hAnsi="Verdana"/>
          <w:color w:val="000000"/>
          <w:sz w:val="20"/>
          <w:lang w:val="ru-RU"/>
        </w:rPr>
        <w:t>стороны озера, едва не</w:t>
      </w:r>
      <w:r w:rsidRPr="001E329F">
        <w:rPr>
          <w:rFonts w:ascii="Verdana" w:hAnsi="Verdana"/>
          <w:color w:val="000000"/>
          <w:sz w:val="20"/>
        </w:rPr>
        <w:t> </w:t>
      </w:r>
      <w:r w:rsidRPr="001E329F">
        <w:rPr>
          <w:rFonts w:ascii="Verdana" w:hAnsi="Verdana"/>
          <w:color w:val="000000"/>
          <w:sz w:val="20"/>
          <w:lang w:val="ru-RU"/>
        </w:rPr>
        <w:t>задевая крыльями земли.</w:t>
      </w:r>
    </w:p>
    <w:p w14:paraId="11F724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поднял посох. Пальцы его дрожали, не</w:t>
      </w:r>
      <w:r w:rsidRPr="001E329F">
        <w:rPr>
          <w:rFonts w:ascii="Verdana" w:hAnsi="Verdana"/>
          <w:color w:val="000000"/>
          <w:sz w:val="20"/>
        </w:rPr>
        <w:t> </w:t>
      </w:r>
      <w:r w:rsidRPr="001E329F">
        <w:rPr>
          <w:rFonts w:ascii="Verdana" w:hAnsi="Verdana"/>
          <w:color w:val="000000"/>
          <w:sz w:val="20"/>
          <w:lang w:val="ru-RU"/>
        </w:rPr>
        <w:t>сразу удалось нащупать кнопку. Наконец, пружина щелкнула, но</w:t>
      </w:r>
      <w:r w:rsidRPr="001E329F">
        <w:rPr>
          <w:rFonts w:ascii="Verdana" w:hAnsi="Verdana"/>
          <w:color w:val="000000"/>
          <w:sz w:val="20"/>
        </w:rPr>
        <w:t> </w:t>
      </w:r>
      <w:r w:rsidRPr="001E329F">
        <w:rPr>
          <w:rFonts w:ascii="Verdana" w:hAnsi="Verdana"/>
          <w:color w:val="000000"/>
          <w:sz w:val="20"/>
          <w:lang w:val="ru-RU"/>
        </w:rPr>
        <w:t>клинок не</w:t>
      </w:r>
      <w:r w:rsidRPr="001E329F">
        <w:rPr>
          <w:rFonts w:ascii="Verdana" w:hAnsi="Verdana"/>
          <w:color w:val="000000"/>
          <w:sz w:val="20"/>
        </w:rPr>
        <w:t> </w:t>
      </w:r>
      <w:r w:rsidRPr="001E329F">
        <w:rPr>
          <w:rFonts w:ascii="Verdana" w:hAnsi="Verdana"/>
          <w:color w:val="000000"/>
          <w:sz w:val="20"/>
          <w:lang w:val="ru-RU"/>
        </w:rPr>
        <w:t>появился. Вместо этого посох легко, как спичка, переломился пополам. Тайк в</w:t>
      </w:r>
      <w:r w:rsidRPr="001E329F">
        <w:rPr>
          <w:rFonts w:ascii="Verdana" w:hAnsi="Verdana"/>
          <w:color w:val="000000"/>
          <w:sz w:val="20"/>
        </w:rPr>
        <w:t> </w:t>
      </w:r>
      <w:r w:rsidRPr="001E329F">
        <w:rPr>
          <w:rFonts w:ascii="Verdana" w:hAnsi="Verdana"/>
          <w:color w:val="000000"/>
          <w:sz w:val="20"/>
          <w:lang w:val="ru-RU"/>
        </w:rPr>
        <w:t>изумлении глядел на</w:t>
      </w:r>
      <w:r w:rsidRPr="001E329F">
        <w:rPr>
          <w:rFonts w:ascii="Verdana" w:hAnsi="Verdana"/>
          <w:color w:val="000000"/>
          <w:sz w:val="20"/>
        </w:rPr>
        <w:t> </w:t>
      </w:r>
      <w:r w:rsidRPr="001E329F">
        <w:rPr>
          <w:rFonts w:ascii="Verdana" w:hAnsi="Verdana"/>
          <w:color w:val="000000"/>
          <w:sz w:val="20"/>
          <w:lang w:val="ru-RU"/>
        </w:rPr>
        <w:t>обломки. В</w:t>
      </w:r>
      <w:r w:rsidRPr="001E329F">
        <w:rPr>
          <w:rFonts w:ascii="Verdana" w:hAnsi="Verdana"/>
          <w:color w:val="000000"/>
          <w:sz w:val="20"/>
        </w:rPr>
        <w:t> </w:t>
      </w:r>
      <w:r w:rsidRPr="001E329F">
        <w:rPr>
          <w:rFonts w:ascii="Verdana" w:hAnsi="Verdana"/>
          <w:color w:val="000000"/>
          <w:sz w:val="20"/>
          <w:lang w:val="ru-RU"/>
        </w:rPr>
        <w:t>его руках они крошились и</w:t>
      </w:r>
      <w:r w:rsidRPr="001E329F">
        <w:rPr>
          <w:rFonts w:ascii="Verdana" w:hAnsi="Verdana"/>
          <w:color w:val="000000"/>
          <w:sz w:val="20"/>
        </w:rPr>
        <w:t> </w:t>
      </w:r>
      <w:r w:rsidRPr="001E329F">
        <w:rPr>
          <w:rFonts w:ascii="Verdana" w:hAnsi="Verdana"/>
          <w:color w:val="000000"/>
          <w:sz w:val="20"/>
          <w:lang w:val="ru-RU"/>
        </w:rPr>
        <w:t>рассыпались в</w:t>
      </w:r>
      <w:r w:rsidRPr="001E329F">
        <w:rPr>
          <w:rFonts w:ascii="Verdana" w:hAnsi="Verdana"/>
          <w:color w:val="000000"/>
          <w:sz w:val="20"/>
        </w:rPr>
        <w:t> </w:t>
      </w:r>
      <w:r w:rsidRPr="001E329F">
        <w:rPr>
          <w:rFonts w:ascii="Verdana" w:hAnsi="Verdana"/>
          <w:color w:val="000000"/>
          <w:sz w:val="20"/>
          <w:lang w:val="ru-RU"/>
        </w:rPr>
        <w:t>труху. Нет спасения, пронеслось в</w:t>
      </w:r>
      <w:r w:rsidRPr="001E329F">
        <w:rPr>
          <w:rFonts w:ascii="Verdana" w:hAnsi="Verdana"/>
          <w:color w:val="000000"/>
          <w:sz w:val="20"/>
        </w:rPr>
        <w:t> </w:t>
      </w:r>
      <w:r w:rsidRPr="001E329F">
        <w:rPr>
          <w:rFonts w:ascii="Verdana" w:hAnsi="Verdana"/>
          <w:color w:val="000000"/>
          <w:sz w:val="20"/>
          <w:lang w:val="ru-RU"/>
        </w:rPr>
        <w:t>голове Тхоорта! И</w:t>
      </w:r>
      <w:r w:rsidRPr="001E329F">
        <w:rPr>
          <w:rFonts w:ascii="Verdana" w:hAnsi="Verdana"/>
          <w:color w:val="000000"/>
          <w:sz w:val="20"/>
        </w:rPr>
        <w:t> </w:t>
      </w:r>
      <w:r w:rsidRPr="001E329F">
        <w:rPr>
          <w:rFonts w:ascii="Verdana" w:hAnsi="Verdana"/>
          <w:color w:val="000000"/>
          <w:sz w:val="20"/>
          <w:lang w:val="ru-RU"/>
        </w:rPr>
        <w:t>тут громадепрь бросился в</w:t>
      </w:r>
      <w:r w:rsidRPr="001E329F">
        <w:rPr>
          <w:rFonts w:ascii="Verdana" w:hAnsi="Verdana"/>
          <w:color w:val="000000"/>
          <w:sz w:val="20"/>
        </w:rPr>
        <w:t> </w:t>
      </w:r>
      <w:r w:rsidRPr="001E329F">
        <w:rPr>
          <w:rFonts w:ascii="Verdana" w:hAnsi="Verdana"/>
          <w:color w:val="000000"/>
          <w:sz w:val="20"/>
          <w:lang w:val="ru-RU"/>
        </w:rPr>
        <w:t>атаку.</w:t>
      </w:r>
    </w:p>
    <w:p w14:paraId="5148F1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Огромная скорость, с</w:t>
      </w:r>
      <w:r w:rsidRPr="001E329F">
        <w:rPr>
          <w:rFonts w:ascii="Verdana" w:hAnsi="Verdana"/>
          <w:color w:val="000000"/>
          <w:sz w:val="20"/>
        </w:rPr>
        <w:t> </w:t>
      </w:r>
      <w:r w:rsidRPr="001E329F">
        <w:rPr>
          <w:rFonts w:ascii="Verdana" w:hAnsi="Verdana"/>
          <w:color w:val="000000"/>
          <w:sz w:val="20"/>
          <w:lang w:val="ru-RU"/>
        </w:rPr>
        <w:t>которой летел враг, не</w:t>
      </w:r>
      <w:r w:rsidRPr="001E329F">
        <w:rPr>
          <w:rFonts w:ascii="Verdana" w:hAnsi="Verdana"/>
          <w:color w:val="000000"/>
          <w:sz w:val="20"/>
        </w:rPr>
        <w:t> </w:t>
      </w:r>
      <w:r w:rsidRPr="001E329F">
        <w:rPr>
          <w:rFonts w:ascii="Verdana" w:hAnsi="Verdana"/>
          <w:color w:val="000000"/>
          <w:sz w:val="20"/>
          <w:lang w:val="ru-RU"/>
        </w:rPr>
        <w:t>оставляла времени для искусного маневра. Нуфер высоко подпрыгнул и</w:t>
      </w:r>
      <w:r w:rsidRPr="001E329F">
        <w:rPr>
          <w:rFonts w:ascii="Verdana" w:hAnsi="Verdana"/>
          <w:color w:val="000000"/>
          <w:sz w:val="20"/>
        </w:rPr>
        <w:t> </w:t>
      </w:r>
      <w:r w:rsidRPr="001E329F">
        <w:rPr>
          <w:rFonts w:ascii="Verdana" w:hAnsi="Verdana"/>
          <w:color w:val="000000"/>
          <w:sz w:val="20"/>
          <w:lang w:val="ru-RU"/>
        </w:rPr>
        <w:t>оказался на</w:t>
      </w:r>
      <w:r w:rsidRPr="001E329F">
        <w:rPr>
          <w:rFonts w:ascii="Verdana" w:hAnsi="Verdana"/>
          <w:color w:val="000000"/>
          <w:sz w:val="20"/>
        </w:rPr>
        <w:t> </w:t>
      </w:r>
      <w:r w:rsidRPr="001E329F">
        <w:rPr>
          <w:rFonts w:ascii="Verdana" w:hAnsi="Verdana"/>
          <w:color w:val="000000"/>
          <w:sz w:val="20"/>
          <w:lang w:val="ru-RU"/>
        </w:rPr>
        <w:t>пути чудовища в</w:t>
      </w:r>
      <w:r w:rsidRPr="001E329F">
        <w:rPr>
          <w:rFonts w:ascii="Verdana" w:hAnsi="Verdana"/>
          <w:color w:val="000000"/>
          <w:sz w:val="20"/>
        </w:rPr>
        <w:t> </w:t>
      </w:r>
      <w:r w:rsidRPr="001E329F">
        <w:rPr>
          <w:rFonts w:ascii="Verdana" w:hAnsi="Verdana"/>
          <w:color w:val="000000"/>
          <w:sz w:val="20"/>
          <w:lang w:val="ru-RU"/>
        </w:rPr>
        <w:t>тот момент, когда оно уже готовилось обрушиться на</w:t>
      </w:r>
      <w:r w:rsidRPr="001E329F">
        <w:rPr>
          <w:rFonts w:ascii="Verdana" w:hAnsi="Verdana"/>
          <w:color w:val="000000"/>
          <w:sz w:val="20"/>
        </w:rPr>
        <w:t> </w:t>
      </w:r>
      <w:r w:rsidRPr="001E329F">
        <w:rPr>
          <w:rFonts w:ascii="Verdana" w:hAnsi="Verdana"/>
          <w:color w:val="000000"/>
          <w:sz w:val="20"/>
          <w:lang w:val="ru-RU"/>
        </w:rPr>
        <w:t>людей. Глаза демона вспыхнули багровым пламенем, и</w:t>
      </w:r>
      <w:r w:rsidRPr="001E329F">
        <w:rPr>
          <w:rFonts w:ascii="Verdana" w:hAnsi="Verdana"/>
          <w:color w:val="000000"/>
          <w:sz w:val="20"/>
        </w:rPr>
        <w:t> </w:t>
      </w:r>
      <w:r w:rsidRPr="001E329F">
        <w:rPr>
          <w:rFonts w:ascii="Verdana" w:hAnsi="Verdana"/>
          <w:color w:val="000000"/>
          <w:sz w:val="20"/>
          <w:lang w:val="ru-RU"/>
        </w:rPr>
        <w:t>Громадепрь мгновенно превратился в</w:t>
      </w:r>
      <w:r w:rsidRPr="001E329F">
        <w:rPr>
          <w:rFonts w:ascii="Verdana" w:hAnsi="Verdana"/>
          <w:color w:val="000000"/>
          <w:sz w:val="20"/>
        </w:rPr>
        <w:t> </w:t>
      </w:r>
      <w:r w:rsidRPr="001E329F">
        <w:rPr>
          <w:rFonts w:ascii="Verdana" w:hAnsi="Verdana"/>
          <w:color w:val="000000"/>
          <w:sz w:val="20"/>
          <w:lang w:val="ru-RU"/>
        </w:rPr>
        <w:t>огненный шар, но</w:t>
      </w:r>
      <w:r w:rsidRPr="001E329F">
        <w:rPr>
          <w:rFonts w:ascii="Verdana" w:hAnsi="Verdana"/>
          <w:color w:val="000000"/>
          <w:sz w:val="20"/>
        </w:rPr>
        <w:t> </w:t>
      </w:r>
      <w:r w:rsidRPr="001E329F">
        <w:rPr>
          <w:rFonts w:ascii="Verdana" w:hAnsi="Verdana"/>
          <w:color w:val="000000"/>
          <w:sz w:val="20"/>
          <w:lang w:val="ru-RU"/>
        </w:rPr>
        <w:t>чудовищу пришлось отвернуть и</w:t>
      </w:r>
      <w:r w:rsidRPr="001E329F">
        <w:rPr>
          <w:rFonts w:ascii="Verdana" w:hAnsi="Verdana"/>
          <w:color w:val="000000"/>
          <w:sz w:val="20"/>
        </w:rPr>
        <w:t> </w:t>
      </w:r>
      <w:r w:rsidRPr="001E329F">
        <w:rPr>
          <w:rFonts w:ascii="Verdana" w:hAnsi="Verdana"/>
          <w:color w:val="000000"/>
          <w:sz w:val="20"/>
          <w:lang w:val="ru-RU"/>
        </w:rPr>
        <w:t>пойти на</w:t>
      </w:r>
      <w:r w:rsidRPr="001E329F">
        <w:rPr>
          <w:rFonts w:ascii="Verdana" w:hAnsi="Verdana"/>
          <w:color w:val="000000"/>
          <w:sz w:val="20"/>
        </w:rPr>
        <w:t> </w:t>
      </w:r>
      <w:r w:rsidRPr="001E329F">
        <w:rPr>
          <w:rFonts w:ascii="Verdana" w:hAnsi="Verdana"/>
          <w:color w:val="000000"/>
          <w:sz w:val="20"/>
          <w:lang w:val="ru-RU"/>
        </w:rPr>
        <w:t>новый круг, чтобы возобновить нападение.</w:t>
      </w:r>
    </w:p>
    <w:p w14:paraId="765DE8D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Нуфер!</w:t>
      </w:r>
      <w:r w:rsidRPr="001E329F">
        <w:rPr>
          <w:rFonts w:ascii="Verdana" w:hAnsi="Verdana"/>
          <w:color w:val="000000"/>
          <w:sz w:val="20"/>
        </w:rPr>
        <w:t> </w:t>
      </w:r>
      <w:r w:rsidRPr="001E329F">
        <w:rPr>
          <w:rFonts w:ascii="Verdana" w:hAnsi="Verdana"/>
          <w:color w:val="000000"/>
          <w:sz w:val="20"/>
          <w:lang w:val="ru-RU"/>
        </w:rPr>
        <w:t>— запоздало прокричал Тайк, схватившись за</w:t>
      </w:r>
      <w:r w:rsidRPr="001E329F">
        <w:rPr>
          <w:rFonts w:ascii="Verdana" w:hAnsi="Verdana"/>
          <w:color w:val="000000"/>
          <w:sz w:val="20"/>
        </w:rPr>
        <w:t> </w:t>
      </w:r>
      <w:r w:rsidRPr="001E329F">
        <w:rPr>
          <w:rFonts w:ascii="Verdana" w:hAnsi="Verdana"/>
          <w:color w:val="000000"/>
          <w:sz w:val="20"/>
          <w:lang w:val="ru-RU"/>
        </w:rPr>
        <w:t>голову. Он хотел было броситься вперед, но</w:t>
      </w:r>
      <w:r w:rsidRPr="001E329F">
        <w:rPr>
          <w:rFonts w:ascii="Verdana" w:hAnsi="Verdana"/>
          <w:color w:val="000000"/>
          <w:sz w:val="20"/>
        </w:rPr>
        <w:t> </w:t>
      </w:r>
      <w:r w:rsidRPr="001E329F">
        <w:rPr>
          <w:rFonts w:ascii="Verdana" w:hAnsi="Verdana"/>
          <w:color w:val="000000"/>
          <w:sz w:val="20"/>
          <w:lang w:val="ru-RU"/>
        </w:rPr>
        <w:t>услышал позади стон Даяны и</w:t>
      </w:r>
      <w:r w:rsidRPr="001E329F">
        <w:rPr>
          <w:rFonts w:ascii="Verdana" w:hAnsi="Verdana"/>
          <w:color w:val="000000"/>
          <w:sz w:val="20"/>
        </w:rPr>
        <w:t> </w:t>
      </w:r>
      <w:r w:rsidRPr="001E329F">
        <w:rPr>
          <w:rFonts w:ascii="Verdana" w:hAnsi="Verdana"/>
          <w:color w:val="000000"/>
          <w:sz w:val="20"/>
          <w:lang w:val="ru-RU"/>
        </w:rPr>
        <w:t>остановился. Нуфера больше не</w:t>
      </w:r>
      <w:r w:rsidRPr="001E329F">
        <w:rPr>
          <w:rFonts w:ascii="Verdana" w:hAnsi="Verdana"/>
          <w:color w:val="000000"/>
          <w:sz w:val="20"/>
        </w:rPr>
        <w:t> </w:t>
      </w:r>
      <w:r w:rsidRPr="001E329F">
        <w:rPr>
          <w:rFonts w:ascii="Verdana" w:hAnsi="Verdana"/>
          <w:color w:val="000000"/>
          <w:sz w:val="20"/>
          <w:lang w:val="ru-RU"/>
        </w:rPr>
        <w:t>было. Огненный шар погас, оставив после себя лишь дымное облачко.</w:t>
      </w:r>
    </w:p>
    <w:p w14:paraId="0BBB7AF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Скорее!</w:t>
      </w:r>
      <w:r w:rsidRPr="001E329F">
        <w:rPr>
          <w:rFonts w:ascii="Verdana" w:hAnsi="Verdana"/>
          <w:color w:val="000000"/>
          <w:sz w:val="20"/>
        </w:rPr>
        <w:t> </w:t>
      </w:r>
      <w:r w:rsidRPr="001E329F">
        <w:rPr>
          <w:rFonts w:ascii="Verdana" w:hAnsi="Verdana"/>
          <w:color w:val="000000"/>
          <w:sz w:val="20"/>
          <w:lang w:val="ru-RU"/>
        </w:rPr>
        <w:t>— хрипела Даяна.</w:t>
      </w:r>
      <w:r w:rsidRPr="001E329F">
        <w:rPr>
          <w:rFonts w:ascii="Verdana" w:hAnsi="Verdana"/>
          <w:color w:val="000000"/>
          <w:sz w:val="20"/>
        </w:rPr>
        <w:t> </w:t>
      </w:r>
      <w:r w:rsidRPr="001E329F">
        <w:rPr>
          <w:rFonts w:ascii="Verdana" w:hAnsi="Verdana"/>
          <w:color w:val="000000"/>
          <w:sz w:val="20"/>
          <w:lang w:val="ru-RU"/>
        </w:rPr>
        <w:t>— Скорее, он возвращается!</w:t>
      </w:r>
    </w:p>
    <w:p w14:paraId="326857C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Крылатая тень уже разворачивалась над озером.</w:t>
      </w:r>
    </w:p>
    <w:p w14:paraId="67FC3A2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Нуфер,</w:t>
      </w:r>
      <w:r w:rsidRPr="001E329F">
        <w:rPr>
          <w:rFonts w:ascii="Verdana" w:hAnsi="Verdana"/>
          <w:color w:val="000000"/>
          <w:sz w:val="20"/>
        </w:rPr>
        <w:t> </w:t>
      </w:r>
      <w:r w:rsidRPr="001E329F">
        <w:rPr>
          <w:rFonts w:ascii="Verdana" w:hAnsi="Verdana"/>
          <w:color w:val="000000"/>
          <w:sz w:val="20"/>
          <w:lang w:val="ru-RU"/>
        </w:rPr>
        <w:t>— еще раз прошептал Тайк, подхватил Даяну на</w:t>
      </w:r>
      <w:r w:rsidRPr="001E329F">
        <w:rPr>
          <w:rFonts w:ascii="Verdana" w:hAnsi="Verdana"/>
          <w:color w:val="000000"/>
          <w:sz w:val="20"/>
        </w:rPr>
        <w:t> </w:t>
      </w:r>
      <w:r w:rsidRPr="001E329F">
        <w:rPr>
          <w:rFonts w:ascii="Verdana" w:hAnsi="Verdana"/>
          <w:color w:val="000000"/>
          <w:sz w:val="20"/>
          <w:lang w:val="ru-RU"/>
        </w:rPr>
        <w:t>руки и, пытаясь сморгнуть слезы, вошел в</w:t>
      </w:r>
      <w:r w:rsidRPr="001E329F">
        <w:rPr>
          <w:rFonts w:ascii="Verdana" w:hAnsi="Verdana"/>
          <w:color w:val="000000"/>
          <w:sz w:val="20"/>
        </w:rPr>
        <w:t> </w:t>
      </w:r>
      <w:r w:rsidRPr="001E329F">
        <w:rPr>
          <w:rFonts w:ascii="Verdana" w:hAnsi="Verdana"/>
          <w:color w:val="000000"/>
          <w:sz w:val="20"/>
          <w:lang w:val="ru-RU"/>
        </w:rPr>
        <w:t>пещеру. Он сейчас</w:t>
      </w:r>
      <w:r w:rsidRPr="001E329F">
        <w:rPr>
          <w:rFonts w:ascii="Verdana" w:hAnsi="Verdana"/>
          <w:color w:val="000000"/>
          <w:sz w:val="20"/>
        </w:rPr>
        <w:t> </w:t>
      </w:r>
      <w:r w:rsidRPr="001E329F">
        <w:rPr>
          <w:rFonts w:ascii="Verdana" w:hAnsi="Verdana"/>
          <w:color w:val="000000"/>
          <w:sz w:val="20"/>
          <w:lang w:val="ru-RU"/>
        </w:rPr>
        <w:t>же наткнулся на</w:t>
      </w:r>
      <w:r w:rsidRPr="001E329F">
        <w:rPr>
          <w:rFonts w:ascii="Verdana" w:hAnsi="Verdana"/>
          <w:color w:val="000000"/>
          <w:sz w:val="20"/>
        </w:rPr>
        <w:t> </w:t>
      </w:r>
      <w:r w:rsidRPr="001E329F">
        <w:rPr>
          <w:rFonts w:ascii="Verdana" w:hAnsi="Verdana"/>
          <w:color w:val="000000"/>
          <w:sz w:val="20"/>
          <w:lang w:val="ru-RU"/>
        </w:rPr>
        <w:t>Кидо, спешившего навстречу.</w:t>
      </w:r>
    </w:p>
    <w:p w14:paraId="52506B6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Там длинный коридор,</w:t>
      </w:r>
      <w:r w:rsidRPr="001E329F">
        <w:rPr>
          <w:rFonts w:ascii="Verdana" w:hAnsi="Verdana"/>
          <w:color w:val="000000"/>
          <w:sz w:val="20"/>
        </w:rPr>
        <w:t> </w:t>
      </w:r>
      <w:r w:rsidRPr="001E329F">
        <w:rPr>
          <w:rFonts w:ascii="Verdana" w:hAnsi="Verdana"/>
          <w:color w:val="000000"/>
          <w:sz w:val="20"/>
          <w:lang w:val="ru-RU"/>
        </w:rPr>
        <w:t>— задыхаясь, проговорил мальчик.</w:t>
      </w:r>
      <w:r w:rsidRPr="001E329F">
        <w:rPr>
          <w:rFonts w:ascii="Verdana" w:hAnsi="Verdana"/>
          <w:color w:val="000000"/>
          <w:sz w:val="20"/>
        </w:rPr>
        <w:t> </w:t>
      </w:r>
      <w:r w:rsidRPr="001E329F">
        <w:rPr>
          <w:rFonts w:ascii="Verdana" w:hAnsi="Verdana"/>
          <w:color w:val="000000"/>
          <w:sz w:val="20"/>
          <w:lang w:val="ru-RU"/>
        </w:rPr>
        <w:t>— Куда-то под самую гору...</w:t>
      </w:r>
    </w:p>
    <w:p w14:paraId="7234F17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Где Бакум?</w:t>
      </w:r>
      <w:r w:rsidRPr="001E329F">
        <w:rPr>
          <w:rFonts w:ascii="Verdana" w:hAnsi="Verdana"/>
          <w:color w:val="000000"/>
          <w:sz w:val="20"/>
        </w:rPr>
        <w:t> </w:t>
      </w:r>
      <w:r w:rsidRPr="001E329F">
        <w:rPr>
          <w:rFonts w:ascii="Verdana" w:hAnsi="Verdana"/>
          <w:color w:val="000000"/>
          <w:sz w:val="20"/>
          <w:lang w:val="ru-RU"/>
        </w:rPr>
        <w:t>— спросил его Тайк.</w:t>
      </w:r>
    </w:p>
    <w:p w14:paraId="7420FC2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Убежал вперед. Он что-то кричал мне издалека, но</w:t>
      </w:r>
      <w:r w:rsidRPr="001E329F">
        <w:rPr>
          <w:rFonts w:ascii="Verdana" w:hAnsi="Verdana"/>
          <w:color w:val="000000"/>
          <w:sz w:val="20"/>
        </w:rPr>
        <w:t> </w:t>
      </w:r>
      <w:r w:rsidRPr="001E329F">
        <w:rPr>
          <w:rFonts w:ascii="Verdana" w:hAnsi="Verdana"/>
          <w:color w:val="000000"/>
          <w:sz w:val="20"/>
          <w:lang w:val="ru-RU"/>
        </w:rPr>
        <w:t>я ничего не</w:t>
      </w:r>
      <w:r w:rsidRPr="001E329F">
        <w:rPr>
          <w:rFonts w:ascii="Verdana" w:hAnsi="Verdana"/>
          <w:color w:val="000000"/>
          <w:sz w:val="20"/>
        </w:rPr>
        <w:t> </w:t>
      </w:r>
      <w:r w:rsidRPr="001E329F">
        <w:rPr>
          <w:rFonts w:ascii="Verdana" w:hAnsi="Verdana"/>
          <w:color w:val="000000"/>
          <w:sz w:val="20"/>
          <w:lang w:val="ru-RU"/>
        </w:rPr>
        <w:t>расслышал...</w:t>
      </w:r>
    </w:p>
    <w:p w14:paraId="307784B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Они прошли еще шагов двадцать, как вдруг на</w:t>
      </w:r>
      <w:r w:rsidRPr="001E329F">
        <w:rPr>
          <w:rFonts w:ascii="Verdana" w:hAnsi="Verdana"/>
          <w:color w:val="000000"/>
          <w:sz w:val="20"/>
        </w:rPr>
        <w:t> </w:t>
      </w:r>
      <w:r w:rsidRPr="001E329F">
        <w:rPr>
          <w:rFonts w:ascii="Verdana" w:hAnsi="Verdana"/>
          <w:color w:val="000000"/>
          <w:sz w:val="20"/>
          <w:lang w:val="ru-RU"/>
        </w:rPr>
        <w:t>стене пещеры блеснул красноватый отсвет. Тайк обернулся и</w:t>
      </w:r>
      <w:r w:rsidRPr="001E329F">
        <w:rPr>
          <w:rFonts w:ascii="Verdana" w:hAnsi="Verdana"/>
          <w:color w:val="000000"/>
          <w:sz w:val="20"/>
        </w:rPr>
        <w:t> </w:t>
      </w:r>
      <w:r w:rsidRPr="001E329F">
        <w:rPr>
          <w:rFonts w:ascii="Verdana" w:hAnsi="Verdana"/>
          <w:color w:val="000000"/>
          <w:sz w:val="20"/>
          <w:lang w:val="ru-RU"/>
        </w:rPr>
        <w:t>застыл, испуганно прижимая к</w:t>
      </w:r>
      <w:r w:rsidRPr="001E329F">
        <w:rPr>
          <w:rFonts w:ascii="Verdana" w:hAnsi="Verdana"/>
          <w:color w:val="000000"/>
          <w:sz w:val="20"/>
        </w:rPr>
        <w:t> </w:t>
      </w:r>
      <w:r w:rsidRPr="001E329F">
        <w:rPr>
          <w:rFonts w:ascii="Verdana" w:hAnsi="Verdana"/>
          <w:color w:val="000000"/>
          <w:sz w:val="20"/>
          <w:lang w:val="ru-RU"/>
        </w:rPr>
        <w:t>себе Даяну. Сзади на</w:t>
      </w:r>
      <w:r w:rsidRPr="001E329F">
        <w:rPr>
          <w:rFonts w:ascii="Verdana" w:hAnsi="Verdana"/>
          <w:color w:val="000000"/>
          <w:sz w:val="20"/>
        </w:rPr>
        <w:t> </w:t>
      </w:r>
      <w:r w:rsidRPr="001E329F">
        <w:rPr>
          <w:rFonts w:ascii="Verdana" w:hAnsi="Verdana"/>
          <w:color w:val="000000"/>
          <w:sz w:val="20"/>
          <w:lang w:val="ru-RU"/>
        </w:rPr>
        <w:t>него надвигались два багровых огня</w:t>
      </w:r>
      <w:r w:rsidRPr="001E329F">
        <w:rPr>
          <w:rFonts w:ascii="Verdana" w:hAnsi="Verdana"/>
          <w:color w:val="000000"/>
          <w:sz w:val="20"/>
        </w:rPr>
        <w:t> </w:t>
      </w:r>
      <w:r w:rsidRPr="001E329F">
        <w:rPr>
          <w:rFonts w:ascii="Verdana" w:hAnsi="Verdana"/>
          <w:color w:val="000000"/>
          <w:sz w:val="20"/>
          <w:lang w:val="ru-RU"/>
        </w:rPr>
        <w:t>— глаза чудовища.</w:t>
      </w:r>
    </w:p>
    <w:p w14:paraId="742A70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Он здесь,</w:t>
      </w:r>
      <w:r w:rsidRPr="001E329F">
        <w:rPr>
          <w:rFonts w:ascii="Verdana" w:hAnsi="Verdana"/>
          <w:color w:val="000000"/>
          <w:sz w:val="20"/>
        </w:rPr>
        <w:t> </w:t>
      </w:r>
      <w:r w:rsidRPr="001E329F">
        <w:rPr>
          <w:rFonts w:ascii="Verdana" w:hAnsi="Verdana"/>
          <w:color w:val="000000"/>
          <w:sz w:val="20"/>
          <w:lang w:val="ru-RU"/>
        </w:rPr>
        <w:t>— бесстрастно произнесла Даяна.</w:t>
      </w:r>
      <w:r w:rsidRPr="001E329F">
        <w:rPr>
          <w:rFonts w:ascii="Verdana" w:hAnsi="Verdana"/>
          <w:color w:val="000000"/>
          <w:sz w:val="20"/>
        </w:rPr>
        <w:t> </w:t>
      </w:r>
      <w:r w:rsidRPr="001E329F">
        <w:rPr>
          <w:rFonts w:ascii="Verdana" w:hAnsi="Verdana"/>
          <w:color w:val="000000"/>
          <w:sz w:val="20"/>
          <w:lang w:val="ru-RU"/>
        </w:rPr>
        <w:t>— Все кончено, это ловушка... Кидо! Где ты, Кидо?</w:t>
      </w:r>
    </w:p>
    <w:p w14:paraId="1B2F09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Трое диавардов стояли, прижавшись друг к</w:t>
      </w:r>
      <w:r w:rsidRPr="001E329F">
        <w:rPr>
          <w:rFonts w:ascii="Verdana" w:hAnsi="Verdana"/>
          <w:color w:val="000000"/>
          <w:sz w:val="20"/>
        </w:rPr>
        <w:t> </w:t>
      </w:r>
      <w:r w:rsidRPr="001E329F">
        <w:rPr>
          <w:rFonts w:ascii="Verdana" w:hAnsi="Verdana"/>
          <w:color w:val="000000"/>
          <w:sz w:val="20"/>
          <w:lang w:val="ru-RU"/>
        </w:rPr>
        <w:t>другу, посреди коридора. Бежать не</w:t>
      </w:r>
      <w:r w:rsidRPr="001E329F">
        <w:rPr>
          <w:rFonts w:ascii="Verdana" w:hAnsi="Verdana"/>
          <w:color w:val="000000"/>
          <w:sz w:val="20"/>
        </w:rPr>
        <w:t> </w:t>
      </w:r>
      <w:r w:rsidRPr="001E329F">
        <w:rPr>
          <w:rFonts w:ascii="Verdana" w:hAnsi="Verdana"/>
          <w:color w:val="000000"/>
          <w:sz w:val="20"/>
          <w:lang w:val="ru-RU"/>
        </w:rPr>
        <w:t>имело смысла, демон быстро приближался. Впрочем теперь они видели лишь бесформенное дымное облако, в</w:t>
      </w:r>
      <w:r w:rsidRPr="001E329F">
        <w:rPr>
          <w:rFonts w:ascii="Verdana" w:hAnsi="Verdana"/>
          <w:color w:val="000000"/>
          <w:sz w:val="20"/>
        </w:rPr>
        <w:t> </w:t>
      </w:r>
      <w:r w:rsidRPr="001E329F">
        <w:rPr>
          <w:rFonts w:ascii="Verdana" w:hAnsi="Verdana"/>
          <w:color w:val="000000"/>
          <w:sz w:val="20"/>
          <w:lang w:val="ru-RU"/>
        </w:rPr>
        <w:t>глубине которого кроме яростно пылающих глаз, ничего нельзя было рассмотреть. Черные языки дыма метнулись от</w:t>
      </w:r>
      <w:r w:rsidRPr="001E329F">
        <w:rPr>
          <w:rFonts w:ascii="Verdana" w:hAnsi="Verdana"/>
          <w:color w:val="000000"/>
          <w:sz w:val="20"/>
        </w:rPr>
        <w:t> </w:t>
      </w:r>
      <w:r w:rsidRPr="001E329F">
        <w:rPr>
          <w:rFonts w:ascii="Verdana" w:hAnsi="Verdana"/>
          <w:color w:val="000000"/>
          <w:sz w:val="20"/>
          <w:lang w:val="ru-RU"/>
        </w:rPr>
        <w:t>облака к</w:t>
      </w:r>
      <w:r w:rsidRPr="001E329F">
        <w:rPr>
          <w:rFonts w:ascii="Verdana" w:hAnsi="Verdana"/>
          <w:color w:val="000000"/>
          <w:sz w:val="20"/>
        </w:rPr>
        <w:t> </w:t>
      </w:r>
      <w:r w:rsidRPr="001E329F">
        <w:rPr>
          <w:rFonts w:ascii="Verdana" w:hAnsi="Verdana"/>
          <w:color w:val="000000"/>
          <w:sz w:val="20"/>
          <w:lang w:val="ru-RU"/>
        </w:rPr>
        <w:t>людям, окружили их и</w:t>
      </w:r>
      <w:r w:rsidRPr="001E329F">
        <w:rPr>
          <w:rFonts w:ascii="Verdana" w:hAnsi="Verdana"/>
          <w:color w:val="000000"/>
          <w:sz w:val="20"/>
        </w:rPr>
        <w:t> </w:t>
      </w:r>
      <w:r w:rsidRPr="001E329F">
        <w:rPr>
          <w:rFonts w:ascii="Verdana" w:hAnsi="Verdana"/>
          <w:color w:val="000000"/>
          <w:sz w:val="20"/>
          <w:lang w:val="ru-RU"/>
        </w:rPr>
        <w:t>стали медленно сжиматься. Они уже клубились у</w:t>
      </w:r>
      <w:r w:rsidRPr="001E329F">
        <w:rPr>
          <w:rFonts w:ascii="Verdana" w:hAnsi="Verdana"/>
          <w:color w:val="000000"/>
          <w:sz w:val="20"/>
        </w:rPr>
        <w:t> </w:t>
      </w:r>
      <w:r w:rsidRPr="001E329F">
        <w:rPr>
          <w:rFonts w:ascii="Verdana" w:hAnsi="Verdana"/>
          <w:color w:val="000000"/>
          <w:sz w:val="20"/>
          <w:lang w:val="ru-RU"/>
        </w:rPr>
        <w:t>ног, окутывали тела, чтобы растворить их в</w:t>
      </w:r>
      <w:r w:rsidRPr="001E329F">
        <w:rPr>
          <w:rFonts w:ascii="Verdana" w:hAnsi="Verdana"/>
          <w:color w:val="000000"/>
          <w:sz w:val="20"/>
        </w:rPr>
        <w:t> </w:t>
      </w:r>
      <w:r w:rsidRPr="001E329F">
        <w:rPr>
          <w:rFonts w:ascii="Verdana" w:hAnsi="Verdana"/>
          <w:color w:val="000000"/>
          <w:sz w:val="20"/>
          <w:lang w:val="ru-RU"/>
        </w:rPr>
        <w:t>себе... Сейчас я исчезну, подумал Тайк, погружаясь в</w:t>
      </w:r>
      <w:r w:rsidRPr="001E329F">
        <w:rPr>
          <w:rFonts w:ascii="Verdana" w:hAnsi="Verdana"/>
          <w:color w:val="000000"/>
          <w:sz w:val="20"/>
        </w:rPr>
        <w:t> </w:t>
      </w:r>
      <w:r w:rsidRPr="001E329F">
        <w:rPr>
          <w:rFonts w:ascii="Verdana" w:hAnsi="Verdana"/>
          <w:color w:val="000000"/>
          <w:sz w:val="20"/>
          <w:lang w:val="ru-RU"/>
        </w:rPr>
        <w:t>толщу непроницаемой тьмы.</w:t>
      </w:r>
    </w:p>
    <w:p w14:paraId="76905FB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прежде, чем она накрыла его с</w:t>
      </w:r>
      <w:r w:rsidRPr="001E329F">
        <w:rPr>
          <w:rFonts w:ascii="Verdana" w:hAnsi="Verdana"/>
          <w:color w:val="000000"/>
          <w:sz w:val="20"/>
        </w:rPr>
        <w:t> </w:t>
      </w:r>
      <w:r w:rsidRPr="001E329F">
        <w:rPr>
          <w:rFonts w:ascii="Verdana" w:hAnsi="Verdana"/>
          <w:color w:val="000000"/>
          <w:sz w:val="20"/>
          <w:lang w:val="ru-RU"/>
        </w:rPr>
        <w:t>головой, ослепительный луч света ударил откуда-то из</w:t>
      </w:r>
      <w:r w:rsidRPr="001E329F">
        <w:rPr>
          <w:rFonts w:ascii="Verdana" w:hAnsi="Verdana"/>
          <w:color w:val="000000"/>
          <w:sz w:val="20"/>
        </w:rPr>
        <w:t> </w:t>
      </w:r>
      <w:r w:rsidRPr="001E329F">
        <w:rPr>
          <w:rFonts w:ascii="Verdana" w:hAnsi="Verdana"/>
          <w:color w:val="000000"/>
          <w:sz w:val="20"/>
          <w:lang w:val="ru-RU"/>
        </w:rPr>
        <w:t>глубины пещеры и</w:t>
      </w:r>
      <w:r w:rsidRPr="001E329F">
        <w:rPr>
          <w:rFonts w:ascii="Verdana" w:hAnsi="Verdana"/>
          <w:color w:val="000000"/>
          <w:sz w:val="20"/>
        </w:rPr>
        <w:t> </w:t>
      </w:r>
      <w:r w:rsidRPr="001E329F">
        <w:rPr>
          <w:rFonts w:ascii="Verdana" w:hAnsi="Verdana"/>
          <w:color w:val="000000"/>
          <w:sz w:val="20"/>
          <w:lang w:val="ru-RU"/>
        </w:rPr>
        <w:t>впился в</w:t>
      </w:r>
      <w:r w:rsidRPr="001E329F">
        <w:rPr>
          <w:rFonts w:ascii="Verdana" w:hAnsi="Verdana"/>
          <w:color w:val="000000"/>
          <w:sz w:val="20"/>
        </w:rPr>
        <w:t> </w:t>
      </w:r>
      <w:r w:rsidRPr="001E329F">
        <w:rPr>
          <w:rFonts w:ascii="Verdana" w:hAnsi="Verdana"/>
          <w:color w:val="000000"/>
          <w:sz w:val="20"/>
          <w:lang w:val="ru-RU"/>
        </w:rPr>
        <w:t>зыбкую плоть демона. Отчаянный вопль, многократно усиленный сводами пещеры, едва не</w:t>
      </w:r>
      <w:r w:rsidRPr="001E329F">
        <w:rPr>
          <w:rFonts w:ascii="Verdana" w:hAnsi="Verdana"/>
          <w:color w:val="000000"/>
          <w:sz w:val="20"/>
        </w:rPr>
        <w:t> </w:t>
      </w:r>
      <w:r w:rsidRPr="001E329F">
        <w:rPr>
          <w:rFonts w:ascii="Verdana" w:hAnsi="Verdana"/>
          <w:color w:val="000000"/>
          <w:sz w:val="20"/>
          <w:lang w:val="ru-RU"/>
        </w:rPr>
        <w:t>оглушил диавардов. Искры или, вернее, раскаленные осколки камня брызнули во</w:t>
      </w:r>
      <w:r w:rsidRPr="001E329F">
        <w:rPr>
          <w:rFonts w:ascii="Verdana" w:hAnsi="Verdana"/>
          <w:color w:val="000000"/>
          <w:sz w:val="20"/>
        </w:rPr>
        <w:t> </w:t>
      </w:r>
      <w:r w:rsidRPr="001E329F">
        <w:rPr>
          <w:rFonts w:ascii="Verdana" w:hAnsi="Verdana"/>
          <w:color w:val="000000"/>
          <w:sz w:val="20"/>
          <w:lang w:val="ru-RU"/>
        </w:rPr>
        <w:t>все стороны. Тьма отступала, сгорая без остатка в</w:t>
      </w:r>
      <w:r w:rsidRPr="001E329F">
        <w:rPr>
          <w:rFonts w:ascii="Verdana" w:hAnsi="Verdana"/>
          <w:color w:val="000000"/>
          <w:sz w:val="20"/>
        </w:rPr>
        <w:t> </w:t>
      </w:r>
      <w:r w:rsidRPr="001E329F">
        <w:rPr>
          <w:rFonts w:ascii="Verdana" w:hAnsi="Verdana"/>
          <w:color w:val="000000"/>
          <w:sz w:val="20"/>
          <w:lang w:val="ru-RU"/>
        </w:rPr>
        <w:t>струях белого, нестерпимо яркого пламени. Это</w:t>
      </w:r>
      <w:r w:rsidRPr="001E329F">
        <w:rPr>
          <w:rFonts w:ascii="Verdana" w:hAnsi="Verdana"/>
          <w:color w:val="000000"/>
          <w:sz w:val="20"/>
        </w:rPr>
        <w:t> </w:t>
      </w:r>
      <w:r w:rsidRPr="001E329F">
        <w:rPr>
          <w:rFonts w:ascii="Verdana" w:hAnsi="Verdana"/>
          <w:color w:val="000000"/>
          <w:sz w:val="20"/>
          <w:lang w:val="ru-RU"/>
        </w:rPr>
        <w:t>же пламя, как показалось Тайку, разгоралось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его собственном теле. Он ощутил пульсирующие удары крови, готовой вскипеть. Раскаленный воздух обжигал легкие. 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задыхаясь, Тайк не</w:t>
      </w:r>
      <w:r w:rsidRPr="001E329F">
        <w:rPr>
          <w:rFonts w:ascii="Verdana" w:hAnsi="Verdana"/>
          <w:color w:val="000000"/>
          <w:sz w:val="20"/>
        </w:rPr>
        <w:t> </w:t>
      </w:r>
      <w:r w:rsidRPr="001E329F">
        <w:rPr>
          <w:rFonts w:ascii="Verdana" w:hAnsi="Verdana"/>
          <w:color w:val="000000"/>
          <w:sz w:val="20"/>
          <w:lang w:val="ru-RU"/>
        </w:rPr>
        <w:t>мот отвести глаз от</w:t>
      </w:r>
      <w:r w:rsidRPr="001E329F">
        <w:rPr>
          <w:rFonts w:ascii="Verdana" w:hAnsi="Verdana"/>
          <w:color w:val="000000"/>
          <w:sz w:val="20"/>
        </w:rPr>
        <w:t> </w:t>
      </w:r>
      <w:r w:rsidRPr="001E329F">
        <w:rPr>
          <w:rFonts w:ascii="Verdana" w:hAnsi="Verdana"/>
          <w:color w:val="000000"/>
          <w:sz w:val="20"/>
          <w:lang w:val="ru-RU"/>
        </w:rPr>
        <w:t>той точки, где белый луч упирался в</w:t>
      </w:r>
      <w:r w:rsidRPr="001E329F">
        <w:rPr>
          <w:rFonts w:ascii="Verdana" w:hAnsi="Verdana"/>
          <w:color w:val="000000"/>
          <w:sz w:val="20"/>
        </w:rPr>
        <w:t> </w:t>
      </w:r>
      <w:r w:rsidRPr="001E329F">
        <w:rPr>
          <w:rFonts w:ascii="Verdana" w:hAnsi="Verdana"/>
          <w:color w:val="000000"/>
          <w:sz w:val="20"/>
          <w:lang w:val="ru-RU"/>
        </w:rPr>
        <w:t>дымную пелену. Там, в</w:t>
      </w:r>
      <w:r w:rsidRPr="001E329F">
        <w:rPr>
          <w:rFonts w:ascii="Verdana" w:hAnsi="Verdana"/>
          <w:color w:val="000000"/>
          <w:sz w:val="20"/>
        </w:rPr>
        <w:t> </w:t>
      </w:r>
      <w:r w:rsidRPr="001E329F">
        <w:rPr>
          <w:rFonts w:ascii="Verdana" w:hAnsi="Verdana"/>
          <w:color w:val="000000"/>
          <w:sz w:val="20"/>
          <w:lang w:val="ru-RU"/>
        </w:rPr>
        <w:t>клокотании огня творилось нечто невообразимое: вдруг появлялась человеческая фигура, взмахивала крыльями, выраставшими вместо рук, тут</w:t>
      </w:r>
      <w:r w:rsidRPr="001E329F">
        <w:rPr>
          <w:rFonts w:ascii="Verdana" w:hAnsi="Verdana"/>
          <w:color w:val="000000"/>
          <w:sz w:val="20"/>
        </w:rPr>
        <w:t> </w:t>
      </w:r>
      <w:r w:rsidRPr="001E329F">
        <w:rPr>
          <w:rFonts w:ascii="Verdana" w:hAnsi="Verdana"/>
          <w:color w:val="000000"/>
          <w:sz w:val="20"/>
          <w:lang w:val="ru-RU"/>
        </w:rPr>
        <w:t>же оплывала под струей пламени, превращаясь в</w:t>
      </w:r>
      <w:r w:rsidRPr="001E329F">
        <w:rPr>
          <w:rFonts w:ascii="Verdana" w:hAnsi="Verdana"/>
          <w:color w:val="000000"/>
          <w:sz w:val="20"/>
        </w:rPr>
        <w:t> </w:t>
      </w:r>
      <w:r w:rsidRPr="001E329F">
        <w:rPr>
          <w:rFonts w:ascii="Verdana" w:hAnsi="Verdana"/>
          <w:color w:val="000000"/>
          <w:sz w:val="20"/>
          <w:lang w:val="ru-RU"/>
        </w:rPr>
        <w:t>кошмарного монстра.</w:t>
      </w:r>
    </w:p>
    <w:p w14:paraId="1BB5CD1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Чудовище вступало в</w:t>
      </w:r>
      <w:r w:rsidRPr="001E329F">
        <w:rPr>
          <w:rFonts w:ascii="Verdana" w:hAnsi="Verdana"/>
          <w:color w:val="000000"/>
          <w:sz w:val="20"/>
        </w:rPr>
        <w:t> </w:t>
      </w:r>
      <w:r w:rsidRPr="001E329F">
        <w:rPr>
          <w:rFonts w:ascii="Verdana" w:hAnsi="Verdana"/>
          <w:color w:val="000000"/>
          <w:sz w:val="20"/>
          <w:lang w:val="ru-RU"/>
        </w:rPr>
        <w:t>борьбу с</w:t>
      </w:r>
      <w:r w:rsidRPr="001E329F">
        <w:rPr>
          <w:rFonts w:ascii="Verdana" w:hAnsi="Verdana"/>
          <w:color w:val="000000"/>
          <w:sz w:val="20"/>
        </w:rPr>
        <w:t> </w:t>
      </w:r>
      <w:r w:rsidRPr="001E329F">
        <w:rPr>
          <w:rFonts w:ascii="Verdana" w:hAnsi="Verdana"/>
          <w:color w:val="000000"/>
          <w:sz w:val="20"/>
          <w:lang w:val="ru-RU"/>
        </w:rPr>
        <w:t>белым лучом, сгорало в</w:t>
      </w:r>
      <w:r w:rsidRPr="001E329F">
        <w:rPr>
          <w:rFonts w:ascii="Verdana" w:hAnsi="Verdana"/>
          <w:color w:val="000000"/>
          <w:sz w:val="20"/>
        </w:rPr>
        <w:t> </w:t>
      </w:r>
      <w:r w:rsidRPr="001E329F">
        <w:rPr>
          <w:rFonts w:ascii="Verdana" w:hAnsi="Verdana"/>
          <w:color w:val="000000"/>
          <w:sz w:val="20"/>
          <w:lang w:val="ru-RU"/>
        </w:rPr>
        <w:t>нем, обращаясь в</w:t>
      </w:r>
      <w:r w:rsidRPr="001E329F">
        <w:rPr>
          <w:rFonts w:ascii="Verdana" w:hAnsi="Verdana"/>
          <w:color w:val="000000"/>
          <w:sz w:val="20"/>
        </w:rPr>
        <w:t> </w:t>
      </w:r>
      <w:r w:rsidRPr="001E329F">
        <w:rPr>
          <w:rFonts w:ascii="Verdana" w:hAnsi="Verdana"/>
          <w:color w:val="000000"/>
          <w:sz w:val="20"/>
          <w:lang w:val="ru-RU"/>
        </w:rPr>
        <w:t>черный дым, теснимый все дальше по</w:t>
      </w:r>
      <w:r w:rsidRPr="001E329F">
        <w:rPr>
          <w:rFonts w:ascii="Verdana" w:hAnsi="Verdana"/>
          <w:color w:val="000000"/>
          <w:sz w:val="20"/>
        </w:rPr>
        <w:t> </w:t>
      </w:r>
      <w:r w:rsidRPr="001E329F">
        <w:rPr>
          <w:rFonts w:ascii="Verdana" w:hAnsi="Verdana"/>
          <w:color w:val="000000"/>
          <w:sz w:val="20"/>
          <w:lang w:val="ru-RU"/>
        </w:rPr>
        <w:t>коридору. Дым постепенно уплотнялся, чтобы подвергнуться новым метаморфозам и</w:t>
      </w:r>
      <w:r w:rsidRPr="001E329F">
        <w:rPr>
          <w:rFonts w:ascii="Verdana" w:hAnsi="Verdana"/>
          <w:color w:val="000000"/>
          <w:sz w:val="20"/>
        </w:rPr>
        <w:t> </w:t>
      </w:r>
      <w:r w:rsidRPr="001E329F">
        <w:rPr>
          <w:rFonts w:ascii="Verdana" w:hAnsi="Verdana"/>
          <w:color w:val="000000"/>
          <w:sz w:val="20"/>
          <w:lang w:val="ru-RU"/>
        </w:rPr>
        <w:t>снова отступить.</w:t>
      </w:r>
    </w:p>
    <w:p w14:paraId="288A003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Так продолжалось до</w:t>
      </w:r>
      <w:r w:rsidRPr="001E329F">
        <w:rPr>
          <w:rFonts w:ascii="Verdana" w:hAnsi="Verdana"/>
          <w:color w:val="000000"/>
          <w:sz w:val="20"/>
        </w:rPr>
        <w:t> </w:t>
      </w:r>
      <w:r w:rsidRPr="001E329F">
        <w:rPr>
          <w:rFonts w:ascii="Verdana" w:hAnsi="Verdana"/>
          <w:color w:val="000000"/>
          <w:sz w:val="20"/>
          <w:lang w:val="ru-RU"/>
        </w:rPr>
        <w:t>тех пор, пока демон не</w:t>
      </w:r>
      <w:r w:rsidRPr="001E329F">
        <w:rPr>
          <w:rFonts w:ascii="Verdana" w:hAnsi="Verdana"/>
          <w:color w:val="000000"/>
          <w:sz w:val="20"/>
        </w:rPr>
        <w:t> </w:t>
      </w:r>
      <w:r w:rsidRPr="001E329F">
        <w:rPr>
          <w:rFonts w:ascii="Verdana" w:hAnsi="Verdana"/>
          <w:color w:val="000000"/>
          <w:sz w:val="20"/>
          <w:lang w:val="ru-RU"/>
        </w:rPr>
        <w:t>исчез из</w:t>
      </w:r>
      <w:r w:rsidRPr="001E329F">
        <w:rPr>
          <w:rFonts w:ascii="Verdana" w:hAnsi="Verdana"/>
          <w:color w:val="000000"/>
          <w:sz w:val="20"/>
        </w:rPr>
        <w:t> </w:t>
      </w:r>
      <w:r w:rsidRPr="001E329F">
        <w:rPr>
          <w:rFonts w:ascii="Verdana" w:hAnsi="Verdana"/>
          <w:color w:val="000000"/>
          <w:sz w:val="20"/>
          <w:lang w:val="ru-RU"/>
        </w:rPr>
        <w:t>виду. Тогда погас белый ослепительный луч, и</w:t>
      </w:r>
      <w:r w:rsidRPr="001E329F">
        <w:rPr>
          <w:rFonts w:ascii="Verdana" w:hAnsi="Verdana"/>
          <w:color w:val="000000"/>
          <w:sz w:val="20"/>
        </w:rPr>
        <w:t> </w:t>
      </w:r>
      <w:r w:rsidRPr="001E329F">
        <w:rPr>
          <w:rFonts w:ascii="Verdana" w:hAnsi="Verdana"/>
          <w:color w:val="000000"/>
          <w:sz w:val="20"/>
          <w:lang w:val="ru-RU"/>
        </w:rPr>
        <w:t>Тайк вдруг ощутил, как оставляет его острое чувство опасности, то неотвязное дыхание смерти, которое сжимало сердца диавардов с</w:t>
      </w:r>
      <w:r w:rsidRPr="001E329F">
        <w:rPr>
          <w:rFonts w:ascii="Verdana" w:hAnsi="Verdana"/>
          <w:color w:val="000000"/>
          <w:sz w:val="20"/>
        </w:rPr>
        <w:t> </w:t>
      </w:r>
      <w:r w:rsidRPr="001E329F">
        <w:rPr>
          <w:rFonts w:ascii="Verdana" w:hAnsi="Verdana"/>
          <w:color w:val="000000"/>
          <w:sz w:val="20"/>
          <w:lang w:val="ru-RU"/>
        </w:rPr>
        <w:t>момента их высадки на</w:t>
      </w:r>
      <w:r w:rsidRPr="001E329F">
        <w:rPr>
          <w:rFonts w:ascii="Verdana" w:hAnsi="Verdana"/>
          <w:color w:val="000000"/>
          <w:sz w:val="20"/>
        </w:rPr>
        <w:t> </w:t>
      </w:r>
      <w:r w:rsidRPr="001E329F">
        <w:rPr>
          <w:rFonts w:ascii="Verdana" w:hAnsi="Verdana"/>
          <w:color w:val="000000"/>
          <w:sz w:val="20"/>
          <w:lang w:val="ru-RU"/>
        </w:rPr>
        <w:t>острове.</w:t>
      </w:r>
    </w:p>
    <w:p w14:paraId="5137FA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Демон ушел! Посланец Колдуна отступил! Тайк не</w:t>
      </w:r>
      <w:r w:rsidRPr="001E329F">
        <w:rPr>
          <w:rFonts w:ascii="Verdana" w:hAnsi="Verdana"/>
          <w:color w:val="000000"/>
          <w:sz w:val="20"/>
        </w:rPr>
        <w:t> </w:t>
      </w:r>
      <w:r w:rsidRPr="001E329F">
        <w:rPr>
          <w:rFonts w:ascii="Verdana" w:hAnsi="Verdana"/>
          <w:color w:val="000000"/>
          <w:sz w:val="20"/>
          <w:lang w:val="ru-RU"/>
        </w:rPr>
        <w:t>мог прийти в</w:t>
      </w:r>
      <w:r w:rsidRPr="001E329F">
        <w:rPr>
          <w:rFonts w:ascii="Verdana" w:hAnsi="Verdana"/>
          <w:color w:val="000000"/>
          <w:sz w:val="20"/>
        </w:rPr>
        <w:t> </w:t>
      </w:r>
      <w:r w:rsidRPr="001E329F">
        <w:rPr>
          <w:rFonts w:ascii="Verdana" w:hAnsi="Verdana"/>
          <w:color w:val="000000"/>
          <w:sz w:val="20"/>
          <w:lang w:val="ru-RU"/>
        </w:rPr>
        <w:t>себя от</w:t>
      </w:r>
      <w:r w:rsidRPr="001E329F">
        <w:rPr>
          <w:rFonts w:ascii="Verdana" w:hAnsi="Verdana"/>
          <w:color w:val="000000"/>
          <w:sz w:val="20"/>
        </w:rPr>
        <w:t> </w:t>
      </w:r>
      <w:r w:rsidRPr="001E329F">
        <w:rPr>
          <w:rFonts w:ascii="Verdana" w:hAnsi="Verdana"/>
          <w:color w:val="000000"/>
          <w:sz w:val="20"/>
          <w:lang w:val="ru-RU"/>
        </w:rPr>
        <w:t>удивления. Такого никогда еще не</w:t>
      </w:r>
      <w:r w:rsidRPr="001E329F">
        <w:rPr>
          <w:rFonts w:ascii="Verdana" w:hAnsi="Verdana"/>
          <w:color w:val="000000"/>
          <w:sz w:val="20"/>
        </w:rPr>
        <w:t> </w:t>
      </w:r>
      <w:r w:rsidRPr="001E329F">
        <w:rPr>
          <w:rFonts w:ascii="Verdana" w:hAnsi="Verdana"/>
          <w:color w:val="000000"/>
          <w:sz w:val="20"/>
          <w:lang w:val="ru-RU"/>
        </w:rPr>
        <w:t>бывало! Да это попросту невозможно! Демон непобедим. Он, конечно, еще вернется. Нужно немедленно уходить отсюда!</w:t>
      </w:r>
    </w:p>
    <w:p w14:paraId="6BA23C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попытался двинуться с</w:t>
      </w:r>
      <w:r w:rsidRPr="001E329F">
        <w:rPr>
          <w:rFonts w:ascii="Verdana" w:hAnsi="Verdana"/>
          <w:color w:val="000000"/>
          <w:sz w:val="20"/>
        </w:rPr>
        <w:t> </w:t>
      </w:r>
      <w:r w:rsidRPr="001E329F">
        <w:rPr>
          <w:rFonts w:ascii="Verdana" w:hAnsi="Verdana"/>
          <w:color w:val="000000"/>
          <w:sz w:val="20"/>
          <w:lang w:val="ru-RU"/>
        </w:rPr>
        <w:t>места, но</w:t>
      </w:r>
      <w:r w:rsidRPr="001E329F">
        <w:rPr>
          <w:rFonts w:ascii="Verdana" w:hAnsi="Verdana"/>
          <w:color w:val="000000"/>
          <w:sz w:val="20"/>
        </w:rPr>
        <w:t> </w:t>
      </w:r>
      <w:r w:rsidRPr="001E329F">
        <w:rPr>
          <w:rFonts w:ascii="Verdana" w:hAnsi="Verdana"/>
          <w:color w:val="000000"/>
          <w:sz w:val="20"/>
          <w:lang w:val="ru-RU"/>
        </w:rPr>
        <w:t>жгучая боль во</w:t>
      </w:r>
      <w:r w:rsidRPr="001E329F">
        <w:rPr>
          <w:rFonts w:ascii="Verdana" w:hAnsi="Verdana"/>
          <w:color w:val="000000"/>
          <w:sz w:val="20"/>
        </w:rPr>
        <w:t> </w:t>
      </w:r>
      <w:r w:rsidRPr="001E329F">
        <w:rPr>
          <w:rFonts w:ascii="Verdana" w:hAnsi="Verdana"/>
          <w:color w:val="000000"/>
          <w:sz w:val="20"/>
          <w:lang w:val="ru-RU"/>
        </w:rPr>
        <w:t>всем теле не</w:t>
      </w:r>
      <w:r w:rsidRPr="001E329F">
        <w:rPr>
          <w:rFonts w:ascii="Verdana" w:hAnsi="Verdana"/>
          <w:color w:val="000000"/>
          <w:sz w:val="20"/>
        </w:rPr>
        <w:t> </w:t>
      </w:r>
      <w:r w:rsidRPr="001E329F">
        <w:rPr>
          <w:rFonts w:ascii="Verdana" w:hAnsi="Verdana"/>
          <w:color w:val="000000"/>
          <w:sz w:val="20"/>
          <w:lang w:val="ru-RU"/>
        </w:rPr>
        <w:t>дала ему сделать ни шагу. В</w:t>
      </w:r>
      <w:r w:rsidRPr="001E329F">
        <w:rPr>
          <w:rFonts w:ascii="Verdana" w:hAnsi="Verdana"/>
          <w:color w:val="000000"/>
          <w:sz w:val="20"/>
        </w:rPr>
        <w:t> </w:t>
      </w:r>
      <w:r w:rsidRPr="001E329F">
        <w:rPr>
          <w:rFonts w:ascii="Verdana" w:hAnsi="Verdana"/>
          <w:color w:val="000000"/>
          <w:sz w:val="20"/>
          <w:lang w:val="ru-RU"/>
        </w:rPr>
        <w:t>изнеможении он опустился на</w:t>
      </w:r>
      <w:r w:rsidRPr="001E329F">
        <w:rPr>
          <w:rFonts w:ascii="Verdana" w:hAnsi="Verdana"/>
          <w:color w:val="000000"/>
          <w:sz w:val="20"/>
        </w:rPr>
        <w:t> </w:t>
      </w:r>
      <w:r w:rsidRPr="001E329F">
        <w:rPr>
          <w:rFonts w:ascii="Verdana" w:hAnsi="Verdana"/>
          <w:color w:val="000000"/>
          <w:sz w:val="20"/>
          <w:lang w:val="ru-RU"/>
        </w:rPr>
        <w:t>землю и</w:t>
      </w:r>
      <w:r w:rsidRPr="001E329F">
        <w:rPr>
          <w:rFonts w:ascii="Verdana" w:hAnsi="Verdana"/>
          <w:color w:val="000000"/>
          <w:sz w:val="20"/>
        </w:rPr>
        <w:t> </w:t>
      </w:r>
      <w:r w:rsidRPr="001E329F">
        <w:rPr>
          <w:rFonts w:ascii="Verdana" w:hAnsi="Verdana"/>
          <w:color w:val="000000"/>
          <w:sz w:val="20"/>
          <w:lang w:val="ru-RU"/>
        </w:rPr>
        <w:t>закрыл глаза.</w:t>
      </w:r>
    </w:p>
    <w:p w14:paraId="4A0A05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...Тонкая ласковая ладонь гладила его по</w:t>
      </w:r>
      <w:r w:rsidRPr="001E329F">
        <w:rPr>
          <w:rFonts w:ascii="Verdana" w:hAnsi="Verdana"/>
          <w:color w:val="000000"/>
          <w:sz w:val="20"/>
        </w:rPr>
        <w:t> </w:t>
      </w:r>
      <w:r w:rsidRPr="001E329F">
        <w:rPr>
          <w:rFonts w:ascii="Verdana" w:hAnsi="Verdana"/>
          <w:color w:val="000000"/>
          <w:sz w:val="20"/>
          <w:lang w:val="ru-RU"/>
        </w:rPr>
        <w:t>лицу, длинные пальцы коснулись волос. Какое знакомое прикосновение! Какая знакомая, любимая рука!</w:t>
      </w:r>
    </w:p>
    <w:p w14:paraId="7D7C59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Тхоорт, пора идти.</w:t>
      </w:r>
    </w:p>
    <w:p w14:paraId="267A2E9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Ах,</w:t>
      </w:r>
      <w:r w:rsidRPr="001E329F">
        <w:rPr>
          <w:rFonts w:ascii="Verdana" w:hAnsi="Verdana"/>
          <w:color w:val="000000"/>
          <w:sz w:val="20"/>
        </w:rPr>
        <w:t> </w:t>
      </w:r>
      <w:r w:rsidRPr="001E329F">
        <w:rPr>
          <w:rFonts w:ascii="Verdana" w:hAnsi="Verdana"/>
          <w:color w:val="000000"/>
          <w:sz w:val="20"/>
          <w:lang w:val="ru-RU"/>
        </w:rPr>
        <w:t>да!</w:t>
      </w:r>
    </w:p>
    <w:p w14:paraId="385963F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открыл глаза, но</w:t>
      </w:r>
      <w:r w:rsidRPr="001E329F">
        <w:rPr>
          <w:rFonts w:ascii="Verdana" w:hAnsi="Verdana"/>
          <w:color w:val="000000"/>
          <w:sz w:val="20"/>
        </w:rPr>
        <w:t> </w:t>
      </w:r>
      <w:r w:rsidRPr="001E329F">
        <w:rPr>
          <w:rFonts w:ascii="Verdana" w:hAnsi="Verdana"/>
          <w:color w:val="000000"/>
          <w:sz w:val="20"/>
          <w:lang w:val="ru-RU"/>
        </w:rPr>
        <w:t>ничего не</w:t>
      </w:r>
      <w:r w:rsidRPr="001E329F">
        <w:rPr>
          <w:rFonts w:ascii="Verdana" w:hAnsi="Verdana"/>
          <w:color w:val="000000"/>
          <w:sz w:val="20"/>
        </w:rPr>
        <w:t> </w:t>
      </w:r>
      <w:r w:rsidRPr="001E329F">
        <w:rPr>
          <w:rFonts w:ascii="Verdana" w:hAnsi="Verdana"/>
          <w:color w:val="000000"/>
          <w:sz w:val="20"/>
          <w:lang w:val="ru-RU"/>
        </w:rPr>
        <w:t>увидел. Ну, конечно. Они все еще в</w:t>
      </w:r>
      <w:r w:rsidRPr="001E329F">
        <w:rPr>
          <w:rFonts w:ascii="Verdana" w:hAnsi="Verdana"/>
          <w:color w:val="000000"/>
          <w:sz w:val="20"/>
        </w:rPr>
        <w:t> </w:t>
      </w:r>
      <w:r w:rsidRPr="001E329F">
        <w:rPr>
          <w:rFonts w:ascii="Verdana" w:hAnsi="Verdana"/>
          <w:color w:val="000000"/>
          <w:sz w:val="20"/>
          <w:lang w:val="ru-RU"/>
        </w:rPr>
        <w:t>пещере и, следовательно, в</w:t>
      </w:r>
      <w:r w:rsidRPr="001E329F">
        <w:rPr>
          <w:rFonts w:ascii="Verdana" w:hAnsi="Verdana"/>
          <w:color w:val="000000"/>
          <w:sz w:val="20"/>
        </w:rPr>
        <w:t> </w:t>
      </w:r>
      <w:r w:rsidRPr="001E329F">
        <w:rPr>
          <w:rFonts w:ascii="Verdana" w:hAnsi="Verdana"/>
          <w:color w:val="000000"/>
          <w:sz w:val="20"/>
          <w:lang w:val="ru-RU"/>
        </w:rPr>
        <w:t>полной темноте.</w:t>
      </w:r>
    </w:p>
    <w:p w14:paraId="585DCFA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Вставай, Тхоорт,</w:t>
      </w:r>
      <w:r w:rsidRPr="001E329F">
        <w:rPr>
          <w:rFonts w:ascii="Verdana" w:hAnsi="Verdana"/>
          <w:color w:val="000000"/>
          <w:sz w:val="20"/>
        </w:rPr>
        <w:t> </w:t>
      </w:r>
      <w:r w:rsidRPr="001E329F">
        <w:rPr>
          <w:rFonts w:ascii="Verdana" w:hAnsi="Verdana"/>
          <w:color w:val="000000"/>
          <w:sz w:val="20"/>
          <w:lang w:val="ru-RU"/>
        </w:rPr>
        <w:t>— повторила Даяна.</w:t>
      </w:r>
    </w:p>
    <w:p w14:paraId="21F425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Рядом тяжело, со</w:t>
      </w:r>
      <w:r w:rsidRPr="001E329F">
        <w:rPr>
          <w:rFonts w:ascii="Verdana" w:hAnsi="Verdana"/>
          <w:color w:val="000000"/>
          <w:sz w:val="20"/>
        </w:rPr>
        <w:t> </w:t>
      </w:r>
      <w:r w:rsidRPr="001E329F">
        <w:rPr>
          <w:rFonts w:ascii="Verdana" w:hAnsi="Verdana"/>
          <w:color w:val="000000"/>
          <w:sz w:val="20"/>
          <w:lang w:val="ru-RU"/>
        </w:rPr>
        <w:t>всхлипом закашлял Кидо.</w:t>
      </w:r>
    </w:p>
    <w:p w14:paraId="2E49551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приподнялся и</w:t>
      </w:r>
      <w:r w:rsidRPr="001E329F">
        <w:rPr>
          <w:rFonts w:ascii="Verdana" w:hAnsi="Verdana"/>
          <w:color w:val="000000"/>
          <w:sz w:val="20"/>
        </w:rPr>
        <w:t> </w:t>
      </w:r>
      <w:r w:rsidRPr="001E329F">
        <w:rPr>
          <w:rFonts w:ascii="Verdana" w:hAnsi="Verdana"/>
          <w:color w:val="000000"/>
          <w:sz w:val="20"/>
          <w:lang w:val="ru-RU"/>
        </w:rPr>
        <w:t>сел. Тело все еще горело, однако никаких особенных повреждений не</w:t>
      </w:r>
      <w:r w:rsidRPr="001E329F">
        <w:rPr>
          <w:rFonts w:ascii="Verdana" w:hAnsi="Verdana"/>
          <w:color w:val="000000"/>
          <w:sz w:val="20"/>
        </w:rPr>
        <w:t> </w:t>
      </w:r>
      <w:r w:rsidRPr="001E329F">
        <w:rPr>
          <w:rFonts w:ascii="Verdana" w:hAnsi="Verdana"/>
          <w:color w:val="000000"/>
          <w:sz w:val="20"/>
          <w:lang w:val="ru-RU"/>
        </w:rPr>
        <w:t>ощущалось. Кажется на</w:t>
      </w:r>
      <w:r w:rsidRPr="001E329F">
        <w:rPr>
          <w:rFonts w:ascii="Verdana" w:hAnsi="Verdana"/>
          <w:color w:val="000000"/>
          <w:sz w:val="20"/>
        </w:rPr>
        <w:t> </w:t>
      </w:r>
      <w:r w:rsidRPr="001E329F">
        <w:rPr>
          <w:rFonts w:ascii="Verdana" w:hAnsi="Verdana"/>
          <w:color w:val="000000"/>
          <w:sz w:val="20"/>
          <w:lang w:val="ru-RU"/>
        </w:rPr>
        <w:t>этот раз повезло, подумал он, но</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вспомнил о</w:t>
      </w:r>
      <w:r w:rsidRPr="001E329F">
        <w:rPr>
          <w:rFonts w:ascii="Verdana" w:hAnsi="Verdana"/>
          <w:color w:val="000000"/>
          <w:sz w:val="20"/>
        </w:rPr>
        <w:t> </w:t>
      </w:r>
      <w:r w:rsidRPr="001E329F">
        <w:rPr>
          <w:rFonts w:ascii="Verdana" w:hAnsi="Verdana"/>
          <w:color w:val="000000"/>
          <w:sz w:val="20"/>
          <w:lang w:val="ru-RU"/>
        </w:rPr>
        <w:t>громадепре.</w:t>
      </w:r>
    </w:p>
    <w:p w14:paraId="4E5349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Нуфер, Нуфер! Как</w:t>
      </w:r>
      <w:r w:rsidRPr="001E329F">
        <w:rPr>
          <w:rFonts w:ascii="Verdana" w:hAnsi="Verdana"/>
          <w:color w:val="000000"/>
          <w:sz w:val="20"/>
        </w:rPr>
        <w:t> </w:t>
      </w:r>
      <w:r w:rsidRPr="001E329F">
        <w:rPr>
          <w:rFonts w:ascii="Verdana" w:hAnsi="Verdana"/>
          <w:color w:val="000000"/>
          <w:sz w:val="20"/>
          <w:lang w:val="ru-RU"/>
        </w:rPr>
        <w:t>же теперь без тебя?</w:t>
      </w:r>
    </w:p>
    <w:p w14:paraId="6C47BD6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Вы-то целы?</w:t>
      </w:r>
      <w:r w:rsidRPr="001E329F">
        <w:rPr>
          <w:rFonts w:ascii="Verdana" w:hAnsi="Verdana"/>
          <w:color w:val="000000"/>
          <w:sz w:val="20"/>
        </w:rPr>
        <w:t> </w:t>
      </w:r>
      <w:r w:rsidRPr="001E329F">
        <w:rPr>
          <w:rFonts w:ascii="Verdana" w:hAnsi="Verdana"/>
          <w:color w:val="000000"/>
          <w:sz w:val="20"/>
          <w:lang w:val="ru-RU"/>
        </w:rPr>
        <w:t>— Сиплый голос Тайка был еле слышен.</w:t>
      </w:r>
    </w:p>
    <w:p w14:paraId="1739C3A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все хорошо,</w:t>
      </w:r>
      <w:r w:rsidRPr="001E329F">
        <w:rPr>
          <w:rFonts w:ascii="Verdana" w:hAnsi="Verdana"/>
          <w:color w:val="000000"/>
          <w:sz w:val="20"/>
        </w:rPr>
        <w:t> </w:t>
      </w:r>
      <w:r w:rsidRPr="001E329F">
        <w:rPr>
          <w:rFonts w:ascii="Verdana" w:hAnsi="Verdana"/>
          <w:color w:val="000000"/>
          <w:sz w:val="20"/>
          <w:lang w:val="ru-RU"/>
        </w:rPr>
        <w:t>— ответила Даяна,</w:t>
      </w:r>
      <w:r w:rsidRPr="001E329F">
        <w:rPr>
          <w:rFonts w:ascii="Verdana" w:hAnsi="Verdana"/>
          <w:color w:val="000000"/>
          <w:sz w:val="20"/>
        </w:rPr>
        <w:t> </w:t>
      </w:r>
      <w:r w:rsidRPr="001E329F">
        <w:rPr>
          <w:rFonts w:ascii="Verdana" w:hAnsi="Verdana"/>
          <w:color w:val="000000"/>
          <w:sz w:val="20"/>
          <w:lang w:val="ru-RU"/>
        </w:rPr>
        <w:t>— непонятно только, что с</w:t>
      </w:r>
      <w:r w:rsidRPr="001E329F">
        <w:rPr>
          <w:rFonts w:ascii="Verdana" w:hAnsi="Verdana"/>
          <w:color w:val="000000"/>
          <w:sz w:val="20"/>
        </w:rPr>
        <w:t> </w:t>
      </w:r>
      <w:r w:rsidRPr="001E329F">
        <w:rPr>
          <w:rFonts w:ascii="Verdana" w:hAnsi="Verdana"/>
          <w:color w:val="000000"/>
          <w:sz w:val="20"/>
          <w:lang w:val="ru-RU"/>
        </w:rPr>
        <w:t>нами произошло Как ты думаешь, Тхоорт, кто это</w:t>
      </w:r>
      <w:r w:rsidRPr="001E329F">
        <w:rPr>
          <w:rFonts w:ascii="Verdana" w:hAnsi="Verdana"/>
          <w:color w:val="000000"/>
          <w:sz w:val="20"/>
        </w:rPr>
        <w:t> </w:t>
      </w:r>
      <w:r w:rsidRPr="001E329F">
        <w:rPr>
          <w:rFonts w:ascii="Verdana" w:hAnsi="Verdana"/>
          <w:color w:val="000000"/>
          <w:sz w:val="20"/>
          <w:lang w:val="ru-RU"/>
        </w:rPr>
        <w:t>был?</w:t>
      </w:r>
    </w:p>
    <w:p w14:paraId="1E13B02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знаю,</w:t>
      </w:r>
      <w:r w:rsidRPr="001E329F">
        <w:rPr>
          <w:rFonts w:ascii="Verdana" w:hAnsi="Verdana"/>
          <w:color w:val="000000"/>
          <w:sz w:val="20"/>
        </w:rPr>
        <w:t> </w:t>
      </w:r>
      <w:r w:rsidRPr="001E329F">
        <w:rPr>
          <w:rFonts w:ascii="Verdana" w:hAnsi="Verdana"/>
          <w:color w:val="000000"/>
          <w:sz w:val="20"/>
          <w:lang w:val="ru-RU"/>
        </w:rPr>
        <w:t>— держась за</w:t>
      </w:r>
      <w:r w:rsidRPr="001E329F">
        <w:rPr>
          <w:rFonts w:ascii="Verdana" w:hAnsi="Verdana"/>
          <w:color w:val="000000"/>
          <w:sz w:val="20"/>
        </w:rPr>
        <w:t> </w:t>
      </w:r>
      <w:r w:rsidRPr="001E329F">
        <w:rPr>
          <w:rFonts w:ascii="Verdana" w:hAnsi="Verdana"/>
          <w:color w:val="000000"/>
          <w:sz w:val="20"/>
          <w:lang w:val="ru-RU"/>
        </w:rPr>
        <w:t>стену, Тайк с</w:t>
      </w:r>
      <w:r w:rsidRPr="001E329F">
        <w:rPr>
          <w:rFonts w:ascii="Verdana" w:hAnsi="Verdana"/>
          <w:color w:val="000000"/>
          <w:sz w:val="20"/>
        </w:rPr>
        <w:t> </w:t>
      </w:r>
      <w:r w:rsidRPr="001E329F">
        <w:rPr>
          <w:rFonts w:ascii="Verdana" w:hAnsi="Verdana"/>
          <w:color w:val="000000"/>
          <w:sz w:val="20"/>
          <w:lang w:val="ru-RU"/>
        </w:rPr>
        <w:t>трудом поднялся на</w:t>
      </w:r>
      <w:r w:rsidRPr="001E329F">
        <w:rPr>
          <w:rFonts w:ascii="Verdana" w:hAnsi="Verdana"/>
          <w:color w:val="000000"/>
          <w:sz w:val="20"/>
        </w:rPr>
        <w:t> </w:t>
      </w:r>
      <w:r w:rsidRPr="001E329F">
        <w:rPr>
          <w:rFonts w:ascii="Verdana" w:hAnsi="Verdana"/>
          <w:color w:val="000000"/>
          <w:sz w:val="20"/>
          <w:lang w:val="ru-RU"/>
        </w:rPr>
        <w:t>ноги.</w:t>
      </w:r>
      <w:r w:rsidRPr="001E329F">
        <w:rPr>
          <w:rFonts w:ascii="Verdana" w:hAnsi="Verdana"/>
          <w:color w:val="000000"/>
          <w:sz w:val="20"/>
        </w:rPr>
        <w:t> </w:t>
      </w:r>
      <w:r w:rsidRPr="001E329F">
        <w:rPr>
          <w:rFonts w:ascii="Verdana" w:hAnsi="Verdana"/>
          <w:color w:val="000000"/>
          <w:sz w:val="20"/>
          <w:lang w:val="ru-RU"/>
        </w:rPr>
        <w:t>— Наверное, он, Посланник. Да, видно, срок наш еще не</w:t>
      </w:r>
      <w:r w:rsidRPr="001E329F">
        <w:rPr>
          <w:rFonts w:ascii="Verdana" w:hAnsi="Verdana"/>
          <w:color w:val="000000"/>
          <w:sz w:val="20"/>
        </w:rPr>
        <w:t> </w:t>
      </w:r>
      <w:r w:rsidRPr="001E329F">
        <w:rPr>
          <w:rFonts w:ascii="Verdana" w:hAnsi="Verdana"/>
          <w:color w:val="000000"/>
          <w:sz w:val="20"/>
          <w:lang w:val="ru-RU"/>
        </w:rPr>
        <w:t>пришел. Здесь, на</w:t>
      </w:r>
      <w:r w:rsidRPr="001E329F">
        <w:rPr>
          <w:rFonts w:ascii="Verdana" w:hAnsi="Verdana"/>
          <w:color w:val="000000"/>
          <w:sz w:val="20"/>
        </w:rPr>
        <w:t> </w:t>
      </w:r>
      <w:r w:rsidRPr="001E329F">
        <w:rPr>
          <w:rFonts w:ascii="Verdana" w:hAnsi="Verdana"/>
          <w:color w:val="000000"/>
          <w:sz w:val="20"/>
          <w:lang w:val="ru-RU"/>
        </w:rPr>
        <w:t>острове, он может... Погодите, а</w:t>
      </w:r>
      <w:r w:rsidRPr="001E329F">
        <w:rPr>
          <w:rFonts w:ascii="Verdana" w:hAnsi="Verdana"/>
          <w:color w:val="000000"/>
          <w:sz w:val="20"/>
        </w:rPr>
        <w:t> </w:t>
      </w:r>
      <w:r w:rsidRPr="001E329F">
        <w:rPr>
          <w:rFonts w:ascii="Verdana" w:hAnsi="Verdana"/>
          <w:color w:val="000000"/>
          <w:sz w:val="20"/>
          <w:lang w:val="ru-RU"/>
        </w:rPr>
        <w:t>где Бакум?</w:t>
      </w:r>
    </w:p>
    <w:p w14:paraId="745A149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Бакум не</w:t>
      </w:r>
      <w:r w:rsidRPr="001E329F">
        <w:rPr>
          <w:rFonts w:ascii="Verdana" w:hAnsi="Verdana"/>
          <w:color w:val="000000"/>
          <w:sz w:val="20"/>
        </w:rPr>
        <w:t> </w:t>
      </w:r>
      <w:r w:rsidRPr="001E329F">
        <w:rPr>
          <w:rFonts w:ascii="Verdana" w:hAnsi="Verdana"/>
          <w:color w:val="000000"/>
          <w:sz w:val="20"/>
          <w:lang w:val="ru-RU"/>
        </w:rPr>
        <w:t>возвращался,</w:t>
      </w:r>
      <w:r w:rsidRPr="001E329F">
        <w:rPr>
          <w:rFonts w:ascii="Verdana" w:hAnsi="Verdana"/>
          <w:color w:val="000000"/>
          <w:sz w:val="20"/>
        </w:rPr>
        <w:t> </w:t>
      </w:r>
      <w:r w:rsidRPr="001E329F">
        <w:rPr>
          <w:rFonts w:ascii="Verdana" w:hAnsi="Verdana"/>
          <w:color w:val="000000"/>
          <w:sz w:val="20"/>
          <w:lang w:val="ru-RU"/>
        </w:rPr>
        <w:t>— сказал Кидо.</w:t>
      </w:r>
      <w:r w:rsidRPr="001E329F">
        <w:rPr>
          <w:rFonts w:ascii="Verdana" w:hAnsi="Verdana"/>
          <w:color w:val="000000"/>
          <w:sz w:val="20"/>
        </w:rPr>
        <w:t> </w:t>
      </w:r>
      <w:r w:rsidRPr="001E329F">
        <w:rPr>
          <w:rFonts w:ascii="Verdana" w:hAnsi="Verdana"/>
          <w:color w:val="000000"/>
          <w:sz w:val="20"/>
          <w:lang w:val="ru-RU"/>
        </w:rPr>
        <w:t>— Наверное, забился в</w:t>
      </w:r>
      <w:r w:rsidRPr="001E329F">
        <w:rPr>
          <w:rFonts w:ascii="Verdana" w:hAnsi="Verdana"/>
          <w:color w:val="000000"/>
          <w:sz w:val="20"/>
        </w:rPr>
        <w:t> </w:t>
      </w:r>
      <w:r w:rsidRPr="001E329F">
        <w:rPr>
          <w:rFonts w:ascii="Verdana" w:hAnsi="Verdana"/>
          <w:color w:val="000000"/>
          <w:sz w:val="20"/>
          <w:lang w:val="ru-RU"/>
        </w:rPr>
        <w:t>самую глубину пещеры.</w:t>
      </w:r>
    </w:p>
    <w:p w14:paraId="3ED412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луч шел оттуда,</w:t>
      </w:r>
      <w:r w:rsidRPr="001E329F">
        <w:rPr>
          <w:rFonts w:ascii="Verdana" w:hAnsi="Verdana"/>
          <w:color w:val="000000"/>
          <w:sz w:val="20"/>
        </w:rPr>
        <w:t> </w:t>
      </w:r>
      <w:r w:rsidRPr="001E329F">
        <w:rPr>
          <w:rFonts w:ascii="Verdana" w:hAnsi="Verdana"/>
          <w:color w:val="000000"/>
          <w:sz w:val="20"/>
          <w:lang w:val="ru-RU"/>
        </w:rPr>
        <w:t>— задумчиво проговорила Даяна.</w:t>
      </w:r>
      <w:r w:rsidRPr="001E329F">
        <w:rPr>
          <w:rFonts w:ascii="Verdana" w:hAnsi="Verdana"/>
          <w:color w:val="000000"/>
          <w:sz w:val="20"/>
        </w:rPr>
        <w:t> </w:t>
      </w:r>
      <w:r w:rsidRPr="001E329F">
        <w:rPr>
          <w:rFonts w:ascii="Verdana" w:hAnsi="Verdana"/>
          <w:color w:val="000000"/>
          <w:sz w:val="20"/>
          <w:lang w:val="ru-RU"/>
        </w:rPr>
        <w:t>— Что</w:t>
      </w:r>
      <w:r w:rsidRPr="001E329F">
        <w:rPr>
          <w:rFonts w:ascii="Verdana" w:hAnsi="Verdana"/>
          <w:color w:val="000000"/>
          <w:sz w:val="20"/>
        </w:rPr>
        <w:t> </w:t>
      </w:r>
      <w:r w:rsidRPr="001E329F">
        <w:rPr>
          <w:rFonts w:ascii="Verdana" w:hAnsi="Verdana"/>
          <w:color w:val="000000"/>
          <w:sz w:val="20"/>
          <w:lang w:val="ru-RU"/>
        </w:rPr>
        <w:t>же все-таки это было?</w:t>
      </w:r>
    </w:p>
    <w:p w14:paraId="68DCAD5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должны найти Бакума,</w:t>
      </w:r>
      <w:r w:rsidRPr="001E329F">
        <w:rPr>
          <w:rFonts w:ascii="Verdana" w:hAnsi="Verdana"/>
          <w:color w:val="000000"/>
          <w:sz w:val="20"/>
        </w:rPr>
        <w:t> </w:t>
      </w:r>
      <w:r w:rsidRPr="001E329F">
        <w:rPr>
          <w:rFonts w:ascii="Verdana" w:hAnsi="Verdana"/>
          <w:color w:val="000000"/>
          <w:sz w:val="20"/>
          <w:lang w:val="ru-RU"/>
        </w:rPr>
        <w:t>— сказал Тайк.</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потом... Не</w:t>
      </w:r>
      <w:r w:rsidRPr="001E329F">
        <w:rPr>
          <w:rFonts w:ascii="Verdana" w:hAnsi="Verdana"/>
          <w:color w:val="000000"/>
          <w:sz w:val="20"/>
        </w:rPr>
        <w:t> </w:t>
      </w:r>
      <w:r w:rsidRPr="001E329F">
        <w:rPr>
          <w:rFonts w:ascii="Verdana" w:hAnsi="Verdana"/>
          <w:color w:val="000000"/>
          <w:sz w:val="20"/>
          <w:lang w:val="ru-RU"/>
        </w:rPr>
        <w:t>стоит нам пока выходить наружу.</w:t>
      </w:r>
    </w:p>
    <w:p w14:paraId="74F2DB8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Ощупывая стены, они осторожно двинулись вперед. Дорога шла под уклон. К</w:t>
      </w:r>
      <w:r w:rsidRPr="001E329F">
        <w:rPr>
          <w:rFonts w:ascii="Verdana" w:hAnsi="Verdana"/>
          <w:color w:val="000000"/>
          <w:sz w:val="20"/>
        </w:rPr>
        <w:t> </w:t>
      </w:r>
      <w:r w:rsidRPr="001E329F">
        <w:rPr>
          <w:rFonts w:ascii="Verdana" w:hAnsi="Verdana"/>
          <w:color w:val="000000"/>
          <w:sz w:val="20"/>
          <w:lang w:val="ru-RU"/>
        </w:rPr>
        <w:t>счастью, здесь не</w:t>
      </w:r>
      <w:r w:rsidRPr="001E329F">
        <w:rPr>
          <w:rFonts w:ascii="Verdana" w:hAnsi="Verdana"/>
          <w:color w:val="000000"/>
          <w:sz w:val="20"/>
        </w:rPr>
        <w:t> </w:t>
      </w:r>
      <w:r w:rsidRPr="001E329F">
        <w:rPr>
          <w:rFonts w:ascii="Verdana" w:hAnsi="Verdana"/>
          <w:color w:val="000000"/>
          <w:sz w:val="20"/>
          <w:lang w:val="ru-RU"/>
        </w:rPr>
        <w:t>было камней на</w:t>
      </w:r>
      <w:r w:rsidRPr="001E329F">
        <w:rPr>
          <w:rFonts w:ascii="Verdana" w:hAnsi="Verdana"/>
          <w:color w:val="000000"/>
          <w:sz w:val="20"/>
        </w:rPr>
        <w:t> </w:t>
      </w:r>
      <w:r w:rsidRPr="001E329F">
        <w:rPr>
          <w:rFonts w:ascii="Verdana" w:hAnsi="Verdana"/>
          <w:color w:val="000000"/>
          <w:sz w:val="20"/>
          <w:lang w:val="ru-RU"/>
        </w:rPr>
        <w:t>пути, можно было спокойно шагать в</w:t>
      </w:r>
      <w:r w:rsidRPr="001E329F">
        <w:rPr>
          <w:rFonts w:ascii="Verdana" w:hAnsi="Verdana"/>
          <w:color w:val="000000"/>
          <w:sz w:val="20"/>
        </w:rPr>
        <w:t> </w:t>
      </w:r>
      <w:r w:rsidRPr="001E329F">
        <w:rPr>
          <w:rFonts w:ascii="Verdana" w:hAnsi="Verdana"/>
          <w:color w:val="000000"/>
          <w:sz w:val="20"/>
          <w:lang w:val="ru-RU"/>
        </w:rPr>
        <w:t>полной темноте. Впрочем...</w:t>
      </w:r>
    </w:p>
    <w:p w14:paraId="23DD1D6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Смотрите-ка!</w:t>
      </w:r>
      <w:r w:rsidRPr="001E329F">
        <w:rPr>
          <w:rFonts w:ascii="Verdana" w:hAnsi="Verdana"/>
          <w:color w:val="000000"/>
          <w:sz w:val="20"/>
        </w:rPr>
        <w:t> </w:t>
      </w:r>
      <w:r w:rsidRPr="001E329F">
        <w:rPr>
          <w:rFonts w:ascii="Verdana" w:hAnsi="Verdana"/>
          <w:color w:val="000000"/>
          <w:sz w:val="20"/>
          <w:lang w:val="ru-RU"/>
        </w:rPr>
        <w:t>— сказал Кидо, шедший позади всех,</w:t>
      </w:r>
      <w:r w:rsidRPr="001E329F">
        <w:rPr>
          <w:rFonts w:ascii="Verdana" w:hAnsi="Verdana"/>
          <w:color w:val="000000"/>
          <w:sz w:val="20"/>
        </w:rPr>
        <w:t> </w:t>
      </w:r>
      <w:r w:rsidRPr="001E329F">
        <w:rPr>
          <w:rFonts w:ascii="Verdana" w:hAnsi="Verdana"/>
          <w:color w:val="000000"/>
          <w:sz w:val="20"/>
          <w:lang w:val="ru-RU"/>
        </w:rPr>
        <w:t>— Там что-то мелькает, какая-то тень... Вот, опять!</w:t>
      </w:r>
    </w:p>
    <w:p w14:paraId="74BE551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Где?</w:t>
      </w:r>
      <w:r w:rsidRPr="001E329F">
        <w:rPr>
          <w:rFonts w:ascii="Verdana" w:hAnsi="Verdana"/>
          <w:color w:val="000000"/>
          <w:sz w:val="20"/>
        </w:rPr>
        <w:t> </w:t>
      </w:r>
      <w:r w:rsidRPr="001E329F">
        <w:rPr>
          <w:rFonts w:ascii="Verdana" w:hAnsi="Verdana"/>
          <w:color w:val="000000"/>
          <w:sz w:val="20"/>
          <w:lang w:val="ru-RU"/>
        </w:rPr>
        <w:t>— Даяна и</w:t>
      </w:r>
      <w:r w:rsidRPr="001E329F">
        <w:rPr>
          <w:rFonts w:ascii="Verdana" w:hAnsi="Verdana"/>
          <w:color w:val="000000"/>
          <w:sz w:val="20"/>
        </w:rPr>
        <w:t> </w:t>
      </w:r>
      <w:r w:rsidRPr="001E329F">
        <w:rPr>
          <w:rFonts w:ascii="Verdana" w:hAnsi="Verdana"/>
          <w:color w:val="000000"/>
          <w:sz w:val="20"/>
          <w:lang w:val="ru-RU"/>
        </w:rPr>
        <w:t>Тайк остановились, вглядываясь в</w:t>
      </w:r>
      <w:r w:rsidRPr="001E329F">
        <w:rPr>
          <w:rFonts w:ascii="Verdana" w:hAnsi="Verdana"/>
          <w:color w:val="000000"/>
          <w:sz w:val="20"/>
        </w:rPr>
        <w:t> </w:t>
      </w:r>
      <w:r w:rsidRPr="001E329F">
        <w:rPr>
          <w:rFonts w:ascii="Verdana" w:hAnsi="Verdana"/>
          <w:color w:val="000000"/>
          <w:sz w:val="20"/>
          <w:lang w:val="ru-RU"/>
        </w:rPr>
        <w:t>темноту.</w:t>
      </w:r>
    </w:p>
    <w:p w14:paraId="44D2DDD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вон</w:t>
      </w:r>
      <w:r w:rsidRPr="001E329F">
        <w:rPr>
          <w:rFonts w:ascii="Verdana" w:hAnsi="Verdana"/>
          <w:color w:val="000000"/>
          <w:sz w:val="20"/>
        </w:rPr>
        <w:t> </w:t>
      </w:r>
      <w:r w:rsidRPr="001E329F">
        <w:rPr>
          <w:rFonts w:ascii="Verdana" w:hAnsi="Verdana"/>
          <w:color w:val="000000"/>
          <w:sz w:val="20"/>
          <w:lang w:val="ru-RU"/>
        </w:rPr>
        <w:t>же! Ох, нет. Тхоорт, это, кажется, твое плечо!</w:t>
      </w:r>
    </w:p>
    <w:p w14:paraId="689591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Теперь и</w:t>
      </w:r>
      <w:r w:rsidRPr="001E329F">
        <w:rPr>
          <w:rFonts w:ascii="Verdana" w:hAnsi="Verdana"/>
          <w:color w:val="000000"/>
          <w:sz w:val="20"/>
        </w:rPr>
        <w:t> </w:t>
      </w:r>
      <w:r w:rsidRPr="001E329F">
        <w:rPr>
          <w:rFonts w:ascii="Verdana" w:hAnsi="Verdana"/>
          <w:color w:val="000000"/>
          <w:sz w:val="20"/>
          <w:lang w:val="ru-RU"/>
        </w:rPr>
        <w:t>Даяна увидела проступающий темным пятном силуэт Тайка.</w:t>
      </w:r>
    </w:p>
    <w:p w14:paraId="4D06E8E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Там, впереди, свет!</w:t>
      </w:r>
      <w:r w:rsidRPr="001E329F">
        <w:rPr>
          <w:rFonts w:ascii="Verdana" w:hAnsi="Verdana"/>
          <w:color w:val="000000"/>
          <w:sz w:val="20"/>
        </w:rPr>
        <w:t> </w:t>
      </w:r>
      <w:r w:rsidRPr="001E329F">
        <w:rPr>
          <w:rFonts w:ascii="Verdana" w:hAnsi="Verdana"/>
          <w:color w:val="000000"/>
          <w:sz w:val="20"/>
          <w:lang w:val="ru-RU"/>
        </w:rPr>
        <w:t>— сказала</w:t>
      </w:r>
      <w:r w:rsidRPr="001E329F">
        <w:rPr>
          <w:rFonts w:ascii="Verdana" w:hAnsi="Verdana"/>
          <w:color w:val="000000"/>
          <w:sz w:val="20"/>
        </w:rPr>
        <w:t> </w:t>
      </w:r>
      <w:r w:rsidRPr="001E329F">
        <w:rPr>
          <w:rFonts w:ascii="Verdana" w:hAnsi="Verdana"/>
          <w:color w:val="000000"/>
          <w:sz w:val="20"/>
          <w:lang w:val="ru-RU"/>
        </w:rPr>
        <w:t>она.</w:t>
      </w:r>
    </w:p>
    <w:p w14:paraId="1D2266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не</w:t>
      </w:r>
      <w:r w:rsidRPr="001E329F">
        <w:rPr>
          <w:rFonts w:ascii="Verdana" w:hAnsi="Verdana"/>
          <w:color w:val="000000"/>
          <w:sz w:val="20"/>
        </w:rPr>
        <w:t> </w:t>
      </w:r>
      <w:r w:rsidRPr="001E329F">
        <w:rPr>
          <w:rFonts w:ascii="Verdana" w:hAnsi="Verdana"/>
          <w:color w:val="000000"/>
          <w:sz w:val="20"/>
          <w:lang w:val="ru-RU"/>
        </w:rPr>
        <w:t>может быть выход,</w:t>
      </w:r>
      <w:r w:rsidRPr="001E329F">
        <w:rPr>
          <w:rFonts w:ascii="Verdana" w:hAnsi="Verdana"/>
          <w:color w:val="000000"/>
          <w:sz w:val="20"/>
        </w:rPr>
        <w:t> </w:t>
      </w:r>
      <w:r w:rsidRPr="001E329F">
        <w:rPr>
          <w:rFonts w:ascii="Verdana" w:hAnsi="Verdana"/>
          <w:color w:val="000000"/>
          <w:sz w:val="20"/>
          <w:lang w:val="ru-RU"/>
        </w:rPr>
        <w:t>— заметил Тайк,</w:t>
      </w:r>
      <w:r w:rsidRPr="001E329F">
        <w:rPr>
          <w:rFonts w:ascii="Verdana" w:hAnsi="Verdana"/>
          <w:color w:val="000000"/>
          <w:sz w:val="20"/>
        </w:rPr>
        <w:t> </w:t>
      </w:r>
      <w:r w:rsidRPr="001E329F">
        <w:rPr>
          <w:rFonts w:ascii="Verdana" w:hAnsi="Verdana"/>
          <w:color w:val="000000"/>
          <w:sz w:val="20"/>
          <w:lang w:val="ru-RU"/>
        </w:rPr>
        <w:t>— мы все время спускаемся.</w:t>
      </w:r>
    </w:p>
    <w:p w14:paraId="4BD066C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Наверное, там Бакум,</w:t>
      </w:r>
      <w:r w:rsidRPr="001E329F">
        <w:rPr>
          <w:rFonts w:ascii="Verdana" w:hAnsi="Verdana"/>
          <w:color w:val="000000"/>
          <w:sz w:val="20"/>
        </w:rPr>
        <w:t> </w:t>
      </w:r>
      <w:r w:rsidRPr="001E329F">
        <w:rPr>
          <w:rFonts w:ascii="Verdana" w:hAnsi="Verdana"/>
          <w:color w:val="000000"/>
          <w:sz w:val="20"/>
          <w:lang w:val="ru-RU"/>
        </w:rPr>
        <w:t>— сказал Кидо.</w:t>
      </w:r>
      <w:r w:rsidRPr="001E329F">
        <w:rPr>
          <w:rFonts w:ascii="Verdana" w:hAnsi="Verdana"/>
          <w:color w:val="000000"/>
          <w:sz w:val="20"/>
        </w:rPr>
        <w:t> </w:t>
      </w:r>
      <w:r w:rsidRPr="001E329F">
        <w:rPr>
          <w:rFonts w:ascii="Verdana" w:hAnsi="Verdana"/>
          <w:color w:val="000000"/>
          <w:sz w:val="20"/>
          <w:lang w:val="ru-RU"/>
        </w:rPr>
        <w:t>— Давно уже развел костер и</w:t>
      </w:r>
      <w:r w:rsidRPr="001E329F">
        <w:rPr>
          <w:rFonts w:ascii="Verdana" w:hAnsi="Verdana"/>
          <w:color w:val="000000"/>
          <w:sz w:val="20"/>
        </w:rPr>
        <w:t> </w:t>
      </w:r>
      <w:r w:rsidRPr="001E329F">
        <w:rPr>
          <w:rFonts w:ascii="Verdana" w:hAnsi="Verdana"/>
          <w:color w:val="000000"/>
          <w:sz w:val="20"/>
          <w:lang w:val="ru-RU"/>
        </w:rPr>
        <w:t>поджидает нас... Э-э-й! Ба-а-ку-ум!</w:t>
      </w:r>
    </w:p>
    <w:p w14:paraId="1502BE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Молчи!</w:t>
      </w:r>
      <w:r w:rsidRPr="001E329F">
        <w:rPr>
          <w:rFonts w:ascii="Verdana" w:hAnsi="Verdana"/>
          <w:color w:val="000000"/>
          <w:sz w:val="20"/>
        </w:rPr>
        <w:t> </w:t>
      </w:r>
      <w:r w:rsidRPr="001E329F">
        <w:rPr>
          <w:rFonts w:ascii="Verdana" w:hAnsi="Verdana"/>
          <w:color w:val="000000"/>
          <w:sz w:val="20"/>
          <w:lang w:val="ru-RU"/>
        </w:rPr>
        <w:t>— Тайк вдруг испугался, не</w:t>
      </w:r>
      <w:r w:rsidRPr="001E329F">
        <w:rPr>
          <w:rFonts w:ascii="Verdana" w:hAnsi="Verdana"/>
          <w:color w:val="000000"/>
          <w:sz w:val="20"/>
        </w:rPr>
        <w:t> </w:t>
      </w:r>
      <w:r w:rsidRPr="001E329F">
        <w:rPr>
          <w:rFonts w:ascii="Verdana" w:hAnsi="Verdana"/>
          <w:color w:val="000000"/>
          <w:sz w:val="20"/>
          <w:lang w:val="ru-RU"/>
        </w:rPr>
        <w:t>зная сам, чего именно. Может быть, того странного завывания, с</w:t>
      </w:r>
      <w:r w:rsidRPr="001E329F">
        <w:rPr>
          <w:rFonts w:ascii="Verdana" w:hAnsi="Verdana"/>
          <w:color w:val="000000"/>
          <w:sz w:val="20"/>
        </w:rPr>
        <w:t> </w:t>
      </w:r>
      <w:r w:rsidRPr="001E329F">
        <w:rPr>
          <w:rFonts w:ascii="Verdana" w:hAnsi="Verdana"/>
          <w:color w:val="000000"/>
          <w:sz w:val="20"/>
          <w:lang w:val="ru-RU"/>
        </w:rPr>
        <w:t>которым ответило эхо. Он долго вслушивался в</w:t>
      </w:r>
      <w:r w:rsidRPr="001E329F">
        <w:rPr>
          <w:rFonts w:ascii="Verdana" w:hAnsi="Verdana"/>
          <w:color w:val="000000"/>
          <w:sz w:val="20"/>
        </w:rPr>
        <w:t> </w:t>
      </w:r>
      <w:r w:rsidRPr="001E329F">
        <w:rPr>
          <w:rFonts w:ascii="Verdana" w:hAnsi="Verdana"/>
          <w:color w:val="000000"/>
          <w:sz w:val="20"/>
          <w:lang w:val="ru-RU"/>
        </w:rPr>
        <w:t>гулкую тишину коридора. Бакум не</w:t>
      </w:r>
      <w:r w:rsidRPr="001E329F">
        <w:rPr>
          <w:rFonts w:ascii="Verdana" w:hAnsi="Verdana"/>
          <w:color w:val="000000"/>
          <w:sz w:val="20"/>
        </w:rPr>
        <w:t> </w:t>
      </w:r>
      <w:r w:rsidRPr="001E329F">
        <w:rPr>
          <w:rFonts w:ascii="Verdana" w:hAnsi="Verdana"/>
          <w:color w:val="000000"/>
          <w:sz w:val="20"/>
          <w:lang w:val="ru-RU"/>
        </w:rPr>
        <w:t>откликался.</w:t>
      </w:r>
    </w:p>
    <w:p w14:paraId="254E2E8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Идем,</w:t>
      </w:r>
      <w:r w:rsidRPr="001E329F">
        <w:rPr>
          <w:rFonts w:ascii="Verdana" w:hAnsi="Verdana"/>
          <w:color w:val="000000"/>
          <w:sz w:val="20"/>
        </w:rPr>
        <w:t> </w:t>
      </w:r>
      <w:r w:rsidRPr="001E329F">
        <w:rPr>
          <w:rFonts w:ascii="Verdana" w:hAnsi="Verdana"/>
          <w:color w:val="000000"/>
          <w:sz w:val="20"/>
          <w:lang w:val="ru-RU"/>
        </w:rPr>
        <w:t>— сказал, наконец, Тайк.</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будьте осторожны. И</w:t>
      </w:r>
      <w:r w:rsidRPr="001E329F">
        <w:rPr>
          <w:rFonts w:ascii="Verdana" w:hAnsi="Verdana"/>
          <w:color w:val="000000"/>
          <w:sz w:val="20"/>
        </w:rPr>
        <w:t> </w:t>
      </w:r>
      <w:r w:rsidRPr="001E329F">
        <w:rPr>
          <w:rFonts w:ascii="Verdana" w:hAnsi="Verdana"/>
          <w:color w:val="000000"/>
          <w:sz w:val="20"/>
          <w:lang w:val="ru-RU"/>
        </w:rPr>
        <w:t>никакого шума!</w:t>
      </w:r>
    </w:p>
    <w:p w14:paraId="435CFAF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кого нам бояться?</w:t>
      </w:r>
      <w:r w:rsidRPr="001E329F">
        <w:rPr>
          <w:rFonts w:ascii="Verdana" w:hAnsi="Verdana"/>
          <w:color w:val="000000"/>
          <w:sz w:val="20"/>
        </w:rPr>
        <w:t> </w:t>
      </w:r>
      <w:r w:rsidRPr="001E329F">
        <w:rPr>
          <w:rFonts w:ascii="Verdana" w:hAnsi="Verdana"/>
          <w:color w:val="000000"/>
          <w:sz w:val="20"/>
          <w:lang w:val="ru-RU"/>
        </w:rPr>
        <w:t>— прошептал все-таки Кидо.</w:t>
      </w:r>
      <w:r w:rsidRPr="001E329F">
        <w:rPr>
          <w:rFonts w:ascii="Verdana" w:hAnsi="Verdana"/>
          <w:color w:val="000000"/>
          <w:sz w:val="20"/>
        </w:rPr>
        <w:t> </w:t>
      </w:r>
      <w:r w:rsidRPr="001E329F">
        <w:rPr>
          <w:rFonts w:ascii="Verdana" w:hAnsi="Verdana"/>
          <w:color w:val="000000"/>
          <w:sz w:val="20"/>
          <w:lang w:val="ru-RU"/>
        </w:rPr>
        <w:t>— Посланника Колдуна прогнали, он теперь далеко...</w:t>
      </w:r>
    </w:p>
    <w:p w14:paraId="6113C4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 мог прогнать Посланника Колдуна?</w:t>
      </w:r>
      <w:r w:rsidRPr="001E329F">
        <w:rPr>
          <w:rFonts w:ascii="Verdana" w:hAnsi="Verdana"/>
          <w:color w:val="000000"/>
          <w:sz w:val="20"/>
        </w:rPr>
        <w:t> </w:t>
      </w:r>
      <w:r w:rsidRPr="001E329F">
        <w:rPr>
          <w:rFonts w:ascii="Verdana" w:hAnsi="Verdana"/>
          <w:color w:val="000000"/>
          <w:sz w:val="20"/>
          <w:lang w:val="ru-RU"/>
        </w:rPr>
        <w:t>— прервал его Тайк.</w:t>
      </w:r>
      <w:r w:rsidRPr="001E329F">
        <w:rPr>
          <w:rFonts w:ascii="Verdana" w:hAnsi="Verdana"/>
          <w:color w:val="000000"/>
          <w:sz w:val="20"/>
        </w:rPr>
        <w:t> </w:t>
      </w:r>
      <w:r w:rsidRPr="001E329F">
        <w:rPr>
          <w:rFonts w:ascii="Verdana" w:hAnsi="Verdana"/>
          <w:color w:val="000000"/>
          <w:sz w:val="20"/>
          <w:lang w:val="ru-RU"/>
        </w:rPr>
        <w:t>— Смотри, как</w:t>
      </w:r>
      <w:r w:rsidRPr="001E329F">
        <w:rPr>
          <w:rFonts w:ascii="Verdana" w:hAnsi="Verdana"/>
          <w:color w:val="000000"/>
          <w:sz w:val="20"/>
        </w:rPr>
        <w:t> </w:t>
      </w:r>
      <w:r w:rsidRPr="001E329F">
        <w:rPr>
          <w:rFonts w:ascii="Verdana" w:hAnsi="Verdana"/>
          <w:color w:val="000000"/>
          <w:sz w:val="20"/>
          <w:lang w:val="ru-RU"/>
        </w:rPr>
        <w:t>бы это чудовище не</w:t>
      </w:r>
      <w:r w:rsidRPr="001E329F">
        <w:rPr>
          <w:rFonts w:ascii="Verdana" w:hAnsi="Verdana"/>
          <w:color w:val="000000"/>
          <w:sz w:val="20"/>
        </w:rPr>
        <w:t> </w:t>
      </w:r>
      <w:r w:rsidRPr="001E329F">
        <w:rPr>
          <w:rFonts w:ascii="Verdana" w:hAnsi="Verdana"/>
          <w:color w:val="000000"/>
          <w:sz w:val="20"/>
          <w:lang w:val="ru-RU"/>
        </w:rPr>
        <w:t>оказалось пострашнее того...</w:t>
      </w:r>
    </w:p>
    <w:p w14:paraId="4E783AA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w:t>
      </w:r>
      <w:r w:rsidRPr="001E329F">
        <w:rPr>
          <w:rFonts w:ascii="Verdana" w:hAnsi="Verdana"/>
          <w:color w:val="000000"/>
          <w:sz w:val="20"/>
        </w:rPr>
        <w:t> </w:t>
      </w:r>
      <w:r w:rsidRPr="001E329F">
        <w:rPr>
          <w:rFonts w:ascii="Verdana" w:hAnsi="Verdana"/>
          <w:color w:val="000000"/>
          <w:sz w:val="20"/>
          <w:lang w:val="ru-RU"/>
        </w:rPr>
        <w:t>мере продвижения диавардов свет постепенно усиливался. Спуск становился все более пологим, а</w:t>
      </w:r>
      <w:r w:rsidRPr="001E329F">
        <w:rPr>
          <w:rFonts w:ascii="Verdana" w:hAnsi="Verdana"/>
          <w:color w:val="000000"/>
          <w:sz w:val="20"/>
        </w:rPr>
        <w:t> </w:t>
      </w:r>
      <w:r w:rsidRPr="001E329F">
        <w:rPr>
          <w:rFonts w:ascii="Verdana" w:hAnsi="Verdana"/>
          <w:color w:val="000000"/>
          <w:sz w:val="20"/>
          <w:lang w:val="ru-RU"/>
        </w:rPr>
        <w:t>коридор заметно расширялся. Скоро он привел путников к</w:t>
      </w:r>
      <w:r w:rsidRPr="001E329F">
        <w:rPr>
          <w:rFonts w:ascii="Verdana" w:hAnsi="Verdana"/>
          <w:color w:val="000000"/>
          <w:sz w:val="20"/>
        </w:rPr>
        <w:t> </w:t>
      </w:r>
      <w:r w:rsidRPr="001E329F">
        <w:rPr>
          <w:rFonts w:ascii="Verdana" w:hAnsi="Verdana"/>
          <w:color w:val="000000"/>
          <w:sz w:val="20"/>
          <w:lang w:val="ru-RU"/>
        </w:rPr>
        <w:t>полукруглой арке, сложенной явно человеческими руками из</w:t>
      </w:r>
      <w:r w:rsidRPr="001E329F">
        <w:rPr>
          <w:rFonts w:ascii="Verdana" w:hAnsi="Verdana"/>
          <w:color w:val="000000"/>
          <w:sz w:val="20"/>
        </w:rPr>
        <w:t> </w:t>
      </w:r>
      <w:r w:rsidRPr="001E329F">
        <w:rPr>
          <w:rFonts w:ascii="Verdana" w:hAnsi="Verdana"/>
          <w:color w:val="000000"/>
          <w:sz w:val="20"/>
          <w:lang w:val="ru-RU"/>
        </w:rPr>
        <w:t>больших валунов. Пройдя под аркой, Тайк, Даяна и</w:t>
      </w:r>
      <w:r w:rsidRPr="001E329F">
        <w:rPr>
          <w:rFonts w:ascii="Verdana" w:hAnsi="Verdana"/>
          <w:color w:val="000000"/>
          <w:sz w:val="20"/>
        </w:rPr>
        <w:t> </w:t>
      </w:r>
      <w:r w:rsidRPr="001E329F">
        <w:rPr>
          <w:rFonts w:ascii="Verdana" w:hAnsi="Verdana"/>
          <w:color w:val="000000"/>
          <w:sz w:val="20"/>
          <w:lang w:val="ru-RU"/>
        </w:rPr>
        <w:t>Кидо оказались в</w:t>
      </w:r>
      <w:r w:rsidRPr="001E329F">
        <w:rPr>
          <w:rFonts w:ascii="Verdana" w:hAnsi="Verdana"/>
          <w:color w:val="000000"/>
          <w:sz w:val="20"/>
        </w:rPr>
        <w:t> </w:t>
      </w:r>
      <w:r w:rsidRPr="001E329F">
        <w:rPr>
          <w:rFonts w:ascii="Verdana" w:hAnsi="Verdana"/>
          <w:color w:val="000000"/>
          <w:sz w:val="20"/>
          <w:lang w:val="ru-RU"/>
        </w:rPr>
        <w:t>обширном подземном зале, в</w:t>
      </w:r>
      <w:r w:rsidRPr="001E329F">
        <w:rPr>
          <w:rFonts w:ascii="Verdana" w:hAnsi="Verdana"/>
          <w:color w:val="000000"/>
          <w:sz w:val="20"/>
        </w:rPr>
        <w:t> </w:t>
      </w:r>
      <w:r w:rsidRPr="001E329F">
        <w:rPr>
          <w:rFonts w:ascii="Verdana" w:hAnsi="Verdana"/>
          <w:color w:val="000000"/>
          <w:sz w:val="20"/>
          <w:lang w:val="ru-RU"/>
        </w:rPr>
        <w:t>центре которого раскинулось удивительное озеро. Воды озера сияли молочной белизной, ярко освещая все пространство зала. Несмотря на</w:t>
      </w:r>
      <w:r w:rsidRPr="001E329F">
        <w:rPr>
          <w:rFonts w:ascii="Verdana" w:hAnsi="Verdana"/>
          <w:color w:val="000000"/>
          <w:sz w:val="20"/>
        </w:rPr>
        <w:t> </w:t>
      </w:r>
      <w:r w:rsidRPr="001E329F">
        <w:rPr>
          <w:rFonts w:ascii="Verdana" w:hAnsi="Verdana"/>
          <w:color w:val="000000"/>
          <w:sz w:val="20"/>
          <w:lang w:val="ru-RU"/>
        </w:rPr>
        <w:t>то, что воздух в</w:t>
      </w:r>
      <w:r w:rsidRPr="001E329F">
        <w:rPr>
          <w:rFonts w:ascii="Verdana" w:hAnsi="Verdana"/>
          <w:color w:val="000000"/>
          <w:sz w:val="20"/>
        </w:rPr>
        <w:t> </w:t>
      </w:r>
      <w:r w:rsidRPr="001E329F">
        <w:rPr>
          <w:rFonts w:ascii="Verdana" w:hAnsi="Verdana"/>
          <w:color w:val="000000"/>
          <w:sz w:val="20"/>
          <w:lang w:val="ru-RU"/>
        </w:rPr>
        <w:t>пещере был неподвижен, светящаяся поверхность колыхалась, волны разгуливали по</w:t>
      </w:r>
      <w:r w:rsidRPr="001E329F">
        <w:rPr>
          <w:rFonts w:ascii="Verdana" w:hAnsi="Verdana"/>
          <w:color w:val="000000"/>
          <w:sz w:val="20"/>
        </w:rPr>
        <w:t> </w:t>
      </w:r>
      <w:r w:rsidRPr="001E329F">
        <w:rPr>
          <w:rFonts w:ascii="Verdana" w:hAnsi="Verdana"/>
          <w:color w:val="000000"/>
          <w:sz w:val="20"/>
          <w:lang w:val="ru-RU"/>
        </w:rPr>
        <w:t>ней во</w:t>
      </w:r>
      <w:r w:rsidRPr="001E329F">
        <w:rPr>
          <w:rFonts w:ascii="Verdana" w:hAnsi="Verdana"/>
          <w:color w:val="000000"/>
          <w:sz w:val="20"/>
        </w:rPr>
        <w:t> </w:t>
      </w:r>
      <w:r w:rsidRPr="001E329F">
        <w:rPr>
          <w:rFonts w:ascii="Verdana" w:hAnsi="Verdana"/>
          <w:color w:val="000000"/>
          <w:sz w:val="20"/>
          <w:lang w:val="ru-RU"/>
        </w:rPr>
        <w:t>всех направлениях. Это рождало такую затейливую игру бликов на</w:t>
      </w:r>
      <w:r w:rsidRPr="001E329F">
        <w:rPr>
          <w:rFonts w:ascii="Verdana" w:hAnsi="Verdana"/>
          <w:color w:val="000000"/>
          <w:sz w:val="20"/>
        </w:rPr>
        <w:t> </w:t>
      </w:r>
      <w:r w:rsidRPr="001E329F">
        <w:rPr>
          <w:rFonts w:ascii="Verdana" w:hAnsi="Verdana"/>
          <w:color w:val="000000"/>
          <w:sz w:val="20"/>
          <w:lang w:val="ru-RU"/>
        </w:rPr>
        <w:t>стенах, что у</w:t>
      </w:r>
      <w:r w:rsidRPr="001E329F">
        <w:rPr>
          <w:rFonts w:ascii="Verdana" w:hAnsi="Verdana"/>
          <w:color w:val="000000"/>
          <w:sz w:val="20"/>
        </w:rPr>
        <w:t> </w:t>
      </w:r>
      <w:r w:rsidRPr="001E329F">
        <w:rPr>
          <w:rFonts w:ascii="Verdana" w:hAnsi="Verdana"/>
          <w:color w:val="000000"/>
          <w:sz w:val="20"/>
          <w:lang w:val="ru-RU"/>
        </w:rPr>
        <w:t>диавардов в</w:t>
      </w:r>
      <w:r w:rsidRPr="001E329F">
        <w:rPr>
          <w:rFonts w:ascii="Verdana" w:hAnsi="Verdana"/>
          <w:color w:val="000000"/>
          <w:sz w:val="20"/>
        </w:rPr>
        <w:t> </w:t>
      </w:r>
      <w:r w:rsidRPr="001E329F">
        <w:rPr>
          <w:rFonts w:ascii="Verdana" w:hAnsi="Verdana"/>
          <w:color w:val="000000"/>
          <w:sz w:val="20"/>
          <w:lang w:val="ru-RU"/>
        </w:rPr>
        <w:t>первый момент зарябило в</w:t>
      </w:r>
      <w:r w:rsidRPr="001E329F">
        <w:rPr>
          <w:rFonts w:ascii="Verdana" w:hAnsi="Verdana"/>
          <w:color w:val="000000"/>
          <w:sz w:val="20"/>
        </w:rPr>
        <w:t> </w:t>
      </w:r>
      <w:r w:rsidRPr="001E329F">
        <w:rPr>
          <w:rFonts w:ascii="Verdana" w:hAnsi="Verdana"/>
          <w:color w:val="000000"/>
          <w:sz w:val="20"/>
          <w:lang w:val="ru-RU"/>
        </w:rPr>
        <w:t>глазах, и</w:t>
      </w:r>
      <w:r w:rsidRPr="001E329F">
        <w:rPr>
          <w:rFonts w:ascii="Verdana" w:hAnsi="Verdana"/>
          <w:color w:val="000000"/>
          <w:sz w:val="20"/>
        </w:rPr>
        <w:t> </w:t>
      </w:r>
      <w:r w:rsidRPr="001E329F">
        <w:rPr>
          <w:rFonts w:ascii="Verdana" w:hAnsi="Verdana"/>
          <w:color w:val="000000"/>
          <w:sz w:val="20"/>
          <w:lang w:val="ru-RU"/>
        </w:rPr>
        <w:t>они не</w:t>
      </w:r>
      <w:r w:rsidRPr="001E329F">
        <w:rPr>
          <w:rFonts w:ascii="Verdana" w:hAnsi="Verdana"/>
          <w:color w:val="000000"/>
          <w:sz w:val="20"/>
        </w:rPr>
        <w:t> </w:t>
      </w:r>
      <w:r w:rsidRPr="001E329F">
        <w:rPr>
          <w:rFonts w:ascii="Verdana" w:hAnsi="Verdana"/>
          <w:color w:val="000000"/>
          <w:sz w:val="20"/>
          <w:lang w:val="ru-RU"/>
        </w:rPr>
        <w:t>сразу заметили на</w:t>
      </w:r>
      <w:r w:rsidRPr="001E329F">
        <w:rPr>
          <w:rFonts w:ascii="Verdana" w:hAnsi="Verdana"/>
          <w:color w:val="000000"/>
          <w:sz w:val="20"/>
        </w:rPr>
        <w:t> </w:t>
      </w:r>
      <w:r w:rsidRPr="001E329F">
        <w:rPr>
          <w:rFonts w:ascii="Verdana" w:hAnsi="Verdana"/>
          <w:color w:val="000000"/>
          <w:sz w:val="20"/>
          <w:lang w:val="ru-RU"/>
        </w:rPr>
        <w:t>берегу озера одинокую человеческую фигуру.</w:t>
      </w:r>
    </w:p>
    <w:p w14:paraId="756E18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Бакум!</w:t>
      </w:r>
      <w:r w:rsidRPr="001E329F">
        <w:rPr>
          <w:rFonts w:ascii="Verdana" w:hAnsi="Verdana"/>
          <w:color w:val="000000"/>
          <w:sz w:val="20"/>
        </w:rPr>
        <w:t> </w:t>
      </w:r>
      <w:r w:rsidRPr="001E329F">
        <w:rPr>
          <w:rFonts w:ascii="Verdana" w:hAnsi="Verdana"/>
          <w:color w:val="000000"/>
          <w:sz w:val="20"/>
          <w:lang w:val="ru-RU"/>
        </w:rPr>
        <w:t>— обрадовался Кидо.</w:t>
      </w:r>
      <w:r w:rsidRPr="001E329F">
        <w:rPr>
          <w:rFonts w:ascii="Verdana" w:hAnsi="Verdana"/>
          <w:color w:val="000000"/>
          <w:sz w:val="20"/>
        </w:rPr>
        <w:t> </w:t>
      </w:r>
      <w:r w:rsidRPr="001E329F">
        <w:rPr>
          <w:rFonts w:ascii="Verdana" w:hAnsi="Verdana"/>
          <w:color w:val="000000"/>
          <w:sz w:val="20"/>
          <w:lang w:val="ru-RU"/>
        </w:rPr>
        <w:t>— Он здесь! Я</w:t>
      </w:r>
      <w:r w:rsidRPr="001E329F">
        <w:rPr>
          <w:rFonts w:ascii="Verdana" w:hAnsi="Verdana"/>
          <w:color w:val="000000"/>
          <w:sz w:val="20"/>
        </w:rPr>
        <w:t> </w:t>
      </w:r>
      <w:r w:rsidRPr="001E329F">
        <w:rPr>
          <w:rFonts w:ascii="Verdana" w:hAnsi="Verdana"/>
          <w:color w:val="000000"/>
          <w:sz w:val="20"/>
          <w:lang w:val="ru-RU"/>
        </w:rPr>
        <w:t>же говорил!</w:t>
      </w:r>
    </w:p>
    <w:p w14:paraId="1BBBCE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Наконец-то отыскался,</w:t>
      </w:r>
      <w:r w:rsidRPr="001E329F">
        <w:rPr>
          <w:rFonts w:ascii="Verdana" w:hAnsi="Verdana"/>
          <w:color w:val="000000"/>
          <w:sz w:val="20"/>
        </w:rPr>
        <w:t> </w:t>
      </w:r>
      <w:r w:rsidRPr="001E329F">
        <w:rPr>
          <w:rFonts w:ascii="Verdana" w:hAnsi="Verdana"/>
          <w:color w:val="000000"/>
          <w:sz w:val="20"/>
          <w:lang w:val="ru-RU"/>
        </w:rPr>
        <w:t>— Тайк облегченно вздохнул.</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я уже, откровенно говоря, ждал беды. Эй, Бакум! Что это за</w:t>
      </w:r>
      <w:r w:rsidRPr="001E329F">
        <w:rPr>
          <w:rFonts w:ascii="Verdana" w:hAnsi="Verdana"/>
          <w:color w:val="000000"/>
          <w:sz w:val="20"/>
        </w:rPr>
        <w:t> </w:t>
      </w:r>
      <w:r w:rsidRPr="001E329F">
        <w:rPr>
          <w:rFonts w:ascii="Verdana" w:hAnsi="Verdana"/>
          <w:color w:val="000000"/>
          <w:sz w:val="20"/>
          <w:lang w:val="ru-RU"/>
        </w:rPr>
        <w:t>жидкость?</w:t>
      </w:r>
    </w:p>
    <w:p w14:paraId="0EF152A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Идите... сюда,</w:t>
      </w:r>
      <w:r w:rsidRPr="001E329F">
        <w:rPr>
          <w:rFonts w:ascii="Verdana" w:hAnsi="Verdana"/>
          <w:color w:val="000000"/>
          <w:sz w:val="20"/>
        </w:rPr>
        <w:t> </w:t>
      </w:r>
      <w:r w:rsidRPr="001E329F">
        <w:rPr>
          <w:rFonts w:ascii="Verdana" w:hAnsi="Verdana"/>
          <w:color w:val="000000"/>
          <w:sz w:val="20"/>
          <w:lang w:val="ru-RU"/>
        </w:rPr>
        <w:t>— слабо донеслось в</w:t>
      </w:r>
      <w:r w:rsidRPr="001E329F">
        <w:rPr>
          <w:rFonts w:ascii="Verdana" w:hAnsi="Verdana"/>
          <w:color w:val="000000"/>
          <w:sz w:val="20"/>
        </w:rPr>
        <w:t> </w:t>
      </w:r>
      <w:r w:rsidRPr="001E329F">
        <w:rPr>
          <w:rFonts w:ascii="Verdana" w:hAnsi="Verdana"/>
          <w:color w:val="000000"/>
          <w:sz w:val="20"/>
          <w:lang w:val="ru-RU"/>
        </w:rPr>
        <w:t>ответ, хотя расстояние уже было не</w:t>
      </w:r>
      <w:r w:rsidRPr="001E329F">
        <w:rPr>
          <w:rFonts w:ascii="Verdana" w:hAnsi="Verdana"/>
          <w:color w:val="000000"/>
          <w:sz w:val="20"/>
        </w:rPr>
        <w:t> </w:t>
      </w:r>
      <w:r w:rsidRPr="001E329F">
        <w:rPr>
          <w:rFonts w:ascii="Verdana" w:hAnsi="Verdana"/>
          <w:color w:val="000000"/>
          <w:sz w:val="20"/>
          <w:lang w:val="ru-RU"/>
        </w:rPr>
        <w:t>так велико.</w:t>
      </w:r>
    </w:p>
    <w:p w14:paraId="5AFC4A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Бакум стоял неподвижно, повернувшись к</w:t>
      </w:r>
      <w:r w:rsidRPr="001E329F">
        <w:rPr>
          <w:rFonts w:ascii="Verdana" w:hAnsi="Verdana"/>
          <w:color w:val="000000"/>
          <w:sz w:val="20"/>
        </w:rPr>
        <w:t> </w:t>
      </w:r>
      <w:r w:rsidRPr="001E329F">
        <w:rPr>
          <w:rFonts w:ascii="Verdana" w:hAnsi="Verdana"/>
          <w:color w:val="000000"/>
          <w:sz w:val="20"/>
          <w:lang w:val="ru-RU"/>
        </w:rPr>
        <w:t>озеру спиной, и, как показалось Тайку, внимательно следил за</w:t>
      </w:r>
      <w:r w:rsidRPr="001E329F">
        <w:rPr>
          <w:rFonts w:ascii="Verdana" w:hAnsi="Verdana"/>
          <w:color w:val="000000"/>
          <w:sz w:val="20"/>
        </w:rPr>
        <w:t> </w:t>
      </w:r>
      <w:r w:rsidRPr="001E329F">
        <w:rPr>
          <w:rFonts w:ascii="Verdana" w:hAnsi="Verdana"/>
          <w:color w:val="000000"/>
          <w:sz w:val="20"/>
          <w:lang w:val="ru-RU"/>
        </w:rPr>
        <w:t>их приближением.</w:t>
      </w:r>
    </w:p>
    <w:p w14:paraId="1BD513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Странно, подумал Тайк. Что это с</w:t>
      </w:r>
      <w:r w:rsidRPr="001E329F">
        <w:rPr>
          <w:rFonts w:ascii="Verdana" w:hAnsi="Verdana"/>
          <w:color w:val="000000"/>
          <w:sz w:val="20"/>
        </w:rPr>
        <w:t> </w:t>
      </w:r>
      <w:r w:rsidRPr="001E329F">
        <w:rPr>
          <w:rFonts w:ascii="Verdana" w:hAnsi="Verdana"/>
          <w:color w:val="000000"/>
          <w:sz w:val="20"/>
          <w:lang w:val="ru-RU"/>
        </w:rPr>
        <w:t>ним? Словно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рад... Он невольно замедлил шаг, всматриваясь в</w:t>
      </w:r>
      <w:r w:rsidRPr="001E329F">
        <w:rPr>
          <w:rFonts w:ascii="Verdana" w:hAnsi="Verdana"/>
          <w:color w:val="000000"/>
          <w:sz w:val="20"/>
        </w:rPr>
        <w:t> </w:t>
      </w:r>
      <w:r w:rsidRPr="001E329F">
        <w:rPr>
          <w:rFonts w:ascii="Verdana" w:hAnsi="Verdana"/>
          <w:color w:val="000000"/>
          <w:sz w:val="20"/>
          <w:lang w:val="ru-RU"/>
        </w:rPr>
        <w:t>лицо Бакума. Равнодушное, неживое какое-то... Остановившийся взгляд... Да и</w:t>
      </w:r>
      <w:r w:rsidRPr="001E329F">
        <w:rPr>
          <w:rFonts w:ascii="Verdana" w:hAnsi="Verdana"/>
          <w:color w:val="000000"/>
          <w:sz w:val="20"/>
        </w:rPr>
        <w:t> </w:t>
      </w:r>
      <w:r w:rsidRPr="001E329F">
        <w:rPr>
          <w:rFonts w:ascii="Verdana" w:hAnsi="Verdana"/>
          <w:color w:val="000000"/>
          <w:sz w:val="20"/>
          <w:lang w:val="ru-RU"/>
        </w:rPr>
        <w:t>сам он изменился, на</w:t>
      </w:r>
      <w:r w:rsidRPr="001E329F">
        <w:rPr>
          <w:rFonts w:ascii="Verdana" w:hAnsi="Verdana"/>
          <w:color w:val="000000"/>
          <w:sz w:val="20"/>
        </w:rPr>
        <w:t> </w:t>
      </w:r>
      <w:r w:rsidRPr="001E329F">
        <w:rPr>
          <w:rFonts w:ascii="Verdana" w:hAnsi="Verdana"/>
          <w:color w:val="000000"/>
          <w:sz w:val="20"/>
          <w:lang w:val="ru-RU"/>
        </w:rPr>
        <w:t>себя не</w:t>
      </w:r>
      <w:r w:rsidRPr="001E329F">
        <w:rPr>
          <w:rFonts w:ascii="Verdana" w:hAnsi="Verdana"/>
          <w:color w:val="000000"/>
          <w:sz w:val="20"/>
        </w:rPr>
        <w:t> </w:t>
      </w:r>
      <w:r w:rsidRPr="001E329F">
        <w:rPr>
          <w:rFonts w:ascii="Verdana" w:hAnsi="Verdana"/>
          <w:color w:val="000000"/>
          <w:sz w:val="20"/>
          <w:lang w:val="ru-RU"/>
        </w:rPr>
        <w:t>похож. Застыл, как изваяние...</w:t>
      </w:r>
    </w:p>
    <w:p w14:paraId="5865045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Скорее!</w:t>
      </w:r>
      <w:r w:rsidRPr="001E329F">
        <w:rPr>
          <w:rFonts w:ascii="Verdana" w:hAnsi="Verdana"/>
          <w:color w:val="000000"/>
          <w:sz w:val="20"/>
        </w:rPr>
        <w:t> </w:t>
      </w:r>
      <w:r w:rsidRPr="001E329F">
        <w:rPr>
          <w:rFonts w:ascii="Verdana" w:hAnsi="Verdana"/>
          <w:color w:val="000000"/>
          <w:sz w:val="20"/>
          <w:lang w:val="ru-RU"/>
        </w:rPr>
        <w:t>— снова заговорил Бакум.</w:t>
      </w:r>
      <w:r w:rsidRPr="001E329F">
        <w:rPr>
          <w:rFonts w:ascii="Verdana" w:hAnsi="Verdana"/>
          <w:color w:val="000000"/>
          <w:sz w:val="20"/>
        </w:rPr>
        <w:t> </w:t>
      </w:r>
      <w:r w:rsidRPr="001E329F">
        <w:rPr>
          <w:rFonts w:ascii="Verdana" w:hAnsi="Verdana"/>
          <w:color w:val="000000"/>
          <w:sz w:val="20"/>
          <w:lang w:val="ru-RU"/>
        </w:rPr>
        <w:t>— Что</w:t>
      </w:r>
      <w:r w:rsidRPr="001E329F">
        <w:rPr>
          <w:rFonts w:ascii="Verdana" w:hAnsi="Verdana"/>
          <w:color w:val="000000"/>
          <w:sz w:val="20"/>
        </w:rPr>
        <w:t> </w:t>
      </w:r>
      <w:r w:rsidRPr="001E329F">
        <w:rPr>
          <w:rFonts w:ascii="Verdana" w:hAnsi="Verdana"/>
          <w:color w:val="000000"/>
          <w:sz w:val="20"/>
          <w:lang w:val="ru-RU"/>
        </w:rPr>
        <w:t>же вы не</w:t>
      </w:r>
      <w:r w:rsidRPr="001E329F">
        <w:rPr>
          <w:rFonts w:ascii="Verdana" w:hAnsi="Verdana"/>
          <w:color w:val="000000"/>
          <w:sz w:val="20"/>
        </w:rPr>
        <w:t> </w:t>
      </w:r>
      <w:r w:rsidRPr="001E329F">
        <w:rPr>
          <w:rFonts w:ascii="Verdana" w:hAnsi="Verdana"/>
          <w:color w:val="000000"/>
          <w:sz w:val="20"/>
          <w:lang w:val="ru-RU"/>
        </w:rPr>
        <w:t>подойдете ближе? Кидо рванулся было вперед, но</w:t>
      </w:r>
      <w:r w:rsidRPr="001E329F">
        <w:rPr>
          <w:rFonts w:ascii="Verdana" w:hAnsi="Verdana"/>
          <w:color w:val="000000"/>
          <w:sz w:val="20"/>
        </w:rPr>
        <w:t> </w:t>
      </w:r>
      <w:r w:rsidRPr="001E329F">
        <w:rPr>
          <w:rFonts w:ascii="Verdana" w:hAnsi="Verdana"/>
          <w:color w:val="000000"/>
          <w:sz w:val="20"/>
          <w:lang w:val="ru-RU"/>
        </w:rPr>
        <w:t>Тайк, подчиняясь мгновенному, инстинктивному побуждению, схватил его за</w:t>
      </w:r>
      <w:r w:rsidRPr="001E329F">
        <w:rPr>
          <w:rFonts w:ascii="Verdana" w:hAnsi="Verdana"/>
          <w:color w:val="000000"/>
          <w:sz w:val="20"/>
        </w:rPr>
        <w:t> </w:t>
      </w:r>
      <w:r w:rsidRPr="001E329F">
        <w:rPr>
          <w:rFonts w:ascii="Verdana" w:hAnsi="Verdana"/>
          <w:color w:val="000000"/>
          <w:sz w:val="20"/>
          <w:lang w:val="ru-RU"/>
        </w:rPr>
        <w:t>руку.</w:t>
      </w:r>
    </w:p>
    <w:p w14:paraId="3664AD9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Стой!</w:t>
      </w:r>
    </w:p>
    <w:p w14:paraId="4F652D5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чем дело? Почему?</w:t>
      </w:r>
      <w:r w:rsidRPr="001E329F">
        <w:rPr>
          <w:rFonts w:ascii="Verdana" w:hAnsi="Verdana"/>
          <w:color w:val="000000"/>
          <w:sz w:val="20"/>
        </w:rPr>
        <w:t> </w:t>
      </w:r>
      <w:r w:rsidRPr="001E329F">
        <w:rPr>
          <w:rFonts w:ascii="Verdana" w:hAnsi="Verdana"/>
          <w:color w:val="000000"/>
          <w:sz w:val="20"/>
          <w:lang w:val="ru-RU"/>
        </w:rPr>
        <w:t>— Кидо удивленно обернулся к</w:t>
      </w:r>
      <w:r w:rsidRPr="001E329F">
        <w:rPr>
          <w:rFonts w:ascii="Verdana" w:hAnsi="Verdana"/>
          <w:color w:val="000000"/>
          <w:sz w:val="20"/>
        </w:rPr>
        <w:t> </w:t>
      </w:r>
      <w:r w:rsidRPr="001E329F">
        <w:rPr>
          <w:rFonts w:ascii="Verdana" w:hAnsi="Verdana"/>
          <w:color w:val="000000"/>
          <w:sz w:val="20"/>
          <w:lang w:val="ru-RU"/>
        </w:rPr>
        <w:t>нему.</w:t>
      </w:r>
    </w:p>
    <w:p w14:paraId="778A0DA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Теперь и</w:t>
      </w:r>
      <w:r w:rsidRPr="001E329F">
        <w:rPr>
          <w:rFonts w:ascii="Verdana" w:hAnsi="Verdana"/>
          <w:color w:val="000000"/>
          <w:sz w:val="20"/>
        </w:rPr>
        <w:t> </w:t>
      </w:r>
      <w:r w:rsidRPr="001E329F">
        <w:rPr>
          <w:rFonts w:ascii="Verdana" w:hAnsi="Verdana"/>
          <w:color w:val="000000"/>
          <w:sz w:val="20"/>
          <w:lang w:val="ru-RU"/>
        </w:rPr>
        <w:t>Даяна заметила какую-то странность в</w:t>
      </w:r>
      <w:r w:rsidRPr="001E329F">
        <w:rPr>
          <w:rFonts w:ascii="Verdana" w:hAnsi="Verdana"/>
          <w:color w:val="000000"/>
          <w:sz w:val="20"/>
        </w:rPr>
        <w:t> </w:t>
      </w:r>
      <w:r w:rsidRPr="001E329F">
        <w:rPr>
          <w:rFonts w:ascii="Verdana" w:hAnsi="Verdana"/>
          <w:color w:val="000000"/>
          <w:sz w:val="20"/>
          <w:lang w:val="ru-RU"/>
        </w:rPr>
        <w:t>Бакуме. Глаза ее вдруг округлились.</w:t>
      </w:r>
    </w:p>
    <w:p w14:paraId="063A4A0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Смотрите!</w:t>
      </w:r>
    </w:p>
    <w:p w14:paraId="05360B4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Шаря по</w:t>
      </w:r>
      <w:r w:rsidRPr="001E329F">
        <w:rPr>
          <w:rFonts w:ascii="Verdana" w:hAnsi="Verdana"/>
          <w:color w:val="000000"/>
          <w:sz w:val="20"/>
        </w:rPr>
        <w:t> </w:t>
      </w:r>
      <w:r w:rsidRPr="001E329F">
        <w:rPr>
          <w:rFonts w:ascii="Verdana" w:hAnsi="Verdana"/>
          <w:color w:val="000000"/>
          <w:sz w:val="20"/>
          <w:lang w:val="ru-RU"/>
        </w:rPr>
        <w:t>воздуху руками, Бакум с</w:t>
      </w:r>
      <w:r w:rsidRPr="001E329F">
        <w:rPr>
          <w:rFonts w:ascii="Verdana" w:hAnsi="Verdana"/>
          <w:color w:val="000000"/>
          <w:sz w:val="20"/>
        </w:rPr>
        <w:t> </w:t>
      </w:r>
      <w:r w:rsidRPr="001E329F">
        <w:rPr>
          <w:rFonts w:ascii="Verdana" w:hAnsi="Verdana"/>
          <w:color w:val="000000"/>
          <w:sz w:val="20"/>
          <w:lang w:val="ru-RU"/>
        </w:rPr>
        <w:t>трудом сделал шаг навстречу диавардам, потом другой, и</w:t>
      </w:r>
      <w:r w:rsidRPr="001E329F">
        <w:rPr>
          <w:rFonts w:ascii="Verdana" w:hAnsi="Verdana"/>
          <w:color w:val="000000"/>
          <w:sz w:val="20"/>
        </w:rPr>
        <w:t> </w:t>
      </w:r>
      <w:r w:rsidRPr="001E329F">
        <w:rPr>
          <w:rFonts w:ascii="Verdana" w:hAnsi="Verdana"/>
          <w:color w:val="000000"/>
          <w:sz w:val="20"/>
          <w:lang w:val="ru-RU"/>
        </w:rPr>
        <w:t>тогда они увидели многочисленные белые нити, тянущиеся вслед за</w:t>
      </w:r>
      <w:r w:rsidRPr="001E329F">
        <w:rPr>
          <w:rFonts w:ascii="Verdana" w:hAnsi="Verdana"/>
          <w:color w:val="000000"/>
          <w:sz w:val="20"/>
        </w:rPr>
        <w:t> </w:t>
      </w:r>
      <w:r w:rsidRPr="001E329F">
        <w:rPr>
          <w:rFonts w:ascii="Verdana" w:hAnsi="Verdana"/>
          <w:color w:val="000000"/>
          <w:sz w:val="20"/>
          <w:lang w:val="ru-RU"/>
        </w:rPr>
        <w:t>ним. Нити поднимались из</w:t>
      </w:r>
      <w:r w:rsidRPr="001E329F">
        <w:rPr>
          <w:rFonts w:ascii="Verdana" w:hAnsi="Verdana"/>
          <w:color w:val="000000"/>
          <w:sz w:val="20"/>
        </w:rPr>
        <w:t> </w:t>
      </w:r>
      <w:r w:rsidRPr="001E329F">
        <w:rPr>
          <w:rFonts w:ascii="Verdana" w:hAnsi="Verdana"/>
          <w:color w:val="000000"/>
          <w:sz w:val="20"/>
          <w:lang w:val="ru-RU"/>
        </w:rPr>
        <w:t>озера толстым светящимся жгутом и, достигая спины и</w:t>
      </w:r>
      <w:r w:rsidRPr="001E329F">
        <w:rPr>
          <w:rFonts w:ascii="Verdana" w:hAnsi="Verdana"/>
          <w:color w:val="000000"/>
          <w:sz w:val="20"/>
        </w:rPr>
        <w:t> </w:t>
      </w:r>
      <w:r w:rsidRPr="001E329F">
        <w:rPr>
          <w:rFonts w:ascii="Verdana" w:hAnsi="Verdana"/>
          <w:color w:val="000000"/>
          <w:sz w:val="20"/>
          <w:lang w:val="ru-RU"/>
        </w:rPr>
        <w:t>затылка Бакума, уходили внутрь его тела. Они непрестанно шевелились, будто управляли каждым движением...</w:t>
      </w:r>
    </w:p>
    <w:p w14:paraId="055AEFB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Еще шаг</w:t>
      </w:r>
      <w:r w:rsidRPr="001E329F">
        <w:rPr>
          <w:rFonts w:ascii="Verdana" w:hAnsi="Verdana"/>
          <w:color w:val="000000"/>
          <w:sz w:val="20"/>
        </w:rPr>
        <w:t> </w:t>
      </w:r>
      <w:r w:rsidRPr="001E329F">
        <w:rPr>
          <w:rFonts w:ascii="Verdana" w:hAnsi="Verdana"/>
          <w:color w:val="000000"/>
          <w:sz w:val="20"/>
          <w:lang w:val="ru-RU"/>
        </w:rPr>
        <w:t>— жгут натянулся, и</w:t>
      </w:r>
      <w:r w:rsidRPr="001E329F">
        <w:rPr>
          <w:rFonts w:ascii="Verdana" w:hAnsi="Verdana"/>
          <w:color w:val="000000"/>
          <w:sz w:val="20"/>
        </w:rPr>
        <w:t> </w:t>
      </w:r>
      <w:r w:rsidRPr="001E329F">
        <w:rPr>
          <w:rFonts w:ascii="Verdana" w:hAnsi="Verdana"/>
          <w:color w:val="000000"/>
          <w:sz w:val="20"/>
          <w:lang w:val="ru-RU"/>
        </w:rPr>
        <w:t>Бакум остановился.</w:t>
      </w:r>
    </w:p>
    <w:p w14:paraId="0CAA37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Иди</w:t>
      </w:r>
      <w:r w:rsidRPr="001E329F">
        <w:rPr>
          <w:rFonts w:ascii="Verdana" w:hAnsi="Verdana"/>
          <w:color w:val="000000"/>
          <w:sz w:val="20"/>
        </w:rPr>
        <w:t> </w:t>
      </w:r>
      <w:r w:rsidRPr="001E329F">
        <w:rPr>
          <w:rFonts w:ascii="Verdana" w:hAnsi="Verdana"/>
          <w:color w:val="000000"/>
          <w:sz w:val="20"/>
          <w:lang w:val="ru-RU"/>
        </w:rPr>
        <w:t>же ко мне, мальчик,</w:t>
      </w:r>
      <w:r w:rsidRPr="001E329F">
        <w:rPr>
          <w:rFonts w:ascii="Verdana" w:hAnsi="Verdana"/>
          <w:color w:val="000000"/>
          <w:sz w:val="20"/>
        </w:rPr>
        <w:t> </w:t>
      </w:r>
      <w:r w:rsidRPr="001E329F">
        <w:rPr>
          <w:rFonts w:ascii="Verdana" w:hAnsi="Verdana"/>
          <w:color w:val="000000"/>
          <w:sz w:val="20"/>
          <w:lang w:val="ru-RU"/>
        </w:rPr>
        <w:t>— проговорил он на</w:t>
      </w:r>
      <w:r w:rsidRPr="001E329F">
        <w:rPr>
          <w:rFonts w:ascii="Verdana" w:hAnsi="Verdana"/>
          <w:color w:val="000000"/>
          <w:sz w:val="20"/>
        </w:rPr>
        <w:t> </w:t>
      </w:r>
      <w:r w:rsidRPr="001E329F">
        <w:rPr>
          <w:rFonts w:ascii="Verdana" w:hAnsi="Verdana"/>
          <w:color w:val="000000"/>
          <w:sz w:val="20"/>
          <w:lang w:val="ru-RU"/>
        </w:rPr>
        <w:t>одной ноте, обращаясь к</w:t>
      </w:r>
      <w:r w:rsidRPr="001E329F">
        <w:rPr>
          <w:rFonts w:ascii="Verdana" w:hAnsi="Verdana"/>
          <w:color w:val="000000"/>
          <w:sz w:val="20"/>
        </w:rPr>
        <w:t> </w:t>
      </w:r>
      <w:r w:rsidRPr="001E329F">
        <w:rPr>
          <w:rFonts w:ascii="Verdana" w:hAnsi="Verdana"/>
          <w:color w:val="000000"/>
          <w:sz w:val="20"/>
          <w:lang w:val="ru-RU"/>
        </w:rPr>
        <w:t>Кидо.</w:t>
      </w:r>
    </w:p>
    <w:p w14:paraId="792AF5B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тот испуганно отшатнулся. Он не</w:t>
      </w:r>
      <w:r w:rsidRPr="001E329F">
        <w:rPr>
          <w:rFonts w:ascii="Verdana" w:hAnsi="Verdana"/>
          <w:color w:val="000000"/>
          <w:sz w:val="20"/>
        </w:rPr>
        <w:t> </w:t>
      </w:r>
      <w:r w:rsidRPr="001E329F">
        <w:rPr>
          <w:rFonts w:ascii="Verdana" w:hAnsi="Verdana"/>
          <w:color w:val="000000"/>
          <w:sz w:val="20"/>
          <w:lang w:val="ru-RU"/>
        </w:rPr>
        <w:t>узнавал теперь в</w:t>
      </w:r>
      <w:r w:rsidRPr="001E329F">
        <w:rPr>
          <w:rFonts w:ascii="Verdana" w:hAnsi="Verdana"/>
          <w:color w:val="000000"/>
          <w:sz w:val="20"/>
        </w:rPr>
        <w:t> </w:t>
      </w:r>
      <w:r w:rsidRPr="001E329F">
        <w:rPr>
          <w:rFonts w:ascii="Verdana" w:hAnsi="Verdana"/>
          <w:color w:val="000000"/>
          <w:sz w:val="20"/>
          <w:lang w:val="ru-RU"/>
        </w:rPr>
        <w:t>этой странной, зловещей даже фигуре прежнего добродушного горожанина.</w:t>
      </w:r>
    </w:p>
    <w:p w14:paraId="0021ED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не...</w:t>
      </w:r>
      <w:r w:rsidRPr="001E329F">
        <w:rPr>
          <w:rFonts w:ascii="Verdana" w:hAnsi="Verdana"/>
          <w:color w:val="000000"/>
          <w:sz w:val="20"/>
        </w:rPr>
        <w:t> </w:t>
      </w:r>
      <w:r w:rsidRPr="001E329F">
        <w:rPr>
          <w:rFonts w:ascii="Verdana" w:hAnsi="Verdana"/>
          <w:color w:val="000000"/>
          <w:sz w:val="20"/>
          <w:lang w:val="ru-RU"/>
        </w:rPr>
        <w:t>— начал Кидо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смог договорить.</w:t>
      </w:r>
    </w:p>
    <w:p w14:paraId="309BC7F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Вперед выступил Тхоорт.</w:t>
      </w:r>
    </w:p>
    <w:p w14:paraId="635293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w:t>
      </w:r>
      <w:r w:rsidRPr="001E329F">
        <w:rPr>
          <w:rFonts w:ascii="Verdana" w:hAnsi="Verdana"/>
          <w:color w:val="000000"/>
          <w:sz w:val="20"/>
        </w:rPr>
        <w:t> </w:t>
      </w:r>
      <w:r w:rsidRPr="001E329F">
        <w:rPr>
          <w:rFonts w:ascii="Verdana" w:hAnsi="Verdana"/>
          <w:color w:val="000000"/>
          <w:sz w:val="20"/>
          <w:lang w:val="ru-RU"/>
        </w:rPr>
        <w:t>бы ты ни был,</w:t>
      </w:r>
      <w:r w:rsidRPr="001E329F">
        <w:rPr>
          <w:rFonts w:ascii="Verdana" w:hAnsi="Verdana"/>
          <w:color w:val="000000"/>
          <w:sz w:val="20"/>
        </w:rPr>
        <w:t> </w:t>
      </w:r>
      <w:r w:rsidRPr="001E329F">
        <w:rPr>
          <w:rFonts w:ascii="Verdana" w:hAnsi="Verdana"/>
          <w:color w:val="000000"/>
          <w:sz w:val="20"/>
          <w:lang w:val="ru-RU"/>
        </w:rPr>
        <w:t>— громко заговорил он,</w:t>
      </w:r>
      <w:r w:rsidRPr="001E329F">
        <w:rPr>
          <w:rFonts w:ascii="Verdana" w:hAnsi="Verdana"/>
          <w:color w:val="000000"/>
          <w:sz w:val="20"/>
        </w:rPr>
        <w:t> </w:t>
      </w:r>
      <w:r w:rsidRPr="001E329F">
        <w:rPr>
          <w:rFonts w:ascii="Verdana" w:hAnsi="Verdana"/>
          <w:color w:val="000000"/>
          <w:sz w:val="20"/>
          <w:lang w:val="ru-RU"/>
        </w:rPr>
        <w:t>— мы разгадали тебя.</w:t>
      </w:r>
      <w:r w:rsidRPr="001E329F">
        <w:rPr>
          <w:rFonts w:ascii="Verdana" w:hAnsi="Verdana"/>
          <w:color w:val="000000"/>
          <w:sz w:val="20"/>
        </w:rPr>
        <w:t> </w:t>
      </w:r>
      <w:r w:rsidRPr="001E329F">
        <w:rPr>
          <w:rFonts w:ascii="Verdana" w:hAnsi="Verdana"/>
          <w:color w:val="000000"/>
          <w:sz w:val="20"/>
          <w:lang w:val="ru-RU"/>
        </w:rPr>
        <w:t>— Ты не</w:t>
      </w:r>
      <w:r w:rsidRPr="001E329F">
        <w:rPr>
          <w:rFonts w:ascii="Verdana" w:hAnsi="Verdana"/>
          <w:color w:val="000000"/>
          <w:sz w:val="20"/>
        </w:rPr>
        <w:t> </w:t>
      </w:r>
      <w:r w:rsidRPr="001E329F">
        <w:rPr>
          <w:rFonts w:ascii="Verdana" w:hAnsi="Verdana"/>
          <w:color w:val="000000"/>
          <w:sz w:val="20"/>
          <w:lang w:val="ru-RU"/>
        </w:rPr>
        <w:t>Бакум.</w:t>
      </w:r>
    </w:p>
    <w:p w14:paraId="71FE69C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Руку!</w:t>
      </w:r>
      <w:r w:rsidRPr="001E329F">
        <w:rPr>
          <w:rFonts w:ascii="Verdana" w:hAnsi="Verdana"/>
          <w:color w:val="000000"/>
          <w:sz w:val="20"/>
        </w:rPr>
        <w:t> </w:t>
      </w:r>
      <w:r w:rsidRPr="001E329F">
        <w:rPr>
          <w:rFonts w:ascii="Verdana" w:hAnsi="Verdana"/>
          <w:color w:val="000000"/>
          <w:sz w:val="20"/>
          <w:lang w:val="ru-RU"/>
        </w:rPr>
        <w:t>— упрямо твердил странный призрак.</w:t>
      </w:r>
      <w:r w:rsidRPr="001E329F">
        <w:rPr>
          <w:rFonts w:ascii="Verdana" w:hAnsi="Verdana"/>
          <w:color w:val="000000"/>
          <w:sz w:val="20"/>
        </w:rPr>
        <w:t> </w:t>
      </w:r>
      <w:r w:rsidRPr="001E329F">
        <w:rPr>
          <w:rFonts w:ascii="Verdana" w:hAnsi="Verdana"/>
          <w:color w:val="000000"/>
          <w:sz w:val="20"/>
          <w:lang w:val="ru-RU"/>
        </w:rPr>
        <w:t>— Подайте мне руку! Идите сюда!</w:t>
      </w:r>
    </w:p>
    <w:p w14:paraId="482E07B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Зачем ты встал у</w:t>
      </w:r>
      <w:r w:rsidRPr="001E329F">
        <w:rPr>
          <w:rFonts w:ascii="Verdana" w:hAnsi="Verdana"/>
          <w:color w:val="000000"/>
          <w:sz w:val="20"/>
        </w:rPr>
        <w:t> </w:t>
      </w:r>
      <w:r w:rsidRPr="001E329F">
        <w:rPr>
          <w:rFonts w:ascii="Verdana" w:hAnsi="Verdana"/>
          <w:color w:val="000000"/>
          <w:sz w:val="20"/>
          <w:lang w:val="ru-RU"/>
        </w:rPr>
        <w:t>нас на</w:t>
      </w:r>
      <w:r w:rsidRPr="001E329F">
        <w:rPr>
          <w:rFonts w:ascii="Verdana" w:hAnsi="Verdana"/>
          <w:color w:val="000000"/>
          <w:sz w:val="20"/>
        </w:rPr>
        <w:t> </w:t>
      </w:r>
      <w:r w:rsidRPr="001E329F">
        <w:rPr>
          <w:rFonts w:ascii="Verdana" w:hAnsi="Verdana"/>
          <w:color w:val="000000"/>
          <w:sz w:val="20"/>
          <w:lang w:val="ru-RU"/>
        </w:rPr>
        <w:t>дороге, оборотень? Что ты сделал с</w:t>
      </w:r>
      <w:r w:rsidRPr="001E329F">
        <w:rPr>
          <w:rFonts w:ascii="Verdana" w:hAnsi="Verdana"/>
          <w:color w:val="000000"/>
          <w:sz w:val="20"/>
        </w:rPr>
        <w:t> </w:t>
      </w:r>
      <w:r w:rsidRPr="001E329F">
        <w:rPr>
          <w:rFonts w:ascii="Verdana" w:hAnsi="Verdana"/>
          <w:color w:val="000000"/>
          <w:sz w:val="20"/>
          <w:lang w:val="ru-RU"/>
        </w:rPr>
        <w:t>нашим товарищем?</w:t>
      </w:r>
      <w:r w:rsidRPr="001E329F">
        <w:rPr>
          <w:rFonts w:ascii="Verdana" w:hAnsi="Verdana"/>
          <w:color w:val="000000"/>
          <w:sz w:val="20"/>
        </w:rPr>
        <w:t> </w:t>
      </w:r>
      <w:r w:rsidRPr="001E329F">
        <w:rPr>
          <w:rFonts w:ascii="Verdana" w:hAnsi="Verdana"/>
          <w:color w:val="000000"/>
          <w:sz w:val="20"/>
          <w:lang w:val="ru-RU"/>
        </w:rPr>
        <w:t>— крикнул Тайк.</w:t>
      </w:r>
    </w:p>
    <w:p w14:paraId="28EA9E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Злобная гримаса исказила лицо Бакума.</w:t>
      </w:r>
    </w:p>
    <w:p w14:paraId="4BE15F5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w:t>
      </w:r>
      <w:r w:rsidRPr="001E329F">
        <w:rPr>
          <w:rFonts w:ascii="Verdana" w:hAnsi="Verdana"/>
          <w:color w:val="000000"/>
          <w:sz w:val="20"/>
        </w:rPr>
        <w:t> </w:t>
      </w:r>
      <w:r w:rsidRPr="001E329F">
        <w:rPr>
          <w:rFonts w:ascii="Verdana" w:hAnsi="Verdana"/>
          <w:color w:val="000000"/>
          <w:sz w:val="20"/>
          <w:lang w:val="ru-RU"/>
        </w:rPr>
        <w:t>— прошипел он,</w:t>
      </w:r>
      <w:r w:rsidRPr="001E329F">
        <w:rPr>
          <w:rFonts w:ascii="Verdana" w:hAnsi="Verdana"/>
          <w:color w:val="000000"/>
          <w:sz w:val="20"/>
        </w:rPr>
        <w:t> </w:t>
      </w:r>
      <w:r w:rsidRPr="001E329F">
        <w:rPr>
          <w:rFonts w:ascii="Verdana" w:hAnsi="Verdana"/>
          <w:color w:val="000000"/>
          <w:sz w:val="20"/>
          <w:lang w:val="ru-RU"/>
        </w:rPr>
        <w:t>— так ничего не</w:t>
      </w:r>
      <w:r w:rsidRPr="001E329F">
        <w:rPr>
          <w:rFonts w:ascii="Verdana" w:hAnsi="Verdana"/>
          <w:color w:val="000000"/>
          <w:sz w:val="20"/>
        </w:rPr>
        <w:t> </w:t>
      </w:r>
      <w:r w:rsidRPr="001E329F">
        <w:rPr>
          <w:rFonts w:ascii="Verdana" w:hAnsi="Verdana"/>
          <w:color w:val="000000"/>
          <w:sz w:val="20"/>
          <w:lang w:val="ru-RU"/>
        </w:rPr>
        <w:t>выйдет!</w:t>
      </w:r>
    </w:p>
    <w:p w14:paraId="201479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Руки его повисли плетьми, спина согнулась, казалось, весь он съежился, и</w:t>
      </w:r>
      <w:r w:rsidRPr="001E329F">
        <w:rPr>
          <w:rFonts w:ascii="Verdana" w:hAnsi="Verdana"/>
          <w:color w:val="000000"/>
          <w:sz w:val="20"/>
        </w:rPr>
        <w:t> </w:t>
      </w:r>
      <w:r w:rsidRPr="001E329F">
        <w:rPr>
          <w:rFonts w:ascii="Verdana" w:hAnsi="Verdana"/>
          <w:color w:val="000000"/>
          <w:sz w:val="20"/>
          <w:lang w:val="ru-RU"/>
        </w:rPr>
        <w:t>только глаза надменно и</w:t>
      </w:r>
      <w:r w:rsidRPr="001E329F">
        <w:rPr>
          <w:rFonts w:ascii="Verdana" w:hAnsi="Verdana"/>
          <w:color w:val="000000"/>
          <w:sz w:val="20"/>
        </w:rPr>
        <w:t> </w:t>
      </w:r>
      <w:r w:rsidRPr="001E329F">
        <w:rPr>
          <w:rFonts w:ascii="Verdana" w:hAnsi="Verdana"/>
          <w:color w:val="000000"/>
          <w:sz w:val="20"/>
          <w:lang w:val="ru-RU"/>
        </w:rPr>
        <w:t>мрачно смотрели на</w:t>
      </w:r>
      <w:r w:rsidRPr="001E329F">
        <w:rPr>
          <w:rFonts w:ascii="Verdana" w:hAnsi="Verdana"/>
          <w:color w:val="000000"/>
          <w:sz w:val="20"/>
        </w:rPr>
        <w:t> </w:t>
      </w:r>
      <w:r w:rsidRPr="001E329F">
        <w:rPr>
          <w:rFonts w:ascii="Verdana" w:hAnsi="Verdana"/>
          <w:color w:val="000000"/>
          <w:sz w:val="20"/>
          <w:lang w:val="ru-RU"/>
        </w:rPr>
        <w:t>диавардов.</w:t>
      </w:r>
    </w:p>
    <w:p w14:paraId="4C8ED9F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 вы такие?</w:t>
      </w:r>
      <w:r w:rsidRPr="001E329F">
        <w:rPr>
          <w:rFonts w:ascii="Verdana" w:hAnsi="Verdana"/>
          <w:color w:val="000000"/>
          <w:sz w:val="20"/>
        </w:rPr>
        <w:t> </w:t>
      </w:r>
      <w:r w:rsidRPr="001E329F">
        <w:rPr>
          <w:rFonts w:ascii="Verdana" w:hAnsi="Verdana"/>
          <w:color w:val="000000"/>
          <w:sz w:val="20"/>
          <w:lang w:val="ru-RU"/>
        </w:rPr>
        <w:t>— спросил он после долгого молчания. Голос его теперь совсем не</w:t>
      </w:r>
      <w:r w:rsidRPr="001E329F">
        <w:rPr>
          <w:rFonts w:ascii="Verdana" w:hAnsi="Verdana"/>
          <w:color w:val="000000"/>
          <w:sz w:val="20"/>
        </w:rPr>
        <w:t> </w:t>
      </w:r>
      <w:r w:rsidRPr="001E329F">
        <w:rPr>
          <w:rFonts w:ascii="Verdana" w:hAnsi="Verdana"/>
          <w:color w:val="000000"/>
          <w:sz w:val="20"/>
          <w:lang w:val="ru-RU"/>
        </w:rPr>
        <w:t>был похож на</w:t>
      </w:r>
      <w:r w:rsidRPr="001E329F">
        <w:rPr>
          <w:rFonts w:ascii="Verdana" w:hAnsi="Verdana"/>
          <w:color w:val="000000"/>
          <w:sz w:val="20"/>
        </w:rPr>
        <w:t> </w:t>
      </w:r>
      <w:r w:rsidRPr="001E329F">
        <w:rPr>
          <w:rFonts w:ascii="Verdana" w:hAnsi="Verdana"/>
          <w:color w:val="000000"/>
          <w:sz w:val="20"/>
          <w:lang w:val="ru-RU"/>
        </w:rPr>
        <w:t>голос Бакума.</w:t>
      </w:r>
      <w:r w:rsidRPr="001E329F">
        <w:rPr>
          <w:rFonts w:ascii="Verdana" w:hAnsi="Verdana"/>
          <w:color w:val="000000"/>
          <w:sz w:val="20"/>
        </w:rPr>
        <w:t> </w:t>
      </w:r>
      <w:r w:rsidRPr="001E329F">
        <w:rPr>
          <w:rFonts w:ascii="Verdana" w:hAnsi="Verdana"/>
          <w:color w:val="000000"/>
          <w:sz w:val="20"/>
          <w:lang w:val="ru-RU"/>
        </w:rPr>
        <w:t>— Что привело вас сюда, к</w:t>
      </w:r>
      <w:r w:rsidRPr="001E329F">
        <w:rPr>
          <w:rFonts w:ascii="Verdana" w:hAnsi="Verdana"/>
          <w:color w:val="000000"/>
          <w:sz w:val="20"/>
        </w:rPr>
        <w:t> </w:t>
      </w:r>
      <w:r w:rsidRPr="001E329F">
        <w:rPr>
          <w:rFonts w:ascii="Verdana" w:hAnsi="Verdana"/>
          <w:color w:val="000000"/>
          <w:sz w:val="20"/>
          <w:lang w:val="ru-RU"/>
        </w:rPr>
        <w:t>самой границе обитаемого мира?</w:t>
      </w:r>
    </w:p>
    <w:p w14:paraId="1F4BD8A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самой границе?</w:t>
      </w:r>
      <w:r w:rsidRPr="001E329F">
        <w:rPr>
          <w:rFonts w:ascii="Verdana" w:hAnsi="Verdana"/>
          <w:color w:val="000000"/>
          <w:sz w:val="20"/>
        </w:rPr>
        <w:t> </w:t>
      </w:r>
      <w:r w:rsidRPr="001E329F">
        <w:rPr>
          <w:rFonts w:ascii="Verdana" w:hAnsi="Verdana"/>
          <w:color w:val="000000"/>
          <w:sz w:val="20"/>
          <w:lang w:val="ru-RU"/>
        </w:rPr>
        <w:t>— удивился Тайк.</w:t>
      </w:r>
      <w:r w:rsidRPr="001E329F">
        <w:rPr>
          <w:rFonts w:ascii="Verdana" w:hAnsi="Verdana"/>
          <w:color w:val="000000"/>
          <w:sz w:val="20"/>
        </w:rPr>
        <w:t> </w:t>
      </w:r>
      <w:r w:rsidRPr="001E329F">
        <w:rPr>
          <w:rFonts w:ascii="Verdana" w:hAnsi="Verdana"/>
          <w:color w:val="000000"/>
          <w:sz w:val="20"/>
          <w:lang w:val="ru-RU"/>
        </w:rPr>
        <w:t>— Что</w:t>
      </w:r>
      <w:r w:rsidRPr="001E329F">
        <w:rPr>
          <w:rFonts w:ascii="Verdana" w:hAnsi="Verdana"/>
          <w:color w:val="000000"/>
          <w:sz w:val="20"/>
        </w:rPr>
        <w:t> </w:t>
      </w:r>
      <w:r w:rsidRPr="001E329F">
        <w:rPr>
          <w:rFonts w:ascii="Verdana" w:hAnsi="Verdana"/>
          <w:color w:val="000000"/>
          <w:sz w:val="20"/>
          <w:lang w:val="ru-RU"/>
        </w:rPr>
        <w:t>ж, вероятно, нам это и</w:t>
      </w:r>
      <w:r w:rsidRPr="001E329F">
        <w:rPr>
          <w:rFonts w:ascii="Verdana" w:hAnsi="Verdana"/>
          <w:color w:val="000000"/>
          <w:sz w:val="20"/>
        </w:rPr>
        <w:t> </w:t>
      </w:r>
      <w:r w:rsidRPr="001E329F">
        <w:rPr>
          <w:rFonts w:ascii="Verdana" w:hAnsi="Verdana"/>
          <w:color w:val="000000"/>
          <w:sz w:val="20"/>
          <w:lang w:val="ru-RU"/>
        </w:rPr>
        <w:t>нужно. Мы воины племени диавардов. Все народы, живущие вокруг, по</w:t>
      </w:r>
      <w:r w:rsidRPr="001E329F">
        <w:rPr>
          <w:rFonts w:ascii="Verdana" w:hAnsi="Verdana"/>
          <w:color w:val="000000"/>
          <w:sz w:val="20"/>
        </w:rPr>
        <w:t> </w:t>
      </w:r>
      <w:r w:rsidRPr="001E329F">
        <w:rPr>
          <w:rFonts w:ascii="Verdana" w:hAnsi="Verdana"/>
          <w:color w:val="000000"/>
          <w:sz w:val="20"/>
          <w:lang w:val="ru-RU"/>
        </w:rPr>
        <w:t>берегам озера Злого Духа, знают, что диаварды не</w:t>
      </w:r>
      <w:r w:rsidRPr="001E329F">
        <w:rPr>
          <w:rFonts w:ascii="Verdana" w:hAnsi="Verdana"/>
          <w:color w:val="000000"/>
          <w:sz w:val="20"/>
        </w:rPr>
        <w:t> </w:t>
      </w:r>
      <w:r w:rsidRPr="001E329F">
        <w:rPr>
          <w:rFonts w:ascii="Verdana" w:hAnsi="Verdana"/>
          <w:color w:val="000000"/>
          <w:sz w:val="20"/>
          <w:lang w:val="ru-RU"/>
        </w:rPr>
        <w:t>любят шутить. Мы заставим себя уважать и</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краю света!</w:t>
      </w:r>
    </w:p>
    <w:p w14:paraId="3BC454C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Снова побежали волны по</w:t>
      </w:r>
      <w:r w:rsidRPr="001E329F">
        <w:rPr>
          <w:rFonts w:ascii="Verdana" w:hAnsi="Verdana"/>
          <w:color w:val="000000"/>
          <w:sz w:val="20"/>
        </w:rPr>
        <w:t> </w:t>
      </w:r>
      <w:r w:rsidRPr="001E329F">
        <w:rPr>
          <w:rFonts w:ascii="Verdana" w:hAnsi="Verdana"/>
          <w:color w:val="000000"/>
          <w:sz w:val="20"/>
          <w:lang w:val="ru-RU"/>
        </w:rPr>
        <w:t>светящейся поверхности, движение это передалось нитям, цепко держащим послушное человеческое тело, и</w:t>
      </w:r>
      <w:r w:rsidRPr="001E329F">
        <w:rPr>
          <w:rFonts w:ascii="Verdana" w:hAnsi="Verdana"/>
          <w:color w:val="000000"/>
          <w:sz w:val="20"/>
        </w:rPr>
        <w:t> </w:t>
      </w:r>
      <w:r w:rsidRPr="001E329F">
        <w:rPr>
          <w:rFonts w:ascii="Verdana" w:hAnsi="Verdana"/>
          <w:color w:val="000000"/>
          <w:sz w:val="20"/>
          <w:lang w:val="ru-RU"/>
        </w:rPr>
        <w:t>фантом заговорил:</w:t>
      </w:r>
    </w:p>
    <w:p w14:paraId="75F5B17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Странно. Этот ваш... Бакум. Он такой</w:t>
      </w:r>
      <w:r w:rsidRPr="001E329F">
        <w:rPr>
          <w:rFonts w:ascii="Verdana" w:hAnsi="Verdana"/>
          <w:color w:val="000000"/>
          <w:sz w:val="20"/>
        </w:rPr>
        <w:t> </w:t>
      </w:r>
      <w:r w:rsidRPr="001E329F">
        <w:rPr>
          <w:rFonts w:ascii="Verdana" w:hAnsi="Verdana"/>
          <w:color w:val="000000"/>
          <w:sz w:val="20"/>
          <w:lang w:val="ru-RU"/>
        </w:rPr>
        <w:t>же, как</w:t>
      </w:r>
      <w:r w:rsidRPr="001E329F">
        <w:rPr>
          <w:rFonts w:ascii="Verdana" w:hAnsi="Verdana"/>
          <w:color w:val="000000"/>
          <w:sz w:val="20"/>
        </w:rPr>
        <w:t> </w:t>
      </w:r>
      <w:r w:rsidRPr="001E329F">
        <w:rPr>
          <w:rFonts w:ascii="Verdana" w:hAnsi="Verdana"/>
          <w:color w:val="000000"/>
          <w:sz w:val="20"/>
          <w:lang w:val="ru-RU"/>
        </w:rPr>
        <w:t>вы?</w:t>
      </w:r>
    </w:p>
    <w:p w14:paraId="6DA5BAC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 он не</w:t>
      </w:r>
      <w:r w:rsidRPr="001E329F">
        <w:rPr>
          <w:rFonts w:ascii="Verdana" w:hAnsi="Verdana"/>
          <w:color w:val="000000"/>
          <w:sz w:val="20"/>
        </w:rPr>
        <w:t> </w:t>
      </w:r>
      <w:r w:rsidRPr="001E329F">
        <w:rPr>
          <w:rFonts w:ascii="Verdana" w:hAnsi="Verdana"/>
          <w:color w:val="000000"/>
          <w:sz w:val="20"/>
          <w:lang w:val="ru-RU"/>
        </w:rPr>
        <w:t>из</w:t>
      </w:r>
      <w:r w:rsidRPr="001E329F">
        <w:rPr>
          <w:rFonts w:ascii="Verdana" w:hAnsi="Verdana"/>
          <w:color w:val="000000"/>
          <w:sz w:val="20"/>
        </w:rPr>
        <w:t> </w:t>
      </w:r>
      <w:r w:rsidRPr="001E329F">
        <w:rPr>
          <w:rFonts w:ascii="Verdana" w:hAnsi="Verdana"/>
          <w:color w:val="000000"/>
          <w:sz w:val="20"/>
          <w:lang w:val="ru-RU"/>
        </w:rPr>
        <w:t>нашего племени.</w:t>
      </w:r>
    </w:p>
    <w:p w14:paraId="09FC60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так и</w:t>
      </w:r>
      <w:r w:rsidRPr="001E329F">
        <w:rPr>
          <w:rFonts w:ascii="Verdana" w:hAnsi="Verdana"/>
          <w:color w:val="000000"/>
          <w:sz w:val="20"/>
        </w:rPr>
        <w:t> </w:t>
      </w:r>
      <w:r w:rsidRPr="001E329F">
        <w:rPr>
          <w:rFonts w:ascii="Verdana" w:hAnsi="Verdana"/>
          <w:color w:val="000000"/>
          <w:sz w:val="20"/>
          <w:lang w:val="ru-RU"/>
        </w:rPr>
        <w:t>думал.</w:t>
      </w:r>
    </w:p>
    <w:p w14:paraId="321C7A5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он наш друг и</w:t>
      </w:r>
      <w:r w:rsidRPr="001E329F">
        <w:rPr>
          <w:rFonts w:ascii="Verdana" w:hAnsi="Verdana"/>
          <w:color w:val="000000"/>
          <w:sz w:val="20"/>
        </w:rPr>
        <w:t> </w:t>
      </w:r>
      <w:r w:rsidRPr="001E329F">
        <w:rPr>
          <w:rFonts w:ascii="Verdana" w:hAnsi="Verdana"/>
          <w:color w:val="000000"/>
          <w:sz w:val="20"/>
          <w:lang w:val="ru-RU"/>
        </w:rPr>
        <w:t>проводник! Отвечай, где он, и</w:t>
      </w:r>
      <w:r w:rsidRPr="001E329F">
        <w:rPr>
          <w:rFonts w:ascii="Verdana" w:hAnsi="Verdana"/>
          <w:color w:val="000000"/>
          <w:sz w:val="20"/>
        </w:rPr>
        <w:t> </w:t>
      </w:r>
      <w:r w:rsidRPr="001E329F">
        <w:rPr>
          <w:rFonts w:ascii="Verdana" w:hAnsi="Verdana"/>
          <w:color w:val="000000"/>
          <w:sz w:val="20"/>
          <w:lang w:val="ru-RU"/>
        </w:rPr>
        <w:t>что с</w:t>
      </w:r>
      <w:r w:rsidRPr="001E329F">
        <w:rPr>
          <w:rFonts w:ascii="Verdana" w:hAnsi="Verdana"/>
          <w:color w:val="000000"/>
          <w:sz w:val="20"/>
        </w:rPr>
        <w:t> </w:t>
      </w:r>
      <w:r w:rsidRPr="001E329F">
        <w:rPr>
          <w:rFonts w:ascii="Verdana" w:hAnsi="Verdana"/>
          <w:color w:val="000000"/>
          <w:sz w:val="20"/>
          <w:lang w:val="ru-RU"/>
        </w:rPr>
        <w:t>ним.</w:t>
      </w:r>
    </w:p>
    <w:p w14:paraId="098D37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растворил его в</w:t>
      </w:r>
      <w:r w:rsidRPr="001E329F">
        <w:rPr>
          <w:rFonts w:ascii="Verdana" w:hAnsi="Verdana"/>
          <w:color w:val="000000"/>
          <w:sz w:val="20"/>
        </w:rPr>
        <w:t> </w:t>
      </w:r>
      <w:r w:rsidRPr="001E329F">
        <w:rPr>
          <w:rFonts w:ascii="Verdana" w:hAnsi="Verdana"/>
          <w:color w:val="000000"/>
          <w:sz w:val="20"/>
          <w:lang w:val="ru-RU"/>
        </w:rPr>
        <w:t>себе. Он больше не</w:t>
      </w:r>
      <w:r w:rsidRPr="001E329F">
        <w:rPr>
          <w:rFonts w:ascii="Verdana" w:hAnsi="Verdana"/>
          <w:color w:val="000000"/>
          <w:sz w:val="20"/>
        </w:rPr>
        <w:t> </w:t>
      </w:r>
      <w:r w:rsidRPr="001E329F">
        <w:rPr>
          <w:rFonts w:ascii="Verdana" w:hAnsi="Verdana"/>
          <w:color w:val="000000"/>
          <w:sz w:val="20"/>
          <w:lang w:val="ru-RU"/>
        </w:rPr>
        <w:t>понадобится.</w:t>
      </w:r>
    </w:p>
    <w:p w14:paraId="098BFEE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минуту диаварды онемели. Даяна медленно потянула из</w:t>
      </w:r>
      <w:r w:rsidRPr="001E329F">
        <w:rPr>
          <w:rFonts w:ascii="Verdana" w:hAnsi="Verdana"/>
          <w:color w:val="000000"/>
          <w:sz w:val="20"/>
        </w:rPr>
        <w:t> </w:t>
      </w:r>
      <w:r w:rsidRPr="001E329F">
        <w:rPr>
          <w:rFonts w:ascii="Verdana" w:hAnsi="Verdana"/>
          <w:color w:val="000000"/>
          <w:sz w:val="20"/>
          <w:lang w:val="ru-RU"/>
        </w:rPr>
        <w:t>ножен</w:t>
      </w:r>
      <w:r w:rsidRPr="001E329F">
        <w:rPr>
          <w:rFonts w:ascii="Verdana" w:hAnsi="Verdana"/>
          <w:color w:val="000000"/>
          <w:sz w:val="20"/>
        </w:rPr>
        <w:t> </w:t>
      </w:r>
      <w:r w:rsidRPr="001E329F">
        <w:rPr>
          <w:rFonts w:ascii="Verdana" w:hAnsi="Verdana"/>
          <w:color w:val="000000"/>
          <w:sz w:val="20"/>
          <w:lang w:val="ru-RU"/>
        </w:rPr>
        <w:t>меч.</w:t>
      </w:r>
    </w:p>
    <w:p w14:paraId="5ABE365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Растворил в</w:t>
      </w:r>
      <w:r w:rsidRPr="001E329F">
        <w:rPr>
          <w:rFonts w:ascii="Verdana" w:hAnsi="Verdana"/>
          <w:color w:val="000000"/>
          <w:sz w:val="20"/>
        </w:rPr>
        <w:t> </w:t>
      </w:r>
      <w:r w:rsidRPr="001E329F">
        <w:rPr>
          <w:rFonts w:ascii="Verdana" w:hAnsi="Verdana"/>
          <w:color w:val="000000"/>
          <w:sz w:val="20"/>
          <w:lang w:val="ru-RU"/>
        </w:rPr>
        <w:t>себе?!</w:t>
      </w:r>
      <w:r w:rsidRPr="001E329F">
        <w:rPr>
          <w:rFonts w:ascii="Verdana" w:hAnsi="Verdana"/>
          <w:color w:val="000000"/>
          <w:sz w:val="20"/>
        </w:rPr>
        <w:t> </w:t>
      </w:r>
      <w:r w:rsidRPr="001E329F">
        <w:rPr>
          <w:rFonts w:ascii="Verdana" w:hAnsi="Verdana"/>
          <w:color w:val="000000"/>
          <w:sz w:val="20"/>
          <w:lang w:val="ru-RU"/>
        </w:rPr>
        <w:t>— с</w:t>
      </w:r>
      <w:r w:rsidRPr="001E329F">
        <w:rPr>
          <w:rFonts w:ascii="Verdana" w:hAnsi="Verdana"/>
          <w:color w:val="000000"/>
          <w:sz w:val="20"/>
        </w:rPr>
        <w:t> </w:t>
      </w:r>
      <w:r w:rsidRPr="001E329F">
        <w:rPr>
          <w:rFonts w:ascii="Verdana" w:hAnsi="Verdana"/>
          <w:color w:val="000000"/>
          <w:sz w:val="20"/>
          <w:lang w:val="ru-RU"/>
        </w:rPr>
        <w:t>трудом произнес Тайк, все еще не</w:t>
      </w:r>
      <w:r w:rsidRPr="001E329F">
        <w:rPr>
          <w:rFonts w:ascii="Verdana" w:hAnsi="Verdana"/>
          <w:color w:val="000000"/>
          <w:sz w:val="20"/>
        </w:rPr>
        <w:t> </w:t>
      </w:r>
      <w:r w:rsidRPr="001E329F">
        <w:rPr>
          <w:rFonts w:ascii="Verdana" w:hAnsi="Verdana"/>
          <w:color w:val="000000"/>
          <w:sz w:val="20"/>
          <w:lang w:val="ru-RU"/>
        </w:rPr>
        <w:t>веря своим ушам.</w:t>
      </w:r>
    </w:p>
    <w:p w14:paraId="4E3856D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могу восстановить его, но</w:t>
      </w:r>
      <w:r w:rsidRPr="001E329F">
        <w:rPr>
          <w:rFonts w:ascii="Verdana" w:hAnsi="Verdana"/>
          <w:color w:val="000000"/>
          <w:sz w:val="20"/>
        </w:rPr>
        <w:t> </w:t>
      </w:r>
      <w:r w:rsidRPr="001E329F">
        <w:rPr>
          <w:rFonts w:ascii="Verdana" w:hAnsi="Verdana"/>
          <w:color w:val="000000"/>
          <w:sz w:val="20"/>
          <w:lang w:val="ru-RU"/>
        </w:rPr>
        <w:t>это ни к</w:t>
      </w:r>
      <w:r w:rsidRPr="001E329F">
        <w:rPr>
          <w:rFonts w:ascii="Verdana" w:hAnsi="Verdana"/>
          <w:color w:val="000000"/>
          <w:sz w:val="20"/>
        </w:rPr>
        <w:t> </w:t>
      </w:r>
      <w:r w:rsidRPr="001E329F">
        <w:rPr>
          <w:rFonts w:ascii="Verdana" w:hAnsi="Verdana"/>
          <w:color w:val="000000"/>
          <w:sz w:val="20"/>
          <w:lang w:val="ru-RU"/>
        </w:rPr>
        <w:t>чему. Я мог</w:t>
      </w:r>
      <w:r w:rsidRPr="001E329F">
        <w:rPr>
          <w:rFonts w:ascii="Verdana" w:hAnsi="Verdana"/>
          <w:color w:val="000000"/>
          <w:sz w:val="20"/>
        </w:rPr>
        <w:t> </w:t>
      </w:r>
      <w:r w:rsidRPr="001E329F">
        <w:rPr>
          <w:rFonts w:ascii="Verdana" w:hAnsi="Verdana"/>
          <w:color w:val="000000"/>
          <w:sz w:val="20"/>
          <w:lang w:val="ru-RU"/>
        </w:rPr>
        <w:t>бы создать их сотню, тысячу! Ведь это куклы. Пустышки из</w:t>
      </w:r>
      <w:r w:rsidRPr="001E329F">
        <w:rPr>
          <w:rFonts w:ascii="Verdana" w:hAnsi="Verdana"/>
          <w:color w:val="000000"/>
          <w:sz w:val="20"/>
        </w:rPr>
        <w:t> </w:t>
      </w:r>
      <w:r w:rsidRPr="001E329F">
        <w:rPr>
          <w:rFonts w:ascii="Verdana" w:hAnsi="Verdana"/>
          <w:color w:val="000000"/>
          <w:sz w:val="20"/>
          <w:lang w:val="ru-RU"/>
        </w:rPr>
        <w:t>местных... А</w:t>
      </w:r>
      <w:r w:rsidRPr="001E329F">
        <w:rPr>
          <w:rFonts w:ascii="Verdana" w:hAnsi="Verdana"/>
          <w:color w:val="000000"/>
          <w:sz w:val="20"/>
        </w:rPr>
        <w:t> </w:t>
      </w:r>
      <w:r w:rsidRPr="001E329F">
        <w:rPr>
          <w:rFonts w:ascii="Verdana" w:hAnsi="Verdana"/>
          <w:color w:val="000000"/>
          <w:sz w:val="20"/>
          <w:lang w:val="ru-RU"/>
        </w:rPr>
        <w:t>мне нужны другие. Да, теперь я понял. Мне нужен диавард! Я сразу это почувствовал, как только вы появились. Ведь это за</w:t>
      </w:r>
      <w:r w:rsidRPr="001E329F">
        <w:rPr>
          <w:rFonts w:ascii="Verdana" w:hAnsi="Verdana"/>
          <w:color w:val="000000"/>
          <w:sz w:val="20"/>
        </w:rPr>
        <w:t> </w:t>
      </w:r>
      <w:r w:rsidRPr="001E329F">
        <w:rPr>
          <w:rFonts w:ascii="Verdana" w:hAnsi="Verdana"/>
          <w:color w:val="000000"/>
          <w:sz w:val="20"/>
          <w:lang w:val="ru-RU"/>
        </w:rPr>
        <w:t>вами гнался тот, черный?</w:t>
      </w:r>
    </w:p>
    <w:p w14:paraId="626853C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Нас преследует Посланник Колдуна,</w:t>
      </w:r>
      <w:r w:rsidRPr="001E329F">
        <w:rPr>
          <w:rFonts w:ascii="Verdana" w:hAnsi="Verdana"/>
          <w:color w:val="000000"/>
          <w:sz w:val="20"/>
        </w:rPr>
        <w:t> </w:t>
      </w:r>
      <w:r w:rsidRPr="001E329F">
        <w:rPr>
          <w:rFonts w:ascii="Verdana" w:hAnsi="Verdana"/>
          <w:color w:val="000000"/>
          <w:sz w:val="20"/>
          <w:lang w:val="ru-RU"/>
        </w:rPr>
        <w:t>— ответил Тайк.</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мы для того и</w:t>
      </w:r>
      <w:r w:rsidRPr="001E329F">
        <w:rPr>
          <w:rFonts w:ascii="Verdana" w:hAnsi="Verdana"/>
          <w:color w:val="000000"/>
          <w:sz w:val="20"/>
        </w:rPr>
        <w:t> </w:t>
      </w:r>
      <w:r w:rsidRPr="001E329F">
        <w:rPr>
          <w:rFonts w:ascii="Verdana" w:hAnsi="Verdana"/>
          <w:color w:val="000000"/>
          <w:sz w:val="20"/>
          <w:lang w:val="ru-RU"/>
        </w:rPr>
        <w:t>пришли сюда, чтобы отыскать его логово и</w:t>
      </w:r>
      <w:r w:rsidRPr="001E329F">
        <w:rPr>
          <w:rFonts w:ascii="Verdana" w:hAnsi="Verdana"/>
          <w:color w:val="000000"/>
          <w:sz w:val="20"/>
        </w:rPr>
        <w:t> </w:t>
      </w:r>
      <w:r w:rsidRPr="001E329F">
        <w:rPr>
          <w:rFonts w:ascii="Verdana" w:hAnsi="Verdana"/>
          <w:color w:val="000000"/>
          <w:sz w:val="20"/>
          <w:lang w:val="ru-RU"/>
        </w:rPr>
        <w:t>уничтожить проклятье нашего рода.</w:t>
      </w:r>
    </w:p>
    <w:p w14:paraId="576261F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Оборотень слабо махнул рукой.</w:t>
      </w:r>
    </w:p>
    <w:p w14:paraId="745614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этом нет нужды. Дальше я пойду сам. Да и</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бы вы стали там делать? Для вас это логово Колдуна. Для меня</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нечто совсем другое. Много лет приближался я к</w:t>
      </w:r>
      <w:r w:rsidRPr="001E329F">
        <w:rPr>
          <w:rFonts w:ascii="Verdana" w:hAnsi="Verdana"/>
          <w:color w:val="000000"/>
          <w:sz w:val="20"/>
        </w:rPr>
        <w:t> </w:t>
      </w:r>
      <w:r w:rsidRPr="001E329F">
        <w:rPr>
          <w:rFonts w:ascii="Verdana" w:hAnsi="Verdana"/>
          <w:color w:val="000000"/>
          <w:sz w:val="20"/>
          <w:lang w:val="ru-RU"/>
        </w:rPr>
        <w:t>этому месту,</w:t>
      </w:r>
      <w:r w:rsidRPr="001E329F">
        <w:rPr>
          <w:rFonts w:ascii="Verdana" w:hAnsi="Verdana"/>
          <w:color w:val="000000"/>
          <w:sz w:val="20"/>
        </w:rPr>
        <w:t> </w:t>
      </w:r>
      <w:r w:rsidRPr="001E329F">
        <w:rPr>
          <w:rFonts w:ascii="Verdana" w:hAnsi="Verdana"/>
          <w:color w:val="000000"/>
          <w:sz w:val="20"/>
          <w:lang w:val="ru-RU"/>
        </w:rPr>
        <w:t>— рука Бакума механически поднялась, большим пальцем он ткнул куда-то назад.</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застрял у</w:t>
      </w:r>
      <w:r w:rsidRPr="001E329F">
        <w:rPr>
          <w:rFonts w:ascii="Verdana" w:hAnsi="Verdana"/>
          <w:color w:val="000000"/>
          <w:sz w:val="20"/>
        </w:rPr>
        <w:t> </w:t>
      </w:r>
      <w:r w:rsidRPr="001E329F">
        <w:rPr>
          <w:rFonts w:ascii="Verdana" w:hAnsi="Verdana"/>
          <w:color w:val="000000"/>
          <w:sz w:val="20"/>
          <w:lang w:val="ru-RU"/>
        </w:rPr>
        <w:t>самого порога. А</w:t>
      </w:r>
      <w:r w:rsidRPr="001E329F">
        <w:rPr>
          <w:rFonts w:ascii="Verdana" w:hAnsi="Verdana"/>
          <w:color w:val="000000"/>
          <w:sz w:val="20"/>
        </w:rPr>
        <w:t> </w:t>
      </w:r>
      <w:r w:rsidRPr="001E329F">
        <w:rPr>
          <w:rFonts w:ascii="Verdana" w:hAnsi="Verdana"/>
          <w:color w:val="000000"/>
          <w:sz w:val="20"/>
          <w:lang w:val="ru-RU"/>
        </w:rPr>
        <w:t>мне надо, обязательно надо добраться туда! Это дело всей моей жизни, включая ту часть, что наступила после смерти...</w:t>
      </w:r>
    </w:p>
    <w:p w14:paraId="2555D5A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Ага, подумал Тайк. Значит, мы находимся на</w:t>
      </w:r>
      <w:r w:rsidRPr="001E329F">
        <w:rPr>
          <w:rFonts w:ascii="Verdana" w:hAnsi="Verdana"/>
          <w:color w:val="000000"/>
          <w:sz w:val="20"/>
        </w:rPr>
        <w:t> </w:t>
      </w:r>
      <w:r w:rsidRPr="001E329F">
        <w:rPr>
          <w:rFonts w:ascii="Verdana" w:hAnsi="Verdana"/>
          <w:color w:val="000000"/>
          <w:sz w:val="20"/>
          <w:lang w:val="ru-RU"/>
        </w:rPr>
        <w:t>пути к</w:t>
      </w:r>
      <w:r w:rsidRPr="001E329F">
        <w:rPr>
          <w:rFonts w:ascii="Verdana" w:hAnsi="Verdana"/>
          <w:color w:val="000000"/>
          <w:sz w:val="20"/>
        </w:rPr>
        <w:t> </w:t>
      </w:r>
      <w:r w:rsidRPr="001E329F">
        <w:rPr>
          <w:rFonts w:ascii="Verdana" w:hAnsi="Verdana"/>
          <w:color w:val="000000"/>
          <w:sz w:val="20"/>
          <w:lang w:val="ru-RU"/>
        </w:rPr>
        <w:t>логову Колдуна!</w:t>
      </w:r>
    </w:p>
    <w:p w14:paraId="68F2D9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Отчего</w:t>
      </w:r>
      <w:r w:rsidRPr="001E329F">
        <w:rPr>
          <w:rFonts w:ascii="Verdana" w:hAnsi="Verdana"/>
          <w:color w:val="000000"/>
          <w:sz w:val="20"/>
        </w:rPr>
        <w:t> </w:t>
      </w:r>
      <w:r w:rsidRPr="001E329F">
        <w:rPr>
          <w:rFonts w:ascii="Verdana" w:hAnsi="Verdana"/>
          <w:color w:val="000000"/>
          <w:sz w:val="20"/>
          <w:lang w:val="ru-RU"/>
        </w:rPr>
        <w:t>же ты задержался?</w:t>
      </w:r>
      <w:r w:rsidRPr="001E329F">
        <w:rPr>
          <w:rFonts w:ascii="Verdana" w:hAnsi="Verdana"/>
          <w:color w:val="000000"/>
          <w:sz w:val="20"/>
        </w:rPr>
        <w:t> </w:t>
      </w:r>
      <w:r w:rsidRPr="001E329F">
        <w:rPr>
          <w:rFonts w:ascii="Verdana" w:hAnsi="Verdana"/>
          <w:color w:val="000000"/>
          <w:sz w:val="20"/>
          <w:lang w:val="ru-RU"/>
        </w:rPr>
        <w:t>— спросил он, глядя вдаль, за</w:t>
      </w:r>
      <w:r w:rsidRPr="001E329F">
        <w:rPr>
          <w:rFonts w:ascii="Verdana" w:hAnsi="Verdana"/>
          <w:color w:val="000000"/>
          <w:sz w:val="20"/>
        </w:rPr>
        <w:t> </w:t>
      </w:r>
      <w:r w:rsidRPr="001E329F">
        <w:rPr>
          <w:rFonts w:ascii="Verdana" w:hAnsi="Verdana"/>
          <w:color w:val="000000"/>
          <w:sz w:val="20"/>
          <w:lang w:val="ru-RU"/>
        </w:rPr>
        <w:t>озеро, туда, где пещера снова сужалась и</w:t>
      </w:r>
      <w:r w:rsidRPr="001E329F">
        <w:rPr>
          <w:rFonts w:ascii="Verdana" w:hAnsi="Verdana"/>
          <w:color w:val="000000"/>
          <w:sz w:val="20"/>
        </w:rPr>
        <w:t> </w:t>
      </w:r>
      <w:r w:rsidRPr="001E329F">
        <w:rPr>
          <w:rFonts w:ascii="Verdana" w:hAnsi="Verdana"/>
          <w:color w:val="000000"/>
          <w:sz w:val="20"/>
          <w:lang w:val="ru-RU"/>
        </w:rPr>
        <w:t>уходила в</w:t>
      </w:r>
      <w:r w:rsidRPr="001E329F">
        <w:rPr>
          <w:rFonts w:ascii="Verdana" w:hAnsi="Verdana"/>
          <w:color w:val="000000"/>
          <w:sz w:val="20"/>
        </w:rPr>
        <w:t> </w:t>
      </w:r>
      <w:r w:rsidRPr="001E329F">
        <w:rPr>
          <w:rFonts w:ascii="Verdana" w:hAnsi="Verdana"/>
          <w:color w:val="000000"/>
          <w:sz w:val="20"/>
          <w:lang w:val="ru-RU"/>
        </w:rPr>
        <w:t>темноту.</w:t>
      </w:r>
    </w:p>
    <w:p w14:paraId="4781E42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было давно,</w:t>
      </w:r>
      <w:r w:rsidRPr="001E329F">
        <w:rPr>
          <w:rFonts w:ascii="Verdana" w:hAnsi="Verdana"/>
          <w:color w:val="000000"/>
          <w:sz w:val="20"/>
        </w:rPr>
        <w:t> </w:t>
      </w:r>
      <w:r w:rsidRPr="001E329F">
        <w:rPr>
          <w:rFonts w:ascii="Verdana" w:hAnsi="Verdana"/>
          <w:color w:val="000000"/>
          <w:sz w:val="20"/>
          <w:lang w:val="ru-RU"/>
        </w:rPr>
        <w:t>— сказал оборотень.</w:t>
      </w:r>
      <w:r w:rsidRPr="001E329F">
        <w:rPr>
          <w:rFonts w:ascii="Verdana" w:hAnsi="Verdana"/>
          <w:color w:val="000000"/>
          <w:sz w:val="20"/>
        </w:rPr>
        <w:t> </w:t>
      </w:r>
      <w:r w:rsidRPr="001E329F">
        <w:rPr>
          <w:rFonts w:ascii="Verdana" w:hAnsi="Verdana"/>
          <w:color w:val="000000"/>
          <w:sz w:val="20"/>
          <w:lang w:val="ru-RU"/>
        </w:rPr>
        <w:t>— Я многого не</w:t>
      </w:r>
      <w:r w:rsidRPr="001E329F">
        <w:rPr>
          <w:rFonts w:ascii="Verdana" w:hAnsi="Verdana"/>
          <w:color w:val="000000"/>
          <w:sz w:val="20"/>
        </w:rPr>
        <w:t> </w:t>
      </w:r>
      <w:r w:rsidRPr="001E329F">
        <w:rPr>
          <w:rFonts w:ascii="Verdana" w:hAnsi="Verdana"/>
          <w:color w:val="000000"/>
          <w:sz w:val="20"/>
          <w:lang w:val="ru-RU"/>
        </w:rPr>
        <w:t>знал тогда об</w:t>
      </w:r>
      <w:r w:rsidRPr="001E329F">
        <w:rPr>
          <w:rFonts w:ascii="Verdana" w:hAnsi="Verdana"/>
          <w:color w:val="000000"/>
          <w:sz w:val="20"/>
        </w:rPr>
        <w:t> </w:t>
      </w:r>
      <w:r w:rsidRPr="001E329F">
        <w:rPr>
          <w:rFonts w:ascii="Verdana" w:hAnsi="Verdana"/>
          <w:color w:val="000000"/>
          <w:sz w:val="20"/>
          <w:lang w:val="ru-RU"/>
        </w:rPr>
        <w:t>опасностях этого мира и</w:t>
      </w:r>
      <w:r w:rsidRPr="001E329F">
        <w:rPr>
          <w:rFonts w:ascii="Verdana" w:hAnsi="Verdana"/>
          <w:color w:val="000000"/>
          <w:sz w:val="20"/>
        </w:rPr>
        <w:t> </w:t>
      </w:r>
      <w:r w:rsidRPr="001E329F">
        <w:rPr>
          <w:rFonts w:ascii="Verdana" w:hAnsi="Verdana"/>
          <w:color w:val="000000"/>
          <w:sz w:val="20"/>
          <w:lang w:val="ru-RU"/>
        </w:rPr>
        <w:t>однажды чуть не</w:t>
      </w:r>
      <w:r w:rsidRPr="001E329F">
        <w:rPr>
          <w:rFonts w:ascii="Verdana" w:hAnsi="Verdana"/>
          <w:color w:val="000000"/>
          <w:sz w:val="20"/>
        </w:rPr>
        <w:t> </w:t>
      </w:r>
      <w:r w:rsidRPr="001E329F">
        <w:rPr>
          <w:rFonts w:ascii="Verdana" w:hAnsi="Verdana"/>
          <w:color w:val="000000"/>
          <w:sz w:val="20"/>
          <w:lang w:val="ru-RU"/>
        </w:rPr>
        <w:t>погиб. В</w:t>
      </w:r>
      <w:r w:rsidRPr="001E329F">
        <w:rPr>
          <w:rFonts w:ascii="Verdana" w:hAnsi="Verdana"/>
          <w:color w:val="000000"/>
          <w:sz w:val="20"/>
        </w:rPr>
        <w:t> </w:t>
      </w:r>
      <w:r w:rsidRPr="001E329F">
        <w:rPr>
          <w:rFonts w:ascii="Verdana" w:hAnsi="Verdana"/>
          <w:color w:val="000000"/>
          <w:sz w:val="20"/>
          <w:lang w:val="ru-RU"/>
        </w:rPr>
        <w:t>последний момент мне удалось спастись, вернее</w:t>
      </w:r>
      <w:r w:rsidRPr="001E329F">
        <w:rPr>
          <w:rFonts w:ascii="Verdana" w:hAnsi="Verdana"/>
          <w:color w:val="000000"/>
          <w:sz w:val="20"/>
        </w:rPr>
        <w:t> </w:t>
      </w:r>
      <w:r w:rsidRPr="001E329F">
        <w:rPr>
          <w:rFonts w:ascii="Verdana" w:hAnsi="Verdana"/>
          <w:color w:val="000000"/>
          <w:sz w:val="20"/>
          <w:lang w:val="ru-RU"/>
        </w:rPr>
        <w:t>— сохранить разум, но</w:t>
      </w:r>
      <w:r w:rsidRPr="001E329F">
        <w:rPr>
          <w:rFonts w:ascii="Verdana" w:hAnsi="Verdana"/>
          <w:color w:val="000000"/>
          <w:sz w:val="20"/>
        </w:rPr>
        <w:t> </w:t>
      </w:r>
      <w:r w:rsidRPr="001E329F">
        <w:rPr>
          <w:rFonts w:ascii="Verdana" w:hAnsi="Verdana"/>
          <w:color w:val="000000"/>
          <w:sz w:val="20"/>
          <w:lang w:val="ru-RU"/>
        </w:rPr>
        <w:t>я потерял тело, а</w:t>
      </w:r>
      <w:r w:rsidRPr="001E329F">
        <w:rPr>
          <w:rFonts w:ascii="Verdana" w:hAnsi="Verdana"/>
          <w:color w:val="000000"/>
          <w:sz w:val="20"/>
        </w:rPr>
        <w:t> </w:t>
      </w:r>
      <w:r w:rsidRPr="001E329F">
        <w:rPr>
          <w:rFonts w:ascii="Verdana" w:hAnsi="Verdana"/>
          <w:color w:val="000000"/>
          <w:sz w:val="20"/>
          <w:lang w:val="ru-RU"/>
        </w:rPr>
        <w:t>значит, и</w:t>
      </w:r>
      <w:r w:rsidRPr="001E329F">
        <w:rPr>
          <w:rFonts w:ascii="Verdana" w:hAnsi="Verdana"/>
          <w:color w:val="000000"/>
          <w:sz w:val="20"/>
        </w:rPr>
        <w:t> </w:t>
      </w:r>
      <w:r w:rsidRPr="001E329F">
        <w:rPr>
          <w:rFonts w:ascii="Verdana" w:hAnsi="Verdana"/>
          <w:color w:val="000000"/>
          <w:sz w:val="20"/>
          <w:lang w:val="ru-RU"/>
        </w:rPr>
        <w:t>способность передвигаться.</w:t>
      </w:r>
    </w:p>
    <w:p w14:paraId="5D1A28A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Мне нужен новый носитель. Любой из</w:t>
      </w:r>
      <w:r w:rsidRPr="001E329F">
        <w:rPr>
          <w:rFonts w:ascii="Verdana" w:hAnsi="Verdana"/>
          <w:color w:val="000000"/>
          <w:sz w:val="20"/>
        </w:rPr>
        <w:t> </w:t>
      </w:r>
      <w:r w:rsidRPr="001E329F">
        <w:rPr>
          <w:rFonts w:ascii="Verdana" w:hAnsi="Verdana"/>
          <w:color w:val="000000"/>
          <w:sz w:val="20"/>
          <w:lang w:val="ru-RU"/>
        </w:rPr>
        <w:t>вас подойдет. Телами сочтемся после того, как я докопаюсь до</w:t>
      </w:r>
      <w:r w:rsidRPr="001E329F">
        <w:rPr>
          <w:rFonts w:ascii="Verdana" w:hAnsi="Verdana"/>
          <w:color w:val="000000"/>
          <w:sz w:val="20"/>
        </w:rPr>
        <w:t> </w:t>
      </w:r>
      <w:r w:rsidRPr="001E329F">
        <w:rPr>
          <w:rFonts w:ascii="Verdana" w:hAnsi="Verdana"/>
          <w:color w:val="000000"/>
          <w:sz w:val="20"/>
          <w:lang w:val="ru-RU"/>
        </w:rPr>
        <w:t>сути всего происходящего. Уверен, что мне это по</w:t>
      </w:r>
      <w:r w:rsidRPr="001E329F">
        <w:rPr>
          <w:rFonts w:ascii="Verdana" w:hAnsi="Verdana"/>
          <w:color w:val="000000"/>
          <w:sz w:val="20"/>
        </w:rPr>
        <w:t> </w:t>
      </w:r>
      <w:r w:rsidRPr="001E329F">
        <w:rPr>
          <w:rFonts w:ascii="Verdana" w:hAnsi="Verdana"/>
          <w:color w:val="000000"/>
          <w:sz w:val="20"/>
          <w:lang w:val="ru-RU"/>
        </w:rPr>
        <w:t>силам. Но</w:t>
      </w:r>
      <w:r w:rsidRPr="001E329F">
        <w:rPr>
          <w:rFonts w:ascii="Verdana" w:hAnsi="Verdana"/>
          <w:color w:val="000000"/>
          <w:sz w:val="20"/>
        </w:rPr>
        <w:t> </w:t>
      </w:r>
      <w:r w:rsidRPr="001E329F">
        <w:rPr>
          <w:rFonts w:ascii="Verdana" w:hAnsi="Verdana"/>
          <w:color w:val="000000"/>
          <w:sz w:val="20"/>
          <w:lang w:val="ru-RU"/>
        </w:rPr>
        <w:t>уверен также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том, что это по</w:t>
      </w:r>
      <w:r w:rsidRPr="001E329F">
        <w:rPr>
          <w:rFonts w:ascii="Verdana" w:hAnsi="Verdana"/>
          <w:color w:val="000000"/>
          <w:sz w:val="20"/>
        </w:rPr>
        <w:t> </w:t>
      </w:r>
      <w:r w:rsidRPr="001E329F">
        <w:rPr>
          <w:rFonts w:ascii="Verdana" w:hAnsi="Verdana"/>
          <w:color w:val="000000"/>
          <w:sz w:val="20"/>
          <w:lang w:val="ru-RU"/>
        </w:rPr>
        <w:t>силам только</w:t>
      </w:r>
      <w:r w:rsidRPr="001E329F">
        <w:rPr>
          <w:rFonts w:ascii="Verdana" w:hAnsi="Verdana"/>
          <w:color w:val="000000"/>
          <w:sz w:val="20"/>
        </w:rPr>
        <w:t> </w:t>
      </w:r>
      <w:r w:rsidRPr="001E329F">
        <w:rPr>
          <w:rFonts w:ascii="Verdana" w:hAnsi="Verdana"/>
          <w:color w:val="000000"/>
          <w:sz w:val="20"/>
          <w:lang w:val="ru-RU"/>
        </w:rPr>
        <w:t>мне.</w:t>
      </w:r>
    </w:p>
    <w:p w14:paraId="4F962D8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Оборотень помолчал.</w:t>
      </w:r>
    </w:p>
    <w:p w14:paraId="4F5DDA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так как? Решились? Смелее</w:t>
      </w:r>
      <w:r w:rsidRPr="001E329F">
        <w:rPr>
          <w:rFonts w:ascii="Verdana" w:hAnsi="Verdana"/>
          <w:color w:val="000000"/>
          <w:sz w:val="20"/>
        </w:rPr>
        <w:t> </w:t>
      </w:r>
      <w:r w:rsidRPr="001E329F">
        <w:rPr>
          <w:rFonts w:ascii="Verdana" w:hAnsi="Verdana"/>
          <w:color w:val="000000"/>
          <w:sz w:val="20"/>
          <w:lang w:val="ru-RU"/>
        </w:rPr>
        <w:t>же! Я спас всех троих, а</w:t>
      </w:r>
      <w:r w:rsidRPr="001E329F">
        <w:rPr>
          <w:rFonts w:ascii="Verdana" w:hAnsi="Verdana"/>
          <w:color w:val="000000"/>
          <w:sz w:val="20"/>
        </w:rPr>
        <w:t> </w:t>
      </w:r>
      <w:r w:rsidRPr="001E329F">
        <w:rPr>
          <w:rFonts w:ascii="Verdana" w:hAnsi="Verdana"/>
          <w:color w:val="000000"/>
          <w:sz w:val="20"/>
          <w:lang w:val="ru-RU"/>
        </w:rPr>
        <w:t>ведь нужен только один!</w:t>
      </w:r>
    </w:p>
    <w:p w14:paraId="5E9B0CF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Кидо вопросительно посмотрел сначала на</w:t>
      </w:r>
      <w:r w:rsidRPr="001E329F">
        <w:rPr>
          <w:rFonts w:ascii="Verdana" w:hAnsi="Verdana"/>
          <w:color w:val="000000"/>
          <w:sz w:val="20"/>
        </w:rPr>
        <w:t> </w:t>
      </w:r>
      <w:r w:rsidRPr="001E329F">
        <w:rPr>
          <w:rFonts w:ascii="Verdana" w:hAnsi="Verdana"/>
          <w:color w:val="000000"/>
          <w:sz w:val="20"/>
          <w:lang w:val="ru-RU"/>
        </w:rPr>
        <w:t>Даяну, потом на</w:t>
      </w:r>
      <w:r w:rsidRPr="001E329F">
        <w:rPr>
          <w:rFonts w:ascii="Verdana" w:hAnsi="Verdana"/>
          <w:color w:val="000000"/>
          <w:sz w:val="20"/>
        </w:rPr>
        <w:t> </w:t>
      </w:r>
      <w:r w:rsidRPr="001E329F">
        <w:rPr>
          <w:rFonts w:ascii="Verdana" w:hAnsi="Verdana"/>
          <w:color w:val="000000"/>
          <w:sz w:val="20"/>
          <w:lang w:val="ru-RU"/>
        </w:rPr>
        <w:t>Тайка.</w:t>
      </w:r>
    </w:p>
    <w:p w14:paraId="7D4E468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w:t>
      </w:r>
      <w:r w:rsidRPr="001E329F">
        <w:rPr>
          <w:rFonts w:ascii="Verdana" w:hAnsi="Verdana"/>
          <w:color w:val="000000"/>
          <w:sz w:val="20"/>
        </w:rPr>
        <w:t> </w:t>
      </w:r>
      <w:r w:rsidRPr="001E329F">
        <w:rPr>
          <w:rFonts w:ascii="Verdana" w:hAnsi="Verdana"/>
          <w:color w:val="000000"/>
          <w:sz w:val="20"/>
          <w:lang w:val="ru-RU"/>
        </w:rPr>
        <w:t>— решительно сказал Тхоорт.</w:t>
      </w:r>
      <w:r w:rsidRPr="001E329F">
        <w:rPr>
          <w:rFonts w:ascii="Verdana" w:hAnsi="Verdana"/>
          <w:color w:val="000000"/>
          <w:sz w:val="20"/>
        </w:rPr>
        <w:t> </w:t>
      </w:r>
      <w:r w:rsidRPr="001E329F">
        <w:rPr>
          <w:rFonts w:ascii="Verdana" w:hAnsi="Verdana"/>
          <w:color w:val="000000"/>
          <w:sz w:val="20"/>
          <w:lang w:val="ru-RU"/>
        </w:rPr>
        <w:t>— Я не</w:t>
      </w:r>
      <w:r w:rsidRPr="001E329F">
        <w:rPr>
          <w:rFonts w:ascii="Verdana" w:hAnsi="Verdana"/>
          <w:color w:val="000000"/>
          <w:sz w:val="20"/>
        </w:rPr>
        <w:t> </w:t>
      </w:r>
      <w:r w:rsidRPr="001E329F">
        <w:rPr>
          <w:rFonts w:ascii="Verdana" w:hAnsi="Verdana"/>
          <w:color w:val="000000"/>
          <w:sz w:val="20"/>
          <w:lang w:val="ru-RU"/>
        </w:rPr>
        <w:t>верю тебе, оборотень. Может быть, ты и</w:t>
      </w:r>
      <w:r w:rsidRPr="001E329F">
        <w:rPr>
          <w:rFonts w:ascii="Verdana" w:hAnsi="Verdana"/>
          <w:color w:val="000000"/>
          <w:sz w:val="20"/>
        </w:rPr>
        <w:t> </w:t>
      </w:r>
      <w:r w:rsidRPr="001E329F">
        <w:rPr>
          <w:rFonts w:ascii="Verdana" w:hAnsi="Verdana"/>
          <w:color w:val="000000"/>
          <w:sz w:val="20"/>
          <w:lang w:val="ru-RU"/>
        </w:rPr>
        <w:t>есть наш враг... Если это ты защитил нас от</w:t>
      </w:r>
      <w:r w:rsidRPr="001E329F">
        <w:rPr>
          <w:rFonts w:ascii="Verdana" w:hAnsi="Verdana"/>
          <w:color w:val="000000"/>
          <w:sz w:val="20"/>
        </w:rPr>
        <w:t> </w:t>
      </w:r>
      <w:r w:rsidRPr="001E329F">
        <w:rPr>
          <w:rFonts w:ascii="Verdana" w:hAnsi="Verdana"/>
          <w:color w:val="000000"/>
          <w:sz w:val="20"/>
          <w:lang w:val="ru-RU"/>
        </w:rPr>
        <w:t>Посланника Колдуна, мы благодарим тебя за</w:t>
      </w:r>
      <w:r w:rsidRPr="001E329F">
        <w:rPr>
          <w:rFonts w:ascii="Verdana" w:hAnsi="Verdana"/>
          <w:color w:val="000000"/>
          <w:sz w:val="20"/>
        </w:rPr>
        <w:t> </w:t>
      </w:r>
      <w:r w:rsidRPr="001E329F">
        <w:rPr>
          <w:rFonts w:ascii="Verdana" w:hAnsi="Verdana"/>
          <w:color w:val="000000"/>
          <w:sz w:val="20"/>
          <w:lang w:val="ru-RU"/>
        </w:rPr>
        <w:t>спасение, но</w:t>
      </w:r>
      <w:r w:rsidRPr="001E329F">
        <w:rPr>
          <w:rFonts w:ascii="Verdana" w:hAnsi="Verdana"/>
          <w:color w:val="000000"/>
          <w:sz w:val="20"/>
        </w:rPr>
        <w:t> </w:t>
      </w:r>
      <w:r w:rsidRPr="001E329F">
        <w:rPr>
          <w:rFonts w:ascii="Verdana" w:hAnsi="Verdana"/>
          <w:color w:val="000000"/>
          <w:sz w:val="20"/>
          <w:lang w:val="ru-RU"/>
        </w:rPr>
        <w:t>принимать из</w:t>
      </w:r>
      <w:r w:rsidRPr="001E329F">
        <w:rPr>
          <w:rFonts w:ascii="Verdana" w:hAnsi="Verdana"/>
          <w:color w:val="000000"/>
          <w:sz w:val="20"/>
        </w:rPr>
        <w:t> </w:t>
      </w:r>
      <w:r w:rsidRPr="001E329F">
        <w:rPr>
          <w:rFonts w:ascii="Verdana" w:hAnsi="Verdana"/>
          <w:color w:val="000000"/>
          <w:sz w:val="20"/>
          <w:lang w:val="ru-RU"/>
        </w:rPr>
        <w:t>благодарности вместо одной смерти другую не</w:t>
      </w:r>
      <w:r w:rsidRPr="001E329F">
        <w:rPr>
          <w:rFonts w:ascii="Verdana" w:hAnsi="Verdana"/>
          <w:color w:val="000000"/>
          <w:sz w:val="20"/>
        </w:rPr>
        <w:t> </w:t>
      </w:r>
      <w:r w:rsidRPr="001E329F">
        <w:rPr>
          <w:rFonts w:ascii="Verdana" w:hAnsi="Verdana"/>
          <w:color w:val="000000"/>
          <w:sz w:val="20"/>
          <w:lang w:val="ru-RU"/>
        </w:rPr>
        <w:t>станем... Вернешь ты нам Бакума, или нет, мы продолжим путь...</w:t>
      </w:r>
    </w:p>
    <w:p w14:paraId="3EF5D76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Я тоже не</w:t>
      </w:r>
      <w:r w:rsidRPr="001E329F">
        <w:rPr>
          <w:rFonts w:ascii="Verdana" w:hAnsi="Verdana"/>
          <w:color w:val="000000"/>
          <w:sz w:val="20"/>
        </w:rPr>
        <w:t> </w:t>
      </w:r>
      <w:r w:rsidRPr="001E329F">
        <w:rPr>
          <w:rFonts w:ascii="Verdana" w:hAnsi="Verdana"/>
          <w:color w:val="000000"/>
          <w:sz w:val="20"/>
          <w:lang w:val="ru-RU"/>
        </w:rPr>
        <w:t>верю тебе,</w:t>
      </w:r>
      <w:r w:rsidRPr="001E329F">
        <w:rPr>
          <w:rFonts w:ascii="Verdana" w:hAnsi="Verdana"/>
          <w:color w:val="000000"/>
          <w:sz w:val="20"/>
        </w:rPr>
        <w:t> </w:t>
      </w:r>
      <w:r w:rsidRPr="001E329F">
        <w:rPr>
          <w:rFonts w:ascii="Verdana" w:hAnsi="Verdana"/>
          <w:color w:val="000000"/>
          <w:sz w:val="20"/>
          <w:lang w:val="ru-RU"/>
        </w:rPr>
        <w:t>— сказала Даяна.</w:t>
      </w:r>
      <w:r w:rsidRPr="001E329F">
        <w:rPr>
          <w:rFonts w:ascii="Verdana" w:hAnsi="Verdana"/>
          <w:color w:val="000000"/>
          <w:sz w:val="20"/>
        </w:rPr>
        <w:t> </w:t>
      </w:r>
      <w:r w:rsidRPr="001E329F">
        <w:rPr>
          <w:rFonts w:ascii="Verdana" w:hAnsi="Verdana"/>
          <w:color w:val="000000"/>
          <w:sz w:val="20"/>
          <w:lang w:val="ru-RU"/>
        </w:rPr>
        <w:t>— Колдун должен погибнуть от</w:t>
      </w:r>
      <w:r w:rsidRPr="001E329F">
        <w:rPr>
          <w:rFonts w:ascii="Verdana" w:hAnsi="Verdana"/>
          <w:color w:val="000000"/>
          <w:sz w:val="20"/>
        </w:rPr>
        <w:t> </w:t>
      </w:r>
      <w:r w:rsidRPr="001E329F">
        <w:rPr>
          <w:rFonts w:ascii="Verdana" w:hAnsi="Verdana"/>
          <w:color w:val="000000"/>
          <w:sz w:val="20"/>
          <w:lang w:val="ru-RU"/>
        </w:rPr>
        <w:t>этой руки!</w:t>
      </w:r>
    </w:p>
    <w:p w14:paraId="78567DF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какой там Колдун!</w:t>
      </w:r>
      <w:r w:rsidRPr="001E329F">
        <w:rPr>
          <w:rFonts w:ascii="Verdana" w:hAnsi="Verdana"/>
          <w:color w:val="000000"/>
          <w:sz w:val="20"/>
        </w:rPr>
        <w:t> </w:t>
      </w:r>
      <w:r w:rsidRPr="001E329F">
        <w:rPr>
          <w:rFonts w:ascii="Verdana" w:hAnsi="Verdana"/>
          <w:color w:val="000000"/>
          <w:sz w:val="20"/>
          <w:lang w:val="ru-RU"/>
        </w:rPr>
        <w:t>— забеспокоился Бакум, снова пытаясь двинуться вперед, но</w:t>
      </w:r>
      <w:r w:rsidRPr="001E329F">
        <w:rPr>
          <w:rFonts w:ascii="Verdana" w:hAnsi="Verdana"/>
          <w:color w:val="000000"/>
          <w:sz w:val="20"/>
        </w:rPr>
        <w:t> </w:t>
      </w:r>
      <w:r w:rsidRPr="001E329F">
        <w:rPr>
          <w:rFonts w:ascii="Verdana" w:hAnsi="Verdana"/>
          <w:color w:val="000000"/>
          <w:sz w:val="20"/>
          <w:lang w:val="ru-RU"/>
        </w:rPr>
        <w:t>нити, как видно, не</w:t>
      </w:r>
      <w:r w:rsidRPr="001E329F">
        <w:rPr>
          <w:rFonts w:ascii="Verdana" w:hAnsi="Verdana"/>
          <w:color w:val="000000"/>
          <w:sz w:val="20"/>
        </w:rPr>
        <w:t> </w:t>
      </w:r>
      <w:r w:rsidRPr="001E329F">
        <w:rPr>
          <w:rFonts w:ascii="Verdana" w:hAnsi="Verdana"/>
          <w:color w:val="000000"/>
          <w:sz w:val="20"/>
          <w:lang w:val="ru-RU"/>
        </w:rPr>
        <w:t>могли растянуться сильнее.</w:t>
      </w:r>
      <w:r w:rsidRPr="001E329F">
        <w:rPr>
          <w:rFonts w:ascii="Verdana" w:hAnsi="Verdana"/>
          <w:color w:val="000000"/>
          <w:sz w:val="20"/>
        </w:rPr>
        <w:t> </w:t>
      </w:r>
      <w:r w:rsidRPr="001E329F">
        <w:rPr>
          <w:rFonts w:ascii="Verdana" w:hAnsi="Verdana"/>
          <w:color w:val="000000"/>
          <w:sz w:val="20"/>
          <w:lang w:val="ru-RU"/>
        </w:rPr>
        <w:t>— Если</w:t>
      </w:r>
      <w:r w:rsidRPr="001E329F">
        <w:rPr>
          <w:rFonts w:ascii="Verdana" w:hAnsi="Verdana"/>
          <w:color w:val="000000"/>
          <w:sz w:val="20"/>
        </w:rPr>
        <w:t> </w:t>
      </w:r>
      <w:r w:rsidRPr="001E329F">
        <w:rPr>
          <w:rFonts w:ascii="Verdana" w:hAnsi="Verdana"/>
          <w:color w:val="000000"/>
          <w:sz w:val="20"/>
          <w:lang w:val="ru-RU"/>
        </w:rPr>
        <w:t>бы во</w:t>
      </w:r>
      <w:r w:rsidRPr="001E329F">
        <w:rPr>
          <w:rFonts w:ascii="Verdana" w:hAnsi="Verdana"/>
          <w:color w:val="000000"/>
          <w:sz w:val="20"/>
        </w:rPr>
        <w:t> </w:t>
      </w:r>
      <w:r w:rsidRPr="001E329F">
        <w:rPr>
          <w:rFonts w:ascii="Verdana" w:hAnsi="Verdana"/>
          <w:color w:val="000000"/>
          <w:sz w:val="20"/>
          <w:lang w:val="ru-RU"/>
        </w:rPr>
        <w:t>всех наших бедах всегда был виноват какой-нибудь Колдун! Поймите</w:t>
      </w:r>
      <w:r w:rsidRPr="001E329F">
        <w:rPr>
          <w:rFonts w:ascii="Verdana" w:hAnsi="Verdana"/>
          <w:color w:val="000000"/>
          <w:sz w:val="20"/>
        </w:rPr>
        <w:t> </w:t>
      </w:r>
      <w:r w:rsidRPr="001E329F">
        <w:rPr>
          <w:rFonts w:ascii="Verdana" w:hAnsi="Verdana"/>
          <w:color w:val="000000"/>
          <w:sz w:val="20"/>
          <w:lang w:val="ru-RU"/>
        </w:rPr>
        <w:t>же, наконец, дело совсем в</w:t>
      </w:r>
      <w:r w:rsidRPr="001E329F">
        <w:rPr>
          <w:rFonts w:ascii="Verdana" w:hAnsi="Verdana"/>
          <w:color w:val="000000"/>
          <w:sz w:val="20"/>
        </w:rPr>
        <w:t> </w:t>
      </w:r>
      <w:r w:rsidRPr="001E329F">
        <w:rPr>
          <w:rFonts w:ascii="Verdana" w:hAnsi="Verdana"/>
          <w:color w:val="000000"/>
          <w:sz w:val="20"/>
          <w:lang w:val="ru-RU"/>
        </w:rPr>
        <w:t>другом!</w:t>
      </w:r>
    </w:p>
    <w:p w14:paraId="292C23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Может быть, ты знаешь, в</w:t>
      </w:r>
      <w:r w:rsidRPr="001E329F">
        <w:rPr>
          <w:rFonts w:ascii="Verdana" w:hAnsi="Verdana"/>
          <w:color w:val="000000"/>
          <w:sz w:val="20"/>
        </w:rPr>
        <w:t> </w:t>
      </w:r>
      <w:r w:rsidRPr="001E329F">
        <w:rPr>
          <w:rFonts w:ascii="Verdana" w:hAnsi="Verdana"/>
          <w:color w:val="000000"/>
          <w:sz w:val="20"/>
          <w:lang w:val="ru-RU"/>
        </w:rPr>
        <w:t>чем?</w:t>
      </w:r>
      <w:r w:rsidRPr="001E329F">
        <w:rPr>
          <w:rFonts w:ascii="Verdana" w:hAnsi="Verdana"/>
          <w:color w:val="000000"/>
          <w:sz w:val="20"/>
        </w:rPr>
        <w:t> </w:t>
      </w:r>
      <w:r w:rsidRPr="001E329F">
        <w:rPr>
          <w:rFonts w:ascii="Verdana" w:hAnsi="Verdana"/>
          <w:color w:val="000000"/>
          <w:sz w:val="20"/>
          <w:lang w:val="ru-RU"/>
        </w:rPr>
        <w:t>— усмехнулся Тайк.</w:t>
      </w:r>
    </w:p>
    <w:p w14:paraId="1D5643B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Думаю, что в</w:t>
      </w:r>
      <w:r w:rsidRPr="001E329F">
        <w:rPr>
          <w:rFonts w:ascii="Verdana" w:hAnsi="Verdana"/>
          <w:color w:val="000000"/>
          <w:sz w:val="20"/>
        </w:rPr>
        <w:t> </w:t>
      </w:r>
      <w:r w:rsidRPr="001E329F">
        <w:rPr>
          <w:rFonts w:ascii="Verdana" w:hAnsi="Verdana"/>
          <w:color w:val="000000"/>
          <w:sz w:val="20"/>
          <w:lang w:val="ru-RU"/>
        </w:rPr>
        <w:t>нас самих. Это пока все, что я могу вам сказать. Дайте мне тело, и</w:t>
      </w:r>
      <w:r w:rsidRPr="001E329F">
        <w:rPr>
          <w:rFonts w:ascii="Verdana" w:hAnsi="Verdana"/>
          <w:color w:val="000000"/>
          <w:sz w:val="20"/>
        </w:rPr>
        <w:t> </w:t>
      </w:r>
      <w:r w:rsidRPr="001E329F">
        <w:rPr>
          <w:rFonts w:ascii="Verdana" w:hAnsi="Verdana"/>
          <w:color w:val="000000"/>
          <w:sz w:val="20"/>
          <w:lang w:val="ru-RU"/>
        </w:rPr>
        <w:t>я узнаю больше.</w:t>
      </w:r>
    </w:p>
    <w:p w14:paraId="11717B0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Нет!</w:t>
      </w:r>
      <w:r w:rsidRPr="001E329F">
        <w:rPr>
          <w:rFonts w:ascii="Verdana" w:hAnsi="Verdana"/>
          <w:color w:val="000000"/>
          <w:sz w:val="20"/>
        </w:rPr>
        <w:t> </w:t>
      </w:r>
      <w:r w:rsidRPr="001E329F">
        <w:rPr>
          <w:rFonts w:ascii="Verdana" w:hAnsi="Verdana"/>
          <w:color w:val="000000"/>
          <w:sz w:val="20"/>
          <w:lang w:val="ru-RU"/>
        </w:rPr>
        <w:t>— повторил Тайк.</w:t>
      </w:r>
      <w:r w:rsidRPr="001E329F">
        <w:rPr>
          <w:rFonts w:ascii="Verdana" w:hAnsi="Verdana"/>
          <w:color w:val="000000"/>
          <w:sz w:val="20"/>
        </w:rPr>
        <w:t> </w:t>
      </w:r>
      <w:r w:rsidRPr="001E329F">
        <w:rPr>
          <w:rFonts w:ascii="Verdana" w:hAnsi="Verdana"/>
          <w:color w:val="000000"/>
          <w:sz w:val="20"/>
          <w:lang w:val="ru-RU"/>
        </w:rPr>
        <w:t>— Однажды начатое предприятие следует доводить до</w:t>
      </w:r>
      <w:r w:rsidRPr="001E329F">
        <w:rPr>
          <w:rFonts w:ascii="Verdana" w:hAnsi="Verdana"/>
          <w:color w:val="000000"/>
          <w:sz w:val="20"/>
        </w:rPr>
        <w:t> </w:t>
      </w:r>
      <w:r w:rsidRPr="001E329F">
        <w:rPr>
          <w:rFonts w:ascii="Verdana" w:hAnsi="Verdana"/>
          <w:color w:val="000000"/>
          <w:sz w:val="20"/>
          <w:lang w:val="ru-RU"/>
        </w:rPr>
        <w:t>конца собственными руками. Если нам повезет, мы позаботимся о</w:t>
      </w:r>
      <w:r w:rsidRPr="001E329F">
        <w:rPr>
          <w:rFonts w:ascii="Verdana" w:hAnsi="Verdana"/>
          <w:color w:val="000000"/>
          <w:sz w:val="20"/>
        </w:rPr>
        <w:t> </w:t>
      </w:r>
      <w:r w:rsidRPr="001E329F">
        <w:rPr>
          <w:rFonts w:ascii="Verdana" w:hAnsi="Verdana"/>
          <w:color w:val="000000"/>
          <w:sz w:val="20"/>
          <w:lang w:val="ru-RU"/>
        </w:rPr>
        <w:t>тебе, несчастный.</w:t>
      </w:r>
    </w:p>
    <w:p w14:paraId="4989C5C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Идем!</w:t>
      </w:r>
      <w:r w:rsidRPr="001E329F">
        <w:rPr>
          <w:rFonts w:ascii="Verdana" w:hAnsi="Verdana"/>
          <w:color w:val="000000"/>
          <w:sz w:val="20"/>
        </w:rPr>
        <w:t> </w:t>
      </w:r>
      <w:r w:rsidRPr="001E329F">
        <w:rPr>
          <w:rFonts w:ascii="Verdana" w:hAnsi="Verdana"/>
          <w:color w:val="000000"/>
          <w:sz w:val="20"/>
          <w:lang w:val="ru-RU"/>
        </w:rPr>
        <w:t>— обратился он к</w:t>
      </w:r>
      <w:r w:rsidRPr="001E329F">
        <w:rPr>
          <w:rFonts w:ascii="Verdana" w:hAnsi="Verdana"/>
          <w:color w:val="000000"/>
          <w:sz w:val="20"/>
        </w:rPr>
        <w:t> </w:t>
      </w:r>
      <w:r w:rsidRPr="001E329F">
        <w:rPr>
          <w:rFonts w:ascii="Verdana" w:hAnsi="Verdana"/>
          <w:color w:val="000000"/>
          <w:sz w:val="20"/>
          <w:lang w:val="ru-RU"/>
        </w:rPr>
        <w:t>спутникам.</w:t>
      </w:r>
      <w:r w:rsidRPr="001E329F">
        <w:rPr>
          <w:rFonts w:ascii="Verdana" w:hAnsi="Verdana"/>
          <w:color w:val="000000"/>
          <w:sz w:val="20"/>
        </w:rPr>
        <w:t> </w:t>
      </w:r>
      <w:r w:rsidRPr="001E329F">
        <w:rPr>
          <w:rFonts w:ascii="Verdana" w:hAnsi="Verdana"/>
          <w:color w:val="000000"/>
          <w:sz w:val="20"/>
          <w:lang w:val="ru-RU"/>
        </w:rPr>
        <w:t>— Слишком много времени уходит на</w:t>
      </w:r>
      <w:r w:rsidRPr="001E329F">
        <w:rPr>
          <w:rFonts w:ascii="Verdana" w:hAnsi="Verdana"/>
          <w:color w:val="000000"/>
          <w:sz w:val="20"/>
        </w:rPr>
        <w:t> </w:t>
      </w:r>
      <w:r w:rsidRPr="001E329F">
        <w:rPr>
          <w:rFonts w:ascii="Verdana" w:hAnsi="Verdana"/>
          <w:color w:val="000000"/>
          <w:sz w:val="20"/>
          <w:lang w:val="ru-RU"/>
        </w:rPr>
        <w:t>разговоры...</w:t>
      </w:r>
    </w:p>
    <w:p w14:paraId="45758EB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Узкий уступ, образованный стеной пещеры был единственной дорогой, ведущей в</w:t>
      </w:r>
      <w:r w:rsidRPr="001E329F">
        <w:rPr>
          <w:rFonts w:ascii="Verdana" w:hAnsi="Verdana"/>
          <w:color w:val="000000"/>
          <w:sz w:val="20"/>
        </w:rPr>
        <w:t> </w:t>
      </w:r>
      <w:r w:rsidRPr="001E329F">
        <w:rPr>
          <w:rFonts w:ascii="Verdana" w:hAnsi="Verdana"/>
          <w:color w:val="000000"/>
          <w:sz w:val="20"/>
          <w:lang w:val="ru-RU"/>
        </w:rPr>
        <w:t>обход озера. Тайк первым взобрался на</w:t>
      </w:r>
      <w:r w:rsidRPr="001E329F">
        <w:rPr>
          <w:rFonts w:ascii="Verdana" w:hAnsi="Verdana"/>
          <w:color w:val="000000"/>
          <w:sz w:val="20"/>
        </w:rPr>
        <w:t> </w:t>
      </w:r>
      <w:r w:rsidRPr="001E329F">
        <w:rPr>
          <w:rFonts w:ascii="Verdana" w:hAnsi="Verdana"/>
          <w:color w:val="000000"/>
          <w:sz w:val="20"/>
          <w:lang w:val="ru-RU"/>
        </w:rPr>
        <w:t>эту опасную тропу, Даяна и</w:t>
      </w:r>
      <w:r w:rsidRPr="001E329F">
        <w:rPr>
          <w:rFonts w:ascii="Verdana" w:hAnsi="Verdana"/>
          <w:color w:val="000000"/>
          <w:sz w:val="20"/>
        </w:rPr>
        <w:t> </w:t>
      </w:r>
      <w:r w:rsidRPr="001E329F">
        <w:rPr>
          <w:rFonts w:ascii="Verdana" w:hAnsi="Verdana"/>
          <w:color w:val="000000"/>
          <w:sz w:val="20"/>
          <w:lang w:val="ru-RU"/>
        </w:rPr>
        <w:t>Кидо следовали за</w:t>
      </w:r>
      <w:r w:rsidRPr="001E329F">
        <w:rPr>
          <w:rFonts w:ascii="Verdana" w:hAnsi="Verdana"/>
          <w:color w:val="000000"/>
          <w:sz w:val="20"/>
        </w:rPr>
        <w:t> </w:t>
      </w:r>
      <w:r w:rsidRPr="001E329F">
        <w:rPr>
          <w:rFonts w:ascii="Verdana" w:hAnsi="Verdana"/>
          <w:color w:val="000000"/>
          <w:sz w:val="20"/>
          <w:lang w:val="ru-RU"/>
        </w:rPr>
        <w:t>ним.</w:t>
      </w:r>
    </w:p>
    <w:p w14:paraId="49F166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Постойте! Одумайтесь!</w:t>
      </w:r>
      <w:r w:rsidRPr="001E329F">
        <w:rPr>
          <w:rFonts w:ascii="Verdana" w:hAnsi="Verdana"/>
          <w:color w:val="000000"/>
          <w:sz w:val="20"/>
        </w:rPr>
        <w:t> </w:t>
      </w:r>
      <w:r w:rsidRPr="001E329F">
        <w:rPr>
          <w:rFonts w:ascii="Verdana" w:hAnsi="Verdana"/>
          <w:color w:val="000000"/>
          <w:sz w:val="20"/>
          <w:lang w:val="ru-RU"/>
        </w:rPr>
        <w:t>— как заведенный повторял Бакум, глядя прямо перед собой и</w:t>
      </w:r>
      <w:r w:rsidRPr="001E329F">
        <w:rPr>
          <w:rFonts w:ascii="Verdana" w:hAnsi="Verdana"/>
          <w:color w:val="000000"/>
          <w:sz w:val="20"/>
        </w:rPr>
        <w:t> </w:t>
      </w:r>
      <w:r w:rsidRPr="001E329F">
        <w:rPr>
          <w:rFonts w:ascii="Verdana" w:hAnsi="Verdana"/>
          <w:color w:val="000000"/>
          <w:sz w:val="20"/>
          <w:lang w:val="ru-RU"/>
        </w:rPr>
        <w:t>медленно пятясь назад к</w:t>
      </w:r>
      <w:r w:rsidRPr="001E329F">
        <w:rPr>
          <w:rFonts w:ascii="Verdana" w:hAnsi="Verdana"/>
          <w:color w:val="000000"/>
          <w:sz w:val="20"/>
        </w:rPr>
        <w:t> </w:t>
      </w:r>
      <w:r w:rsidRPr="001E329F">
        <w:rPr>
          <w:rFonts w:ascii="Verdana" w:hAnsi="Verdana"/>
          <w:color w:val="000000"/>
          <w:sz w:val="20"/>
          <w:lang w:val="ru-RU"/>
        </w:rPr>
        <w:t>озеру.</w:t>
      </w:r>
      <w:r w:rsidRPr="001E329F">
        <w:rPr>
          <w:rFonts w:ascii="Verdana" w:hAnsi="Verdana"/>
          <w:color w:val="000000"/>
          <w:sz w:val="20"/>
        </w:rPr>
        <w:t> </w:t>
      </w:r>
      <w:r w:rsidRPr="001E329F">
        <w:rPr>
          <w:rFonts w:ascii="Verdana" w:hAnsi="Verdana"/>
          <w:color w:val="000000"/>
          <w:sz w:val="20"/>
          <w:lang w:val="ru-RU"/>
        </w:rPr>
        <w:t>— Кто защитит вас теперь от</w:t>
      </w:r>
      <w:r w:rsidRPr="001E329F">
        <w:rPr>
          <w:rFonts w:ascii="Verdana" w:hAnsi="Verdana"/>
          <w:color w:val="000000"/>
          <w:sz w:val="20"/>
        </w:rPr>
        <w:t> </w:t>
      </w:r>
      <w:r w:rsidRPr="001E329F">
        <w:rPr>
          <w:rFonts w:ascii="Verdana" w:hAnsi="Verdana"/>
          <w:color w:val="000000"/>
          <w:sz w:val="20"/>
          <w:lang w:val="ru-RU"/>
        </w:rPr>
        <w:t>вашего Колдуна? Только рядом со</w:t>
      </w:r>
      <w:r w:rsidRPr="001E329F">
        <w:rPr>
          <w:rFonts w:ascii="Verdana" w:hAnsi="Verdana"/>
          <w:color w:val="000000"/>
          <w:sz w:val="20"/>
        </w:rPr>
        <w:t> </w:t>
      </w:r>
      <w:r w:rsidRPr="001E329F">
        <w:rPr>
          <w:rFonts w:ascii="Verdana" w:hAnsi="Verdana"/>
          <w:color w:val="000000"/>
          <w:sz w:val="20"/>
          <w:lang w:val="ru-RU"/>
        </w:rPr>
        <w:t>мной вы в</w:t>
      </w:r>
      <w:r w:rsidRPr="001E329F">
        <w:rPr>
          <w:rFonts w:ascii="Verdana" w:hAnsi="Verdana"/>
          <w:color w:val="000000"/>
          <w:sz w:val="20"/>
        </w:rPr>
        <w:t> </w:t>
      </w:r>
      <w:r w:rsidRPr="001E329F">
        <w:rPr>
          <w:rFonts w:ascii="Verdana" w:hAnsi="Verdana"/>
          <w:color w:val="000000"/>
          <w:sz w:val="20"/>
          <w:lang w:val="ru-RU"/>
        </w:rPr>
        <w:t>безопасности!</w:t>
      </w:r>
    </w:p>
    <w:p w14:paraId="4CEA198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стоял уже по</w:t>
      </w:r>
      <w:r w:rsidRPr="001E329F">
        <w:rPr>
          <w:rFonts w:ascii="Verdana" w:hAnsi="Verdana"/>
          <w:color w:val="000000"/>
          <w:sz w:val="20"/>
        </w:rPr>
        <w:t> </w:t>
      </w:r>
      <w:r w:rsidRPr="001E329F">
        <w:rPr>
          <w:rFonts w:ascii="Verdana" w:hAnsi="Verdana"/>
          <w:color w:val="000000"/>
          <w:sz w:val="20"/>
          <w:lang w:val="ru-RU"/>
        </w:rPr>
        <w:t>колено в</w:t>
      </w:r>
      <w:r w:rsidRPr="001E329F">
        <w:rPr>
          <w:rFonts w:ascii="Verdana" w:hAnsi="Verdana"/>
          <w:color w:val="000000"/>
          <w:sz w:val="20"/>
        </w:rPr>
        <w:t> </w:t>
      </w:r>
      <w:r w:rsidRPr="001E329F">
        <w:rPr>
          <w:rFonts w:ascii="Verdana" w:hAnsi="Verdana"/>
          <w:color w:val="000000"/>
          <w:sz w:val="20"/>
          <w:lang w:val="ru-RU"/>
        </w:rPr>
        <w:t>жидкости, а</w:t>
      </w:r>
      <w:r w:rsidRPr="001E329F">
        <w:rPr>
          <w:rFonts w:ascii="Verdana" w:hAnsi="Verdana"/>
          <w:color w:val="000000"/>
          <w:sz w:val="20"/>
        </w:rPr>
        <w:t> </w:t>
      </w:r>
      <w:r w:rsidRPr="001E329F">
        <w:rPr>
          <w:rFonts w:ascii="Verdana" w:hAnsi="Verdana"/>
          <w:color w:val="000000"/>
          <w:sz w:val="20"/>
          <w:lang w:val="ru-RU"/>
        </w:rPr>
        <w:t>пучок нитей все укорачивался, затягивая его в</w:t>
      </w:r>
      <w:r w:rsidRPr="001E329F">
        <w:rPr>
          <w:rFonts w:ascii="Verdana" w:hAnsi="Verdana"/>
          <w:color w:val="000000"/>
          <w:sz w:val="20"/>
        </w:rPr>
        <w:t> </w:t>
      </w:r>
      <w:r w:rsidRPr="001E329F">
        <w:rPr>
          <w:rFonts w:ascii="Verdana" w:hAnsi="Verdana"/>
          <w:color w:val="000000"/>
          <w:sz w:val="20"/>
          <w:lang w:val="ru-RU"/>
        </w:rPr>
        <w:t>глубину.</w:t>
      </w:r>
    </w:p>
    <w:p w14:paraId="4BE12A1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Оттуда еще никто не</w:t>
      </w:r>
      <w:r w:rsidRPr="001E329F">
        <w:rPr>
          <w:rFonts w:ascii="Verdana" w:hAnsi="Verdana"/>
          <w:color w:val="000000"/>
          <w:sz w:val="20"/>
        </w:rPr>
        <w:t> </w:t>
      </w:r>
      <w:r w:rsidRPr="001E329F">
        <w:rPr>
          <w:rFonts w:ascii="Verdana" w:hAnsi="Verdana"/>
          <w:color w:val="000000"/>
          <w:sz w:val="20"/>
          <w:lang w:val="ru-RU"/>
        </w:rPr>
        <w:t>возвращался!</w:t>
      </w:r>
      <w:r w:rsidRPr="001E329F">
        <w:rPr>
          <w:rFonts w:ascii="Verdana" w:hAnsi="Verdana"/>
          <w:color w:val="000000"/>
          <w:sz w:val="20"/>
        </w:rPr>
        <w:t> </w:t>
      </w:r>
      <w:r w:rsidRPr="001E329F">
        <w:rPr>
          <w:rFonts w:ascii="Verdana" w:hAnsi="Verdana"/>
          <w:color w:val="000000"/>
          <w:sz w:val="20"/>
          <w:lang w:val="ru-RU"/>
        </w:rPr>
        <w:t>— прокричал оборотень в</w:t>
      </w:r>
      <w:r w:rsidRPr="001E329F">
        <w:rPr>
          <w:rFonts w:ascii="Verdana" w:hAnsi="Verdana"/>
          <w:color w:val="000000"/>
          <w:sz w:val="20"/>
        </w:rPr>
        <w:t> </w:t>
      </w:r>
      <w:r w:rsidRPr="001E329F">
        <w:rPr>
          <w:rFonts w:ascii="Verdana" w:hAnsi="Verdana"/>
          <w:color w:val="000000"/>
          <w:sz w:val="20"/>
          <w:lang w:val="ru-RU"/>
        </w:rPr>
        <w:t>последний раз, и</w:t>
      </w:r>
      <w:r w:rsidRPr="001E329F">
        <w:rPr>
          <w:rFonts w:ascii="Verdana" w:hAnsi="Verdana"/>
          <w:color w:val="000000"/>
          <w:sz w:val="20"/>
        </w:rPr>
        <w:t> </w:t>
      </w:r>
      <w:r w:rsidRPr="001E329F">
        <w:rPr>
          <w:rFonts w:ascii="Verdana" w:hAnsi="Verdana"/>
          <w:color w:val="000000"/>
          <w:sz w:val="20"/>
          <w:lang w:val="ru-RU"/>
        </w:rPr>
        <w:t>святящиеся волны сомкнулись над</w:t>
      </w:r>
      <w:r w:rsidRPr="001E329F">
        <w:rPr>
          <w:rFonts w:ascii="Verdana" w:hAnsi="Verdana"/>
          <w:color w:val="000000"/>
          <w:sz w:val="20"/>
        </w:rPr>
        <w:t> </w:t>
      </w:r>
      <w:r w:rsidRPr="001E329F">
        <w:rPr>
          <w:rFonts w:ascii="Verdana" w:hAnsi="Verdana"/>
          <w:color w:val="000000"/>
          <w:sz w:val="20"/>
          <w:lang w:val="ru-RU"/>
        </w:rPr>
        <w:t>ним.</w:t>
      </w:r>
    </w:p>
    <w:p w14:paraId="18180E4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Озеро забурлило, вскипело ключом, словно переваривая проглоченное. Диаварды с</w:t>
      </w:r>
      <w:r w:rsidRPr="001E329F">
        <w:rPr>
          <w:rFonts w:ascii="Verdana" w:hAnsi="Verdana"/>
          <w:color w:val="000000"/>
          <w:sz w:val="20"/>
        </w:rPr>
        <w:t> </w:t>
      </w:r>
      <w:r w:rsidRPr="001E329F">
        <w:rPr>
          <w:rFonts w:ascii="Verdana" w:hAnsi="Verdana"/>
          <w:color w:val="000000"/>
          <w:sz w:val="20"/>
          <w:lang w:val="ru-RU"/>
        </w:rPr>
        <w:t>ужасом глядели на</w:t>
      </w:r>
      <w:r w:rsidRPr="001E329F">
        <w:rPr>
          <w:rFonts w:ascii="Verdana" w:hAnsi="Verdana"/>
          <w:color w:val="000000"/>
          <w:sz w:val="20"/>
        </w:rPr>
        <w:t> </w:t>
      </w:r>
      <w:r w:rsidRPr="001E329F">
        <w:rPr>
          <w:rFonts w:ascii="Verdana" w:hAnsi="Verdana"/>
          <w:color w:val="000000"/>
          <w:sz w:val="20"/>
          <w:lang w:val="ru-RU"/>
        </w:rPr>
        <w:t>мелькавшие в</w:t>
      </w:r>
      <w:r w:rsidRPr="001E329F">
        <w:rPr>
          <w:rFonts w:ascii="Verdana" w:hAnsi="Verdana"/>
          <w:color w:val="000000"/>
          <w:sz w:val="20"/>
        </w:rPr>
        <w:t> </w:t>
      </w:r>
      <w:r w:rsidRPr="001E329F">
        <w:rPr>
          <w:rFonts w:ascii="Verdana" w:hAnsi="Verdana"/>
          <w:color w:val="000000"/>
          <w:sz w:val="20"/>
          <w:lang w:val="ru-RU"/>
        </w:rPr>
        <w:t>водовороте темные сгустки</w:t>
      </w:r>
      <w:r w:rsidRPr="001E329F">
        <w:rPr>
          <w:rFonts w:ascii="Verdana" w:hAnsi="Verdana"/>
          <w:color w:val="000000"/>
          <w:sz w:val="20"/>
        </w:rPr>
        <w:t> </w:t>
      </w:r>
      <w:r w:rsidRPr="001E329F">
        <w:rPr>
          <w:rFonts w:ascii="Verdana" w:hAnsi="Verdana"/>
          <w:color w:val="000000"/>
          <w:sz w:val="20"/>
          <w:lang w:val="ru-RU"/>
        </w:rPr>
        <w:t>— разрозненные части человеческого тела. Волны, бороздившие поверхность озера, становились все выше. Одна из</w:t>
      </w:r>
      <w:r w:rsidRPr="001E329F">
        <w:rPr>
          <w:rFonts w:ascii="Verdana" w:hAnsi="Verdana"/>
          <w:color w:val="000000"/>
          <w:sz w:val="20"/>
        </w:rPr>
        <w:t> </w:t>
      </w:r>
      <w:r w:rsidRPr="001E329F">
        <w:rPr>
          <w:rFonts w:ascii="Verdana" w:hAnsi="Verdana"/>
          <w:color w:val="000000"/>
          <w:sz w:val="20"/>
          <w:lang w:val="ru-RU"/>
        </w:rPr>
        <w:t>них, плеснув в</w:t>
      </w:r>
      <w:r w:rsidRPr="001E329F">
        <w:rPr>
          <w:rFonts w:ascii="Verdana" w:hAnsi="Verdana"/>
          <w:color w:val="000000"/>
          <w:sz w:val="20"/>
        </w:rPr>
        <w:t> </w:t>
      </w:r>
      <w:r w:rsidRPr="001E329F">
        <w:rPr>
          <w:rFonts w:ascii="Verdana" w:hAnsi="Verdana"/>
          <w:color w:val="000000"/>
          <w:sz w:val="20"/>
          <w:lang w:val="ru-RU"/>
        </w:rPr>
        <w:t>стену, едва не</w:t>
      </w:r>
      <w:r w:rsidRPr="001E329F">
        <w:rPr>
          <w:rFonts w:ascii="Verdana" w:hAnsi="Verdana"/>
          <w:color w:val="000000"/>
          <w:sz w:val="20"/>
        </w:rPr>
        <w:t> </w:t>
      </w:r>
      <w:r w:rsidRPr="001E329F">
        <w:rPr>
          <w:rFonts w:ascii="Verdana" w:hAnsi="Verdana"/>
          <w:color w:val="000000"/>
          <w:sz w:val="20"/>
          <w:lang w:val="ru-RU"/>
        </w:rPr>
        <w:t>достигла ног диавардов.</w:t>
      </w:r>
    </w:p>
    <w:p w14:paraId="6DE922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Скорее!</w:t>
      </w:r>
      <w:r w:rsidRPr="001E329F">
        <w:rPr>
          <w:rFonts w:ascii="Verdana" w:hAnsi="Verdana"/>
          <w:color w:val="000000"/>
          <w:sz w:val="20"/>
        </w:rPr>
        <w:t> </w:t>
      </w:r>
      <w:r w:rsidRPr="001E329F">
        <w:rPr>
          <w:rFonts w:ascii="Verdana" w:hAnsi="Verdana"/>
          <w:color w:val="000000"/>
          <w:sz w:val="20"/>
          <w:lang w:val="ru-RU"/>
        </w:rPr>
        <w:t>— крикнул Тайк.</w:t>
      </w:r>
      <w:r w:rsidRPr="001E329F">
        <w:rPr>
          <w:rFonts w:ascii="Verdana" w:hAnsi="Verdana"/>
          <w:color w:val="000000"/>
          <w:sz w:val="20"/>
        </w:rPr>
        <w:t> </w:t>
      </w:r>
      <w:r w:rsidRPr="001E329F">
        <w:rPr>
          <w:rFonts w:ascii="Verdana" w:hAnsi="Verdana"/>
          <w:color w:val="000000"/>
          <w:sz w:val="20"/>
          <w:lang w:val="ru-RU"/>
        </w:rPr>
        <w:t>— Впереди тропа поднимается!</w:t>
      </w:r>
    </w:p>
    <w:p w14:paraId="23E108C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Через минуту светящаяся масса обрушила на</w:t>
      </w:r>
      <w:r w:rsidRPr="001E329F">
        <w:rPr>
          <w:rFonts w:ascii="Verdana" w:hAnsi="Verdana"/>
          <w:color w:val="000000"/>
          <w:sz w:val="20"/>
        </w:rPr>
        <w:t> </w:t>
      </w:r>
      <w:r w:rsidRPr="001E329F">
        <w:rPr>
          <w:rFonts w:ascii="Verdana" w:hAnsi="Verdana"/>
          <w:color w:val="000000"/>
          <w:sz w:val="20"/>
          <w:lang w:val="ru-RU"/>
        </w:rPr>
        <w:t>стену новый удар, но</w:t>
      </w:r>
      <w:r w:rsidRPr="001E329F">
        <w:rPr>
          <w:rFonts w:ascii="Verdana" w:hAnsi="Verdana"/>
          <w:color w:val="000000"/>
          <w:sz w:val="20"/>
        </w:rPr>
        <w:t> </w:t>
      </w:r>
      <w:r w:rsidRPr="001E329F">
        <w:rPr>
          <w:rFonts w:ascii="Verdana" w:hAnsi="Verdana"/>
          <w:color w:val="000000"/>
          <w:sz w:val="20"/>
          <w:lang w:val="ru-RU"/>
        </w:rPr>
        <w:t>Тайку и</w:t>
      </w:r>
      <w:r w:rsidRPr="001E329F">
        <w:rPr>
          <w:rFonts w:ascii="Verdana" w:hAnsi="Verdana"/>
          <w:color w:val="000000"/>
          <w:sz w:val="20"/>
        </w:rPr>
        <w:t> </w:t>
      </w:r>
      <w:r w:rsidRPr="001E329F">
        <w:rPr>
          <w:rFonts w:ascii="Verdana" w:hAnsi="Verdana"/>
          <w:color w:val="000000"/>
          <w:sz w:val="20"/>
          <w:lang w:val="ru-RU"/>
        </w:rPr>
        <w:t>его спутникам он был уже не</w:t>
      </w:r>
      <w:r w:rsidRPr="001E329F">
        <w:rPr>
          <w:rFonts w:ascii="Verdana" w:hAnsi="Verdana"/>
          <w:color w:val="000000"/>
          <w:sz w:val="20"/>
        </w:rPr>
        <w:t> </w:t>
      </w:r>
      <w:r w:rsidRPr="001E329F">
        <w:rPr>
          <w:rFonts w:ascii="Verdana" w:hAnsi="Verdana"/>
          <w:color w:val="000000"/>
          <w:sz w:val="20"/>
          <w:lang w:val="ru-RU"/>
        </w:rPr>
        <w:t>опасен. Шаг за</w:t>
      </w:r>
      <w:r w:rsidRPr="001E329F">
        <w:rPr>
          <w:rFonts w:ascii="Verdana" w:hAnsi="Verdana"/>
          <w:color w:val="000000"/>
          <w:sz w:val="20"/>
        </w:rPr>
        <w:t> </w:t>
      </w:r>
      <w:r w:rsidRPr="001E329F">
        <w:rPr>
          <w:rFonts w:ascii="Verdana" w:hAnsi="Verdana"/>
          <w:color w:val="000000"/>
          <w:sz w:val="20"/>
          <w:lang w:val="ru-RU"/>
        </w:rPr>
        <w:t>шагом продвигались они к</w:t>
      </w:r>
      <w:r w:rsidRPr="001E329F">
        <w:rPr>
          <w:rFonts w:ascii="Verdana" w:hAnsi="Verdana"/>
          <w:color w:val="000000"/>
          <w:sz w:val="20"/>
        </w:rPr>
        <w:t> </w:t>
      </w:r>
      <w:r w:rsidRPr="001E329F">
        <w:rPr>
          <w:rFonts w:ascii="Verdana" w:hAnsi="Verdana"/>
          <w:color w:val="000000"/>
          <w:sz w:val="20"/>
          <w:lang w:val="ru-RU"/>
        </w:rPr>
        <w:t>противоположному выходу из</w:t>
      </w:r>
      <w:r w:rsidRPr="001E329F">
        <w:rPr>
          <w:rFonts w:ascii="Verdana" w:hAnsi="Verdana"/>
          <w:color w:val="000000"/>
          <w:sz w:val="20"/>
        </w:rPr>
        <w:t> </w:t>
      </w:r>
      <w:r w:rsidRPr="001E329F">
        <w:rPr>
          <w:rFonts w:ascii="Verdana" w:hAnsi="Verdana"/>
          <w:color w:val="000000"/>
          <w:sz w:val="20"/>
          <w:lang w:val="ru-RU"/>
        </w:rPr>
        <w:t>подземного зала, который служил и</w:t>
      </w:r>
      <w:r w:rsidRPr="001E329F">
        <w:rPr>
          <w:rFonts w:ascii="Verdana" w:hAnsi="Verdana"/>
          <w:color w:val="000000"/>
          <w:sz w:val="20"/>
        </w:rPr>
        <w:t> </w:t>
      </w:r>
      <w:r w:rsidRPr="001E329F">
        <w:rPr>
          <w:rFonts w:ascii="Verdana" w:hAnsi="Verdana"/>
          <w:color w:val="000000"/>
          <w:sz w:val="20"/>
          <w:lang w:val="ru-RU"/>
        </w:rPr>
        <w:t>обиталищем, и</w:t>
      </w:r>
      <w:r w:rsidRPr="001E329F">
        <w:rPr>
          <w:rFonts w:ascii="Verdana" w:hAnsi="Verdana"/>
          <w:color w:val="000000"/>
          <w:sz w:val="20"/>
        </w:rPr>
        <w:t> </w:t>
      </w:r>
      <w:r w:rsidRPr="001E329F">
        <w:rPr>
          <w:rFonts w:ascii="Verdana" w:hAnsi="Verdana"/>
          <w:color w:val="000000"/>
          <w:sz w:val="20"/>
          <w:lang w:val="ru-RU"/>
        </w:rPr>
        <w:t>тюрьмой странному существу, такому могучему и</w:t>
      </w:r>
      <w:r w:rsidRPr="001E329F">
        <w:rPr>
          <w:rFonts w:ascii="Verdana" w:hAnsi="Verdana"/>
          <w:color w:val="000000"/>
          <w:sz w:val="20"/>
        </w:rPr>
        <w:t> </w:t>
      </w:r>
      <w:r w:rsidRPr="001E329F">
        <w:rPr>
          <w:rFonts w:ascii="Verdana" w:hAnsi="Verdana"/>
          <w:color w:val="000000"/>
          <w:sz w:val="20"/>
          <w:lang w:val="ru-RU"/>
        </w:rPr>
        <w:t>такому бессильному...</w:t>
      </w:r>
    </w:p>
    <w:p w14:paraId="0B1A48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Пол пещеры, до</w:t>
      </w:r>
      <w:r w:rsidRPr="001E329F">
        <w:rPr>
          <w:rFonts w:ascii="Verdana" w:hAnsi="Verdana"/>
          <w:color w:val="000000"/>
          <w:sz w:val="20"/>
        </w:rPr>
        <w:t> </w:t>
      </w:r>
      <w:r w:rsidRPr="001E329F">
        <w:rPr>
          <w:rFonts w:ascii="Verdana" w:hAnsi="Verdana"/>
          <w:color w:val="000000"/>
          <w:sz w:val="20"/>
          <w:lang w:val="ru-RU"/>
        </w:rPr>
        <w:t>тех пор полого опускавшийся к</w:t>
      </w:r>
      <w:r w:rsidRPr="001E329F">
        <w:rPr>
          <w:rFonts w:ascii="Verdana" w:hAnsi="Verdana"/>
          <w:color w:val="000000"/>
          <w:sz w:val="20"/>
        </w:rPr>
        <w:t> </w:t>
      </w:r>
      <w:r w:rsidRPr="001E329F">
        <w:rPr>
          <w:rFonts w:ascii="Verdana" w:hAnsi="Verdana"/>
          <w:color w:val="000000"/>
          <w:sz w:val="20"/>
          <w:lang w:val="ru-RU"/>
        </w:rPr>
        <w:t>озеру здесь, в</w:t>
      </w:r>
      <w:r w:rsidRPr="001E329F">
        <w:rPr>
          <w:rFonts w:ascii="Verdana" w:hAnsi="Verdana"/>
          <w:color w:val="000000"/>
          <w:sz w:val="20"/>
        </w:rPr>
        <w:t> </w:t>
      </w:r>
      <w:r w:rsidRPr="001E329F">
        <w:rPr>
          <w:rFonts w:ascii="Verdana" w:hAnsi="Verdana"/>
          <w:color w:val="000000"/>
          <w:sz w:val="20"/>
          <w:lang w:val="ru-RU"/>
        </w:rPr>
        <w:t>новом коридоре, круто пошел вверх. Коридор давал резкие зигзаги и</w:t>
      </w:r>
      <w:r w:rsidRPr="001E329F">
        <w:rPr>
          <w:rFonts w:ascii="Verdana" w:hAnsi="Verdana"/>
          <w:color w:val="000000"/>
          <w:sz w:val="20"/>
        </w:rPr>
        <w:t> </w:t>
      </w:r>
      <w:r w:rsidRPr="001E329F">
        <w:rPr>
          <w:rFonts w:ascii="Verdana" w:hAnsi="Verdana"/>
          <w:color w:val="000000"/>
          <w:sz w:val="20"/>
          <w:lang w:val="ru-RU"/>
        </w:rPr>
        <w:t>многочисленные ответвления, так что диавардам, двигавшимся в</w:t>
      </w:r>
      <w:r w:rsidRPr="001E329F">
        <w:rPr>
          <w:rFonts w:ascii="Verdana" w:hAnsi="Verdana"/>
          <w:color w:val="000000"/>
          <w:sz w:val="20"/>
        </w:rPr>
        <w:t> </w:t>
      </w:r>
      <w:r w:rsidRPr="001E329F">
        <w:rPr>
          <w:rFonts w:ascii="Verdana" w:hAnsi="Verdana"/>
          <w:color w:val="000000"/>
          <w:sz w:val="20"/>
          <w:lang w:val="ru-RU"/>
        </w:rPr>
        <w:t>полной темноте, не</w:t>
      </w:r>
      <w:r w:rsidRPr="001E329F">
        <w:rPr>
          <w:rFonts w:ascii="Verdana" w:hAnsi="Verdana"/>
          <w:color w:val="000000"/>
          <w:sz w:val="20"/>
        </w:rPr>
        <w:t> </w:t>
      </w:r>
      <w:r w:rsidRPr="001E329F">
        <w:rPr>
          <w:rFonts w:ascii="Verdana" w:hAnsi="Verdana"/>
          <w:color w:val="000000"/>
          <w:sz w:val="20"/>
          <w:lang w:val="ru-RU"/>
        </w:rPr>
        <w:t>раз приходилось выбирать путь наудачу. У</w:t>
      </w:r>
      <w:r w:rsidRPr="001E329F">
        <w:rPr>
          <w:rFonts w:ascii="Verdana" w:hAnsi="Verdana"/>
          <w:color w:val="000000"/>
          <w:sz w:val="20"/>
        </w:rPr>
        <w:t> </w:t>
      </w:r>
      <w:r w:rsidRPr="001E329F">
        <w:rPr>
          <w:rFonts w:ascii="Verdana" w:hAnsi="Verdana"/>
          <w:color w:val="000000"/>
          <w:sz w:val="20"/>
          <w:lang w:val="ru-RU"/>
        </w:rPr>
        <w:t>одного из</w:t>
      </w:r>
      <w:r w:rsidRPr="001E329F">
        <w:rPr>
          <w:rFonts w:ascii="Verdana" w:hAnsi="Verdana"/>
          <w:color w:val="000000"/>
          <w:sz w:val="20"/>
        </w:rPr>
        <w:t> </w:t>
      </w:r>
      <w:r w:rsidRPr="001E329F">
        <w:rPr>
          <w:rFonts w:ascii="Verdana" w:hAnsi="Verdana"/>
          <w:color w:val="000000"/>
          <w:sz w:val="20"/>
          <w:lang w:val="ru-RU"/>
        </w:rPr>
        <w:t>таких перекрестков, расходившегося сразу в</w:t>
      </w:r>
      <w:r w:rsidRPr="001E329F">
        <w:rPr>
          <w:rFonts w:ascii="Verdana" w:hAnsi="Verdana"/>
          <w:color w:val="000000"/>
          <w:sz w:val="20"/>
        </w:rPr>
        <w:t> </w:t>
      </w:r>
      <w:r w:rsidRPr="001E329F">
        <w:rPr>
          <w:rFonts w:ascii="Verdana" w:hAnsi="Verdana"/>
          <w:color w:val="000000"/>
          <w:sz w:val="20"/>
          <w:lang w:val="ru-RU"/>
        </w:rPr>
        <w:t>четырех направлениях, сделали привал. Даяна не</w:t>
      </w:r>
      <w:r w:rsidRPr="001E329F">
        <w:rPr>
          <w:rFonts w:ascii="Verdana" w:hAnsi="Verdana"/>
          <w:color w:val="000000"/>
          <w:sz w:val="20"/>
        </w:rPr>
        <w:t> </w:t>
      </w:r>
      <w:r w:rsidRPr="001E329F">
        <w:rPr>
          <w:rFonts w:ascii="Verdana" w:hAnsi="Verdana"/>
          <w:color w:val="000000"/>
          <w:sz w:val="20"/>
          <w:lang w:val="ru-RU"/>
        </w:rPr>
        <w:t>могла больше идти, рана ее снова горела огнем, повязка насквозь пропиталась кровью.</w:t>
      </w:r>
    </w:p>
    <w:p w14:paraId="0A6030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Нам нужно немного отдохнуть, сказал Тайк, и</w:t>
      </w:r>
      <w:r w:rsidRPr="001E329F">
        <w:rPr>
          <w:rFonts w:ascii="Verdana" w:hAnsi="Verdana"/>
          <w:color w:val="000000"/>
          <w:sz w:val="20"/>
        </w:rPr>
        <w:t> </w:t>
      </w:r>
      <w:r w:rsidRPr="001E329F">
        <w:rPr>
          <w:rFonts w:ascii="Verdana" w:hAnsi="Verdana"/>
          <w:color w:val="000000"/>
          <w:sz w:val="20"/>
          <w:lang w:val="ru-RU"/>
        </w:rPr>
        <w:t>подумать, куда идти дальше.</w:t>
      </w:r>
    </w:p>
    <w:p w14:paraId="272D03C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Мне кажется, здесь все дороги ведут наверх,</w:t>
      </w:r>
      <w:r w:rsidRPr="001E329F">
        <w:rPr>
          <w:rFonts w:ascii="Verdana" w:hAnsi="Verdana"/>
          <w:color w:val="000000"/>
          <w:sz w:val="20"/>
        </w:rPr>
        <w:t> </w:t>
      </w:r>
      <w:r w:rsidRPr="001E329F">
        <w:rPr>
          <w:rFonts w:ascii="Verdana" w:hAnsi="Verdana"/>
          <w:color w:val="000000"/>
          <w:sz w:val="20"/>
          <w:lang w:val="ru-RU"/>
        </w:rPr>
        <w:t>— сказала Даяна,</w:t>
      </w:r>
      <w:r w:rsidRPr="001E329F">
        <w:rPr>
          <w:rFonts w:ascii="Verdana" w:hAnsi="Verdana"/>
          <w:color w:val="000000"/>
          <w:sz w:val="20"/>
        </w:rPr>
        <w:t> </w:t>
      </w:r>
      <w:r w:rsidRPr="001E329F">
        <w:rPr>
          <w:rFonts w:ascii="Verdana" w:hAnsi="Verdana"/>
          <w:color w:val="000000"/>
          <w:sz w:val="20"/>
          <w:lang w:val="ru-RU"/>
        </w:rPr>
        <w:t>— мы поднимаемся к</w:t>
      </w:r>
      <w:r w:rsidRPr="001E329F">
        <w:rPr>
          <w:rFonts w:ascii="Verdana" w:hAnsi="Verdana"/>
          <w:color w:val="000000"/>
          <w:sz w:val="20"/>
        </w:rPr>
        <w:t> </w:t>
      </w:r>
      <w:r w:rsidRPr="001E329F">
        <w:rPr>
          <w:rFonts w:ascii="Verdana" w:hAnsi="Verdana"/>
          <w:color w:val="000000"/>
          <w:sz w:val="20"/>
          <w:lang w:val="ru-RU"/>
        </w:rPr>
        <w:t>вершине горы.</w:t>
      </w:r>
    </w:p>
    <w:p w14:paraId="04F6E3E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вершине,</w:t>
      </w:r>
      <w:r w:rsidRPr="001E329F">
        <w:rPr>
          <w:rFonts w:ascii="Verdana" w:hAnsi="Verdana"/>
          <w:color w:val="000000"/>
          <w:sz w:val="20"/>
        </w:rPr>
        <w:t> </w:t>
      </w:r>
      <w:r w:rsidRPr="001E329F">
        <w:rPr>
          <w:rFonts w:ascii="Verdana" w:hAnsi="Verdana"/>
          <w:color w:val="000000"/>
          <w:sz w:val="20"/>
          <w:lang w:val="ru-RU"/>
        </w:rPr>
        <w:t>— почти беззвучно прошептал Кидо, где этот, крылатый... Тайк, ловивший в</w:t>
      </w:r>
      <w:r w:rsidRPr="001E329F">
        <w:rPr>
          <w:rFonts w:ascii="Verdana" w:hAnsi="Verdana"/>
          <w:color w:val="000000"/>
          <w:sz w:val="20"/>
        </w:rPr>
        <w:t> </w:t>
      </w:r>
      <w:r w:rsidRPr="001E329F">
        <w:rPr>
          <w:rFonts w:ascii="Verdana" w:hAnsi="Verdana"/>
          <w:color w:val="000000"/>
          <w:sz w:val="20"/>
          <w:lang w:val="ru-RU"/>
        </w:rPr>
        <w:t>темноте каждый шорох, услышал и</w:t>
      </w:r>
      <w:r w:rsidRPr="001E329F">
        <w:rPr>
          <w:rFonts w:ascii="Verdana" w:hAnsi="Verdana"/>
          <w:color w:val="000000"/>
          <w:sz w:val="20"/>
        </w:rPr>
        <w:t> </w:t>
      </w:r>
      <w:r w:rsidRPr="001E329F">
        <w:rPr>
          <w:rFonts w:ascii="Verdana" w:hAnsi="Verdana"/>
          <w:color w:val="000000"/>
          <w:sz w:val="20"/>
          <w:lang w:val="ru-RU"/>
        </w:rPr>
        <w:t>эти слова. Вот именно, подумал он. Где крылатый...</w:t>
      </w:r>
    </w:p>
    <w:p w14:paraId="0E90E88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Против Посланника Колдуна они практически безоружны. Не</w:t>
      </w:r>
      <w:r w:rsidRPr="001E329F">
        <w:rPr>
          <w:rFonts w:ascii="Verdana" w:hAnsi="Verdana"/>
          <w:color w:val="000000"/>
          <w:sz w:val="20"/>
        </w:rPr>
        <w:t> </w:t>
      </w:r>
      <w:r w:rsidRPr="001E329F">
        <w:rPr>
          <w:rFonts w:ascii="Verdana" w:hAnsi="Verdana"/>
          <w:color w:val="000000"/>
          <w:sz w:val="20"/>
          <w:lang w:val="ru-RU"/>
        </w:rPr>
        <w:t>безумие</w:t>
      </w:r>
      <w:r w:rsidRPr="001E329F">
        <w:rPr>
          <w:rFonts w:ascii="Verdana" w:hAnsi="Verdana"/>
          <w:color w:val="000000"/>
          <w:sz w:val="20"/>
        </w:rPr>
        <w:t> </w:t>
      </w:r>
      <w:r w:rsidRPr="001E329F">
        <w:rPr>
          <w:rFonts w:ascii="Verdana" w:hAnsi="Verdana"/>
          <w:color w:val="000000"/>
          <w:sz w:val="20"/>
          <w:lang w:val="ru-RU"/>
        </w:rPr>
        <w:t>ли</w:t>
      </w:r>
      <w:r w:rsidRPr="001E329F">
        <w:rPr>
          <w:rFonts w:ascii="Verdana" w:hAnsi="Verdana"/>
          <w:color w:val="000000"/>
          <w:sz w:val="20"/>
        </w:rPr>
        <w:t> </w:t>
      </w:r>
      <w:r w:rsidRPr="001E329F">
        <w:rPr>
          <w:rFonts w:ascii="Verdana" w:hAnsi="Verdana"/>
          <w:color w:val="000000"/>
          <w:sz w:val="20"/>
          <w:lang w:val="ru-RU"/>
        </w:rPr>
        <w:t>— соваться в</w:t>
      </w:r>
      <w:r w:rsidRPr="001E329F">
        <w:rPr>
          <w:rFonts w:ascii="Verdana" w:hAnsi="Verdana"/>
          <w:color w:val="000000"/>
          <w:sz w:val="20"/>
        </w:rPr>
        <w:t> </w:t>
      </w:r>
      <w:r w:rsidRPr="001E329F">
        <w:rPr>
          <w:rFonts w:ascii="Verdana" w:hAnsi="Verdana"/>
          <w:color w:val="000000"/>
          <w:sz w:val="20"/>
          <w:lang w:val="ru-RU"/>
        </w:rPr>
        <w:t>самое его логово, не</w:t>
      </w:r>
      <w:r w:rsidRPr="001E329F">
        <w:rPr>
          <w:rFonts w:ascii="Verdana" w:hAnsi="Verdana"/>
          <w:color w:val="000000"/>
          <w:sz w:val="20"/>
        </w:rPr>
        <w:t> </w:t>
      </w:r>
      <w:r w:rsidRPr="001E329F">
        <w:rPr>
          <w:rFonts w:ascii="Verdana" w:hAnsi="Verdana"/>
          <w:color w:val="000000"/>
          <w:sz w:val="20"/>
          <w:lang w:val="ru-RU"/>
        </w:rPr>
        <w:t>имея никаких средств борьбы с</w:t>
      </w:r>
      <w:r w:rsidRPr="001E329F">
        <w:rPr>
          <w:rFonts w:ascii="Verdana" w:hAnsi="Verdana"/>
          <w:color w:val="000000"/>
          <w:sz w:val="20"/>
        </w:rPr>
        <w:t> </w:t>
      </w:r>
      <w:r w:rsidRPr="001E329F">
        <w:rPr>
          <w:rFonts w:ascii="Verdana" w:hAnsi="Verdana"/>
          <w:color w:val="000000"/>
          <w:sz w:val="20"/>
          <w:lang w:val="ru-RU"/>
        </w:rPr>
        <w:t>ним?</w:t>
      </w:r>
    </w:p>
    <w:p w14:paraId="68349EC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Тхоорт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первый раз задавал себе этот вопрос И</w:t>
      </w:r>
      <w:r w:rsidRPr="001E329F">
        <w:rPr>
          <w:rFonts w:ascii="Verdana" w:hAnsi="Verdana"/>
          <w:color w:val="000000"/>
          <w:sz w:val="20"/>
        </w:rPr>
        <w:t> </w:t>
      </w:r>
      <w:r w:rsidRPr="001E329F">
        <w:rPr>
          <w:rFonts w:ascii="Verdana" w:hAnsi="Verdana"/>
          <w:color w:val="000000"/>
          <w:sz w:val="20"/>
          <w:lang w:val="ru-RU"/>
        </w:rPr>
        <w:t>давно уже знал ответ. Никаких средств борьбы не</w:t>
      </w:r>
      <w:r w:rsidRPr="001E329F">
        <w:rPr>
          <w:rFonts w:ascii="Verdana" w:hAnsi="Verdana"/>
          <w:color w:val="000000"/>
          <w:sz w:val="20"/>
        </w:rPr>
        <w:t> </w:t>
      </w:r>
      <w:r w:rsidRPr="001E329F">
        <w:rPr>
          <w:rFonts w:ascii="Verdana" w:hAnsi="Verdana"/>
          <w:color w:val="000000"/>
          <w:sz w:val="20"/>
          <w:lang w:val="ru-RU"/>
        </w:rPr>
        <w:t>было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самом начале похода диавардов. Этот поход для них был последней, отчаянной попыткой дотянуться до</w:t>
      </w:r>
      <w:r w:rsidRPr="001E329F">
        <w:rPr>
          <w:rFonts w:ascii="Verdana" w:hAnsi="Verdana"/>
          <w:color w:val="000000"/>
          <w:sz w:val="20"/>
        </w:rPr>
        <w:t> </w:t>
      </w:r>
      <w:r w:rsidRPr="001E329F">
        <w:rPr>
          <w:rFonts w:ascii="Verdana" w:hAnsi="Verdana"/>
          <w:color w:val="000000"/>
          <w:sz w:val="20"/>
          <w:lang w:val="ru-RU"/>
        </w:rPr>
        <w:t>горла врага. И</w:t>
      </w:r>
      <w:r w:rsidRPr="001E329F">
        <w:rPr>
          <w:rFonts w:ascii="Verdana" w:hAnsi="Verdana"/>
          <w:color w:val="000000"/>
          <w:sz w:val="20"/>
        </w:rPr>
        <w:t> </w:t>
      </w:r>
      <w:r w:rsidRPr="001E329F">
        <w:rPr>
          <w:rFonts w:ascii="Verdana" w:hAnsi="Verdana"/>
          <w:color w:val="000000"/>
          <w:sz w:val="20"/>
          <w:lang w:val="ru-RU"/>
        </w:rPr>
        <w:t>отступить, даже под страхом смерти, они не</w:t>
      </w:r>
      <w:r w:rsidRPr="001E329F">
        <w:rPr>
          <w:rFonts w:ascii="Verdana" w:hAnsi="Verdana"/>
          <w:color w:val="000000"/>
          <w:sz w:val="20"/>
        </w:rPr>
        <w:t> </w:t>
      </w:r>
      <w:r w:rsidRPr="001E329F">
        <w:rPr>
          <w:rFonts w:ascii="Verdana" w:hAnsi="Verdana"/>
          <w:color w:val="000000"/>
          <w:sz w:val="20"/>
          <w:lang w:val="ru-RU"/>
        </w:rPr>
        <w:t>могут, им некуда отступать</w:t>
      </w:r>
      <w:r w:rsidRPr="001E329F">
        <w:rPr>
          <w:rFonts w:ascii="Verdana" w:hAnsi="Verdana"/>
          <w:color w:val="000000"/>
          <w:sz w:val="20"/>
        </w:rPr>
        <w:t> </w:t>
      </w:r>
      <w:r w:rsidRPr="001E329F">
        <w:rPr>
          <w:rFonts w:ascii="Verdana" w:hAnsi="Verdana"/>
          <w:color w:val="000000"/>
          <w:sz w:val="20"/>
          <w:lang w:val="ru-RU"/>
        </w:rPr>
        <w:t>— неотвратимая гибель найдем их в</w:t>
      </w:r>
      <w:r w:rsidRPr="001E329F">
        <w:rPr>
          <w:rFonts w:ascii="Verdana" w:hAnsi="Verdana"/>
          <w:color w:val="000000"/>
          <w:sz w:val="20"/>
        </w:rPr>
        <w:t> </w:t>
      </w:r>
      <w:r w:rsidRPr="001E329F">
        <w:rPr>
          <w:rFonts w:ascii="Verdana" w:hAnsi="Verdana"/>
          <w:color w:val="000000"/>
          <w:sz w:val="20"/>
          <w:lang w:val="ru-RU"/>
        </w:rPr>
        <w:t>любом краю. Значит, нужно идти и</w:t>
      </w:r>
      <w:r w:rsidRPr="001E329F">
        <w:rPr>
          <w:rFonts w:ascii="Verdana" w:hAnsi="Verdana"/>
          <w:color w:val="000000"/>
          <w:sz w:val="20"/>
        </w:rPr>
        <w:t> </w:t>
      </w:r>
      <w:r w:rsidRPr="001E329F">
        <w:rPr>
          <w:rFonts w:ascii="Verdana" w:hAnsi="Verdana"/>
          <w:color w:val="000000"/>
          <w:sz w:val="20"/>
          <w:lang w:val="ru-RU"/>
        </w:rPr>
        <w:t>умереть Но</w:t>
      </w:r>
      <w:r w:rsidRPr="001E329F">
        <w:rPr>
          <w:rFonts w:ascii="Verdana" w:hAnsi="Verdana"/>
          <w:color w:val="000000"/>
          <w:sz w:val="20"/>
        </w:rPr>
        <w:t> </w:t>
      </w:r>
      <w:r w:rsidRPr="001E329F">
        <w:rPr>
          <w:rFonts w:ascii="Verdana" w:hAnsi="Verdana"/>
          <w:color w:val="000000"/>
          <w:sz w:val="20"/>
          <w:lang w:val="ru-RU"/>
        </w:rPr>
        <w:t>— взять за</w:t>
      </w:r>
      <w:r w:rsidRPr="001E329F">
        <w:rPr>
          <w:rFonts w:ascii="Verdana" w:hAnsi="Verdana"/>
          <w:color w:val="000000"/>
          <w:sz w:val="20"/>
        </w:rPr>
        <w:t> </w:t>
      </w:r>
      <w:r w:rsidRPr="001E329F">
        <w:rPr>
          <w:rFonts w:ascii="Verdana" w:hAnsi="Verdana"/>
          <w:color w:val="000000"/>
          <w:sz w:val="20"/>
          <w:lang w:val="ru-RU"/>
        </w:rPr>
        <w:t>свою жизнь высокую цену, не</w:t>
      </w:r>
      <w:r w:rsidRPr="001E329F">
        <w:rPr>
          <w:rFonts w:ascii="Verdana" w:hAnsi="Verdana"/>
          <w:color w:val="000000"/>
          <w:sz w:val="20"/>
        </w:rPr>
        <w:t> </w:t>
      </w:r>
      <w:r w:rsidRPr="001E329F">
        <w:rPr>
          <w:rFonts w:ascii="Verdana" w:hAnsi="Verdana"/>
          <w:color w:val="000000"/>
          <w:sz w:val="20"/>
          <w:lang w:val="ru-RU"/>
        </w:rPr>
        <w:t>продешевить не</w:t>
      </w:r>
      <w:r w:rsidRPr="001E329F">
        <w:rPr>
          <w:rFonts w:ascii="Verdana" w:hAnsi="Verdana"/>
          <w:color w:val="000000"/>
          <w:sz w:val="20"/>
        </w:rPr>
        <w:t> </w:t>
      </w:r>
      <w:r w:rsidRPr="001E329F">
        <w:rPr>
          <w:rFonts w:ascii="Verdana" w:hAnsi="Verdana"/>
          <w:color w:val="000000"/>
          <w:sz w:val="20"/>
          <w:lang w:val="ru-RU"/>
        </w:rPr>
        <w:t>поддаться на</w:t>
      </w:r>
      <w:r w:rsidRPr="001E329F">
        <w:rPr>
          <w:rFonts w:ascii="Verdana" w:hAnsi="Verdana"/>
          <w:color w:val="000000"/>
          <w:sz w:val="20"/>
        </w:rPr>
        <w:t> </w:t>
      </w:r>
      <w:r w:rsidRPr="001E329F">
        <w:rPr>
          <w:rFonts w:ascii="Verdana" w:hAnsi="Verdana"/>
          <w:color w:val="000000"/>
          <w:sz w:val="20"/>
          <w:lang w:val="ru-RU"/>
        </w:rPr>
        <w:t>дьявольские уловки Колдуна. Не</w:t>
      </w:r>
      <w:r w:rsidRPr="001E329F">
        <w:rPr>
          <w:rFonts w:ascii="Verdana" w:hAnsi="Verdana"/>
          <w:color w:val="000000"/>
          <w:sz w:val="20"/>
        </w:rPr>
        <w:t> </w:t>
      </w:r>
      <w:r w:rsidRPr="001E329F">
        <w:rPr>
          <w:rFonts w:ascii="Verdana" w:hAnsi="Verdana"/>
          <w:color w:val="000000"/>
          <w:sz w:val="20"/>
          <w:lang w:val="ru-RU"/>
        </w:rPr>
        <w:t>верить светящимся озерам, обещающим спасение. Не</w:t>
      </w:r>
      <w:r w:rsidRPr="001E329F">
        <w:rPr>
          <w:rFonts w:ascii="Verdana" w:hAnsi="Verdana"/>
          <w:color w:val="000000"/>
          <w:sz w:val="20"/>
        </w:rPr>
        <w:t> </w:t>
      </w:r>
      <w:r w:rsidRPr="001E329F">
        <w:rPr>
          <w:rFonts w:ascii="Verdana" w:hAnsi="Verdana"/>
          <w:color w:val="000000"/>
          <w:sz w:val="20"/>
          <w:lang w:val="ru-RU"/>
        </w:rPr>
        <w:t>доверять никому и</w:t>
      </w:r>
      <w:r w:rsidRPr="001E329F">
        <w:rPr>
          <w:rFonts w:ascii="Verdana" w:hAnsi="Verdana"/>
          <w:color w:val="000000"/>
          <w:sz w:val="20"/>
        </w:rPr>
        <w:t> </w:t>
      </w:r>
      <w:r w:rsidRPr="001E329F">
        <w:rPr>
          <w:rFonts w:ascii="Verdana" w:hAnsi="Verdana"/>
          <w:color w:val="000000"/>
          <w:sz w:val="20"/>
          <w:lang w:val="ru-RU"/>
        </w:rPr>
        <w:t>ничему. Добраться, дотянуться, пусть голыми руками, но</w:t>
      </w:r>
      <w:r w:rsidRPr="001E329F">
        <w:rPr>
          <w:rFonts w:ascii="Verdana" w:hAnsi="Verdana"/>
          <w:color w:val="000000"/>
          <w:sz w:val="20"/>
        </w:rPr>
        <w:t> </w:t>
      </w:r>
      <w:r w:rsidRPr="001E329F">
        <w:rPr>
          <w:rFonts w:ascii="Verdana" w:hAnsi="Verdana"/>
          <w:color w:val="000000"/>
          <w:sz w:val="20"/>
          <w:lang w:val="ru-RU"/>
        </w:rPr>
        <w:t>свернуть гадине</w:t>
      </w:r>
      <w:r w:rsidRPr="001E329F">
        <w:rPr>
          <w:rFonts w:ascii="Verdana" w:hAnsi="Verdana"/>
          <w:color w:val="000000"/>
          <w:sz w:val="20"/>
        </w:rPr>
        <w:t> </w:t>
      </w:r>
      <w:r w:rsidRPr="001E329F">
        <w:rPr>
          <w:rFonts w:ascii="Verdana" w:hAnsi="Verdana"/>
          <w:color w:val="000000"/>
          <w:sz w:val="20"/>
          <w:lang w:val="ru-RU"/>
        </w:rPr>
        <w:t>шею...</w:t>
      </w:r>
    </w:p>
    <w:p w14:paraId="45BC83E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вдруг поймал себя на</w:t>
      </w:r>
      <w:r w:rsidRPr="001E329F">
        <w:rPr>
          <w:rFonts w:ascii="Verdana" w:hAnsi="Verdana"/>
          <w:color w:val="000000"/>
          <w:sz w:val="20"/>
        </w:rPr>
        <w:t> </w:t>
      </w:r>
      <w:r w:rsidRPr="001E329F">
        <w:rPr>
          <w:rFonts w:ascii="Verdana" w:hAnsi="Verdana"/>
          <w:color w:val="000000"/>
          <w:sz w:val="20"/>
          <w:lang w:val="ru-RU"/>
        </w:rPr>
        <w:t>том, что уже некоторое время прислушивается к</w:t>
      </w:r>
      <w:r w:rsidRPr="001E329F">
        <w:rPr>
          <w:rFonts w:ascii="Verdana" w:hAnsi="Verdana"/>
          <w:color w:val="000000"/>
          <w:sz w:val="20"/>
        </w:rPr>
        <w:t> </w:t>
      </w:r>
      <w:r w:rsidRPr="001E329F">
        <w:rPr>
          <w:rFonts w:ascii="Verdana" w:hAnsi="Verdana"/>
          <w:color w:val="000000"/>
          <w:sz w:val="20"/>
          <w:lang w:val="ru-RU"/>
        </w:rPr>
        <w:t>едва различимому, но</w:t>
      </w:r>
      <w:r w:rsidRPr="001E329F">
        <w:rPr>
          <w:rFonts w:ascii="Verdana" w:hAnsi="Verdana"/>
          <w:color w:val="000000"/>
          <w:sz w:val="20"/>
        </w:rPr>
        <w:t> </w:t>
      </w:r>
      <w:r w:rsidRPr="001E329F">
        <w:rPr>
          <w:rFonts w:ascii="Verdana" w:hAnsi="Verdana"/>
          <w:color w:val="000000"/>
          <w:sz w:val="20"/>
          <w:lang w:val="ru-RU"/>
        </w:rPr>
        <w:t>назойливо повторяющемуся звуку, не</w:t>
      </w:r>
      <w:r w:rsidRPr="001E329F">
        <w:rPr>
          <w:rFonts w:ascii="Verdana" w:hAnsi="Verdana"/>
          <w:color w:val="000000"/>
          <w:sz w:val="20"/>
        </w:rPr>
        <w:t> </w:t>
      </w:r>
      <w:r w:rsidRPr="001E329F">
        <w:rPr>
          <w:rFonts w:ascii="Verdana" w:hAnsi="Verdana"/>
          <w:color w:val="000000"/>
          <w:sz w:val="20"/>
          <w:lang w:val="ru-RU"/>
        </w:rPr>
        <w:t>то отголоску капели, не</w:t>
      </w:r>
      <w:r w:rsidRPr="001E329F">
        <w:rPr>
          <w:rFonts w:ascii="Verdana" w:hAnsi="Verdana"/>
          <w:color w:val="000000"/>
          <w:sz w:val="20"/>
        </w:rPr>
        <w:t> </w:t>
      </w:r>
      <w:r w:rsidRPr="001E329F">
        <w:rPr>
          <w:rFonts w:ascii="Verdana" w:hAnsi="Verdana"/>
          <w:color w:val="000000"/>
          <w:sz w:val="20"/>
          <w:lang w:val="ru-RU"/>
        </w:rPr>
        <w:t>то стрекотанию какого-то насекомого. Сначала это происходило бессознательно, затем Тайку стало казаться, что звук усиливается.</w:t>
      </w:r>
    </w:p>
    <w:p w14:paraId="6C1BEF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Тсс! Слушайте!</w:t>
      </w:r>
      <w:r w:rsidRPr="001E329F">
        <w:rPr>
          <w:rFonts w:ascii="Verdana" w:hAnsi="Verdana"/>
          <w:color w:val="000000"/>
          <w:sz w:val="20"/>
        </w:rPr>
        <w:t> </w:t>
      </w:r>
      <w:r w:rsidRPr="001E329F">
        <w:rPr>
          <w:rFonts w:ascii="Verdana" w:hAnsi="Verdana"/>
          <w:color w:val="000000"/>
          <w:sz w:val="20"/>
          <w:lang w:val="ru-RU"/>
        </w:rPr>
        <w:t>— прошептал он встревоженно.</w:t>
      </w:r>
    </w:p>
    <w:p w14:paraId="06C7C99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мертвом безмолвии подземелья явственно раздавался звонкий дробный стук. Да ведь это шаги!</w:t>
      </w:r>
    </w:p>
    <w:p w14:paraId="398DBA2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Там люди,</w:t>
      </w:r>
      <w:r w:rsidRPr="001E329F">
        <w:rPr>
          <w:rFonts w:ascii="Verdana" w:hAnsi="Verdana"/>
          <w:color w:val="000000"/>
          <w:sz w:val="20"/>
        </w:rPr>
        <w:t> </w:t>
      </w:r>
      <w:r w:rsidRPr="001E329F">
        <w:rPr>
          <w:rFonts w:ascii="Verdana" w:hAnsi="Verdana"/>
          <w:color w:val="000000"/>
          <w:sz w:val="20"/>
          <w:lang w:val="ru-RU"/>
        </w:rPr>
        <w:t>— сказал Кидо.</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их много...</w:t>
      </w:r>
    </w:p>
    <w:p w14:paraId="0D2ABC7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М-м-да,</w:t>
      </w:r>
      <w:r w:rsidRPr="001E329F">
        <w:rPr>
          <w:rFonts w:ascii="Verdana" w:hAnsi="Verdana"/>
          <w:color w:val="000000"/>
          <w:sz w:val="20"/>
        </w:rPr>
        <w:t> </w:t>
      </w:r>
      <w:r w:rsidRPr="001E329F">
        <w:rPr>
          <w:rFonts w:ascii="Verdana" w:hAnsi="Verdana"/>
          <w:color w:val="000000"/>
          <w:sz w:val="20"/>
          <w:lang w:val="ru-RU"/>
        </w:rPr>
        <w:t>— протянула Даяна.</w:t>
      </w:r>
      <w:r w:rsidRPr="001E329F">
        <w:rPr>
          <w:rFonts w:ascii="Verdana" w:hAnsi="Verdana"/>
          <w:color w:val="000000"/>
          <w:sz w:val="20"/>
        </w:rPr>
        <w:t> </w:t>
      </w:r>
      <w:r w:rsidRPr="001E329F">
        <w:rPr>
          <w:rFonts w:ascii="Verdana" w:hAnsi="Verdana"/>
          <w:color w:val="000000"/>
          <w:sz w:val="20"/>
          <w:lang w:val="ru-RU"/>
        </w:rPr>
        <w:t>— Целый отряд. Слышите, как вышагивают?</w:t>
      </w:r>
    </w:p>
    <w:p w14:paraId="3B8CDC5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Они идут сюда!</w:t>
      </w:r>
    </w:p>
    <w:p w14:paraId="25EE283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Дружный ритмичный топот доносился, казалось, со</w:t>
      </w:r>
      <w:r w:rsidRPr="001E329F">
        <w:rPr>
          <w:rFonts w:ascii="Verdana" w:hAnsi="Verdana"/>
          <w:color w:val="000000"/>
          <w:sz w:val="20"/>
        </w:rPr>
        <w:t> </w:t>
      </w:r>
      <w:r w:rsidRPr="001E329F">
        <w:rPr>
          <w:rFonts w:ascii="Verdana" w:hAnsi="Verdana"/>
          <w:color w:val="000000"/>
          <w:sz w:val="20"/>
          <w:lang w:val="ru-RU"/>
        </w:rPr>
        <w:t>всех сторон одновременно. Где-то там, в</w:t>
      </w:r>
      <w:r w:rsidRPr="001E329F">
        <w:rPr>
          <w:rFonts w:ascii="Verdana" w:hAnsi="Verdana"/>
          <w:color w:val="000000"/>
          <w:sz w:val="20"/>
        </w:rPr>
        <w:t> </w:t>
      </w:r>
      <w:r w:rsidRPr="001E329F">
        <w:rPr>
          <w:rFonts w:ascii="Verdana" w:hAnsi="Verdana"/>
          <w:color w:val="000000"/>
          <w:sz w:val="20"/>
          <w:lang w:val="ru-RU"/>
        </w:rPr>
        <w:t>пещерных глубинах, слаженным строем двигалась большая группа людей.</w:t>
      </w:r>
    </w:p>
    <w:p w14:paraId="3C8A60D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Необязательно, впрочем, людей, подумал Тайк. Откуда</w:t>
      </w:r>
      <w:r w:rsidRPr="001E329F">
        <w:rPr>
          <w:rFonts w:ascii="Verdana" w:hAnsi="Verdana"/>
          <w:color w:val="000000"/>
          <w:sz w:val="20"/>
        </w:rPr>
        <w:t> </w:t>
      </w:r>
      <w:r w:rsidRPr="001E329F">
        <w:rPr>
          <w:rFonts w:ascii="Verdana" w:hAnsi="Verdana"/>
          <w:color w:val="000000"/>
          <w:sz w:val="20"/>
          <w:lang w:val="ru-RU"/>
        </w:rPr>
        <w:t>бы тут взяться людям? Не</w:t>
      </w:r>
      <w:r w:rsidRPr="001E329F">
        <w:rPr>
          <w:rFonts w:ascii="Verdana" w:hAnsi="Verdana"/>
          <w:color w:val="000000"/>
          <w:sz w:val="20"/>
        </w:rPr>
        <w:t> </w:t>
      </w:r>
      <w:r w:rsidRPr="001E329F">
        <w:rPr>
          <w:rFonts w:ascii="Verdana" w:hAnsi="Verdana"/>
          <w:color w:val="000000"/>
          <w:sz w:val="20"/>
          <w:lang w:val="ru-RU"/>
        </w:rPr>
        <w:t>Посланник</w:t>
      </w:r>
      <w:r w:rsidRPr="001E329F">
        <w:rPr>
          <w:rFonts w:ascii="Verdana" w:hAnsi="Verdana"/>
          <w:color w:val="000000"/>
          <w:sz w:val="20"/>
        </w:rPr>
        <w:t> </w:t>
      </w:r>
      <w:r w:rsidRPr="001E329F">
        <w:rPr>
          <w:rFonts w:ascii="Verdana" w:hAnsi="Verdana"/>
          <w:color w:val="000000"/>
          <w:sz w:val="20"/>
          <w:lang w:val="ru-RU"/>
        </w:rPr>
        <w:t>ли опять? Нет, пожалуй, не</w:t>
      </w:r>
      <w:r w:rsidRPr="001E329F">
        <w:rPr>
          <w:rFonts w:ascii="Verdana" w:hAnsi="Verdana"/>
          <w:color w:val="000000"/>
          <w:sz w:val="20"/>
        </w:rPr>
        <w:t> </w:t>
      </w:r>
      <w:r w:rsidRPr="001E329F">
        <w:rPr>
          <w:rFonts w:ascii="Verdana" w:hAnsi="Verdana"/>
          <w:color w:val="000000"/>
          <w:sz w:val="20"/>
          <w:lang w:val="ru-RU"/>
        </w:rPr>
        <w:t>он, иначе отвратительное чувство приближения смерти уже предупредило</w:t>
      </w:r>
      <w:r w:rsidRPr="001E329F">
        <w:rPr>
          <w:rFonts w:ascii="Verdana" w:hAnsi="Verdana"/>
          <w:color w:val="000000"/>
          <w:sz w:val="20"/>
        </w:rPr>
        <w:t> </w:t>
      </w:r>
      <w:r w:rsidRPr="001E329F">
        <w:rPr>
          <w:rFonts w:ascii="Verdana" w:hAnsi="Verdana"/>
          <w:color w:val="000000"/>
          <w:sz w:val="20"/>
          <w:lang w:val="ru-RU"/>
        </w:rPr>
        <w:t>бы диавардов.</w:t>
      </w:r>
    </w:p>
    <w:p w14:paraId="23B1BFD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взялся за</w:t>
      </w:r>
      <w:r w:rsidRPr="001E329F">
        <w:rPr>
          <w:rFonts w:ascii="Verdana" w:hAnsi="Verdana"/>
          <w:color w:val="000000"/>
          <w:sz w:val="20"/>
        </w:rPr>
        <w:t> </w:t>
      </w:r>
      <w:r w:rsidRPr="001E329F">
        <w:rPr>
          <w:rFonts w:ascii="Verdana" w:hAnsi="Verdana"/>
          <w:color w:val="000000"/>
          <w:sz w:val="20"/>
          <w:lang w:val="ru-RU"/>
        </w:rPr>
        <w:t>рукоять кинжала. Лишившись своего боевого посоха, он мог рассчитывать только на</w:t>
      </w:r>
      <w:r w:rsidRPr="001E329F">
        <w:rPr>
          <w:rFonts w:ascii="Verdana" w:hAnsi="Verdana"/>
          <w:color w:val="000000"/>
          <w:sz w:val="20"/>
        </w:rPr>
        <w:t> </w:t>
      </w:r>
      <w:r w:rsidRPr="001E329F">
        <w:rPr>
          <w:rFonts w:ascii="Verdana" w:hAnsi="Verdana"/>
          <w:color w:val="000000"/>
          <w:sz w:val="20"/>
          <w:lang w:val="ru-RU"/>
        </w:rPr>
        <w:t>это оружие. Шаги между тем быстро приближались. Они уже грохотали во</w:t>
      </w:r>
      <w:r w:rsidRPr="001E329F">
        <w:rPr>
          <w:rFonts w:ascii="Verdana" w:hAnsi="Verdana"/>
          <w:color w:val="000000"/>
          <w:sz w:val="20"/>
        </w:rPr>
        <w:t> </w:t>
      </w:r>
      <w:r w:rsidRPr="001E329F">
        <w:rPr>
          <w:rFonts w:ascii="Verdana" w:hAnsi="Verdana"/>
          <w:color w:val="000000"/>
          <w:sz w:val="20"/>
          <w:lang w:val="ru-RU"/>
        </w:rPr>
        <w:t>всю мощь под сводами пещеры, но</w:t>
      </w:r>
      <w:r w:rsidRPr="001E329F">
        <w:rPr>
          <w:rFonts w:ascii="Verdana" w:hAnsi="Verdana"/>
          <w:color w:val="000000"/>
          <w:sz w:val="20"/>
        </w:rPr>
        <w:t> </w:t>
      </w:r>
      <w:r w:rsidRPr="001E329F">
        <w:rPr>
          <w:rFonts w:ascii="Verdana" w:hAnsi="Verdana"/>
          <w:color w:val="000000"/>
          <w:sz w:val="20"/>
          <w:lang w:val="ru-RU"/>
        </w:rPr>
        <w:t>слышались по-прежнему со</w:t>
      </w:r>
      <w:r w:rsidRPr="001E329F">
        <w:rPr>
          <w:rFonts w:ascii="Verdana" w:hAnsi="Verdana"/>
          <w:color w:val="000000"/>
          <w:sz w:val="20"/>
        </w:rPr>
        <w:t> </w:t>
      </w:r>
      <w:r w:rsidRPr="001E329F">
        <w:rPr>
          <w:rFonts w:ascii="Verdana" w:hAnsi="Verdana"/>
          <w:color w:val="000000"/>
          <w:sz w:val="20"/>
          <w:lang w:val="ru-RU"/>
        </w:rPr>
        <w:t>всех сторон. Прошло еще несколько мгновений</w:t>
      </w:r>
      <w:r w:rsidRPr="001E329F">
        <w:rPr>
          <w:rFonts w:ascii="Verdana" w:hAnsi="Verdana"/>
          <w:color w:val="000000"/>
          <w:sz w:val="20"/>
        </w:rPr>
        <w:t> </w:t>
      </w:r>
      <w:r w:rsidRPr="001E329F">
        <w:rPr>
          <w:rFonts w:ascii="Verdana" w:hAnsi="Verdana"/>
          <w:color w:val="000000"/>
          <w:sz w:val="20"/>
          <w:lang w:val="ru-RU"/>
        </w:rPr>
        <w:t>— мелькнул свет</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весь отряд сразу оказался перед диавардами. Солдаты словно выросли из-под земли. Вот только что перекресток был пуст, а</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следующий миг его уже заполняет развернутый строй, блокирующий три направления из</w:t>
      </w:r>
      <w:r w:rsidRPr="001E329F">
        <w:rPr>
          <w:rFonts w:ascii="Verdana" w:hAnsi="Verdana"/>
          <w:color w:val="000000"/>
          <w:sz w:val="20"/>
        </w:rPr>
        <w:t> </w:t>
      </w:r>
      <w:r w:rsidRPr="001E329F">
        <w:rPr>
          <w:rFonts w:ascii="Verdana" w:hAnsi="Verdana"/>
          <w:color w:val="000000"/>
          <w:sz w:val="20"/>
          <w:lang w:val="ru-RU"/>
        </w:rPr>
        <w:t>четырех. Воины не</w:t>
      </w:r>
      <w:r w:rsidRPr="001E329F">
        <w:rPr>
          <w:rFonts w:ascii="Verdana" w:hAnsi="Verdana"/>
          <w:color w:val="000000"/>
          <w:sz w:val="20"/>
        </w:rPr>
        <w:t> </w:t>
      </w:r>
      <w:r w:rsidRPr="001E329F">
        <w:rPr>
          <w:rFonts w:ascii="Verdana" w:hAnsi="Verdana"/>
          <w:color w:val="000000"/>
          <w:sz w:val="20"/>
          <w:lang w:val="ru-RU"/>
        </w:rPr>
        <w:t>имели факелов, но</w:t>
      </w:r>
      <w:r w:rsidRPr="001E329F">
        <w:rPr>
          <w:rFonts w:ascii="Verdana" w:hAnsi="Verdana"/>
          <w:color w:val="000000"/>
          <w:sz w:val="20"/>
        </w:rPr>
        <w:t> </w:t>
      </w:r>
      <w:r w:rsidRPr="001E329F">
        <w:rPr>
          <w:rFonts w:ascii="Verdana" w:hAnsi="Verdana"/>
          <w:color w:val="000000"/>
          <w:sz w:val="20"/>
          <w:lang w:val="ru-RU"/>
        </w:rPr>
        <w:t>их шлемы и</w:t>
      </w:r>
      <w:r w:rsidRPr="001E329F">
        <w:rPr>
          <w:rFonts w:ascii="Verdana" w:hAnsi="Verdana"/>
          <w:color w:val="000000"/>
          <w:sz w:val="20"/>
        </w:rPr>
        <w:t> </w:t>
      </w:r>
      <w:r w:rsidRPr="001E329F">
        <w:rPr>
          <w:rFonts w:ascii="Verdana" w:hAnsi="Verdana"/>
          <w:color w:val="000000"/>
          <w:sz w:val="20"/>
          <w:lang w:val="ru-RU"/>
        </w:rPr>
        <w:t>панцири светились собственным неярким светом. Тайк, Даяна и</w:t>
      </w:r>
      <w:r w:rsidRPr="001E329F">
        <w:rPr>
          <w:rFonts w:ascii="Verdana" w:hAnsi="Verdana"/>
          <w:color w:val="000000"/>
          <w:sz w:val="20"/>
        </w:rPr>
        <w:t> </w:t>
      </w:r>
      <w:r w:rsidRPr="001E329F">
        <w:rPr>
          <w:rFonts w:ascii="Verdana" w:hAnsi="Verdana"/>
          <w:color w:val="000000"/>
          <w:sz w:val="20"/>
          <w:lang w:val="ru-RU"/>
        </w:rPr>
        <w:t>Кидо поспешно отступили к</w:t>
      </w:r>
      <w:r w:rsidRPr="001E329F">
        <w:rPr>
          <w:rFonts w:ascii="Verdana" w:hAnsi="Verdana"/>
          <w:color w:val="000000"/>
          <w:sz w:val="20"/>
        </w:rPr>
        <w:t> </w:t>
      </w:r>
      <w:r w:rsidRPr="001E329F">
        <w:rPr>
          <w:rFonts w:ascii="Verdana" w:hAnsi="Verdana"/>
          <w:color w:val="000000"/>
          <w:sz w:val="20"/>
          <w:lang w:val="ru-RU"/>
        </w:rPr>
        <w:t>четвертому, свободному пока проходу. Это был путь, которым они пришли.</w:t>
      </w:r>
    </w:p>
    <w:p w14:paraId="751899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Из</w:t>
      </w:r>
      <w:r w:rsidRPr="001E329F">
        <w:rPr>
          <w:rFonts w:ascii="Verdana" w:hAnsi="Verdana"/>
          <w:color w:val="000000"/>
          <w:sz w:val="20"/>
        </w:rPr>
        <w:t> </w:t>
      </w:r>
      <w:r w:rsidRPr="001E329F">
        <w:rPr>
          <w:rFonts w:ascii="Verdana" w:hAnsi="Verdana"/>
          <w:color w:val="000000"/>
          <w:sz w:val="20"/>
          <w:lang w:val="ru-RU"/>
        </w:rPr>
        <w:t>строя необыкновенно рослых и</w:t>
      </w:r>
      <w:r w:rsidRPr="001E329F">
        <w:rPr>
          <w:rFonts w:ascii="Verdana" w:hAnsi="Verdana"/>
          <w:color w:val="000000"/>
          <w:sz w:val="20"/>
        </w:rPr>
        <w:t> </w:t>
      </w:r>
      <w:r w:rsidRPr="001E329F">
        <w:rPr>
          <w:rFonts w:ascii="Verdana" w:hAnsi="Verdana"/>
          <w:color w:val="000000"/>
          <w:sz w:val="20"/>
          <w:lang w:val="ru-RU"/>
        </w:rPr>
        <w:t>сильных, по-видимому, солдат выдвинулся один, который уж и</w:t>
      </w:r>
      <w:r w:rsidRPr="001E329F">
        <w:rPr>
          <w:rFonts w:ascii="Verdana" w:hAnsi="Verdana"/>
          <w:color w:val="000000"/>
          <w:sz w:val="20"/>
        </w:rPr>
        <w:t> </w:t>
      </w:r>
      <w:r w:rsidRPr="001E329F">
        <w:rPr>
          <w:rFonts w:ascii="Verdana" w:hAnsi="Verdana"/>
          <w:color w:val="000000"/>
          <w:sz w:val="20"/>
          <w:lang w:val="ru-RU"/>
        </w:rPr>
        <w:t>вовсе выглядел великаном.</w:t>
      </w:r>
    </w:p>
    <w:p w14:paraId="4BB6750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Зачем вы явились?</w:t>
      </w:r>
      <w:r w:rsidRPr="001E329F">
        <w:rPr>
          <w:rFonts w:ascii="Verdana" w:hAnsi="Verdana"/>
          <w:color w:val="000000"/>
          <w:sz w:val="20"/>
        </w:rPr>
        <w:t> </w:t>
      </w:r>
      <w:r w:rsidRPr="001E329F">
        <w:rPr>
          <w:rFonts w:ascii="Verdana" w:hAnsi="Verdana"/>
          <w:color w:val="000000"/>
          <w:sz w:val="20"/>
          <w:lang w:val="ru-RU"/>
        </w:rPr>
        <w:t>— произнес он громовым голосом.</w:t>
      </w:r>
      <w:r w:rsidRPr="001E329F">
        <w:rPr>
          <w:rFonts w:ascii="Verdana" w:hAnsi="Verdana"/>
          <w:color w:val="000000"/>
          <w:sz w:val="20"/>
        </w:rPr>
        <w:t> </w:t>
      </w:r>
      <w:r w:rsidRPr="001E329F">
        <w:rPr>
          <w:rFonts w:ascii="Verdana" w:hAnsi="Verdana"/>
          <w:color w:val="000000"/>
          <w:sz w:val="20"/>
          <w:lang w:val="ru-RU"/>
        </w:rPr>
        <w:t>— Живым нечего делать в</w:t>
      </w:r>
      <w:r w:rsidRPr="001E329F">
        <w:rPr>
          <w:rFonts w:ascii="Verdana" w:hAnsi="Verdana"/>
          <w:color w:val="000000"/>
          <w:sz w:val="20"/>
        </w:rPr>
        <w:t> </w:t>
      </w:r>
      <w:r w:rsidRPr="001E329F">
        <w:rPr>
          <w:rFonts w:ascii="Verdana" w:hAnsi="Verdana"/>
          <w:color w:val="000000"/>
          <w:sz w:val="20"/>
          <w:lang w:val="ru-RU"/>
        </w:rPr>
        <w:t>этих местах! Только смерть позволит вам войти в</w:t>
      </w:r>
      <w:r w:rsidRPr="001E329F">
        <w:rPr>
          <w:rFonts w:ascii="Verdana" w:hAnsi="Verdana"/>
          <w:color w:val="000000"/>
          <w:sz w:val="20"/>
        </w:rPr>
        <w:t> </w:t>
      </w:r>
      <w:r w:rsidRPr="001E329F">
        <w:rPr>
          <w:rFonts w:ascii="Verdana" w:hAnsi="Verdana"/>
          <w:color w:val="000000"/>
          <w:sz w:val="20"/>
          <w:lang w:val="ru-RU"/>
        </w:rPr>
        <w:t>пределы нового мира. Возвращайтесь по</w:t>
      </w:r>
      <w:r w:rsidRPr="001E329F">
        <w:rPr>
          <w:rFonts w:ascii="Verdana" w:hAnsi="Verdana"/>
          <w:color w:val="000000"/>
          <w:sz w:val="20"/>
        </w:rPr>
        <w:t> </w:t>
      </w:r>
      <w:r w:rsidRPr="001E329F">
        <w:rPr>
          <w:rFonts w:ascii="Verdana" w:hAnsi="Verdana"/>
          <w:color w:val="000000"/>
          <w:sz w:val="20"/>
          <w:lang w:val="ru-RU"/>
        </w:rPr>
        <w:t>домам и</w:t>
      </w:r>
      <w:r w:rsidRPr="001E329F">
        <w:rPr>
          <w:rFonts w:ascii="Verdana" w:hAnsi="Verdana"/>
          <w:color w:val="000000"/>
          <w:sz w:val="20"/>
        </w:rPr>
        <w:t> </w:t>
      </w:r>
      <w:r w:rsidRPr="001E329F">
        <w:rPr>
          <w:rFonts w:ascii="Verdana" w:hAnsi="Verdana"/>
          <w:color w:val="000000"/>
          <w:sz w:val="20"/>
          <w:lang w:val="ru-RU"/>
        </w:rPr>
        <w:t>ждите своей очереди. Она настанет, может быть, раньше, чем вы думаете.</w:t>
      </w:r>
    </w:p>
    <w:p w14:paraId="31B46DA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Подобие усмешки мелькнуло на</w:t>
      </w:r>
      <w:r w:rsidRPr="001E329F">
        <w:rPr>
          <w:rFonts w:ascii="Verdana" w:hAnsi="Verdana"/>
          <w:color w:val="000000"/>
          <w:sz w:val="20"/>
        </w:rPr>
        <w:t> </w:t>
      </w:r>
      <w:r w:rsidRPr="001E329F">
        <w:rPr>
          <w:rFonts w:ascii="Verdana" w:hAnsi="Verdana"/>
          <w:color w:val="000000"/>
          <w:sz w:val="20"/>
          <w:lang w:val="ru-RU"/>
        </w:rPr>
        <w:t>темном лице воина.</w:t>
      </w:r>
    </w:p>
    <w:p w14:paraId="71E0616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 так!</w:t>
      </w:r>
      <w:r w:rsidRPr="001E329F">
        <w:rPr>
          <w:rFonts w:ascii="Verdana" w:hAnsi="Verdana"/>
          <w:color w:val="000000"/>
          <w:sz w:val="20"/>
        </w:rPr>
        <w:t> </w:t>
      </w:r>
      <w:r w:rsidRPr="001E329F">
        <w:rPr>
          <w:rFonts w:ascii="Verdana" w:hAnsi="Verdana"/>
          <w:color w:val="000000"/>
          <w:sz w:val="20"/>
          <w:lang w:val="ru-RU"/>
        </w:rPr>
        <w:t>— отчаянно крикнул Кидо.</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таком случае твоя очередь уже подошла!</w:t>
      </w:r>
    </w:p>
    <w:p w14:paraId="4805D1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он с</w:t>
      </w:r>
      <w:r w:rsidRPr="001E329F">
        <w:rPr>
          <w:rFonts w:ascii="Verdana" w:hAnsi="Verdana"/>
          <w:color w:val="000000"/>
          <w:sz w:val="20"/>
        </w:rPr>
        <w:t> </w:t>
      </w:r>
      <w:r w:rsidRPr="001E329F">
        <w:rPr>
          <w:rFonts w:ascii="Verdana" w:hAnsi="Verdana"/>
          <w:color w:val="000000"/>
          <w:sz w:val="20"/>
          <w:lang w:val="ru-RU"/>
        </w:rPr>
        <w:t>мечом в</w:t>
      </w:r>
      <w:r w:rsidRPr="001E329F">
        <w:rPr>
          <w:rFonts w:ascii="Verdana" w:hAnsi="Verdana"/>
          <w:color w:val="000000"/>
          <w:sz w:val="20"/>
        </w:rPr>
        <w:t> </w:t>
      </w:r>
      <w:r w:rsidRPr="001E329F">
        <w:rPr>
          <w:rFonts w:ascii="Verdana" w:hAnsi="Verdana"/>
          <w:color w:val="000000"/>
          <w:sz w:val="20"/>
          <w:lang w:val="ru-RU"/>
        </w:rPr>
        <w:t>руке кинулся навстречу великану. Вместо того, чтобы принять бой, тот вдруг пустился бежать и</w:t>
      </w:r>
      <w:r w:rsidRPr="001E329F">
        <w:rPr>
          <w:rFonts w:ascii="Verdana" w:hAnsi="Verdana"/>
          <w:color w:val="000000"/>
          <w:sz w:val="20"/>
        </w:rPr>
        <w:t> </w:t>
      </w:r>
      <w:r w:rsidRPr="001E329F">
        <w:rPr>
          <w:rFonts w:ascii="Verdana" w:hAnsi="Verdana"/>
          <w:color w:val="000000"/>
          <w:sz w:val="20"/>
          <w:lang w:val="ru-RU"/>
        </w:rPr>
        <w:t>скрылся в</w:t>
      </w:r>
      <w:r w:rsidRPr="001E329F">
        <w:rPr>
          <w:rFonts w:ascii="Verdana" w:hAnsi="Verdana"/>
          <w:color w:val="000000"/>
          <w:sz w:val="20"/>
        </w:rPr>
        <w:t> </w:t>
      </w:r>
      <w:r w:rsidRPr="001E329F">
        <w:rPr>
          <w:rFonts w:ascii="Verdana" w:hAnsi="Verdana"/>
          <w:color w:val="000000"/>
          <w:sz w:val="20"/>
          <w:lang w:val="ru-RU"/>
        </w:rPr>
        <w:t>одном из</w:t>
      </w:r>
      <w:r w:rsidRPr="001E329F">
        <w:rPr>
          <w:rFonts w:ascii="Verdana" w:hAnsi="Verdana"/>
          <w:color w:val="000000"/>
          <w:sz w:val="20"/>
        </w:rPr>
        <w:t> </w:t>
      </w:r>
      <w:r w:rsidRPr="001E329F">
        <w:rPr>
          <w:rFonts w:ascii="Verdana" w:hAnsi="Verdana"/>
          <w:color w:val="000000"/>
          <w:sz w:val="20"/>
          <w:lang w:val="ru-RU"/>
        </w:rPr>
        <w:t>проходов. Для этого ему пришлось разорвать строй своих солдат.</w:t>
      </w:r>
    </w:p>
    <w:p w14:paraId="224821A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Кидо, не</w:t>
      </w:r>
      <w:r w:rsidRPr="001E329F">
        <w:rPr>
          <w:rFonts w:ascii="Verdana" w:hAnsi="Verdana"/>
          <w:color w:val="000000"/>
          <w:sz w:val="20"/>
        </w:rPr>
        <w:t> </w:t>
      </w:r>
      <w:r w:rsidRPr="001E329F">
        <w:rPr>
          <w:rFonts w:ascii="Verdana" w:hAnsi="Verdana"/>
          <w:color w:val="000000"/>
          <w:sz w:val="20"/>
          <w:lang w:val="ru-RU"/>
        </w:rPr>
        <w:t>долго думая, проскользнул вслед за</w:t>
      </w:r>
      <w:r w:rsidRPr="001E329F">
        <w:rPr>
          <w:rFonts w:ascii="Verdana" w:hAnsi="Verdana"/>
          <w:color w:val="000000"/>
          <w:sz w:val="20"/>
        </w:rPr>
        <w:t> </w:t>
      </w:r>
      <w:r w:rsidRPr="001E329F">
        <w:rPr>
          <w:rFonts w:ascii="Verdana" w:hAnsi="Verdana"/>
          <w:color w:val="000000"/>
          <w:sz w:val="20"/>
          <w:lang w:val="ru-RU"/>
        </w:rPr>
        <w:t>ним. Тайк, заподозривший неладное, хотел, было, удержать его, но</w:t>
      </w:r>
      <w:r w:rsidRPr="001E329F">
        <w:rPr>
          <w:rFonts w:ascii="Verdana" w:hAnsi="Verdana"/>
          <w:color w:val="000000"/>
          <w:sz w:val="20"/>
        </w:rPr>
        <w:t> </w:t>
      </w:r>
      <w:r w:rsidRPr="001E329F">
        <w:rPr>
          <w:rFonts w:ascii="Verdana" w:hAnsi="Verdana"/>
          <w:color w:val="000000"/>
          <w:sz w:val="20"/>
          <w:lang w:val="ru-RU"/>
        </w:rPr>
        <w:t>ловушка уже захлопнулась. Строй сомкнулся, двое солдат, вооруженных тяжелыми мечами, преграждали Тхоорту путь. Ловким обманным движением он миновал одного и, уклонившись от</w:t>
      </w:r>
      <w:r w:rsidRPr="001E329F">
        <w:rPr>
          <w:rFonts w:ascii="Verdana" w:hAnsi="Verdana"/>
          <w:color w:val="000000"/>
          <w:sz w:val="20"/>
        </w:rPr>
        <w:t> </w:t>
      </w:r>
      <w:r w:rsidRPr="001E329F">
        <w:rPr>
          <w:rFonts w:ascii="Verdana" w:hAnsi="Verdana"/>
          <w:color w:val="000000"/>
          <w:sz w:val="20"/>
          <w:lang w:val="ru-RU"/>
        </w:rPr>
        <w:t>меча другого, нанес ему удар кинжалом.</w:t>
      </w:r>
    </w:p>
    <w:p w14:paraId="443EAE9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огромному изумлению Тайка кинжал прошел сквозь тело воина, не</w:t>
      </w:r>
      <w:r w:rsidRPr="001E329F">
        <w:rPr>
          <w:rFonts w:ascii="Verdana" w:hAnsi="Verdana"/>
          <w:color w:val="000000"/>
          <w:sz w:val="20"/>
        </w:rPr>
        <w:t> </w:t>
      </w:r>
      <w:r w:rsidRPr="001E329F">
        <w:rPr>
          <w:rFonts w:ascii="Verdana" w:hAnsi="Verdana"/>
          <w:color w:val="000000"/>
          <w:sz w:val="20"/>
          <w:lang w:val="ru-RU"/>
        </w:rPr>
        <w:t>встретив ни малейшего сопротивления. Даяна испуганно вскрикнула: ей показалось, что Тхоорт исчез.</w:t>
      </w:r>
    </w:p>
    <w:p w14:paraId="33BC00C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самом деле сила инерции бросила его вперед, и</w:t>
      </w:r>
      <w:r w:rsidRPr="001E329F">
        <w:rPr>
          <w:rFonts w:ascii="Verdana" w:hAnsi="Verdana"/>
          <w:color w:val="000000"/>
          <w:sz w:val="20"/>
        </w:rPr>
        <w:t> </w:t>
      </w:r>
      <w:r w:rsidRPr="001E329F">
        <w:rPr>
          <w:rFonts w:ascii="Verdana" w:hAnsi="Verdana"/>
          <w:color w:val="000000"/>
          <w:sz w:val="20"/>
          <w:lang w:val="ru-RU"/>
        </w:rPr>
        <w:t>он налетел на</w:t>
      </w:r>
      <w:r w:rsidRPr="001E329F">
        <w:rPr>
          <w:rFonts w:ascii="Verdana" w:hAnsi="Verdana"/>
          <w:color w:val="000000"/>
          <w:sz w:val="20"/>
        </w:rPr>
        <w:t> </w:t>
      </w:r>
      <w:r w:rsidRPr="001E329F">
        <w:rPr>
          <w:rFonts w:ascii="Verdana" w:hAnsi="Verdana"/>
          <w:color w:val="000000"/>
          <w:sz w:val="20"/>
          <w:lang w:val="ru-RU"/>
        </w:rPr>
        <w:t>стену, необъяснимо оказавшись уже за</w:t>
      </w:r>
      <w:r w:rsidRPr="001E329F">
        <w:rPr>
          <w:rFonts w:ascii="Verdana" w:hAnsi="Verdana"/>
          <w:color w:val="000000"/>
          <w:sz w:val="20"/>
        </w:rPr>
        <w:t> </w:t>
      </w:r>
      <w:r w:rsidRPr="001E329F">
        <w:rPr>
          <w:rFonts w:ascii="Verdana" w:hAnsi="Verdana"/>
          <w:color w:val="000000"/>
          <w:sz w:val="20"/>
          <w:lang w:val="ru-RU"/>
        </w:rPr>
        <w:t>спиной солдата. Клинок сломался о</w:t>
      </w:r>
      <w:r w:rsidRPr="001E329F">
        <w:rPr>
          <w:rFonts w:ascii="Verdana" w:hAnsi="Verdana"/>
          <w:color w:val="000000"/>
          <w:sz w:val="20"/>
        </w:rPr>
        <w:t> </w:t>
      </w:r>
      <w:r w:rsidRPr="001E329F">
        <w:rPr>
          <w:rFonts w:ascii="Verdana" w:hAnsi="Verdana"/>
          <w:color w:val="000000"/>
          <w:sz w:val="20"/>
          <w:lang w:val="ru-RU"/>
        </w:rPr>
        <w:t>камень, Тайк сильно ударился головой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течение нескольких мгновений с</w:t>
      </w:r>
      <w:r w:rsidRPr="001E329F">
        <w:rPr>
          <w:rFonts w:ascii="Verdana" w:hAnsi="Verdana"/>
          <w:color w:val="000000"/>
          <w:sz w:val="20"/>
        </w:rPr>
        <w:t> </w:t>
      </w:r>
      <w:r w:rsidRPr="001E329F">
        <w:rPr>
          <w:rFonts w:ascii="Verdana" w:hAnsi="Verdana"/>
          <w:color w:val="000000"/>
          <w:sz w:val="20"/>
          <w:lang w:val="ru-RU"/>
        </w:rPr>
        <w:t>трудом понимал, что происходит вокруг.</w:t>
      </w:r>
    </w:p>
    <w:p w14:paraId="4E761DF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Тем временем Даяна, забыв о</w:t>
      </w:r>
      <w:r w:rsidRPr="001E329F">
        <w:rPr>
          <w:rFonts w:ascii="Verdana" w:hAnsi="Verdana"/>
          <w:color w:val="000000"/>
          <w:sz w:val="20"/>
        </w:rPr>
        <w:t> </w:t>
      </w:r>
      <w:r w:rsidRPr="001E329F">
        <w:rPr>
          <w:rFonts w:ascii="Verdana" w:hAnsi="Verdana"/>
          <w:color w:val="000000"/>
          <w:sz w:val="20"/>
          <w:lang w:val="ru-RU"/>
        </w:rPr>
        <w:t>ране, мягко, как кошка, двигалась перед настороженно замершими воинами, и</w:t>
      </w:r>
      <w:r w:rsidRPr="001E329F">
        <w:rPr>
          <w:rFonts w:ascii="Verdana" w:hAnsi="Verdana"/>
          <w:color w:val="000000"/>
          <w:sz w:val="20"/>
        </w:rPr>
        <w:t> </w:t>
      </w:r>
      <w:r w:rsidRPr="001E329F">
        <w:rPr>
          <w:rFonts w:ascii="Verdana" w:hAnsi="Verdana"/>
          <w:color w:val="000000"/>
          <w:sz w:val="20"/>
          <w:lang w:val="ru-RU"/>
        </w:rPr>
        <w:t>меч в</w:t>
      </w:r>
      <w:r w:rsidRPr="001E329F">
        <w:rPr>
          <w:rFonts w:ascii="Verdana" w:hAnsi="Verdana"/>
          <w:color w:val="000000"/>
          <w:sz w:val="20"/>
        </w:rPr>
        <w:t> </w:t>
      </w:r>
      <w:r w:rsidRPr="001E329F">
        <w:rPr>
          <w:rFonts w:ascii="Verdana" w:hAnsi="Verdana"/>
          <w:color w:val="000000"/>
          <w:sz w:val="20"/>
          <w:lang w:val="ru-RU"/>
        </w:rPr>
        <w:t>ее руке выписывал замысловатые фигуры. Этот завораживающий боевой танец делал неотражаемыми внезапные удары, которые Даяна мастерски умела наносить. Вот она нащупала, кажется, слабое место в</w:t>
      </w:r>
      <w:r w:rsidRPr="001E329F">
        <w:rPr>
          <w:rFonts w:ascii="Verdana" w:hAnsi="Verdana"/>
          <w:color w:val="000000"/>
          <w:sz w:val="20"/>
        </w:rPr>
        <w:t> </w:t>
      </w:r>
      <w:r w:rsidRPr="001E329F">
        <w:rPr>
          <w:rFonts w:ascii="Verdana" w:hAnsi="Verdana"/>
          <w:color w:val="000000"/>
          <w:sz w:val="20"/>
          <w:lang w:val="ru-RU"/>
        </w:rPr>
        <w:t>обороне противника. Сейчас</w:t>
      </w:r>
      <w:r w:rsidRPr="001E329F">
        <w:rPr>
          <w:rFonts w:ascii="Verdana" w:hAnsi="Verdana"/>
          <w:color w:val="000000"/>
          <w:sz w:val="20"/>
        </w:rPr>
        <w:t> </w:t>
      </w:r>
      <w:r w:rsidRPr="001E329F">
        <w:rPr>
          <w:rFonts w:ascii="Verdana" w:hAnsi="Verdana"/>
          <w:color w:val="000000"/>
          <w:sz w:val="20"/>
          <w:lang w:val="ru-RU"/>
        </w:rPr>
        <w:t>же последовал едва уловимый выпад, как правило, смертельный для того, кому он предназначался.</w:t>
      </w:r>
    </w:p>
    <w:p w14:paraId="24697B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Однако на</w:t>
      </w:r>
      <w:r w:rsidRPr="001E329F">
        <w:rPr>
          <w:rFonts w:ascii="Verdana" w:hAnsi="Verdana"/>
          <w:color w:val="000000"/>
          <w:sz w:val="20"/>
        </w:rPr>
        <w:t> </w:t>
      </w:r>
      <w:r w:rsidRPr="001E329F">
        <w:rPr>
          <w:rFonts w:ascii="Verdana" w:hAnsi="Verdana"/>
          <w:color w:val="000000"/>
          <w:sz w:val="20"/>
          <w:lang w:val="ru-RU"/>
        </w:rPr>
        <w:t>этот раз удар не</w:t>
      </w:r>
      <w:r w:rsidRPr="001E329F">
        <w:rPr>
          <w:rFonts w:ascii="Verdana" w:hAnsi="Verdana"/>
          <w:color w:val="000000"/>
          <w:sz w:val="20"/>
        </w:rPr>
        <w:t> </w:t>
      </w:r>
      <w:r w:rsidRPr="001E329F">
        <w:rPr>
          <w:rFonts w:ascii="Verdana" w:hAnsi="Verdana"/>
          <w:color w:val="000000"/>
          <w:sz w:val="20"/>
          <w:lang w:val="ru-RU"/>
        </w:rPr>
        <w:t>достиг цели. Меч Даяны рассек воздух, а</w:t>
      </w:r>
      <w:r w:rsidRPr="001E329F">
        <w:rPr>
          <w:rFonts w:ascii="Verdana" w:hAnsi="Verdana"/>
          <w:color w:val="000000"/>
          <w:sz w:val="20"/>
        </w:rPr>
        <w:t> </w:t>
      </w:r>
      <w:r w:rsidRPr="001E329F">
        <w:rPr>
          <w:rFonts w:ascii="Verdana" w:hAnsi="Verdana"/>
          <w:color w:val="000000"/>
          <w:sz w:val="20"/>
          <w:lang w:val="ru-RU"/>
        </w:rPr>
        <w:t>сама она едва сумела уклониться от</w:t>
      </w:r>
      <w:r w:rsidRPr="001E329F">
        <w:rPr>
          <w:rFonts w:ascii="Verdana" w:hAnsi="Verdana"/>
          <w:color w:val="000000"/>
          <w:sz w:val="20"/>
        </w:rPr>
        <w:t> </w:t>
      </w:r>
      <w:r w:rsidRPr="001E329F">
        <w:rPr>
          <w:rFonts w:ascii="Verdana" w:hAnsi="Verdana"/>
          <w:color w:val="000000"/>
          <w:sz w:val="20"/>
          <w:lang w:val="ru-RU"/>
        </w:rPr>
        <w:t>ответного удара.</w:t>
      </w:r>
    </w:p>
    <w:p w14:paraId="7DAE22F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Отступив, она с</w:t>
      </w:r>
      <w:r w:rsidRPr="001E329F">
        <w:rPr>
          <w:rFonts w:ascii="Verdana" w:hAnsi="Verdana"/>
          <w:color w:val="000000"/>
          <w:sz w:val="20"/>
        </w:rPr>
        <w:t> </w:t>
      </w:r>
      <w:r w:rsidRPr="001E329F">
        <w:rPr>
          <w:rFonts w:ascii="Verdana" w:hAnsi="Verdana"/>
          <w:color w:val="000000"/>
          <w:sz w:val="20"/>
          <w:lang w:val="ru-RU"/>
        </w:rPr>
        <w:t>удивлением провела рукой по</w:t>
      </w:r>
      <w:r w:rsidRPr="001E329F">
        <w:rPr>
          <w:rFonts w:ascii="Verdana" w:hAnsi="Verdana"/>
          <w:color w:val="000000"/>
          <w:sz w:val="20"/>
        </w:rPr>
        <w:t> </w:t>
      </w:r>
      <w:r w:rsidRPr="001E329F">
        <w:rPr>
          <w:rFonts w:ascii="Verdana" w:hAnsi="Verdana"/>
          <w:color w:val="000000"/>
          <w:sz w:val="20"/>
          <w:lang w:val="ru-RU"/>
        </w:rPr>
        <w:t>лезвию меча. Клинок был холоден и</w:t>
      </w:r>
      <w:r w:rsidRPr="001E329F">
        <w:rPr>
          <w:rFonts w:ascii="Verdana" w:hAnsi="Verdana"/>
          <w:color w:val="000000"/>
          <w:sz w:val="20"/>
        </w:rPr>
        <w:t> </w:t>
      </w:r>
      <w:r w:rsidRPr="001E329F">
        <w:rPr>
          <w:rFonts w:ascii="Verdana" w:hAnsi="Verdana"/>
          <w:color w:val="000000"/>
          <w:sz w:val="20"/>
          <w:lang w:val="ru-RU"/>
        </w:rPr>
        <w:t>сух, хотя Даяна могла</w:t>
      </w:r>
      <w:r w:rsidRPr="001E329F">
        <w:rPr>
          <w:rFonts w:ascii="Verdana" w:hAnsi="Verdana"/>
          <w:color w:val="000000"/>
          <w:sz w:val="20"/>
        </w:rPr>
        <w:t> </w:t>
      </w:r>
      <w:r w:rsidRPr="001E329F">
        <w:rPr>
          <w:rFonts w:ascii="Verdana" w:hAnsi="Verdana"/>
          <w:color w:val="000000"/>
          <w:sz w:val="20"/>
          <w:lang w:val="ru-RU"/>
        </w:rPr>
        <w:t>бы поклясться, что он глубоко вонзился в</w:t>
      </w:r>
      <w:r w:rsidRPr="001E329F">
        <w:rPr>
          <w:rFonts w:ascii="Verdana" w:hAnsi="Verdana"/>
          <w:color w:val="000000"/>
          <w:sz w:val="20"/>
        </w:rPr>
        <w:t> </w:t>
      </w:r>
      <w:r w:rsidRPr="001E329F">
        <w:rPr>
          <w:rFonts w:ascii="Verdana" w:hAnsi="Verdana"/>
          <w:color w:val="000000"/>
          <w:sz w:val="20"/>
          <w:lang w:val="ru-RU"/>
        </w:rPr>
        <w:t>грудь солдата. Пожалуй, даже слишком глубоко. Словно в</w:t>
      </w:r>
      <w:r w:rsidRPr="001E329F">
        <w:rPr>
          <w:rFonts w:ascii="Verdana" w:hAnsi="Verdana"/>
          <w:color w:val="000000"/>
          <w:sz w:val="20"/>
        </w:rPr>
        <w:t> </w:t>
      </w:r>
      <w:r w:rsidRPr="001E329F">
        <w:rPr>
          <w:rFonts w:ascii="Verdana" w:hAnsi="Verdana"/>
          <w:color w:val="000000"/>
          <w:sz w:val="20"/>
          <w:lang w:val="ru-RU"/>
        </w:rPr>
        <w:t>туман...</w:t>
      </w:r>
    </w:p>
    <w:p w14:paraId="1C80D79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Тхоорт, где ты?</w:t>
      </w:r>
      <w:r w:rsidRPr="001E329F">
        <w:rPr>
          <w:rFonts w:ascii="Verdana" w:hAnsi="Verdana"/>
          <w:color w:val="000000"/>
          <w:sz w:val="20"/>
        </w:rPr>
        <w:t> </w:t>
      </w:r>
      <w:r w:rsidRPr="001E329F">
        <w:rPr>
          <w:rFonts w:ascii="Verdana" w:hAnsi="Verdana"/>
          <w:color w:val="000000"/>
          <w:sz w:val="20"/>
          <w:lang w:val="ru-RU"/>
        </w:rPr>
        <w:t>— закричала она, тревожно оглядываясь по</w:t>
      </w:r>
      <w:r w:rsidRPr="001E329F">
        <w:rPr>
          <w:rFonts w:ascii="Verdana" w:hAnsi="Verdana"/>
          <w:color w:val="000000"/>
          <w:sz w:val="20"/>
        </w:rPr>
        <w:t> </w:t>
      </w:r>
      <w:r w:rsidRPr="001E329F">
        <w:rPr>
          <w:rFonts w:ascii="Verdana" w:hAnsi="Verdana"/>
          <w:color w:val="000000"/>
          <w:sz w:val="20"/>
          <w:lang w:val="ru-RU"/>
        </w:rPr>
        <w:t>сторонам. В</w:t>
      </w:r>
      <w:r w:rsidRPr="001E329F">
        <w:rPr>
          <w:rFonts w:ascii="Verdana" w:hAnsi="Verdana"/>
          <w:color w:val="000000"/>
          <w:sz w:val="20"/>
        </w:rPr>
        <w:t> </w:t>
      </w:r>
      <w:r w:rsidRPr="001E329F">
        <w:rPr>
          <w:rFonts w:ascii="Verdana" w:hAnsi="Verdana"/>
          <w:color w:val="000000"/>
          <w:sz w:val="20"/>
          <w:lang w:val="ru-RU"/>
        </w:rPr>
        <w:t>ответ послышался приглушенный расстоянием голос Тайка. Он шел откуда-то из</w:t>
      </w:r>
      <w:r w:rsidRPr="001E329F">
        <w:rPr>
          <w:rFonts w:ascii="Verdana" w:hAnsi="Verdana"/>
          <w:color w:val="000000"/>
          <w:sz w:val="20"/>
        </w:rPr>
        <w:t> </w:t>
      </w:r>
      <w:r w:rsidRPr="001E329F">
        <w:rPr>
          <w:rFonts w:ascii="Verdana" w:hAnsi="Verdana"/>
          <w:color w:val="000000"/>
          <w:sz w:val="20"/>
          <w:lang w:val="ru-RU"/>
        </w:rPr>
        <w:t>глубины левого коридора, и</w:t>
      </w:r>
      <w:r w:rsidRPr="001E329F">
        <w:rPr>
          <w:rFonts w:ascii="Verdana" w:hAnsi="Verdana"/>
          <w:color w:val="000000"/>
          <w:sz w:val="20"/>
        </w:rPr>
        <w:t> </w:t>
      </w:r>
      <w:r w:rsidRPr="001E329F">
        <w:rPr>
          <w:rFonts w:ascii="Verdana" w:hAnsi="Verdana"/>
          <w:color w:val="000000"/>
          <w:sz w:val="20"/>
          <w:lang w:val="ru-RU"/>
        </w:rPr>
        <w:t>Даяна, не</w:t>
      </w:r>
      <w:r w:rsidRPr="001E329F">
        <w:rPr>
          <w:rFonts w:ascii="Verdana" w:hAnsi="Verdana"/>
          <w:color w:val="000000"/>
          <w:sz w:val="20"/>
        </w:rPr>
        <w:t> </w:t>
      </w:r>
      <w:r w:rsidRPr="001E329F">
        <w:rPr>
          <w:rFonts w:ascii="Verdana" w:hAnsi="Verdana"/>
          <w:color w:val="000000"/>
          <w:sz w:val="20"/>
          <w:lang w:val="ru-RU"/>
        </w:rPr>
        <w:t>размышляя, бросилась туда. Сейчас</w:t>
      </w:r>
      <w:r w:rsidRPr="001E329F">
        <w:rPr>
          <w:rFonts w:ascii="Verdana" w:hAnsi="Verdana"/>
          <w:color w:val="000000"/>
          <w:sz w:val="20"/>
        </w:rPr>
        <w:t> </w:t>
      </w:r>
      <w:r w:rsidRPr="001E329F">
        <w:rPr>
          <w:rFonts w:ascii="Verdana" w:hAnsi="Verdana"/>
          <w:color w:val="000000"/>
          <w:sz w:val="20"/>
          <w:lang w:val="ru-RU"/>
        </w:rPr>
        <w:t>же солдаты в</w:t>
      </w:r>
      <w:r w:rsidRPr="001E329F">
        <w:rPr>
          <w:rFonts w:ascii="Verdana" w:hAnsi="Verdana"/>
          <w:color w:val="000000"/>
          <w:sz w:val="20"/>
        </w:rPr>
        <w:t> </w:t>
      </w:r>
      <w:r w:rsidRPr="001E329F">
        <w:rPr>
          <w:rFonts w:ascii="Verdana" w:hAnsi="Verdana"/>
          <w:color w:val="000000"/>
          <w:sz w:val="20"/>
          <w:lang w:val="ru-RU"/>
        </w:rPr>
        <w:t>светящихся панцирях пропали, как по</w:t>
      </w:r>
      <w:r w:rsidRPr="001E329F">
        <w:rPr>
          <w:rFonts w:ascii="Verdana" w:hAnsi="Verdana"/>
          <w:color w:val="000000"/>
          <w:sz w:val="20"/>
        </w:rPr>
        <w:t> </w:t>
      </w:r>
      <w:r w:rsidRPr="001E329F">
        <w:rPr>
          <w:rFonts w:ascii="Verdana" w:hAnsi="Verdana"/>
          <w:color w:val="000000"/>
          <w:sz w:val="20"/>
          <w:lang w:val="ru-RU"/>
        </w:rPr>
        <w:t>волшебству, и</w:t>
      </w:r>
      <w:r w:rsidRPr="001E329F">
        <w:rPr>
          <w:rFonts w:ascii="Verdana" w:hAnsi="Verdana"/>
          <w:color w:val="000000"/>
          <w:sz w:val="20"/>
        </w:rPr>
        <w:t> </w:t>
      </w:r>
      <w:r w:rsidRPr="001E329F">
        <w:rPr>
          <w:rFonts w:ascii="Verdana" w:hAnsi="Verdana"/>
          <w:color w:val="000000"/>
          <w:sz w:val="20"/>
          <w:lang w:val="ru-RU"/>
        </w:rPr>
        <w:t>опустевший перекресток снова погрузился во</w:t>
      </w:r>
      <w:r w:rsidRPr="001E329F">
        <w:rPr>
          <w:rFonts w:ascii="Verdana" w:hAnsi="Verdana"/>
          <w:color w:val="000000"/>
          <w:sz w:val="20"/>
        </w:rPr>
        <w:t> </w:t>
      </w:r>
      <w:r w:rsidRPr="001E329F">
        <w:rPr>
          <w:rFonts w:ascii="Verdana" w:hAnsi="Verdana"/>
          <w:color w:val="000000"/>
          <w:sz w:val="20"/>
          <w:lang w:val="ru-RU"/>
        </w:rPr>
        <w:t>тьму.</w:t>
      </w:r>
    </w:p>
    <w:p w14:paraId="15DC998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немного пришедший в</w:t>
      </w:r>
      <w:r w:rsidRPr="001E329F">
        <w:rPr>
          <w:rFonts w:ascii="Verdana" w:hAnsi="Verdana"/>
          <w:color w:val="000000"/>
          <w:sz w:val="20"/>
        </w:rPr>
        <w:t> </w:t>
      </w:r>
      <w:r w:rsidRPr="001E329F">
        <w:rPr>
          <w:rFonts w:ascii="Verdana" w:hAnsi="Verdana"/>
          <w:color w:val="000000"/>
          <w:sz w:val="20"/>
          <w:lang w:val="ru-RU"/>
        </w:rPr>
        <w:t>себя, безуспешно шарил руками в</w:t>
      </w:r>
      <w:r w:rsidRPr="001E329F">
        <w:rPr>
          <w:rFonts w:ascii="Verdana" w:hAnsi="Verdana"/>
          <w:color w:val="000000"/>
          <w:sz w:val="20"/>
        </w:rPr>
        <w:t> </w:t>
      </w:r>
      <w:r w:rsidRPr="001E329F">
        <w:rPr>
          <w:rFonts w:ascii="Verdana" w:hAnsi="Verdana"/>
          <w:color w:val="000000"/>
          <w:sz w:val="20"/>
          <w:lang w:val="ru-RU"/>
        </w:rPr>
        <w:t>темноте.</w:t>
      </w:r>
    </w:p>
    <w:p w14:paraId="4AFB5ED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Кидо! Даяна!</w:t>
      </w:r>
      <w:r w:rsidRPr="001E329F">
        <w:rPr>
          <w:rFonts w:ascii="Verdana" w:hAnsi="Verdana"/>
          <w:color w:val="000000"/>
          <w:sz w:val="20"/>
        </w:rPr>
        <w:t> </w:t>
      </w:r>
      <w:r w:rsidRPr="001E329F">
        <w:rPr>
          <w:rFonts w:ascii="Verdana" w:hAnsi="Verdana"/>
          <w:color w:val="000000"/>
          <w:sz w:val="20"/>
          <w:lang w:val="ru-RU"/>
        </w:rPr>
        <w:t>— звал он.</w:t>
      </w:r>
      <w:r w:rsidRPr="001E329F">
        <w:rPr>
          <w:rFonts w:ascii="Verdana" w:hAnsi="Verdana"/>
          <w:color w:val="000000"/>
          <w:sz w:val="20"/>
        </w:rPr>
        <w:t> </w:t>
      </w:r>
      <w:r w:rsidRPr="001E329F">
        <w:rPr>
          <w:rFonts w:ascii="Verdana" w:hAnsi="Verdana"/>
          <w:color w:val="000000"/>
          <w:sz w:val="20"/>
          <w:lang w:val="ru-RU"/>
        </w:rPr>
        <w:t>— Вернитесь! Это призраки! Они хотят нас разделить... Сюда! Скорее!</w:t>
      </w:r>
    </w:p>
    <w:p w14:paraId="2871FC7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Все напрасно. Он был один.</w:t>
      </w:r>
    </w:p>
    <w:p w14:paraId="37EEB74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Прошла целая вечность, или наоборот</w:t>
      </w:r>
      <w:r w:rsidRPr="001E329F">
        <w:rPr>
          <w:rFonts w:ascii="Verdana" w:hAnsi="Verdana"/>
          <w:color w:val="000000"/>
          <w:sz w:val="20"/>
        </w:rPr>
        <w:t> </w:t>
      </w:r>
      <w:r w:rsidRPr="001E329F">
        <w:rPr>
          <w:rFonts w:ascii="Verdana" w:hAnsi="Verdana"/>
          <w:color w:val="000000"/>
          <w:sz w:val="20"/>
          <w:lang w:val="ru-RU"/>
        </w:rPr>
        <w:t>— время совсем остановилось. Тайк не</w:t>
      </w:r>
      <w:r w:rsidRPr="001E329F">
        <w:rPr>
          <w:rFonts w:ascii="Verdana" w:hAnsi="Verdana"/>
          <w:color w:val="000000"/>
          <w:sz w:val="20"/>
        </w:rPr>
        <w:t> </w:t>
      </w:r>
      <w:r w:rsidRPr="001E329F">
        <w:rPr>
          <w:rFonts w:ascii="Verdana" w:hAnsi="Verdana"/>
          <w:color w:val="000000"/>
          <w:sz w:val="20"/>
          <w:lang w:val="ru-RU"/>
        </w:rPr>
        <w:t>мог</w:t>
      </w:r>
      <w:r w:rsidRPr="001E329F">
        <w:rPr>
          <w:rFonts w:ascii="Verdana" w:hAnsi="Verdana"/>
          <w:color w:val="000000"/>
          <w:sz w:val="20"/>
        </w:rPr>
        <w:t> </w:t>
      </w:r>
      <w:r w:rsidRPr="001E329F">
        <w:rPr>
          <w:rFonts w:ascii="Verdana" w:hAnsi="Verdana"/>
          <w:color w:val="000000"/>
          <w:sz w:val="20"/>
          <w:lang w:val="ru-RU"/>
        </w:rPr>
        <w:t>бы сказать, как долго блуждал он по</w:t>
      </w:r>
      <w:r w:rsidRPr="001E329F">
        <w:rPr>
          <w:rFonts w:ascii="Verdana" w:hAnsi="Verdana"/>
          <w:color w:val="000000"/>
          <w:sz w:val="20"/>
        </w:rPr>
        <w:t> </w:t>
      </w:r>
      <w:r w:rsidRPr="001E329F">
        <w:rPr>
          <w:rFonts w:ascii="Verdana" w:hAnsi="Verdana"/>
          <w:color w:val="000000"/>
          <w:sz w:val="20"/>
          <w:lang w:val="ru-RU"/>
        </w:rPr>
        <w:t>бесконечным коридорам подземелья. Он был словно в</w:t>
      </w:r>
      <w:r w:rsidRPr="001E329F">
        <w:rPr>
          <w:rFonts w:ascii="Verdana" w:hAnsi="Verdana"/>
          <w:color w:val="000000"/>
          <w:sz w:val="20"/>
        </w:rPr>
        <w:t> </w:t>
      </w:r>
      <w:r w:rsidRPr="001E329F">
        <w:rPr>
          <w:rFonts w:ascii="Verdana" w:hAnsi="Verdana"/>
          <w:color w:val="000000"/>
          <w:sz w:val="20"/>
          <w:lang w:val="ru-RU"/>
        </w:rPr>
        <w:t>бреду и</w:t>
      </w:r>
      <w:r w:rsidRPr="001E329F">
        <w:rPr>
          <w:rFonts w:ascii="Verdana" w:hAnsi="Verdana"/>
          <w:color w:val="000000"/>
          <w:sz w:val="20"/>
        </w:rPr>
        <w:t> </w:t>
      </w:r>
      <w:r w:rsidRPr="001E329F">
        <w:rPr>
          <w:rFonts w:ascii="Verdana" w:hAnsi="Verdana"/>
          <w:color w:val="000000"/>
          <w:sz w:val="20"/>
          <w:lang w:val="ru-RU"/>
        </w:rPr>
        <w:t>даже не</w:t>
      </w:r>
      <w:r w:rsidRPr="001E329F">
        <w:rPr>
          <w:rFonts w:ascii="Verdana" w:hAnsi="Verdana"/>
          <w:color w:val="000000"/>
          <w:sz w:val="20"/>
        </w:rPr>
        <w:t> </w:t>
      </w:r>
      <w:r w:rsidRPr="001E329F">
        <w:rPr>
          <w:rFonts w:ascii="Verdana" w:hAnsi="Verdana"/>
          <w:color w:val="000000"/>
          <w:sz w:val="20"/>
          <w:lang w:val="ru-RU"/>
        </w:rPr>
        <w:t>особенно удивился, увидев далеко впереди свет.</w:t>
      </w:r>
    </w:p>
    <w:p w14:paraId="5BF9B6B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выйти</w:t>
      </w:r>
      <w:r w:rsidRPr="001E329F">
        <w:rPr>
          <w:rFonts w:ascii="Verdana" w:hAnsi="Verdana"/>
          <w:color w:val="000000"/>
          <w:sz w:val="20"/>
        </w:rPr>
        <w:t> </w:t>
      </w:r>
      <w:r w:rsidRPr="001E329F">
        <w:rPr>
          <w:rFonts w:ascii="Verdana" w:hAnsi="Verdana"/>
          <w:color w:val="000000"/>
          <w:sz w:val="20"/>
          <w:lang w:val="ru-RU"/>
        </w:rPr>
        <w:t>бы обратно к</w:t>
      </w:r>
      <w:r w:rsidRPr="001E329F">
        <w:rPr>
          <w:rFonts w:ascii="Verdana" w:hAnsi="Verdana"/>
          <w:color w:val="000000"/>
          <w:sz w:val="20"/>
        </w:rPr>
        <w:t> </w:t>
      </w:r>
      <w:r w:rsidRPr="001E329F">
        <w:rPr>
          <w:rFonts w:ascii="Verdana" w:hAnsi="Verdana"/>
          <w:color w:val="000000"/>
          <w:sz w:val="20"/>
          <w:lang w:val="ru-RU"/>
        </w:rPr>
        <w:t>озеру, подумал Тайк отрешенно. Впрочем, в</w:t>
      </w:r>
      <w:r w:rsidRPr="001E329F">
        <w:rPr>
          <w:rFonts w:ascii="Verdana" w:hAnsi="Verdana"/>
          <w:color w:val="000000"/>
          <w:sz w:val="20"/>
        </w:rPr>
        <w:t> </w:t>
      </w:r>
      <w:r w:rsidRPr="001E329F">
        <w:rPr>
          <w:rFonts w:ascii="Verdana" w:hAnsi="Verdana"/>
          <w:color w:val="000000"/>
          <w:sz w:val="20"/>
          <w:lang w:val="ru-RU"/>
        </w:rPr>
        <w:t>глубине души он считал, что это все</w:t>
      </w:r>
      <w:r w:rsidRPr="001E329F">
        <w:rPr>
          <w:rFonts w:ascii="Verdana" w:hAnsi="Verdana"/>
          <w:color w:val="000000"/>
          <w:sz w:val="20"/>
        </w:rPr>
        <w:t> </w:t>
      </w:r>
      <w:r w:rsidRPr="001E329F">
        <w:rPr>
          <w:rFonts w:ascii="Verdana" w:hAnsi="Verdana"/>
          <w:color w:val="000000"/>
          <w:sz w:val="20"/>
          <w:lang w:val="ru-RU"/>
        </w:rPr>
        <w:t>же лучше, чем бродить одному в</w:t>
      </w:r>
      <w:r w:rsidRPr="001E329F">
        <w:rPr>
          <w:rFonts w:ascii="Verdana" w:hAnsi="Verdana"/>
          <w:color w:val="000000"/>
          <w:sz w:val="20"/>
        </w:rPr>
        <w:t> </w:t>
      </w:r>
      <w:r w:rsidRPr="001E329F">
        <w:rPr>
          <w:rFonts w:ascii="Verdana" w:hAnsi="Verdana"/>
          <w:color w:val="000000"/>
          <w:sz w:val="20"/>
          <w:lang w:val="ru-RU"/>
        </w:rPr>
        <w:t>кромешной тьме. Ветерок, слабо веявший ему навстречу, неожиданно дохнул отвратительным трупным запахом. Тайк продолжал идти вперед и</w:t>
      </w:r>
      <w:r w:rsidRPr="001E329F">
        <w:rPr>
          <w:rFonts w:ascii="Verdana" w:hAnsi="Verdana"/>
          <w:color w:val="000000"/>
          <w:sz w:val="20"/>
        </w:rPr>
        <w:t> </w:t>
      </w:r>
      <w:r w:rsidRPr="001E329F">
        <w:rPr>
          <w:rFonts w:ascii="Verdana" w:hAnsi="Verdana"/>
          <w:color w:val="000000"/>
          <w:sz w:val="20"/>
          <w:lang w:val="ru-RU"/>
        </w:rPr>
        <w:t>скоро обнаружил источник запаха: скрюченная человеческая фигура лежала на</w:t>
      </w:r>
      <w:r w:rsidRPr="001E329F">
        <w:rPr>
          <w:rFonts w:ascii="Verdana" w:hAnsi="Verdana"/>
          <w:color w:val="000000"/>
          <w:sz w:val="20"/>
        </w:rPr>
        <w:t> </w:t>
      </w:r>
      <w:r w:rsidRPr="001E329F">
        <w:rPr>
          <w:rFonts w:ascii="Verdana" w:hAnsi="Verdana"/>
          <w:color w:val="000000"/>
          <w:sz w:val="20"/>
          <w:lang w:val="ru-RU"/>
        </w:rPr>
        <w:t>его пути. Опять призрак? Неужели кто-то надеется испугать этим зрелищем диаварда?</w:t>
      </w:r>
    </w:p>
    <w:p w14:paraId="15E2A25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приблизился и</w:t>
      </w:r>
      <w:r w:rsidRPr="001E329F">
        <w:rPr>
          <w:rFonts w:ascii="Verdana" w:hAnsi="Verdana"/>
          <w:color w:val="000000"/>
          <w:sz w:val="20"/>
        </w:rPr>
        <w:t> </w:t>
      </w:r>
      <w:r w:rsidRPr="001E329F">
        <w:rPr>
          <w:rFonts w:ascii="Verdana" w:hAnsi="Verdana"/>
          <w:color w:val="000000"/>
          <w:sz w:val="20"/>
          <w:lang w:val="ru-RU"/>
        </w:rPr>
        <w:t>легонько толкнул труп носком сапога. Нет, это не</w:t>
      </w:r>
      <w:r w:rsidRPr="001E329F">
        <w:rPr>
          <w:rFonts w:ascii="Verdana" w:hAnsi="Verdana"/>
          <w:color w:val="000000"/>
          <w:sz w:val="20"/>
        </w:rPr>
        <w:t> </w:t>
      </w:r>
      <w:r w:rsidRPr="001E329F">
        <w:rPr>
          <w:rFonts w:ascii="Verdana" w:hAnsi="Verdana"/>
          <w:color w:val="000000"/>
          <w:sz w:val="20"/>
          <w:lang w:val="ru-RU"/>
        </w:rPr>
        <w:t>призрак. Голое человеческое тело. Почерневшая кожа туго обтянула череп и</w:t>
      </w:r>
      <w:r w:rsidRPr="001E329F">
        <w:rPr>
          <w:rFonts w:ascii="Verdana" w:hAnsi="Verdana"/>
          <w:color w:val="000000"/>
          <w:sz w:val="20"/>
        </w:rPr>
        <w:t> </w:t>
      </w:r>
      <w:r w:rsidRPr="001E329F">
        <w:rPr>
          <w:rFonts w:ascii="Verdana" w:hAnsi="Verdana"/>
          <w:color w:val="000000"/>
          <w:sz w:val="20"/>
          <w:lang w:val="ru-RU"/>
        </w:rPr>
        <w:t>скелет. На</w:t>
      </w:r>
      <w:r w:rsidRPr="001E329F">
        <w:rPr>
          <w:rFonts w:ascii="Verdana" w:hAnsi="Verdana"/>
          <w:color w:val="000000"/>
          <w:sz w:val="20"/>
        </w:rPr>
        <w:t> </w:t>
      </w:r>
      <w:r w:rsidRPr="001E329F">
        <w:rPr>
          <w:rFonts w:ascii="Verdana" w:hAnsi="Verdana"/>
          <w:color w:val="000000"/>
          <w:sz w:val="20"/>
          <w:lang w:val="ru-RU"/>
        </w:rPr>
        <w:t>руке мертвеца обнаружились следы зубов, а</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стене над ним</w:t>
      </w:r>
      <w:r w:rsidRPr="001E329F">
        <w:rPr>
          <w:rFonts w:ascii="Verdana" w:hAnsi="Verdana"/>
          <w:color w:val="000000"/>
          <w:sz w:val="20"/>
        </w:rPr>
        <w:t> </w:t>
      </w:r>
      <w:r w:rsidRPr="001E329F">
        <w:rPr>
          <w:rFonts w:ascii="Verdana" w:hAnsi="Verdana"/>
          <w:color w:val="000000"/>
          <w:sz w:val="20"/>
          <w:lang w:val="ru-RU"/>
        </w:rPr>
        <w:t>— темные полосы, складывающиеся в</w:t>
      </w:r>
      <w:r w:rsidRPr="001E329F">
        <w:rPr>
          <w:rFonts w:ascii="Verdana" w:hAnsi="Verdana"/>
          <w:color w:val="000000"/>
          <w:sz w:val="20"/>
        </w:rPr>
        <w:t> </w:t>
      </w:r>
      <w:r w:rsidRPr="001E329F">
        <w:rPr>
          <w:rFonts w:ascii="Verdana" w:hAnsi="Verdana"/>
          <w:color w:val="000000"/>
          <w:sz w:val="20"/>
          <w:lang w:val="ru-RU"/>
        </w:rPr>
        <w:t>неведомые знаки. Голый человек сделал эту надпись кровью, заключил Тхоорт, окончив осмотр. Но</w:t>
      </w:r>
      <w:r w:rsidRPr="001E329F">
        <w:rPr>
          <w:rFonts w:ascii="Verdana" w:hAnsi="Verdana"/>
          <w:color w:val="000000"/>
          <w:sz w:val="20"/>
        </w:rPr>
        <w:t> </w:t>
      </w:r>
      <w:r w:rsidRPr="001E329F">
        <w:rPr>
          <w:rFonts w:ascii="Verdana" w:hAnsi="Verdana"/>
          <w:color w:val="000000"/>
          <w:sz w:val="20"/>
          <w:lang w:val="ru-RU"/>
        </w:rPr>
        <w:t>что он написал? Как попал сюда? Отчего умер? Ни на</w:t>
      </w:r>
      <w:r w:rsidRPr="001E329F">
        <w:rPr>
          <w:rFonts w:ascii="Verdana" w:hAnsi="Verdana"/>
          <w:color w:val="000000"/>
          <w:sz w:val="20"/>
        </w:rPr>
        <w:t> </w:t>
      </w:r>
      <w:r w:rsidRPr="001E329F">
        <w:rPr>
          <w:rFonts w:ascii="Verdana" w:hAnsi="Verdana"/>
          <w:color w:val="000000"/>
          <w:sz w:val="20"/>
          <w:lang w:val="ru-RU"/>
        </w:rPr>
        <w:t>один из</w:t>
      </w:r>
      <w:r w:rsidRPr="001E329F">
        <w:rPr>
          <w:rFonts w:ascii="Verdana" w:hAnsi="Verdana"/>
          <w:color w:val="000000"/>
          <w:sz w:val="20"/>
        </w:rPr>
        <w:t> </w:t>
      </w:r>
      <w:r w:rsidRPr="001E329F">
        <w:rPr>
          <w:rFonts w:ascii="Verdana" w:hAnsi="Verdana"/>
          <w:color w:val="000000"/>
          <w:sz w:val="20"/>
          <w:lang w:val="ru-RU"/>
        </w:rPr>
        <w:t>этих вопросов ответа не</w:t>
      </w:r>
      <w:r w:rsidRPr="001E329F">
        <w:rPr>
          <w:rFonts w:ascii="Verdana" w:hAnsi="Verdana"/>
          <w:color w:val="000000"/>
          <w:sz w:val="20"/>
        </w:rPr>
        <w:t> </w:t>
      </w:r>
      <w:r w:rsidRPr="001E329F">
        <w:rPr>
          <w:rFonts w:ascii="Verdana" w:hAnsi="Verdana"/>
          <w:color w:val="000000"/>
          <w:sz w:val="20"/>
          <w:lang w:val="ru-RU"/>
        </w:rPr>
        <w:t>было.</w:t>
      </w:r>
    </w:p>
    <w:p w14:paraId="327A5E4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оставил мертвеца и</w:t>
      </w:r>
      <w:r w:rsidRPr="001E329F">
        <w:rPr>
          <w:rFonts w:ascii="Verdana" w:hAnsi="Verdana"/>
          <w:color w:val="000000"/>
          <w:sz w:val="20"/>
        </w:rPr>
        <w:t> </w:t>
      </w:r>
      <w:r w:rsidRPr="001E329F">
        <w:rPr>
          <w:rFonts w:ascii="Verdana" w:hAnsi="Verdana"/>
          <w:color w:val="000000"/>
          <w:sz w:val="20"/>
          <w:lang w:val="ru-RU"/>
        </w:rPr>
        <w:t>зашагал дальше. Все ответы там, думал он. Впереди.</w:t>
      </w:r>
    </w:p>
    <w:p w14:paraId="1B7FF45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Свет разгорался все сильнее. Скоро он уже слепил глаза. Тайк понял, что перед ним не</w:t>
      </w:r>
      <w:r w:rsidRPr="001E329F">
        <w:rPr>
          <w:rFonts w:ascii="Verdana" w:hAnsi="Verdana"/>
          <w:color w:val="000000"/>
          <w:sz w:val="20"/>
        </w:rPr>
        <w:t> </w:t>
      </w:r>
      <w:r w:rsidRPr="001E329F">
        <w:rPr>
          <w:rFonts w:ascii="Verdana" w:hAnsi="Verdana"/>
          <w:color w:val="000000"/>
          <w:sz w:val="20"/>
          <w:lang w:val="ru-RU"/>
        </w:rPr>
        <w:t>озеро, однако ему никак не</w:t>
      </w:r>
      <w:r w:rsidRPr="001E329F">
        <w:rPr>
          <w:rFonts w:ascii="Verdana" w:hAnsi="Verdana"/>
          <w:color w:val="000000"/>
          <w:sz w:val="20"/>
        </w:rPr>
        <w:t> </w:t>
      </w:r>
      <w:r w:rsidRPr="001E329F">
        <w:rPr>
          <w:rFonts w:ascii="Verdana" w:hAnsi="Verdana"/>
          <w:color w:val="000000"/>
          <w:sz w:val="20"/>
          <w:lang w:val="ru-RU"/>
        </w:rPr>
        <w:t>удавалось разглядеть, откуда исходит этот нестерпимый блеск. Холодное белое пламя затопило пещеру. Оно было как</w:t>
      </w:r>
      <w:r w:rsidRPr="001E329F">
        <w:rPr>
          <w:rFonts w:ascii="Verdana" w:hAnsi="Verdana"/>
          <w:color w:val="000000"/>
          <w:sz w:val="20"/>
        </w:rPr>
        <w:t> </w:t>
      </w:r>
      <w:r w:rsidRPr="001E329F">
        <w:rPr>
          <w:rFonts w:ascii="Verdana" w:hAnsi="Verdana"/>
          <w:color w:val="000000"/>
          <w:sz w:val="20"/>
          <w:lang w:val="ru-RU"/>
        </w:rPr>
        <w:t>бы продолжением тьмы, ее оборотной стороной. При таком обилии света зрение было так</w:t>
      </w:r>
      <w:r w:rsidRPr="001E329F">
        <w:rPr>
          <w:rFonts w:ascii="Verdana" w:hAnsi="Verdana"/>
          <w:color w:val="000000"/>
          <w:sz w:val="20"/>
        </w:rPr>
        <w:t> </w:t>
      </w:r>
      <w:r w:rsidRPr="001E329F">
        <w:rPr>
          <w:rFonts w:ascii="Verdana" w:hAnsi="Verdana"/>
          <w:color w:val="000000"/>
          <w:sz w:val="20"/>
          <w:lang w:val="ru-RU"/>
        </w:rPr>
        <w:t>же бесполезно, как и</w:t>
      </w:r>
      <w:r w:rsidRPr="001E329F">
        <w:rPr>
          <w:rFonts w:ascii="Verdana" w:hAnsi="Verdana"/>
          <w:color w:val="000000"/>
          <w:sz w:val="20"/>
        </w:rPr>
        <w:t> </w:t>
      </w:r>
      <w:r w:rsidRPr="001E329F">
        <w:rPr>
          <w:rFonts w:ascii="Verdana" w:hAnsi="Verdana"/>
          <w:color w:val="000000"/>
          <w:sz w:val="20"/>
          <w:lang w:val="ru-RU"/>
        </w:rPr>
        <w:t>при полном его отсутствии. Тайк шел зажмурившись, но</w:t>
      </w:r>
      <w:r w:rsidRPr="001E329F">
        <w:rPr>
          <w:rFonts w:ascii="Verdana" w:hAnsi="Verdana"/>
          <w:color w:val="000000"/>
          <w:sz w:val="20"/>
        </w:rPr>
        <w:t> </w:t>
      </w:r>
      <w:r w:rsidRPr="001E329F">
        <w:rPr>
          <w:rFonts w:ascii="Verdana" w:hAnsi="Verdana"/>
          <w:color w:val="000000"/>
          <w:sz w:val="20"/>
          <w:lang w:val="ru-RU"/>
        </w:rPr>
        <w:t>свет причинял боль глазам и</w:t>
      </w:r>
      <w:r w:rsidRPr="001E329F">
        <w:rPr>
          <w:rFonts w:ascii="Verdana" w:hAnsi="Verdana"/>
          <w:color w:val="000000"/>
          <w:sz w:val="20"/>
        </w:rPr>
        <w:t> </w:t>
      </w:r>
      <w:r w:rsidRPr="001E329F">
        <w:rPr>
          <w:rFonts w:ascii="Verdana" w:hAnsi="Verdana"/>
          <w:color w:val="000000"/>
          <w:sz w:val="20"/>
          <w:lang w:val="ru-RU"/>
        </w:rPr>
        <w:t>сквозь веки. Он закрыл лицо руками.</w:t>
      </w:r>
    </w:p>
    <w:p w14:paraId="16CD243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Остановись!</w:t>
      </w:r>
      <w:r w:rsidRPr="001E329F">
        <w:rPr>
          <w:rFonts w:ascii="Verdana" w:hAnsi="Verdana"/>
          <w:color w:val="000000"/>
          <w:sz w:val="20"/>
        </w:rPr>
        <w:t> </w:t>
      </w:r>
      <w:r w:rsidRPr="001E329F">
        <w:rPr>
          <w:rFonts w:ascii="Verdana" w:hAnsi="Verdana"/>
          <w:color w:val="000000"/>
          <w:sz w:val="20"/>
          <w:lang w:val="ru-RU"/>
        </w:rPr>
        <w:t>— властно пророкотал вдруг в</w:t>
      </w:r>
      <w:r w:rsidRPr="001E329F">
        <w:rPr>
          <w:rFonts w:ascii="Verdana" w:hAnsi="Verdana"/>
          <w:color w:val="000000"/>
          <w:sz w:val="20"/>
        </w:rPr>
        <w:t> </w:t>
      </w:r>
      <w:r w:rsidRPr="001E329F">
        <w:rPr>
          <w:rFonts w:ascii="Verdana" w:hAnsi="Verdana"/>
          <w:color w:val="000000"/>
          <w:sz w:val="20"/>
          <w:lang w:val="ru-RU"/>
        </w:rPr>
        <w:t>пещере неизвестно кому принадлежащий голос.</w:t>
      </w:r>
    </w:p>
    <w:p w14:paraId="56F41D5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не</w:t>
      </w:r>
      <w:r w:rsidRPr="001E329F">
        <w:rPr>
          <w:rFonts w:ascii="Verdana" w:hAnsi="Verdana"/>
          <w:color w:val="000000"/>
          <w:sz w:val="20"/>
        </w:rPr>
        <w:t> </w:t>
      </w:r>
      <w:r w:rsidRPr="001E329F">
        <w:rPr>
          <w:rFonts w:ascii="Verdana" w:hAnsi="Verdana"/>
          <w:color w:val="000000"/>
          <w:sz w:val="20"/>
          <w:lang w:val="ru-RU"/>
        </w:rPr>
        <w:t>отнимая от</w:t>
      </w:r>
      <w:r w:rsidRPr="001E329F">
        <w:rPr>
          <w:rFonts w:ascii="Verdana" w:hAnsi="Verdana"/>
          <w:color w:val="000000"/>
          <w:sz w:val="20"/>
        </w:rPr>
        <w:t> </w:t>
      </w:r>
      <w:r w:rsidRPr="001E329F">
        <w:rPr>
          <w:rFonts w:ascii="Verdana" w:hAnsi="Verdana"/>
          <w:color w:val="000000"/>
          <w:sz w:val="20"/>
          <w:lang w:val="ru-RU"/>
        </w:rPr>
        <w:t>лица рук, только помотал головой и</w:t>
      </w:r>
      <w:r w:rsidRPr="001E329F">
        <w:rPr>
          <w:rFonts w:ascii="Verdana" w:hAnsi="Verdana"/>
          <w:color w:val="000000"/>
          <w:sz w:val="20"/>
        </w:rPr>
        <w:t> </w:t>
      </w:r>
      <w:r w:rsidRPr="001E329F">
        <w:rPr>
          <w:rFonts w:ascii="Verdana" w:hAnsi="Verdana"/>
          <w:color w:val="000000"/>
          <w:sz w:val="20"/>
          <w:lang w:val="ru-RU"/>
        </w:rPr>
        <w:t>упрямо продолжал шагать.</w:t>
      </w:r>
    </w:p>
    <w:p w14:paraId="6E15682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Куда ты идешь?</w:t>
      </w:r>
      <w:r w:rsidRPr="001E329F">
        <w:rPr>
          <w:rFonts w:ascii="Verdana" w:hAnsi="Verdana"/>
          <w:color w:val="000000"/>
          <w:sz w:val="20"/>
        </w:rPr>
        <w:t> </w:t>
      </w:r>
      <w:r w:rsidRPr="001E329F">
        <w:rPr>
          <w:rFonts w:ascii="Verdana" w:hAnsi="Verdana"/>
          <w:color w:val="000000"/>
          <w:sz w:val="20"/>
          <w:lang w:val="ru-RU"/>
        </w:rPr>
        <w:t>— спросил голос.</w:t>
      </w:r>
    </w:p>
    <w:p w14:paraId="464924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Вперед, подумал Тайк. Вперед, там будет видно... Более точного ответа он дать не</w:t>
      </w:r>
      <w:r w:rsidRPr="001E329F">
        <w:rPr>
          <w:rFonts w:ascii="Verdana" w:hAnsi="Verdana"/>
          <w:color w:val="000000"/>
          <w:sz w:val="20"/>
        </w:rPr>
        <w:t> </w:t>
      </w:r>
      <w:r w:rsidRPr="001E329F">
        <w:rPr>
          <w:rFonts w:ascii="Verdana" w:hAnsi="Verdana"/>
          <w:color w:val="000000"/>
          <w:sz w:val="20"/>
          <w:lang w:val="ru-RU"/>
        </w:rPr>
        <w:t>мог.</w:t>
      </w:r>
    </w:p>
    <w:p w14:paraId="7F04E4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Остановись! Ты не</w:t>
      </w:r>
      <w:r w:rsidRPr="001E329F">
        <w:rPr>
          <w:rFonts w:ascii="Verdana" w:hAnsi="Verdana"/>
          <w:color w:val="000000"/>
          <w:sz w:val="20"/>
        </w:rPr>
        <w:t> </w:t>
      </w:r>
      <w:r w:rsidRPr="001E329F">
        <w:rPr>
          <w:rFonts w:ascii="Verdana" w:hAnsi="Verdana"/>
          <w:color w:val="000000"/>
          <w:sz w:val="20"/>
          <w:lang w:val="ru-RU"/>
        </w:rPr>
        <w:t>знаешь, что тебя ждет.</w:t>
      </w:r>
    </w:p>
    <w:p w14:paraId="79B4096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«Мне все равно. Пусть смерть. Она и</w:t>
      </w:r>
      <w:r w:rsidRPr="001E329F">
        <w:rPr>
          <w:rFonts w:ascii="Verdana" w:hAnsi="Verdana"/>
          <w:color w:val="000000"/>
          <w:sz w:val="20"/>
        </w:rPr>
        <w:t> </w:t>
      </w:r>
      <w:r w:rsidRPr="001E329F">
        <w:rPr>
          <w:rFonts w:ascii="Verdana" w:hAnsi="Verdana"/>
          <w:color w:val="000000"/>
          <w:sz w:val="20"/>
          <w:lang w:val="ru-RU"/>
        </w:rPr>
        <w:t>так нависает надо мной вместе с</w:t>
      </w:r>
      <w:r w:rsidRPr="001E329F">
        <w:rPr>
          <w:rFonts w:ascii="Verdana" w:hAnsi="Verdana"/>
          <w:color w:val="000000"/>
          <w:sz w:val="20"/>
        </w:rPr>
        <w:t> </w:t>
      </w:r>
      <w:r w:rsidRPr="001E329F">
        <w:rPr>
          <w:rFonts w:ascii="Verdana" w:hAnsi="Verdana"/>
          <w:color w:val="000000"/>
          <w:sz w:val="20"/>
          <w:lang w:val="ru-RU"/>
        </w:rPr>
        <w:t>проклятием диавардов».</w:t>
      </w:r>
    </w:p>
    <w:p w14:paraId="0ADA160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Бывает, что разочарование хуже смерти.</w:t>
      </w:r>
    </w:p>
    <w:p w14:paraId="6B8BE16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«Возможно. Но</w:t>
      </w:r>
      <w:r w:rsidRPr="001E329F">
        <w:rPr>
          <w:rFonts w:ascii="Verdana" w:hAnsi="Verdana"/>
          <w:color w:val="000000"/>
          <w:sz w:val="20"/>
        </w:rPr>
        <w:t> </w:t>
      </w:r>
      <w:r w:rsidRPr="001E329F">
        <w:rPr>
          <w:rFonts w:ascii="Verdana" w:hAnsi="Verdana"/>
          <w:color w:val="000000"/>
          <w:sz w:val="20"/>
          <w:lang w:val="ru-RU"/>
        </w:rPr>
        <w:t>я должен раскрыть эту тайну. Пока она существует, моя жизнь невыносима».</w:t>
      </w:r>
    </w:p>
    <w:p w14:paraId="70525A7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вдруг наткнулся, на</w:t>
      </w:r>
      <w:r w:rsidRPr="001E329F">
        <w:rPr>
          <w:rFonts w:ascii="Verdana" w:hAnsi="Verdana"/>
          <w:color w:val="000000"/>
          <w:sz w:val="20"/>
        </w:rPr>
        <w:t> </w:t>
      </w:r>
      <w:r w:rsidRPr="001E329F">
        <w:rPr>
          <w:rFonts w:ascii="Verdana" w:hAnsi="Verdana"/>
          <w:color w:val="000000"/>
          <w:sz w:val="20"/>
          <w:lang w:val="ru-RU"/>
        </w:rPr>
        <w:t>преграду. Гладкая холодная поверхность чуть подалась под его рукой. Он попытался открыть глаза и</w:t>
      </w:r>
      <w:r w:rsidRPr="001E329F">
        <w:rPr>
          <w:rFonts w:ascii="Verdana" w:hAnsi="Verdana"/>
          <w:color w:val="000000"/>
          <w:sz w:val="20"/>
        </w:rPr>
        <w:t> </w:t>
      </w:r>
      <w:r w:rsidRPr="001E329F">
        <w:rPr>
          <w:rFonts w:ascii="Verdana" w:hAnsi="Verdana"/>
          <w:color w:val="000000"/>
          <w:sz w:val="20"/>
          <w:lang w:val="ru-RU"/>
        </w:rPr>
        <w:t>вскрикнул от</w:t>
      </w:r>
      <w:r w:rsidRPr="001E329F">
        <w:rPr>
          <w:rFonts w:ascii="Verdana" w:hAnsi="Verdana"/>
          <w:color w:val="000000"/>
          <w:sz w:val="20"/>
        </w:rPr>
        <w:t> </w:t>
      </w:r>
      <w:r w:rsidRPr="001E329F">
        <w:rPr>
          <w:rFonts w:ascii="Verdana" w:hAnsi="Verdana"/>
          <w:color w:val="000000"/>
          <w:sz w:val="20"/>
          <w:lang w:val="ru-RU"/>
        </w:rPr>
        <w:t>боли. Свет, заливающий все вокруг, ослепил</w:t>
      </w:r>
      <w:r w:rsidRPr="001E329F">
        <w:rPr>
          <w:rFonts w:ascii="Verdana" w:hAnsi="Verdana"/>
          <w:color w:val="000000"/>
          <w:sz w:val="20"/>
        </w:rPr>
        <w:t> </w:t>
      </w:r>
      <w:r w:rsidRPr="001E329F">
        <w:rPr>
          <w:rFonts w:ascii="Verdana" w:hAnsi="Verdana"/>
          <w:color w:val="000000"/>
          <w:sz w:val="20"/>
          <w:lang w:val="ru-RU"/>
        </w:rPr>
        <w:t>его.</w:t>
      </w:r>
    </w:p>
    <w:p w14:paraId="2264AC5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Отступив на</w:t>
      </w:r>
      <w:r w:rsidRPr="001E329F">
        <w:rPr>
          <w:rFonts w:ascii="Verdana" w:hAnsi="Verdana"/>
          <w:color w:val="000000"/>
          <w:sz w:val="20"/>
        </w:rPr>
        <w:t> </w:t>
      </w:r>
      <w:r w:rsidRPr="001E329F">
        <w:rPr>
          <w:rFonts w:ascii="Verdana" w:hAnsi="Verdana"/>
          <w:color w:val="000000"/>
          <w:sz w:val="20"/>
          <w:lang w:val="ru-RU"/>
        </w:rPr>
        <w:t>шаг, он изо всех сил ударил в</w:t>
      </w:r>
      <w:r w:rsidRPr="001E329F">
        <w:rPr>
          <w:rFonts w:ascii="Verdana" w:hAnsi="Verdana"/>
          <w:color w:val="000000"/>
          <w:sz w:val="20"/>
        </w:rPr>
        <w:t> </w:t>
      </w:r>
      <w:r w:rsidRPr="001E329F">
        <w:rPr>
          <w:rFonts w:ascii="Verdana" w:hAnsi="Verdana"/>
          <w:color w:val="000000"/>
          <w:sz w:val="20"/>
          <w:lang w:val="ru-RU"/>
        </w:rPr>
        <w:t>перегородку. Послышался треск, свет заметно ослаб.</w:t>
      </w:r>
    </w:p>
    <w:p w14:paraId="0B34793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Постой!</w:t>
      </w:r>
      <w:r w:rsidRPr="001E329F">
        <w:rPr>
          <w:rFonts w:ascii="Verdana" w:hAnsi="Verdana"/>
          <w:color w:val="000000"/>
          <w:sz w:val="20"/>
        </w:rPr>
        <w:t> </w:t>
      </w:r>
      <w:r w:rsidRPr="001E329F">
        <w:rPr>
          <w:rFonts w:ascii="Verdana" w:hAnsi="Verdana"/>
          <w:color w:val="000000"/>
          <w:sz w:val="20"/>
          <w:lang w:val="ru-RU"/>
        </w:rPr>
        <w:t>— тревожно загудел голос.</w:t>
      </w:r>
      <w:r w:rsidRPr="001E329F">
        <w:rPr>
          <w:rFonts w:ascii="Verdana" w:hAnsi="Verdana"/>
          <w:color w:val="000000"/>
          <w:sz w:val="20"/>
        </w:rPr>
        <w:t> </w:t>
      </w:r>
      <w:r w:rsidRPr="001E329F">
        <w:rPr>
          <w:rFonts w:ascii="Verdana" w:hAnsi="Verdana"/>
          <w:color w:val="000000"/>
          <w:sz w:val="20"/>
          <w:lang w:val="ru-RU"/>
        </w:rPr>
        <w:t>— Что ты делаешь?!</w:t>
      </w:r>
    </w:p>
    <w:p w14:paraId="771B3D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Тайк не</w:t>
      </w:r>
      <w:r w:rsidRPr="001E329F">
        <w:rPr>
          <w:rFonts w:ascii="Verdana" w:hAnsi="Verdana"/>
          <w:color w:val="000000"/>
          <w:sz w:val="20"/>
        </w:rPr>
        <w:t> </w:t>
      </w:r>
      <w:r w:rsidRPr="001E329F">
        <w:rPr>
          <w:rFonts w:ascii="Verdana" w:hAnsi="Verdana"/>
          <w:color w:val="000000"/>
          <w:sz w:val="20"/>
          <w:lang w:val="ru-RU"/>
        </w:rPr>
        <w:t>слушал. Он снова отошел на</w:t>
      </w:r>
      <w:r w:rsidRPr="001E329F">
        <w:rPr>
          <w:rFonts w:ascii="Verdana" w:hAnsi="Verdana"/>
          <w:color w:val="000000"/>
          <w:sz w:val="20"/>
        </w:rPr>
        <w:t> </w:t>
      </w:r>
      <w:r w:rsidRPr="001E329F">
        <w:rPr>
          <w:rFonts w:ascii="Verdana" w:hAnsi="Verdana"/>
          <w:color w:val="000000"/>
          <w:sz w:val="20"/>
          <w:lang w:val="ru-RU"/>
        </w:rPr>
        <w:t>несколько шагов, разбежался и</w:t>
      </w:r>
      <w:r w:rsidRPr="001E329F">
        <w:rPr>
          <w:rFonts w:ascii="Verdana" w:hAnsi="Verdana"/>
          <w:color w:val="000000"/>
          <w:sz w:val="20"/>
        </w:rPr>
        <w:t> </w:t>
      </w:r>
      <w:r w:rsidRPr="001E329F">
        <w:rPr>
          <w:rFonts w:ascii="Verdana" w:hAnsi="Verdana"/>
          <w:color w:val="000000"/>
          <w:sz w:val="20"/>
          <w:lang w:val="ru-RU"/>
        </w:rPr>
        <w:t>прыгнул плечом вперед.</w:t>
      </w:r>
    </w:p>
    <w:p w14:paraId="6B16F1C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все забыл! Здесь</w:t>
      </w:r>
      <w:r w:rsidRPr="001E329F">
        <w:rPr>
          <w:rFonts w:ascii="Verdana" w:hAnsi="Verdana"/>
          <w:color w:val="000000"/>
          <w:sz w:val="20"/>
        </w:rPr>
        <w:t> </w:t>
      </w:r>
      <w:r w:rsidRPr="001E329F">
        <w:rPr>
          <w:rFonts w:ascii="Verdana" w:hAnsi="Verdana"/>
          <w:color w:val="000000"/>
          <w:sz w:val="20"/>
          <w:lang w:val="ru-RU"/>
        </w:rPr>
        <w:t>же... ВЫХОД!</w:t>
      </w:r>
      <w:r w:rsidRPr="001E329F">
        <w:rPr>
          <w:rFonts w:ascii="Verdana" w:hAnsi="Verdana"/>
          <w:color w:val="000000"/>
          <w:sz w:val="20"/>
        </w:rPr>
        <w:t> </w:t>
      </w:r>
      <w:r w:rsidRPr="001E329F">
        <w:rPr>
          <w:rFonts w:ascii="Verdana" w:hAnsi="Verdana"/>
          <w:color w:val="000000"/>
          <w:sz w:val="20"/>
          <w:lang w:val="ru-RU"/>
        </w:rPr>
        <w:t>— отчаянно крикнул голос.</w:t>
      </w:r>
    </w:p>
    <w:p w14:paraId="6A45EEA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Стена лопнула, словно была сделана из</w:t>
      </w:r>
      <w:r w:rsidRPr="001E329F">
        <w:rPr>
          <w:rFonts w:ascii="Verdana" w:hAnsi="Verdana"/>
          <w:color w:val="000000"/>
          <w:sz w:val="20"/>
        </w:rPr>
        <w:t> </w:t>
      </w:r>
      <w:r w:rsidRPr="001E329F">
        <w:rPr>
          <w:rFonts w:ascii="Verdana" w:hAnsi="Verdana"/>
          <w:color w:val="000000"/>
          <w:sz w:val="20"/>
          <w:lang w:val="ru-RU"/>
        </w:rPr>
        <w:t>бумаги. Свет мгновенно угас. Тайк почувствовал, что проваливается в</w:t>
      </w:r>
      <w:r w:rsidRPr="001E329F">
        <w:rPr>
          <w:rFonts w:ascii="Verdana" w:hAnsi="Verdana"/>
          <w:color w:val="000000"/>
          <w:sz w:val="20"/>
        </w:rPr>
        <w:t> </w:t>
      </w:r>
      <w:r w:rsidRPr="001E329F">
        <w:rPr>
          <w:rFonts w:ascii="Verdana" w:hAnsi="Verdana"/>
          <w:color w:val="000000"/>
          <w:sz w:val="20"/>
          <w:lang w:val="ru-RU"/>
        </w:rPr>
        <w:t>пустоту. Он широко раскрыл глаза, чтобы увидеть, куда попал, и</w:t>
      </w:r>
      <w:r w:rsidRPr="001E329F">
        <w:rPr>
          <w:rFonts w:ascii="Verdana" w:hAnsi="Verdana"/>
          <w:color w:val="000000"/>
          <w:sz w:val="20"/>
        </w:rPr>
        <w:t> </w:t>
      </w:r>
      <w:r w:rsidRPr="001E329F">
        <w:rPr>
          <w:rFonts w:ascii="Verdana" w:hAnsi="Verdana"/>
          <w:color w:val="000000"/>
          <w:sz w:val="20"/>
          <w:lang w:val="ru-RU"/>
        </w:rPr>
        <w:t>вдруг ледяная волна ужаса захлестнула</w:t>
      </w:r>
      <w:r w:rsidRPr="001E329F">
        <w:rPr>
          <w:rFonts w:ascii="Verdana" w:hAnsi="Verdana"/>
          <w:color w:val="000000"/>
          <w:sz w:val="20"/>
        </w:rPr>
        <w:t> </w:t>
      </w:r>
      <w:r w:rsidRPr="001E329F">
        <w:rPr>
          <w:rFonts w:ascii="Verdana" w:hAnsi="Verdana"/>
          <w:color w:val="000000"/>
          <w:sz w:val="20"/>
          <w:lang w:val="ru-RU"/>
        </w:rPr>
        <w:t>его.</w:t>
      </w:r>
    </w:p>
    <w:p w14:paraId="17E15FA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вспомнил!</w:t>
      </w:r>
    </w:p>
    <w:p w14:paraId="3C1F3B1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625EB875"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152BE99C" w14:textId="72D7F855"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8</w:t>
      </w:r>
    </w:p>
    <w:p w14:paraId="50ADB4E0"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3300DF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Пашка долго не</w:t>
      </w:r>
      <w:r w:rsidRPr="001E329F">
        <w:rPr>
          <w:rFonts w:ascii="Verdana" w:hAnsi="Verdana"/>
          <w:color w:val="000000"/>
          <w:sz w:val="20"/>
        </w:rPr>
        <w:t> </w:t>
      </w:r>
      <w:r w:rsidRPr="001E329F">
        <w:rPr>
          <w:rFonts w:ascii="Verdana" w:hAnsi="Verdana"/>
          <w:color w:val="000000"/>
          <w:sz w:val="20"/>
          <w:lang w:val="ru-RU"/>
        </w:rPr>
        <w:t>приходил в</w:t>
      </w:r>
      <w:r w:rsidRPr="001E329F">
        <w:rPr>
          <w:rFonts w:ascii="Verdana" w:hAnsi="Verdana"/>
          <w:color w:val="000000"/>
          <w:sz w:val="20"/>
        </w:rPr>
        <w:t> </w:t>
      </w:r>
      <w:r w:rsidRPr="001E329F">
        <w:rPr>
          <w:rFonts w:ascii="Verdana" w:hAnsi="Verdana"/>
          <w:color w:val="000000"/>
          <w:sz w:val="20"/>
          <w:lang w:val="ru-RU"/>
        </w:rPr>
        <w:t>сознание и</w:t>
      </w:r>
      <w:r w:rsidRPr="001E329F">
        <w:rPr>
          <w:rFonts w:ascii="Verdana" w:hAnsi="Verdana"/>
          <w:color w:val="000000"/>
          <w:sz w:val="20"/>
        </w:rPr>
        <w:t> </w:t>
      </w:r>
      <w:r w:rsidRPr="001E329F">
        <w:rPr>
          <w:rFonts w:ascii="Verdana" w:hAnsi="Verdana"/>
          <w:color w:val="000000"/>
          <w:sz w:val="20"/>
          <w:lang w:val="ru-RU"/>
        </w:rPr>
        <w:t>только стонал, пока его на</w:t>
      </w:r>
      <w:r w:rsidRPr="001E329F">
        <w:rPr>
          <w:rFonts w:ascii="Verdana" w:hAnsi="Verdana"/>
          <w:color w:val="000000"/>
          <w:sz w:val="20"/>
        </w:rPr>
        <w:t> </w:t>
      </w:r>
      <w:r w:rsidRPr="001E329F">
        <w:rPr>
          <w:rFonts w:ascii="Verdana" w:hAnsi="Verdana"/>
          <w:color w:val="000000"/>
          <w:sz w:val="20"/>
          <w:lang w:val="ru-RU"/>
        </w:rPr>
        <w:t>руках несли к</w:t>
      </w:r>
      <w:r w:rsidRPr="001E329F">
        <w:rPr>
          <w:rFonts w:ascii="Verdana" w:hAnsi="Verdana"/>
          <w:color w:val="000000"/>
          <w:sz w:val="20"/>
        </w:rPr>
        <w:t> </w:t>
      </w:r>
      <w:r w:rsidRPr="001E329F">
        <w:rPr>
          <w:rFonts w:ascii="Verdana" w:hAnsi="Verdana"/>
          <w:color w:val="000000"/>
          <w:sz w:val="20"/>
          <w:lang w:val="ru-RU"/>
        </w:rPr>
        <w:t>машине. Там врач (была, оказывается, у</w:t>
      </w:r>
      <w:r w:rsidRPr="001E329F">
        <w:rPr>
          <w:rFonts w:ascii="Verdana" w:hAnsi="Verdana"/>
          <w:color w:val="000000"/>
          <w:sz w:val="20"/>
        </w:rPr>
        <w:t> </w:t>
      </w:r>
      <w:r w:rsidRPr="001E329F">
        <w:rPr>
          <w:rFonts w:ascii="Verdana" w:hAnsi="Verdana"/>
          <w:color w:val="000000"/>
          <w:sz w:val="20"/>
          <w:lang w:val="ru-RU"/>
        </w:rPr>
        <w:t>покойников с</w:t>
      </w:r>
      <w:r w:rsidRPr="001E329F">
        <w:rPr>
          <w:rFonts w:ascii="Verdana" w:hAnsi="Verdana"/>
          <w:color w:val="000000"/>
          <w:sz w:val="20"/>
        </w:rPr>
        <w:t> </w:t>
      </w:r>
      <w:r w:rsidRPr="001E329F">
        <w:rPr>
          <w:rFonts w:ascii="Verdana" w:hAnsi="Verdana"/>
          <w:color w:val="000000"/>
          <w:sz w:val="20"/>
          <w:lang w:val="ru-RU"/>
        </w:rPr>
        <w:t>Базы и</w:t>
      </w:r>
      <w:r w:rsidRPr="001E329F">
        <w:rPr>
          <w:rFonts w:ascii="Verdana" w:hAnsi="Verdana"/>
          <w:color w:val="000000"/>
          <w:sz w:val="20"/>
        </w:rPr>
        <w:t> </w:t>
      </w:r>
      <w:r w:rsidRPr="001E329F">
        <w:rPr>
          <w:rFonts w:ascii="Verdana" w:hAnsi="Verdana"/>
          <w:color w:val="000000"/>
          <w:sz w:val="20"/>
          <w:lang w:val="ru-RU"/>
        </w:rPr>
        <w:t>такая должность) осмотрел его и</w:t>
      </w:r>
      <w:r w:rsidRPr="001E329F">
        <w:rPr>
          <w:rFonts w:ascii="Verdana" w:hAnsi="Verdana"/>
          <w:color w:val="000000"/>
          <w:sz w:val="20"/>
        </w:rPr>
        <w:t> </w:t>
      </w:r>
      <w:r w:rsidRPr="001E329F">
        <w:rPr>
          <w:rFonts w:ascii="Verdana" w:hAnsi="Verdana"/>
          <w:color w:val="000000"/>
          <w:sz w:val="20"/>
          <w:lang w:val="ru-RU"/>
        </w:rPr>
        <w:t>сделал укол.</w:t>
      </w:r>
    </w:p>
    <w:p w14:paraId="439865F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Возвращаемся,</w:t>
      </w:r>
      <w:r w:rsidRPr="001E329F">
        <w:rPr>
          <w:rFonts w:ascii="Verdana" w:hAnsi="Verdana"/>
          <w:color w:val="000000"/>
          <w:sz w:val="20"/>
        </w:rPr>
        <w:t> </w:t>
      </w:r>
      <w:r w:rsidRPr="001E329F">
        <w:rPr>
          <w:rFonts w:ascii="Verdana" w:hAnsi="Verdana"/>
          <w:color w:val="000000"/>
          <w:sz w:val="20"/>
          <w:lang w:val="ru-RU"/>
        </w:rPr>
        <w:t>— сказал он шоферу,</w:t>
      </w:r>
      <w:r w:rsidRPr="001E329F">
        <w:rPr>
          <w:rFonts w:ascii="Verdana" w:hAnsi="Verdana"/>
          <w:color w:val="000000"/>
          <w:sz w:val="20"/>
        </w:rPr>
        <w:t> </w:t>
      </w:r>
      <w:r w:rsidRPr="001E329F">
        <w:rPr>
          <w:rFonts w:ascii="Verdana" w:hAnsi="Verdana"/>
          <w:color w:val="000000"/>
          <w:sz w:val="20"/>
          <w:lang w:val="ru-RU"/>
        </w:rPr>
        <w:t>— и</w:t>
      </w:r>
      <w:r w:rsidRPr="001E329F">
        <w:rPr>
          <w:rFonts w:ascii="Verdana" w:hAnsi="Verdana"/>
          <w:color w:val="000000"/>
          <w:sz w:val="20"/>
        </w:rPr>
        <w:t> </w:t>
      </w:r>
      <w:r w:rsidRPr="001E329F">
        <w:rPr>
          <w:rFonts w:ascii="Verdana" w:hAnsi="Verdana"/>
          <w:color w:val="000000"/>
          <w:sz w:val="20"/>
          <w:lang w:val="ru-RU"/>
        </w:rPr>
        <w:t>поскорей.</w:t>
      </w:r>
    </w:p>
    <w:p w14:paraId="488BADC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Через минуту грузовик мчался по</w:t>
      </w:r>
      <w:r w:rsidRPr="001E329F">
        <w:rPr>
          <w:rFonts w:ascii="Verdana" w:hAnsi="Verdana"/>
          <w:color w:val="000000"/>
          <w:sz w:val="20"/>
        </w:rPr>
        <w:t> </w:t>
      </w:r>
      <w:r w:rsidRPr="001E329F">
        <w:rPr>
          <w:rFonts w:ascii="Verdana" w:hAnsi="Verdana"/>
          <w:color w:val="000000"/>
          <w:sz w:val="20"/>
          <w:lang w:val="ru-RU"/>
        </w:rPr>
        <w:t>дороге на</w:t>
      </w:r>
      <w:r w:rsidRPr="001E329F">
        <w:rPr>
          <w:rFonts w:ascii="Verdana" w:hAnsi="Verdana"/>
          <w:color w:val="000000"/>
          <w:sz w:val="20"/>
        </w:rPr>
        <w:t> </w:t>
      </w:r>
      <w:r w:rsidRPr="001E329F">
        <w:rPr>
          <w:rFonts w:ascii="Verdana" w:hAnsi="Verdana"/>
          <w:color w:val="000000"/>
          <w:sz w:val="20"/>
          <w:lang w:val="ru-RU"/>
        </w:rPr>
        <w:t>Базу. В</w:t>
      </w:r>
      <w:r w:rsidRPr="001E329F">
        <w:rPr>
          <w:rFonts w:ascii="Verdana" w:hAnsi="Verdana"/>
          <w:color w:val="000000"/>
          <w:sz w:val="20"/>
        </w:rPr>
        <w:t> </w:t>
      </w:r>
      <w:r w:rsidRPr="001E329F">
        <w:rPr>
          <w:rFonts w:ascii="Verdana" w:hAnsi="Verdana"/>
          <w:color w:val="000000"/>
          <w:sz w:val="20"/>
          <w:lang w:val="ru-RU"/>
        </w:rPr>
        <w:t>его бронированный кунг набилось человек двадцать, здесь было душно и</w:t>
      </w:r>
      <w:r w:rsidRPr="001E329F">
        <w:rPr>
          <w:rFonts w:ascii="Verdana" w:hAnsi="Verdana"/>
          <w:color w:val="000000"/>
          <w:sz w:val="20"/>
        </w:rPr>
        <w:t> </w:t>
      </w:r>
      <w:r w:rsidRPr="001E329F">
        <w:rPr>
          <w:rFonts w:ascii="Verdana" w:hAnsi="Verdana"/>
          <w:color w:val="000000"/>
          <w:sz w:val="20"/>
          <w:lang w:val="ru-RU"/>
        </w:rPr>
        <w:t>сильно трясло. Олег, Зоя и</w:t>
      </w:r>
      <w:r w:rsidRPr="001E329F">
        <w:rPr>
          <w:rFonts w:ascii="Verdana" w:hAnsi="Verdana"/>
          <w:color w:val="000000"/>
          <w:sz w:val="20"/>
        </w:rPr>
        <w:t> </w:t>
      </w:r>
      <w:r w:rsidRPr="001E329F">
        <w:rPr>
          <w:rFonts w:ascii="Verdana" w:hAnsi="Verdana"/>
          <w:color w:val="000000"/>
          <w:sz w:val="20"/>
          <w:lang w:val="ru-RU"/>
        </w:rPr>
        <w:t xml:space="preserve">врач </w:t>
      </w:r>
      <w:r w:rsidRPr="001E329F">
        <w:rPr>
          <w:rFonts w:ascii="Verdana" w:hAnsi="Verdana"/>
          <w:color w:val="000000"/>
          <w:sz w:val="20"/>
          <w:lang w:val="ru-RU"/>
        </w:rPr>
        <w:lastRenderedPageBreak/>
        <w:t>сидели на</w:t>
      </w:r>
      <w:r w:rsidRPr="001E329F">
        <w:rPr>
          <w:rFonts w:ascii="Verdana" w:hAnsi="Verdana"/>
          <w:color w:val="000000"/>
          <w:sz w:val="20"/>
        </w:rPr>
        <w:t> </w:t>
      </w:r>
      <w:r w:rsidRPr="001E329F">
        <w:rPr>
          <w:rFonts w:ascii="Verdana" w:hAnsi="Verdana"/>
          <w:color w:val="000000"/>
          <w:sz w:val="20"/>
          <w:lang w:val="ru-RU"/>
        </w:rPr>
        <w:t>полу возле Пашки и</w:t>
      </w:r>
      <w:r w:rsidRPr="001E329F">
        <w:rPr>
          <w:rFonts w:ascii="Verdana" w:hAnsi="Verdana"/>
          <w:color w:val="000000"/>
          <w:sz w:val="20"/>
        </w:rPr>
        <w:t> </w:t>
      </w:r>
      <w:r w:rsidRPr="001E329F">
        <w:rPr>
          <w:rFonts w:ascii="Verdana" w:hAnsi="Verdana"/>
          <w:color w:val="000000"/>
          <w:sz w:val="20"/>
          <w:lang w:val="ru-RU"/>
        </w:rPr>
        <w:t>старались уберечь его от</w:t>
      </w:r>
      <w:r w:rsidRPr="001E329F">
        <w:rPr>
          <w:rFonts w:ascii="Verdana" w:hAnsi="Verdana"/>
          <w:color w:val="000000"/>
          <w:sz w:val="20"/>
        </w:rPr>
        <w:t> </w:t>
      </w:r>
      <w:r w:rsidRPr="001E329F">
        <w:rPr>
          <w:rFonts w:ascii="Verdana" w:hAnsi="Verdana"/>
          <w:color w:val="000000"/>
          <w:sz w:val="20"/>
          <w:lang w:val="ru-RU"/>
        </w:rPr>
        <w:t>ударов. Зоя плакала, но</w:t>
      </w:r>
      <w:r w:rsidRPr="001E329F">
        <w:rPr>
          <w:rFonts w:ascii="Verdana" w:hAnsi="Verdana"/>
          <w:color w:val="000000"/>
          <w:sz w:val="20"/>
        </w:rPr>
        <w:t> </w:t>
      </w:r>
      <w:r w:rsidRPr="001E329F">
        <w:rPr>
          <w:rFonts w:ascii="Verdana" w:hAnsi="Verdana"/>
          <w:color w:val="000000"/>
          <w:sz w:val="20"/>
          <w:lang w:val="ru-RU"/>
        </w:rPr>
        <w:t>движения ее при этом оставались быстрыми и</w:t>
      </w:r>
      <w:r w:rsidRPr="001E329F">
        <w:rPr>
          <w:rFonts w:ascii="Verdana" w:hAnsi="Verdana"/>
          <w:color w:val="000000"/>
          <w:sz w:val="20"/>
        </w:rPr>
        <w:t> </w:t>
      </w:r>
      <w:r w:rsidRPr="001E329F">
        <w:rPr>
          <w:rFonts w:ascii="Verdana" w:hAnsi="Verdana"/>
          <w:color w:val="000000"/>
          <w:sz w:val="20"/>
          <w:lang w:val="ru-RU"/>
        </w:rPr>
        <w:t>уверенными. Она помогла раздеть Пашку и, после того, как врач ощупал его ноги, укутала сына чьим-то широким плащом, на</w:t>
      </w:r>
      <w:r w:rsidRPr="001E329F">
        <w:rPr>
          <w:rFonts w:ascii="Verdana" w:hAnsi="Verdana"/>
          <w:color w:val="000000"/>
          <w:sz w:val="20"/>
        </w:rPr>
        <w:t> </w:t>
      </w:r>
      <w:r w:rsidRPr="001E329F">
        <w:rPr>
          <w:rFonts w:ascii="Verdana" w:hAnsi="Verdana"/>
          <w:color w:val="000000"/>
          <w:sz w:val="20"/>
          <w:lang w:val="ru-RU"/>
        </w:rPr>
        <w:t>лоб положила холодный компресс.</w:t>
      </w:r>
    </w:p>
    <w:p w14:paraId="3196CCB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с</w:t>
      </w:r>
      <w:r w:rsidRPr="001E329F">
        <w:rPr>
          <w:rFonts w:ascii="Verdana" w:hAnsi="Verdana"/>
          <w:color w:val="000000"/>
          <w:sz w:val="20"/>
        </w:rPr>
        <w:t> </w:t>
      </w:r>
      <w:r w:rsidRPr="001E329F">
        <w:rPr>
          <w:rFonts w:ascii="Verdana" w:hAnsi="Verdana"/>
          <w:color w:val="000000"/>
          <w:sz w:val="20"/>
          <w:lang w:val="ru-RU"/>
        </w:rPr>
        <w:t>невольным удивлением наблюдал за</w:t>
      </w:r>
      <w:r w:rsidRPr="001E329F">
        <w:rPr>
          <w:rFonts w:ascii="Verdana" w:hAnsi="Verdana"/>
          <w:color w:val="000000"/>
          <w:sz w:val="20"/>
        </w:rPr>
        <w:t> </w:t>
      </w:r>
      <w:r w:rsidRPr="001E329F">
        <w:rPr>
          <w:rFonts w:ascii="Verdana" w:hAnsi="Verdana"/>
          <w:color w:val="000000"/>
          <w:sz w:val="20"/>
          <w:lang w:val="ru-RU"/>
        </w:rPr>
        <w:t>женой. В</w:t>
      </w:r>
      <w:r w:rsidRPr="001E329F">
        <w:rPr>
          <w:rFonts w:ascii="Verdana" w:hAnsi="Verdana"/>
          <w:color w:val="000000"/>
          <w:sz w:val="20"/>
        </w:rPr>
        <w:t> </w:t>
      </w:r>
      <w:r w:rsidRPr="001E329F">
        <w:rPr>
          <w:rFonts w:ascii="Verdana" w:hAnsi="Verdana"/>
          <w:color w:val="000000"/>
          <w:sz w:val="20"/>
          <w:lang w:val="ru-RU"/>
        </w:rPr>
        <w:t>обыденной жизни она всегда казалась ему хрупкой и</w:t>
      </w:r>
      <w:r w:rsidRPr="001E329F">
        <w:rPr>
          <w:rFonts w:ascii="Verdana" w:hAnsi="Verdana"/>
          <w:color w:val="000000"/>
          <w:sz w:val="20"/>
        </w:rPr>
        <w:t> </w:t>
      </w:r>
      <w:r w:rsidRPr="001E329F">
        <w:rPr>
          <w:rFonts w:ascii="Verdana" w:hAnsi="Verdana"/>
          <w:color w:val="000000"/>
          <w:sz w:val="20"/>
          <w:lang w:val="ru-RU"/>
        </w:rPr>
        <w:t>совершенно беззащитной. Теперь он понял, что за</w:t>
      </w:r>
      <w:r w:rsidRPr="001E329F">
        <w:rPr>
          <w:rFonts w:ascii="Verdana" w:hAnsi="Verdana"/>
          <w:color w:val="000000"/>
          <w:sz w:val="20"/>
        </w:rPr>
        <w:t> </w:t>
      </w:r>
      <w:r w:rsidRPr="001E329F">
        <w:rPr>
          <w:rFonts w:ascii="Verdana" w:hAnsi="Verdana"/>
          <w:color w:val="000000"/>
          <w:sz w:val="20"/>
          <w:lang w:val="ru-RU"/>
        </w:rPr>
        <w:t>этой хрупкостью</w:t>
      </w:r>
      <w:r w:rsidRPr="001E329F">
        <w:rPr>
          <w:rFonts w:ascii="Verdana" w:hAnsi="Verdana"/>
          <w:color w:val="000000"/>
          <w:sz w:val="20"/>
        </w:rPr>
        <w:t> </w:t>
      </w:r>
      <w:r w:rsidRPr="001E329F">
        <w:rPr>
          <w:rFonts w:ascii="Verdana" w:hAnsi="Verdana"/>
          <w:color w:val="000000"/>
          <w:sz w:val="20"/>
          <w:lang w:val="ru-RU"/>
        </w:rPr>
        <w:t>— огромный запас прочности, душевных сил, у</w:t>
      </w:r>
      <w:r w:rsidRPr="001E329F">
        <w:rPr>
          <w:rFonts w:ascii="Verdana" w:hAnsi="Verdana"/>
          <w:color w:val="000000"/>
          <w:sz w:val="20"/>
        </w:rPr>
        <w:t> </w:t>
      </w:r>
      <w:r w:rsidRPr="001E329F">
        <w:rPr>
          <w:rFonts w:ascii="Verdana" w:hAnsi="Verdana"/>
          <w:color w:val="000000"/>
          <w:sz w:val="20"/>
          <w:lang w:val="ru-RU"/>
        </w:rPr>
        <w:t>него нет-нет, да и</w:t>
      </w:r>
      <w:r w:rsidRPr="001E329F">
        <w:rPr>
          <w:rFonts w:ascii="Verdana" w:hAnsi="Verdana"/>
          <w:color w:val="000000"/>
          <w:sz w:val="20"/>
        </w:rPr>
        <w:t> </w:t>
      </w:r>
      <w:r w:rsidRPr="001E329F">
        <w:rPr>
          <w:rFonts w:ascii="Verdana" w:hAnsi="Verdana"/>
          <w:color w:val="000000"/>
          <w:sz w:val="20"/>
          <w:lang w:val="ru-RU"/>
        </w:rPr>
        <w:t>мелькал перед глазами развалившийся череп бандита... Другая, даже со</w:t>
      </w:r>
      <w:r w:rsidRPr="001E329F">
        <w:rPr>
          <w:rFonts w:ascii="Verdana" w:hAnsi="Verdana"/>
          <w:color w:val="000000"/>
          <w:sz w:val="20"/>
        </w:rPr>
        <w:t> </w:t>
      </w:r>
      <w:r w:rsidRPr="001E329F">
        <w:rPr>
          <w:rFonts w:ascii="Verdana" w:hAnsi="Verdana"/>
          <w:color w:val="000000"/>
          <w:sz w:val="20"/>
          <w:lang w:val="ru-RU"/>
        </w:rPr>
        <w:t>стороны увидев такую сцену, на</w:t>
      </w:r>
      <w:r w:rsidRPr="001E329F">
        <w:rPr>
          <w:rFonts w:ascii="Verdana" w:hAnsi="Verdana"/>
          <w:color w:val="000000"/>
          <w:sz w:val="20"/>
        </w:rPr>
        <w:t> </w:t>
      </w:r>
      <w:r w:rsidRPr="001E329F">
        <w:rPr>
          <w:rFonts w:ascii="Verdana" w:hAnsi="Verdana"/>
          <w:color w:val="000000"/>
          <w:sz w:val="20"/>
          <w:lang w:val="ru-RU"/>
        </w:rPr>
        <w:t>пару суток впала</w:t>
      </w:r>
      <w:r w:rsidRPr="001E329F">
        <w:rPr>
          <w:rFonts w:ascii="Verdana" w:hAnsi="Verdana"/>
          <w:color w:val="000000"/>
          <w:sz w:val="20"/>
        </w:rPr>
        <w:t> </w:t>
      </w:r>
      <w:r w:rsidRPr="001E329F">
        <w:rPr>
          <w:rFonts w:ascii="Verdana" w:hAnsi="Verdana"/>
          <w:color w:val="000000"/>
          <w:sz w:val="20"/>
          <w:lang w:val="ru-RU"/>
        </w:rPr>
        <w:t>бы в</w:t>
      </w:r>
      <w:r w:rsidRPr="001E329F">
        <w:rPr>
          <w:rFonts w:ascii="Verdana" w:hAnsi="Verdana"/>
          <w:color w:val="000000"/>
          <w:sz w:val="20"/>
        </w:rPr>
        <w:t> </w:t>
      </w:r>
      <w:r w:rsidRPr="001E329F">
        <w:rPr>
          <w:rFonts w:ascii="Verdana" w:hAnsi="Verdana"/>
          <w:color w:val="000000"/>
          <w:sz w:val="20"/>
          <w:lang w:val="ru-RU"/>
        </w:rPr>
        <w:t>истерику, а</w:t>
      </w:r>
      <w:r w:rsidRPr="001E329F">
        <w:rPr>
          <w:rFonts w:ascii="Verdana" w:hAnsi="Verdana"/>
          <w:color w:val="000000"/>
          <w:sz w:val="20"/>
        </w:rPr>
        <w:t> </w:t>
      </w:r>
      <w:r w:rsidRPr="001E329F">
        <w:rPr>
          <w:rFonts w:ascii="Verdana" w:hAnsi="Verdana"/>
          <w:color w:val="000000"/>
          <w:sz w:val="20"/>
          <w:lang w:val="ru-RU"/>
        </w:rPr>
        <w:t>Зоя уже словно</w:t>
      </w:r>
      <w:r w:rsidRPr="001E329F">
        <w:rPr>
          <w:rFonts w:ascii="Verdana" w:hAnsi="Verdana"/>
          <w:color w:val="000000"/>
          <w:sz w:val="20"/>
        </w:rPr>
        <w:t> </w:t>
      </w:r>
      <w:r w:rsidRPr="001E329F">
        <w:rPr>
          <w:rFonts w:ascii="Verdana" w:hAnsi="Verdana"/>
          <w:color w:val="000000"/>
          <w:sz w:val="20"/>
          <w:lang w:val="ru-RU"/>
        </w:rPr>
        <w:t>бы и</w:t>
      </w:r>
      <w:r w:rsidRPr="001E329F">
        <w:rPr>
          <w:rFonts w:ascii="Verdana" w:hAnsi="Verdana"/>
          <w:color w:val="000000"/>
          <w:sz w:val="20"/>
        </w:rPr>
        <w:t> </w:t>
      </w:r>
      <w:r w:rsidRPr="001E329F">
        <w:rPr>
          <w:rFonts w:ascii="Verdana" w:hAnsi="Verdana"/>
          <w:color w:val="000000"/>
          <w:sz w:val="20"/>
          <w:lang w:val="ru-RU"/>
        </w:rPr>
        <w:t>забыла обо всем... Да, круто изменилась жизнь. И</w:t>
      </w:r>
      <w:r w:rsidRPr="001E329F">
        <w:rPr>
          <w:rFonts w:ascii="Verdana" w:hAnsi="Verdana"/>
          <w:color w:val="000000"/>
          <w:sz w:val="20"/>
        </w:rPr>
        <w:t> </w:t>
      </w:r>
      <w:r w:rsidRPr="001E329F">
        <w:rPr>
          <w:rFonts w:ascii="Verdana" w:hAnsi="Verdana"/>
          <w:color w:val="000000"/>
          <w:sz w:val="20"/>
          <w:lang w:val="ru-RU"/>
        </w:rPr>
        <w:t>их самих изменила до</w:t>
      </w:r>
      <w:r w:rsidRPr="001E329F">
        <w:rPr>
          <w:rFonts w:ascii="Verdana" w:hAnsi="Verdana"/>
          <w:color w:val="000000"/>
          <w:sz w:val="20"/>
        </w:rPr>
        <w:t> </w:t>
      </w:r>
      <w:r w:rsidRPr="001E329F">
        <w:rPr>
          <w:rFonts w:ascii="Verdana" w:hAnsi="Verdana"/>
          <w:color w:val="000000"/>
          <w:sz w:val="20"/>
          <w:lang w:val="ru-RU"/>
        </w:rPr>
        <w:t>неузнаваемости.</w:t>
      </w:r>
    </w:p>
    <w:p w14:paraId="01375F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Машина въехала в</w:t>
      </w:r>
      <w:r w:rsidRPr="001E329F">
        <w:rPr>
          <w:rFonts w:ascii="Verdana" w:hAnsi="Verdana"/>
          <w:color w:val="000000"/>
          <w:sz w:val="20"/>
        </w:rPr>
        <w:t> </w:t>
      </w:r>
      <w:r w:rsidRPr="001E329F">
        <w:rPr>
          <w:rFonts w:ascii="Verdana" w:hAnsi="Verdana"/>
          <w:color w:val="000000"/>
          <w:sz w:val="20"/>
          <w:lang w:val="ru-RU"/>
        </w:rPr>
        <w:t>ворота Базы и</w:t>
      </w:r>
      <w:r w:rsidRPr="001E329F">
        <w:rPr>
          <w:rFonts w:ascii="Verdana" w:hAnsi="Verdana"/>
          <w:color w:val="000000"/>
          <w:sz w:val="20"/>
        </w:rPr>
        <w:t> </w:t>
      </w:r>
      <w:r w:rsidRPr="001E329F">
        <w:rPr>
          <w:rFonts w:ascii="Verdana" w:hAnsi="Verdana"/>
          <w:color w:val="000000"/>
          <w:sz w:val="20"/>
          <w:lang w:val="ru-RU"/>
        </w:rPr>
        <w:t>скоро остановилась у</w:t>
      </w:r>
      <w:r w:rsidRPr="001E329F">
        <w:rPr>
          <w:rFonts w:ascii="Verdana" w:hAnsi="Verdana"/>
          <w:color w:val="000000"/>
          <w:sz w:val="20"/>
        </w:rPr>
        <w:t> </w:t>
      </w:r>
      <w:r w:rsidRPr="001E329F">
        <w:rPr>
          <w:rFonts w:ascii="Verdana" w:hAnsi="Verdana"/>
          <w:color w:val="000000"/>
          <w:sz w:val="20"/>
          <w:lang w:val="ru-RU"/>
        </w:rPr>
        <w:t>двухэтажного здания белого кирпича. Пашку переложили на</w:t>
      </w:r>
      <w:r w:rsidRPr="001E329F">
        <w:rPr>
          <w:rFonts w:ascii="Verdana" w:hAnsi="Verdana"/>
          <w:color w:val="000000"/>
          <w:sz w:val="20"/>
        </w:rPr>
        <w:t> </w:t>
      </w:r>
      <w:r w:rsidRPr="001E329F">
        <w:rPr>
          <w:rFonts w:ascii="Verdana" w:hAnsi="Verdana"/>
          <w:color w:val="000000"/>
          <w:sz w:val="20"/>
          <w:lang w:val="ru-RU"/>
        </w:rPr>
        <w:t>носилки, внесли в</w:t>
      </w:r>
      <w:r w:rsidRPr="001E329F">
        <w:rPr>
          <w:rFonts w:ascii="Verdana" w:hAnsi="Verdana"/>
          <w:color w:val="000000"/>
          <w:sz w:val="20"/>
        </w:rPr>
        <w:t> </w:t>
      </w:r>
      <w:r w:rsidRPr="001E329F">
        <w:rPr>
          <w:rFonts w:ascii="Verdana" w:hAnsi="Verdana"/>
          <w:color w:val="000000"/>
          <w:sz w:val="20"/>
          <w:lang w:val="ru-RU"/>
        </w:rPr>
        <w:t>здание и, наконец, поместили на</w:t>
      </w:r>
      <w:r w:rsidRPr="001E329F">
        <w:rPr>
          <w:rFonts w:ascii="Verdana" w:hAnsi="Verdana"/>
          <w:color w:val="000000"/>
          <w:sz w:val="20"/>
        </w:rPr>
        <w:t> </w:t>
      </w:r>
      <w:r w:rsidRPr="001E329F">
        <w:rPr>
          <w:rFonts w:ascii="Verdana" w:hAnsi="Verdana"/>
          <w:color w:val="000000"/>
          <w:sz w:val="20"/>
          <w:lang w:val="ru-RU"/>
        </w:rPr>
        <w:t>настоящий операционный стол во</w:t>
      </w:r>
      <w:r w:rsidRPr="001E329F">
        <w:rPr>
          <w:rFonts w:ascii="Verdana" w:hAnsi="Verdana"/>
          <w:color w:val="000000"/>
          <w:sz w:val="20"/>
        </w:rPr>
        <w:t> </w:t>
      </w:r>
      <w:r w:rsidRPr="001E329F">
        <w:rPr>
          <w:rFonts w:ascii="Verdana" w:hAnsi="Verdana"/>
          <w:color w:val="000000"/>
          <w:sz w:val="20"/>
          <w:lang w:val="ru-RU"/>
        </w:rPr>
        <w:t>вполне оборудованном кабинете. Несколько человек долго исследовали его состояние, кололи лекарствами, накладывали шины.</w:t>
      </w:r>
    </w:p>
    <w:p w14:paraId="4458342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кажется, все в</w:t>
      </w:r>
      <w:r w:rsidRPr="001E329F">
        <w:rPr>
          <w:rFonts w:ascii="Verdana" w:hAnsi="Verdana"/>
          <w:color w:val="000000"/>
          <w:sz w:val="20"/>
        </w:rPr>
        <w:t> </w:t>
      </w:r>
      <w:r w:rsidRPr="001E329F">
        <w:rPr>
          <w:rFonts w:ascii="Verdana" w:hAnsi="Verdana"/>
          <w:color w:val="000000"/>
          <w:sz w:val="20"/>
          <w:lang w:val="ru-RU"/>
        </w:rPr>
        <w:t>порядке,</w:t>
      </w:r>
      <w:r w:rsidRPr="001E329F">
        <w:rPr>
          <w:rFonts w:ascii="Verdana" w:hAnsi="Verdana"/>
          <w:color w:val="000000"/>
          <w:sz w:val="20"/>
        </w:rPr>
        <w:t> </w:t>
      </w:r>
      <w:r w:rsidRPr="001E329F">
        <w:rPr>
          <w:rFonts w:ascii="Verdana" w:hAnsi="Verdana"/>
          <w:color w:val="000000"/>
          <w:sz w:val="20"/>
          <w:lang w:val="ru-RU"/>
        </w:rPr>
        <w:t>— сказал спустя два часа врач, сопровождавший Пашку в</w:t>
      </w:r>
      <w:r w:rsidRPr="001E329F">
        <w:rPr>
          <w:rFonts w:ascii="Verdana" w:hAnsi="Verdana"/>
          <w:color w:val="000000"/>
          <w:sz w:val="20"/>
        </w:rPr>
        <w:t> </w:t>
      </w:r>
      <w:r w:rsidRPr="001E329F">
        <w:rPr>
          <w:rFonts w:ascii="Verdana" w:hAnsi="Verdana"/>
          <w:color w:val="000000"/>
          <w:sz w:val="20"/>
          <w:lang w:val="ru-RU"/>
        </w:rPr>
        <w:t>машине.</w:t>
      </w:r>
      <w:r w:rsidRPr="001E329F">
        <w:rPr>
          <w:rFonts w:ascii="Verdana" w:hAnsi="Verdana"/>
          <w:color w:val="000000"/>
          <w:sz w:val="20"/>
        </w:rPr>
        <w:t> </w:t>
      </w:r>
      <w:r w:rsidRPr="001E329F">
        <w:rPr>
          <w:rFonts w:ascii="Verdana" w:hAnsi="Verdana"/>
          <w:color w:val="000000"/>
          <w:sz w:val="20"/>
          <w:lang w:val="ru-RU"/>
        </w:rPr>
        <w:t>— Теперь он будет спать. Вероятно, около суток. Нервная система, конечно, страшно перегружена, но</w:t>
      </w:r>
      <w:r w:rsidRPr="001E329F">
        <w:rPr>
          <w:rFonts w:ascii="Verdana" w:hAnsi="Verdana"/>
          <w:color w:val="000000"/>
          <w:sz w:val="20"/>
        </w:rPr>
        <w:t> </w:t>
      </w:r>
      <w:r w:rsidRPr="001E329F">
        <w:rPr>
          <w:rFonts w:ascii="Verdana" w:hAnsi="Verdana"/>
          <w:color w:val="000000"/>
          <w:sz w:val="20"/>
          <w:lang w:val="ru-RU"/>
        </w:rPr>
        <w:t>сердце работает вполне удовлетворительно. Ваша помощь пока не</w:t>
      </w:r>
      <w:r w:rsidRPr="001E329F">
        <w:rPr>
          <w:rFonts w:ascii="Verdana" w:hAnsi="Verdana"/>
          <w:color w:val="000000"/>
          <w:sz w:val="20"/>
        </w:rPr>
        <w:t> </w:t>
      </w:r>
      <w:r w:rsidRPr="001E329F">
        <w:rPr>
          <w:rFonts w:ascii="Verdana" w:hAnsi="Verdana"/>
          <w:color w:val="000000"/>
          <w:sz w:val="20"/>
          <w:lang w:val="ru-RU"/>
        </w:rPr>
        <w:t>нужна Идите, устраивайтесь. Вам самим необходимо отдохнуть. Приходите вечером, тогда и</w:t>
      </w:r>
      <w:r w:rsidRPr="001E329F">
        <w:rPr>
          <w:rFonts w:ascii="Verdana" w:hAnsi="Verdana"/>
          <w:color w:val="000000"/>
          <w:sz w:val="20"/>
        </w:rPr>
        <w:t> </w:t>
      </w:r>
      <w:r w:rsidRPr="001E329F">
        <w:rPr>
          <w:rFonts w:ascii="Verdana" w:hAnsi="Verdana"/>
          <w:color w:val="000000"/>
          <w:sz w:val="20"/>
          <w:lang w:val="ru-RU"/>
        </w:rPr>
        <w:t>посоветуемся. У</w:t>
      </w:r>
      <w:r w:rsidRPr="001E329F">
        <w:rPr>
          <w:rFonts w:ascii="Verdana" w:hAnsi="Verdana"/>
          <w:color w:val="000000"/>
          <w:sz w:val="20"/>
        </w:rPr>
        <w:t> </w:t>
      </w:r>
      <w:r w:rsidRPr="001E329F">
        <w:rPr>
          <w:rFonts w:ascii="Verdana" w:hAnsi="Verdana"/>
          <w:color w:val="000000"/>
          <w:sz w:val="20"/>
          <w:lang w:val="ru-RU"/>
        </w:rPr>
        <w:t>нас есть кое-какие соображения относительно вашего сына.</w:t>
      </w:r>
    </w:p>
    <w:p w14:paraId="06D596E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большим трудом удалось уговорить Зою оставить Пашку хоть на</w:t>
      </w:r>
      <w:r w:rsidRPr="001E329F">
        <w:rPr>
          <w:rFonts w:ascii="Verdana" w:hAnsi="Verdana"/>
          <w:color w:val="000000"/>
          <w:sz w:val="20"/>
        </w:rPr>
        <w:t> </w:t>
      </w:r>
      <w:r w:rsidRPr="001E329F">
        <w:rPr>
          <w:rFonts w:ascii="Verdana" w:hAnsi="Verdana"/>
          <w:color w:val="000000"/>
          <w:sz w:val="20"/>
          <w:lang w:val="ru-RU"/>
        </w:rPr>
        <w:t>несколько часов. Она хотела знать все, и</w:t>
      </w:r>
      <w:r w:rsidRPr="001E329F">
        <w:rPr>
          <w:rFonts w:ascii="Verdana" w:hAnsi="Verdana"/>
          <w:color w:val="000000"/>
          <w:sz w:val="20"/>
        </w:rPr>
        <w:t> </w:t>
      </w:r>
      <w:r w:rsidRPr="001E329F">
        <w:rPr>
          <w:rFonts w:ascii="Verdana" w:hAnsi="Verdana"/>
          <w:color w:val="000000"/>
          <w:sz w:val="20"/>
          <w:lang w:val="ru-RU"/>
        </w:rPr>
        <w:t>немедленно.</w:t>
      </w:r>
    </w:p>
    <w:p w14:paraId="4B0B264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Побеседуйте с</w:t>
      </w:r>
      <w:r w:rsidRPr="001E329F">
        <w:rPr>
          <w:rFonts w:ascii="Verdana" w:hAnsi="Verdana"/>
          <w:color w:val="000000"/>
          <w:sz w:val="20"/>
        </w:rPr>
        <w:t> </w:t>
      </w:r>
      <w:r w:rsidRPr="001E329F">
        <w:rPr>
          <w:rFonts w:ascii="Verdana" w:hAnsi="Verdana"/>
          <w:color w:val="000000"/>
          <w:sz w:val="20"/>
          <w:lang w:val="ru-RU"/>
        </w:rPr>
        <w:t>Зарецким</w:t>
      </w:r>
      <w:r w:rsidRPr="001E329F">
        <w:rPr>
          <w:rFonts w:ascii="Verdana" w:hAnsi="Verdana"/>
          <w:color w:val="000000"/>
          <w:sz w:val="20"/>
        </w:rPr>
        <w:t> </w:t>
      </w:r>
      <w:r w:rsidRPr="001E329F">
        <w:rPr>
          <w:rFonts w:ascii="Verdana" w:hAnsi="Verdana"/>
          <w:color w:val="000000"/>
          <w:sz w:val="20"/>
          <w:lang w:val="ru-RU"/>
        </w:rPr>
        <w:t>— сдался, наконец, врач.</w:t>
      </w:r>
      <w:r w:rsidRPr="001E329F">
        <w:rPr>
          <w:rFonts w:ascii="Verdana" w:hAnsi="Verdana"/>
          <w:color w:val="000000"/>
          <w:sz w:val="20"/>
        </w:rPr>
        <w:t> </w:t>
      </w:r>
      <w:r w:rsidRPr="001E329F">
        <w:rPr>
          <w:rFonts w:ascii="Verdana" w:hAnsi="Verdana"/>
          <w:color w:val="000000"/>
          <w:sz w:val="20"/>
          <w:lang w:val="ru-RU"/>
        </w:rPr>
        <w:t>— Вы с</w:t>
      </w:r>
      <w:r w:rsidRPr="001E329F">
        <w:rPr>
          <w:rFonts w:ascii="Verdana" w:hAnsi="Verdana"/>
          <w:color w:val="000000"/>
          <w:sz w:val="20"/>
        </w:rPr>
        <w:t> </w:t>
      </w:r>
      <w:r w:rsidRPr="001E329F">
        <w:rPr>
          <w:rFonts w:ascii="Verdana" w:hAnsi="Verdana"/>
          <w:color w:val="000000"/>
          <w:sz w:val="20"/>
          <w:lang w:val="ru-RU"/>
        </w:rPr>
        <w:t>ним, кажется, знакомы... Его знаком... Его сына мы уже подвергли... лечению... по</w:t>
      </w:r>
      <w:r w:rsidRPr="001E329F">
        <w:rPr>
          <w:rFonts w:ascii="Verdana" w:hAnsi="Verdana"/>
          <w:color w:val="000000"/>
          <w:sz w:val="20"/>
        </w:rPr>
        <w:t> </w:t>
      </w:r>
      <w:r w:rsidRPr="001E329F">
        <w:rPr>
          <w:rFonts w:ascii="Verdana" w:hAnsi="Verdana"/>
          <w:color w:val="000000"/>
          <w:sz w:val="20"/>
          <w:lang w:val="ru-RU"/>
        </w:rPr>
        <w:t>той методике которую хотим предложить вам. Сознаюсь, это довольно рискованный эксперимент. Но...</w:t>
      </w:r>
      <w:r w:rsidRPr="001E329F">
        <w:rPr>
          <w:rFonts w:ascii="Verdana" w:hAnsi="Verdana"/>
          <w:color w:val="000000"/>
          <w:sz w:val="20"/>
        </w:rPr>
        <w:t> </w:t>
      </w:r>
      <w:r w:rsidRPr="001E329F">
        <w:rPr>
          <w:rFonts w:ascii="Verdana" w:hAnsi="Verdana"/>
          <w:color w:val="000000"/>
          <w:sz w:val="20"/>
          <w:lang w:val="ru-RU"/>
        </w:rPr>
        <w:t>— он невесело усмехнулся,</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нашем с</w:t>
      </w:r>
      <w:r w:rsidRPr="001E329F">
        <w:rPr>
          <w:rFonts w:ascii="Verdana" w:hAnsi="Verdana"/>
          <w:color w:val="000000"/>
          <w:sz w:val="20"/>
        </w:rPr>
        <w:t> </w:t>
      </w:r>
      <w:r w:rsidRPr="001E329F">
        <w:rPr>
          <w:rFonts w:ascii="Verdana" w:hAnsi="Verdana"/>
          <w:color w:val="000000"/>
          <w:sz w:val="20"/>
          <w:lang w:val="ru-RU"/>
        </w:rPr>
        <w:t>вами положении бояться рискованные экспериментов...</w:t>
      </w:r>
    </w:p>
    <w:p w14:paraId="05C9915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База поразила Олега своими размерами. Это была огромная территория с</w:t>
      </w:r>
      <w:r w:rsidRPr="001E329F">
        <w:rPr>
          <w:rFonts w:ascii="Verdana" w:hAnsi="Verdana"/>
          <w:color w:val="000000"/>
          <w:sz w:val="20"/>
        </w:rPr>
        <w:t> </w:t>
      </w:r>
      <w:r w:rsidRPr="001E329F">
        <w:rPr>
          <w:rFonts w:ascii="Verdana" w:hAnsi="Verdana"/>
          <w:color w:val="000000"/>
          <w:sz w:val="20"/>
          <w:lang w:val="ru-RU"/>
        </w:rPr>
        <w:t>разбросанными на</w:t>
      </w:r>
      <w:r w:rsidRPr="001E329F">
        <w:rPr>
          <w:rFonts w:ascii="Verdana" w:hAnsi="Verdana"/>
          <w:color w:val="000000"/>
          <w:sz w:val="20"/>
        </w:rPr>
        <w:t> </w:t>
      </w:r>
      <w:r w:rsidRPr="001E329F">
        <w:rPr>
          <w:rFonts w:ascii="Verdana" w:hAnsi="Verdana"/>
          <w:color w:val="000000"/>
          <w:sz w:val="20"/>
          <w:lang w:val="ru-RU"/>
        </w:rPr>
        <w:t>большом расстоянии друг от</w:t>
      </w:r>
      <w:r w:rsidRPr="001E329F">
        <w:rPr>
          <w:rFonts w:ascii="Verdana" w:hAnsi="Verdana"/>
          <w:color w:val="000000"/>
          <w:sz w:val="20"/>
        </w:rPr>
        <w:t> </w:t>
      </w:r>
      <w:r w:rsidRPr="001E329F">
        <w:rPr>
          <w:rFonts w:ascii="Verdana" w:hAnsi="Verdana"/>
          <w:color w:val="000000"/>
          <w:sz w:val="20"/>
          <w:lang w:val="ru-RU"/>
        </w:rPr>
        <w:t>друга куполами лабораторий длинными приземистыми корпусами вивариев, собственной энергоустановкой</w:t>
      </w:r>
      <w:r w:rsidRPr="001E329F">
        <w:rPr>
          <w:rFonts w:ascii="Verdana" w:hAnsi="Verdana"/>
          <w:color w:val="000000"/>
          <w:sz w:val="20"/>
        </w:rPr>
        <w:t> </w:t>
      </w:r>
      <w:r w:rsidRPr="001E329F">
        <w:rPr>
          <w:rFonts w:ascii="Verdana" w:hAnsi="Verdana"/>
          <w:color w:val="000000"/>
          <w:sz w:val="20"/>
          <w:lang w:val="ru-RU"/>
        </w:rPr>
        <w:t>— настоящей электростанцией, столовой госпиталем и, наконец, целым кварталом жилых домов</w:t>
      </w:r>
      <w:r w:rsidRPr="001E329F">
        <w:rPr>
          <w:rFonts w:ascii="Verdana" w:hAnsi="Verdana"/>
          <w:color w:val="000000"/>
          <w:sz w:val="20"/>
        </w:rPr>
        <w:t> </w:t>
      </w:r>
      <w:r w:rsidRPr="001E329F">
        <w:rPr>
          <w:rFonts w:ascii="Verdana" w:hAnsi="Verdana"/>
          <w:color w:val="000000"/>
          <w:sz w:val="20"/>
          <w:lang w:val="ru-RU"/>
        </w:rPr>
        <w:t>— бывшим поселком ликвидаторов. По</w:t>
      </w:r>
      <w:r w:rsidRPr="001E329F">
        <w:rPr>
          <w:rFonts w:ascii="Verdana" w:hAnsi="Verdana"/>
          <w:color w:val="000000"/>
          <w:sz w:val="20"/>
        </w:rPr>
        <w:t> </w:t>
      </w:r>
      <w:r w:rsidRPr="001E329F">
        <w:rPr>
          <w:rFonts w:ascii="Verdana" w:hAnsi="Verdana"/>
          <w:color w:val="000000"/>
          <w:sz w:val="20"/>
          <w:lang w:val="ru-RU"/>
        </w:rPr>
        <w:t>периметру Базу окружало двойное кольцо проволочных заграждений, в</w:t>
      </w:r>
      <w:r w:rsidRPr="001E329F">
        <w:rPr>
          <w:rFonts w:ascii="Verdana" w:hAnsi="Verdana"/>
          <w:color w:val="000000"/>
          <w:sz w:val="20"/>
        </w:rPr>
        <w:t> </w:t>
      </w:r>
      <w:r w:rsidRPr="001E329F">
        <w:rPr>
          <w:rFonts w:ascii="Verdana" w:hAnsi="Verdana"/>
          <w:color w:val="000000"/>
          <w:sz w:val="20"/>
          <w:lang w:val="ru-RU"/>
        </w:rPr>
        <w:t>комплект к</w:t>
      </w:r>
      <w:r w:rsidRPr="001E329F">
        <w:rPr>
          <w:rFonts w:ascii="Verdana" w:hAnsi="Verdana"/>
          <w:color w:val="000000"/>
          <w:sz w:val="20"/>
        </w:rPr>
        <w:t> </w:t>
      </w:r>
      <w:r w:rsidRPr="001E329F">
        <w:rPr>
          <w:rFonts w:ascii="Verdana" w:hAnsi="Verdana"/>
          <w:color w:val="000000"/>
          <w:sz w:val="20"/>
          <w:lang w:val="ru-RU"/>
        </w:rPr>
        <w:t>ним входили пулеметные вышки караульное помещение склад оружия, гараж и</w:t>
      </w:r>
      <w:r w:rsidRPr="001E329F">
        <w:rPr>
          <w:rFonts w:ascii="Verdana" w:hAnsi="Verdana"/>
          <w:color w:val="000000"/>
          <w:sz w:val="20"/>
        </w:rPr>
        <w:t> </w:t>
      </w:r>
      <w:r w:rsidRPr="001E329F">
        <w:rPr>
          <w:rFonts w:ascii="Verdana" w:hAnsi="Verdana"/>
          <w:color w:val="000000"/>
          <w:sz w:val="20"/>
          <w:lang w:val="ru-RU"/>
        </w:rPr>
        <w:t>ремонтные мастерские. Все это содержалось в</w:t>
      </w:r>
      <w:r w:rsidRPr="001E329F">
        <w:rPr>
          <w:rFonts w:ascii="Verdana" w:hAnsi="Verdana"/>
          <w:color w:val="000000"/>
          <w:sz w:val="20"/>
        </w:rPr>
        <w:t> </w:t>
      </w:r>
      <w:r w:rsidRPr="001E329F">
        <w:rPr>
          <w:rFonts w:ascii="Verdana" w:hAnsi="Verdana"/>
          <w:color w:val="000000"/>
          <w:sz w:val="20"/>
          <w:lang w:val="ru-RU"/>
        </w:rPr>
        <w:t>образцовом а</w:t>
      </w:r>
      <w:r w:rsidRPr="001E329F">
        <w:rPr>
          <w:rFonts w:ascii="Verdana" w:hAnsi="Verdana"/>
          <w:color w:val="000000"/>
          <w:sz w:val="20"/>
        </w:rPr>
        <w:t> </w:t>
      </w:r>
      <w:r w:rsidRPr="001E329F">
        <w:rPr>
          <w:rFonts w:ascii="Verdana" w:hAnsi="Verdana"/>
          <w:color w:val="000000"/>
          <w:sz w:val="20"/>
          <w:lang w:val="ru-RU"/>
        </w:rPr>
        <w:t>главное, работоспособном состоянии, так что База была, надежно защищена от</w:t>
      </w:r>
      <w:r w:rsidRPr="001E329F">
        <w:rPr>
          <w:rFonts w:ascii="Verdana" w:hAnsi="Verdana"/>
          <w:color w:val="000000"/>
          <w:sz w:val="20"/>
        </w:rPr>
        <w:t> </w:t>
      </w:r>
      <w:r w:rsidRPr="001E329F">
        <w:rPr>
          <w:rFonts w:ascii="Verdana" w:hAnsi="Verdana"/>
          <w:color w:val="000000"/>
          <w:sz w:val="20"/>
          <w:lang w:val="ru-RU"/>
        </w:rPr>
        <w:t>нападения извне.</w:t>
      </w:r>
    </w:p>
    <w:p w14:paraId="20D9C55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утра до</w:t>
      </w:r>
      <w:r w:rsidRPr="001E329F">
        <w:rPr>
          <w:rFonts w:ascii="Verdana" w:hAnsi="Verdana"/>
          <w:color w:val="000000"/>
          <w:sz w:val="20"/>
        </w:rPr>
        <w:t> </w:t>
      </w:r>
      <w:r w:rsidRPr="001E329F">
        <w:rPr>
          <w:rFonts w:ascii="Verdana" w:hAnsi="Verdana"/>
          <w:color w:val="000000"/>
          <w:sz w:val="20"/>
          <w:lang w:val="ru-RU"/>
        </w:rPr>
        <w:t>вечера лагерь был полон размеренного деловитого движения. Казалось, каждый нашел себе здесь занятие по</w:t>
      </w:r>
      <w:r w:rsidRPr="001E329F">
        <w:rPr>
          <w:rFonts w:ascii="Verdana" w:hAnsi="Verdana"/>
          <w:color w:val="000000"/>
          <w:sz w:val="20"/>
        </w:rPr>
        <w:t> </w:t>
      </w:r>
      <w:r w:rsidRPr="001E329F">
        <w:rPr>
          <w:rFonts w:ascii="Verdana" w:hAnsi="Verdana"/>
          <w:color w:val="000000"/>
          <w:sz w:val="20"/>
          <w:lang w:val="ru-RU"/>
        </w:rPr>
        <w:t>вкусу и</w:t>
      </w:r>
      <w:r w:rsidRPr="001E329F">
        <w:rPr>
          <w:rFonts w:ascii="Verdana" w:hAnsi="Verdana"/>
          <w:color w:val="000000"/>
          <w:sz w:val="20"/>
        </w:rPr>
        <w:t> </w:t>
      </w:r>
      <w:r w:rsidRPr="001E329F">
        <w:rPr>
          <w:rFonts w:ascii="Verdana" w:hAnsi="Verdana"/>
          <w:color w:val="000000"/>
          <w:sz w:val="20"/>
          <w:lang w:val="ru-RU"/>
        </w:rPr>
        <w:t>целиком посвятил ему весь ничтожный остаток своей жизни. Вероятно впечатление это было поверхностным люди, обреченные на</w:t>
      </w:r>
      <w:r w:rsidRPr="001E329F">
        <w:rPr>
          <w:rFonts w:ascii="Verdana" w:hAnsi="Verdana"/>
          <w:color w:val="000000"/>
          <w:sz w:val="20"/>
        </w:rPr>
        <w:t> </w:t>
      </w:r>
      <w:r w:rsidRPr="001E329F">
        <w:rPr>
          <w:rFonts w:ascii="Verdana" w:hAnsi="Verdana"/>
          <w:color w:val="000000"/>
          <w:sz w:val="20"/>
          <w:lang w:val="ru-RU"/>
        </w:rPr>
        <w:t>смерть не</w:t>
      </w:r>
      <w:r w:rsidRPr="001E329F">
        <w:rPr>
          <w:rFonts w:ascii="Verdana" w:hAnsi="Verdana"/>
          <w:color w:val="000000"/>
          <w:sz w:val="20"/>
        </w:rPr>
        <w:t> </w:t>
      </w:r>
      <w:r w:rsidRPr="001E329F">
        <w:rPr>
          <w:rFonts w:ascii="Verdana" w:hAnsi="Verdana"/>
          <w:color w:val="000000"/>
          <w:sz w:val="20"/>
          <w:lang w:val="ru-RU"/>
        </w:rPr>
        <w:t>могут не</w:t>
      </w:r>
      <w:r w:rsidRPr="001E329F">
        <w:rPr>
          <w:rFonts w:ascii="Verdana" w:hAnsi="Verdana"/>
          <w:color w:val="000000"/>
          <w:sz w:val="20"/>
        </w:rPr>
        <w:t> </w:t>
      </w:r>
      <w:r w:rsidRPr="001E329F">
        <w:rPr>
          <w:rFonts w:ascii="Verdana" w:hAnsi="Verdana"/>
          <w:color w:val="000000"/>
          <w:sz w:val="20"/>
          <w:lang w:val="ru-RU"/>
        </w:rPr>
        <w:t>испытывать приступов отчаяния не</w:t>
      </w:r>
      <w:r w:rsidRPr="001E329F">
        <w:rPr>
          <w:rFonts w:ascii="Verdana" w:hAnsi="Verdana"/>
          <w:color w:val="000000"/>
          <w:sz w:val="20"/>
        </w:rPr>
        <w:t> </w:t>
      </w:r>
      <w:r w:rsidRPr="001E329F">
        <w:rPr>
          <w:rFonts w:ascii="Verdana" w:hAnsi="Verdana"/>
          <w:color w:val="000000"/>
          <w:sz w:val="20"/>
          <w:lang w:val="ru-RU"/>
        </w:rPr>
        <w:t>могут работать с</w:t>
      </w:r>
      <w:r w:rsidRPr="001E329F">
        <w:rPr>
          <w:rFonts w:ascii="Verdana" w:hAnsi="Verdana"/>
          <w:color w:val="000000"/>
          <w:sz w:val="20"/>
        </w:rPr>
        <w:t> </w:t>
      </w:r>
      <w:r w:rsidRPr="001E329F">
        <w:rPr>
          <w:rFonts w:ascii="Verdana" w:hAnsi="Verdana"/>
          <w:color w:val="000000"/>
          <w:sz w:val="20"/>
          <w:lang w:val="ru-RU"/>
        </w:rPr>
        <w:t>неугасающим энтузиазмом точно зная что не</w:t>
      </w:r>
      <w:r w:rsidRPr="001E329F">
        <w:rPr>
          <w:rFonts w:ascii="Verdana" w:hAnsi="Verdana"/>
          <w:color w:val="000000"/>
          <w:sz w:val="20"/>
        </w:rPr>
        <w:t> </w:t>
      </w:r>
      <w:r w:rsidRPr="001E329F">
        <w:rPr>
          <w:rFonts w:ascii="Verdana" w:hAnsi="Verdana"/>
          <w:color w:val="000000"/>
          <w:sz w:val="20"/>
          <w:lang w:val="ru-RU"/>
        </w:rPr>
        <w:t>всякий их труд может быть завершен. Каждый день дежурная похоронная команда проходила по</w:t>
      </w:r>
      <w:r w:rsidRPr="001E329F">
        <w:rPr>
          <w:rFonts w:ascii="Verdana" w:hAnsi="Verdana"/>
          <w:color w:val="000000"/>
          <w:sz w:val="20"/>
        </w:rPr>
        <w:t> </w:t>
      </w:r>
      <w:r w:rsidRPr="001E329F">
        <w:rPr>
          <w:rFonts w:ascii="Verdana" w:hAnsi="Verdana"/>
          <w:color w:val="000000"/>
          <w:sz w:val="20"/>
          <w:lang w:val="ru-RU"/>
        </w:rPr>
        <w:t>улицам поселка направляясь к</w:t>
      </w:r>
      <w:r w:rsidRPr="001E329F">
        <w:rPr>
          <w:rFonts w:ascii="Verdana" w:hAnsi="Verdana"/>
          <w:color w:val="000000"/>
          <w:sz w:val="20"/>
        </w:rPr>
        <w:t> </w:t>
      </w:r>
      <w:r w:rsidRPr="001E329F">
        <w:rPr>
          <w:rFonts w:ascii="Verdana" w:hAnsi="Verdana"/>
          <w:color w:val="000000"/>
          <w:sz w:val="20"/>
          <w:lang w:val="ru-RU"/>
        </w:rPr>
        <w:t>огромному кладбищу Базы. Одно это зрелище должно было выбивать из</w:t>
      </w:r>
      <w:r w:rsidRPr="001E329F">
        <w:rPr>
          <w:rFonts w:ascii="Verdana" w:hAnsi="Verdana"/>
          <w:color w:val="000000"/>
          <w:sz w:val="20"/>
        </w:rPr>
        <w:t> </w:t>
      </w:r>
      <w:r w:rsidRPr="001E329F">
        <w:rPr>
          <w:rFonts w:ascii="Verdana" w:hAnsi="Verdana"/>
          <w:color w:val="000000"/>
          <w:sz w:val="20"/>
          <w:lang w:val="ru-RU"/>
        </w:rPr>
        <w:t>колеи всех кто при нем присутствовал, но... не</w:t>
      </w:r>
      <w:r w:rsidRPr="001E329F">
        <w:rPr>
          <w:rFonts w:ascii="Verdana" w:hAnsi="Verdana"/>
          <w:color w:val="000000"/>
          <w:sz w:val="20"/>
        </w:rPr>
        <w:t> </w:t>
      </w:r>
      <w:r w:rsidRPr="001E329F">
        <w:rPr>
          <w:rFonts w:ascii="Verdana" w:hAnsi="Verdana"/>
          <w:color w:val="000000"/>
          <w:sz w:val="20"/>
          <w:lang w:val="ru-RU"/>
        </w:rPr>
        <w:t>выбивало. Человек не</w:t>
      </w:r>
      <w:r w:rsidRPr="001E329F">
        <w:rPr>
          <w:rFonts w:ascii="Verdana" w:hAnsi="Verdana"/>
          <w:color w:val="000000"/>
          <w:sz w:val="20"/>
        </w:rPr>
        <w:t> </w:t>
      </w:r>
      <w:r w:rsidRPr="001E329F">
        <w:rPr>
          <w:rFonts w:ascii="Verdana" w:hAnsi="Verdana"/>
          <w:color w:val="000000"/>
          <w:sz w:val="20"/>
          <w:lang w:val="ru-RU"/>
        </w:rPr>
        <w:t>способен слишком долго предаваться отчаянью, не</w:t>
      </w:r>
      <w:r w:rsidRPr="001E329F">
        <w:rPr>
          <w:rFonts w:ascii="Verdana" w:hAnsi="Verdana"/>
          <w:color w:val="000000"/>
          <w:sz w:val="20"/>
        </w:rPr>
        <w:t> </w:t>
      </w:r>
      <w:r w:rsidRPr="001E329F">
        <w:rPr>
          <w:rFonts w:ascii="Verdana" w:hAnsi="Verdana"/>
          <w:color w:val="000000"/>
          <w:sz w:val="20"/>
          <w:lang w:val="ru-RU"/>
        </w:rPr>
        <w:t>способен постоянно ждать смерти, так</w:t>
      </w:r>
      <w:r w:rsidRPr="001E329F">
        <w:rPr>
          <w:rFonts w:ascii="Verdana" w:hAnsi="Verdana"/>
          <w:color w:val="000000"/>
          <w:sz w:val="20"/>
        </w:rPr>
        <w:t> </w:t>
      </w:r>
      <w:r w:rsidRPr="001E329F">
        <w:rPr>
          <w:rFonts w:ascii="Verdana" w:hAnsi="Verdana"/>
          <w:color w:val="000000"/>
          <w:sz w:val="20"/>
          <w:lang w:val="ru-RU"/>
        </w:rPr>
        <w:t>же как не</w:t>
      </w:r>
      <w:r w:rsidRPr="001E329F">
        <w:rPr>
          <w:rFonts w:ascii="Verdana" w:hAnsi="Verdana"/>
          <w:color w:val="000000"/>
          <w:sz w:val="20"/>
        </w:rPr>
        <w:t> </w:t>
      </w:r>
      <w:r w:rsidRPr="001E329F">
        <w:rPr>
          <w:rFonts w:ascii="Verdana" w:hAnsi="Verdana"/>
          <w:color w:val="000000"/>
          <w:sz w:val="20"/>
          <w:lang w:val="ru-RU"/>
        </w:rPr>
        <w:t>способен полностью игнорировать ее приближение.</w:t>
      </w:r>
    </w:p>
    <w:p w14:paraId="5D749BC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моего Кости нет другого выхода, кроме «Нейрона». Состояние очень. тяжелое...</w:t>
      </w:r>
      <w:r w:rsidRPr="001E329F">
        <w:rPr>
          <w:rFonts w:ascii="Verdana" w:hAnsi="Verdana"/>
          <w:color w:val="000000"/>
          <w:sz w:val="20"/>
        </w:rPr>
        <w:t> </w:t>
      </w:r>
      <w:r w:rsidRPr="001E329F">
        <w:rPr>
          <w:rFonts w:ascii="Verdana" w:hAnsi="Verdana"/>
          <w:color w:val="000000"/>
          <w:sz w:val="20"/>
          <w:lang w:val="ru-RU"/>
        </w:rPr>
        <w:t>— говорил Ефим Зарецкий. Черные с</w:t>
      </w:r>
      <w:r w:rsidRPr="001E329F">
        <w:rPr>
          <w:rFonts w:ascii="Verdana" w:hAnsi="Verdana"/>
          <w:color w:val="000000"/>
          <w:sz w:val="20"/>
        </w:rPr>
        <w:t> </w:t>
      </w:r>
      <w:r w:rsidRPr="001E329F">
        <w:rPr>
          <w:rFonts w:ascii="Verdana" w:hAnsi="Verdana"/>
          <w:color w:val="000000"/>
          <w:sz w:val="20"/>
          <w:lang w:val="ru-RU"/>
        </w:rPr>
        <w:t>проседью усы его при этом нервно шевелились. Общие беды сблизили Олега с</w:t>
      </w:r>
      <w:r w:rsidRPr="001E329F">
        <w:rPr>
          <w:rFonts w:ascii="Verdana" w:hAnsi="Verdana"/>
          <w:color w:val="000000"/>
          <w:sz w:val="20"/>
        </w:rPr>
        <w:t> </w:t>
      </w:r>
      <w:r w:rsidRPr="001E329F">
        <w:rPr>
          <w:rFonts w:ascii="Verdana" w:hAnsi="Verdana"/>
          <w:color w:val="000000"/>
          <w:sz w:val="20"/>
          <w:lang w:val="ru-RU"/>
        </w:rPr>
        <w:t>Зарецким так, как никогда не</w:t>
      </w:r>
      <w:r w:rsidRPr="001E329F">
        <w:rPr>
          <w:rFonts w:ascii="Verdana" w:hAnsi="Verdana"/>
          <w:color w:val="000000"/>
          <w:sz w:val="20"/>
        </w:rPr>
        <w:t> </w:t>
      </w:r>
      <w:r w:rsidRPr="001E329F">
        <w:rPr>
          <w:rFonts w:ascii="Verdana" w:hAnsi="Verdana"/>
          <w:color w:val="000000"/>
          <w:sz w:val="20"/>
          <w:lang w:val="ru-RU"/>
        </w:rPr>
        <w:t>сближало бывшее многолетнее соседство. Они быстро перешли на</w:t>
      </w:r>
      <w:r w:rsidRPr="001E329F">
        <w:rPr>
          <w:rFonts w:ascii="Verdana" w:hAnsi="Verdana"/>
          <w:color w:val="000000"/>
          <w:sz w:val="20"/>
        </w:rPr>
        <w:t> </w:t>
      </w:r>
      <w:r w:rsidRPr="001E329F">
        <w:rPr>
          <w:rFonts w:ascii="Verdana" w:hAnsi="Verdana"/>
          <w:color w:val="000000"/>
          <w:sz w:val="20"/>
          <w:lang w:val="ru-RU"/>
        </w:rPr>
        <w:t>«ты». Теперь Ефим показывал Олегу Базу и</w:t>
      </w:r>
      <w:r w:rsidRPr="001E329F">
        <w:rPr>
          <w:rFonts w:ascii="Verdana" w:hAnsi="Verdana"/>
          <w:color w:val="000000"/>
          <w:sz w:val="20"/>
        </w:rPr>
        <w:t> </w:t>
      </w:r>
      <w:r w:rsidRPr="001E329F">
        <w:rPr>
          <w:rFonts w:ascii="Verdana" w:hAnsi="Verdana"/>
          <w:color w:val="000000"/>
          <w:sz w:val="20"/>
          <w:lang w:val="ru-RU"/>
        </w:rPr>
        <w:t>вводил его в</w:t>
      </w:r>
      <w:r w:rsidRPr="001E329F">
        <w:rPr>
          <w:rFonts w:ascii="Verdana" w:hAnsi="Verdana"/>
          <w:color w:val="000000"/>
          <w:sz w:val="20"/>
        </w:rPr>
        <w:t> </w:t>
      </w:r>
      <w:r w:rsidRPr="001E329F">
        <w:rPr>
          <w:rFonts w:ascii="Verdana" w:hAnsi="Verdana"/>
          <w:color w:val="000000"/>
          <w:sz w:val="20"/>
          <w:lang w:val="ru-RU"/>
        </w:rPr>
        <w:t>курс здешних порядков и</w:t>
      </w:r>
      <w:r w:rsidRPr="001E329F">
        <w:rPr>
          <w:rFonts w:ascii="Verdana" w:hAnsi="Verdana"/>
          <w:color w:val="000000"/>
          <w:sz w:val="20"/>
        </w:rPr>
        <w:t> </w:t>
      </w:r>
      <w:r w:rsidRPr="001E329F">
        <w:rPr>
          <w:rFonts w:ascii="Verdana" w:hAnsi="Verdana"/>
          <w:color w:val="000000"/>
          <w:sz w:val="20"/>
          <w:lang w:val="ru-RU"/>
        </w:rPr>
        <w:t>дел.</w:t>
      </w:r>
    </w:p>
    <w:p w14:paraId="5D8927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«Нейрон» применяют не</w:t>
      </w:r>
      <w:r w:rsidRPr="001E329F">
        <w:rPr>
          <w:rFonts w:ascii="Verdana" w:hAnsi="Verdana"/>
          <w:color w:val="000000"/>
          <w:sz w:val="20"/>
        </w:rPr>
        <w:t> </w:t>
      </w:r>
      <w:r w:rsidRPr="001E329F">
        <w:rPr>
          <w:rFonts w:ascii="Verdana" w:hAnsi="Verdana"/>
          <w:color w:val="000000"/>
          <w:sz w:val="20"/>
          <w:lang w:val="ru-RU"/>
        </w:rPr>
        <w:t>только к</w:t>
      </w:r>
      <w:r w:rsidRPr="001E329F">
        <w:rPr>
          <w:rFonts w:ascii="Verdana" w:hAnsi="Verdana"/>
          <w:color w:val="000000"/>
          <w:sz w:val="20"/>
        </w:rPr>
        <w:t> </w:t>
      </w:r>
      <w:r w:rsidRPr="001E329F">
        <w:rPr>
          <w:rFonts w:ascii="Verdana" w:hAnsi="Verdana"/>
          <w:color w:val="000000"/>
          <w:sz w:val="20"/>
          <w:lang w:val="ru-RU"/>
        </w:rPr>
        <w:t>больным,</w:t>
      </w:r>
      <w:r w:rsidRPr="001E329F">
        <w:rPr>
          <w:rFonts w:ascii="Verdana" w:hAnsi="Verdana"/>
          <w:color w:val="000000"/>
          <w:sz w:val="20"/>
        </w:rPr>
        <w:t> </w:t>
      </w:r>
      <w:r w:rsidRPr="001E329F">
        <w:rPr>
          <w:rFonts w:ascii="Verdana" w:hAnsi="Verdana"/>
          <w:color w:val="000000"/>
          <w:sz w:val="20"/>
          <w:lang w:val="ru-RU"/>
        </w:rPr>
        <w:t>— говорил он.</w:t>
      </w:r>
      <w:r w:rsidRPr="001E329F">
        <w:rPr>
          <w:rFonts w:ascii="Verdana" w:hAnsi="Verdana"/>
          <w:color w:val="000000"/>
          <w:sz w:val="20"/>
        </w:rPr>
        <w:t> </w:t>
      </w:r>
      <w:r w:rsidRPr="001E329F">
        <w:rPr>
          <w:rFonts w:ascii="Verdana" w:hAnsi="Verdana"/>
          <w:color w:val="000000"/>
          <w:sz w:val="20"/>
          <w:lang w:val="ru-RU"/>
        </w:rPr>
        <w:t>— Это вообще не</w:t>
      </w:r>
      <w:r w:rsidRPr="001E329F">
        <w:rPr>
          <w:rFonts w:ascii="Verdana" w:hAnsi="Verdana"/>
          <w:color w:val="000000"/>
          <w:sz w:val="20"/>
        </w:rPr>
        <w:t> </w:t>
      </w:r>
      <w:r w:rsidRPr="001E329F">
        <w:rPr>
          <w:rFonts w:ascii="Verdana" w:hAnsi="Verdana"/>
          <w:color w:val="000000"/>
          <w:sz w:val="20"/>
          <w:lang w:val="ru-RU"/>
        </w:rPr>
        <w:t>лечебный агрегат, а</w:t>
      </w:r>
      <w:r w:rsidRPr="001E329F">
        <w:rPr>
          <w:rFonts w:ascii="Verdana" w:hAnsi="Verdana"/>
          <w:color w:val="000000"/>
          <w:sz w:val="20"/>
        </w:rPr>
        <w:t> </w:t>
      </w:r>
      <w:r w:rsidRPr="001E329F">
        <w:rPr>
          <w:rFonts w:ascii="Verdana" w:hAnsi="Verdana"/>
          <w:color w:val="000000"/>
          <w:sz w:val="20"/>
          <w:lang w:val="ru-RU"/>
        </w:rPr>
        <w:t>скорее, объект исследования. На</w:t>
      </w:r>
      <w:r w:rsidRPr="001E329F">
        <w:rPr>
          <w:rFonts w:ascii="Verdana" w:hAnsi="Verdana"/>
          <w:color w:val="000000"/>
          <w:sz w:val="20"/>
        </w:rPr>
        <w:t> </w:t>
      </w:r>
      <w:r w:rsidRPr="001E329F">
        <w:rPr>
          <w:rFonts w:ascii="Verdana" w:hAnsi="Verdana"/>
          <w:color w:val="000000"/>
          <w:sz w:val="20"/>
          <w:lang w:val="ru-RU"/>
        </w:rPr>
        <w:t>Базе он еще с</w:t>
      </w:r>
      <w:r w:rsidRPr="001E329F">
        <w:rPr>
          <w:rFonts w:ascii="Verdana" w:hAnsi="Verdana"/>
          <w:color w:val="000000"/>
          <w:sz w:val="20"/>
        </w:rPr>
        <w:t> </w:t>
      </w:r>
      <w:r w:rsidRPr="001E329F">
        <w:rPr>
          <w:rFonts w:ascii="Verdana" w:hAnsi="Verdana"/>
          <w:color w:val="000000"/>
          <w:sz w:val="20"/>
          <w:lang w:val="ru-RU"/>
        </w:rPr>
        <w:t>доаварийных времен. Его выкопали в</w:t>
      </w:r>
      <w:r w:rsidRPr="001E329F">
        <w:rPr>
          <w:rFonts w:ascii="Verdana" w:hAnsi="Verdana"/>
          <w:color w:val="000000"/>
          <w:sz w:val="20"/>
        </w:rPr>
        <w:t> </w:t>
      </w:r>
      <w:r w:rsidRPr="001E329F">
        <w:rPr>
          <w:rFonts w:ascii="Verdana" w:hAnsi="Verdana"/>
          <w:color w:val="000000"/>
          <w:sz w:val="20"/>
          <w:lang w:val="ru-RU"/>
        </w:rPr>
        <w:t>какой-то шахте и</w:t>
      </w:r>
      <w:r w:rsidRPr="001E329F">
        <w:rPr>
          <w:rFonts w:ascii="Verdana" w:hAnsi="Verdana"/>
          <w:color w:val="000000"/>
          <w:sz w:val="20"/>
        </w:rPr>
        <w:t> </w:t>
      </w:r>
      <w:r w:rsidRPr="001E329F">
        <w:rPr>
          <w:rFonts w:ascii="Verdana" w:hAnsi="Verdana"/>
          <w:color w:val="000000"/>
          <w:sz w:val="20"/>
          <w:lang w:val="ru-RU"/>
        </w:rPr>
        <w:t>привезли сюда. По-моему, никто толком не</w:t>
      </w:r>
      <w:r w:rsidRPr="001E329F">
        <w:rPr>
          <w:rFonts w:ascii="Verdana" w:hAnsi="Verdana"/>
          <w:color w:val="000000"/>
          <w:sz w:val="20"/>
        </w:rPr>
        <w:t> </w:t>
      </w:r>
      <w:r w:rsidRPr="001E329F">
        <w:rPr>
          <w:rFonts w:ascii="Verdana" w:hAnsi="Verdana"/>
          <w:color w:val="000000"/>
          <w:sz w:val="20"/>
          <w:lang w:val="ru-RU"/>
        </w:rPr>
        <w:t>знает, что это такое, но</w:t>
      </w:r>
      <w:r w:rsidRPr="001E329F">
        <w:rPr>
          <w:rFonts w:ascii="Verdana" w:hAnsi="Verdana"/>
          <w:color w:val="000000"/>
          <w:sz w:val="20"/>
        </w:rPr>
        <w:t> </w:t>
      </w:r>
      <w:r w:rsidRPr="001E329F">
        <w:rPr>
          <w:rFonts w:ascii="Verdana" w:hAnsi="Verdana"/>
          <w:color w:val="000000"/>
          <w:sz w:val="20"/>
          <w:lang w:val="ru-RU"/>
        </w:rPr>
        <w:t>оно помогает...</w:t>
      </w:r>
      <w:r w:rsidRPr="001E329F">
        <w:rPr>
          <w:rFonts w:ascii="Verdana" w:hAnsi="Verdana"/>
          <w:color w:val="000000"/>
          <w:sz w:val="20"/>
        </w:rPr>
        <w:t> </w:t>
      </w:r>
      <w:r w:rsidRPr="001E329F">
        <w:rPr>
          <w:rFonts w:ascii="Verdana" w:hAnsi="Verdana"/>
          <w:color w:val="000000"/>
          <w:sz w:val="20"/>
          <w:lang w:val="ru-RU"/>
        </w:rPr>
        <w:t>— он помолчал,</w:t>
      </w:r>
      <w:r w:rsidRPr="001E329F">
        <w:rPr>
          <w:rFonts w:ascii="Verdana" w:hAnsi="Verdana"/>
          <w:color w:val="000000"/>
          <w:sz w:val="20"/>
        </w:rPr>
        <w:t> </w:t>
      </w:r>
      <w:r w:rsidRPr="001E329F">
        <w:rPr>
          <w:rFonts w:ascii="Verdana" w:hAnsi="Verdana"/>
          <w:color w:val="000000"/>
          <w:sz w:val="20"/>
          <w:lang w:val="ru-RU"/>
        </w:rPr>
        <w:t>— помогает не</w:t>
      </w:r>
      <w:r w:rsidRPr="001E329F">
        <w:rPr>
          <w:rFonts w:ascii="Verdana" w:hAnsi="Verdana"/>
          <w:color w:val="000000"/>
          <w:sz w:val="20"/>
        </w:rPr>
        <w:t> </w:t>
      </w:r>
      <w:r w:rsidRPr="001E329F">
        <w:rPr>
          <w:rFonts w:ascii="Verdana" w:hAnsi="Verdana"/>
          <w:color w:val="000000"/>
          <w:sz w:val="20"/>
          <w:lang w:val="ru-RU"/>
        </w:rPr>
        <w:t>загнуться раньше отведенного каждому из</w:t>
      </w:r>
      <w:r w:rsidRPr="001E329F">
        <w:rPr>
          <w:rFonts w:ascii="Verdana" w:hAnsi="Verdana"/>
          <w:color w:val="000000"/>
          <w:sz w:val="20"/>
        </w:rPr>
        <w:t> </w:t>
      </w:r>
      <w:r w:rsidRPr="001E329F">
        <w:rPr>
          <w:rFonts w:ascii="Verdana" w:hAnsi="Verdana"/>
          <w:color w:val="000000"/>
          <w:sz w:val="20"/>
          <w:lang w:val="ru-RU"/>
        </w:rPr>
        <w:t>нас срока. А</w:t>
      </w:r>
      <w:r w:rsidRPr="001E329F">
        <w:rPr>
          <w:rFonts w:ascii="Verdana" w:hAnsi="Verdana"/>
          <w:color w:val="000000"/>
          <w:sz w:val="20"/>
        </w:rPr>
        <w:t> </w:t>
      </w:r>
      <w:r w:rsidRPr="001E329F">
        <w:rPr>
          <w:rFonts w:ascii="Verdana" w:hAnsi="Verdana"/>
          <w:color w:val="000000"/>
          <w:sz w:val="20"/>
          <w:lang w:val="ru-RU"/>
        </w:rPr>
        <w:t>глазное</w:t>
      </w:r>
      <w:r w:rsidRPr="001E329F">
        <w:rPr>
          <w:rFonts w:ascii="Verdana" w:hAnsi="Verdana"/>
          <w:color w:val="000000"/>
          <w:sz w:val="20"/>
        </w:rPr>
        <w:t> </w:t>
      </w:r>
      <w:r w:rsidRPr="001E329F">
        <w:rPr>
          <w:rFonts w:ascii="Verdana" w:hAnsi="Verdana"/>
          <w:color w:val="000000"/>
          <w:sz w:val="20"/>
          <w:lang w:val="ru-RU"/>
        </w:rPr>
        <w:t>— дает возможность прожить остаток дней в</w:t>
      </w:r>
      <w:r w:rsidRPr="001E329F">
        <w:rPr>
          <w:rFonts w:ascii="Verdana" w:hAnsi="Verdana"/>
          <w:color w:val="000000"/>
          <w:sz w:val="20"/>
        </w:rPr>
        <w:t> </w:t>
      </w:r>
      <w:r w:rsidRPr="001E329F">
        <w:rPr>
          <w:rFonts w:ascii="Verdana" w:hAnsi="Verdana"/>
          <w:color w:val="000000"/>
          <w:sz w:val="20"/>
          <w:lang w:val="ru-RU"/>
        </w:rPr>
        <w:t>неведении...</w:t>
      </w:r>
    </w:p>
    <w:p w14:paraId="71B14CF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Погоди-ка, погоди,</w:t>
      </w:r>
      <w:r w:rsidRPr="001E329F">
        <w:rPr>
          <w:rFonts w:ascii="Verdana" w:hAnsi="Verdana"/>
          <w:color w:val="000000"/>
          <w:sz w:val="20"/>
        </w:rPr>
        <w:t> </w:t>
      </w:r>
      <w:r w:rsidRPr="001E329F">
        <w:rPr>
          <w:rFonts w:ascii="Verdana" w:hAnsi="Verdana"/>
          <w:color w:val="000000"/>
          <w:sz w:val="20"/>
          <w:lang w:val="ru-RU"/>
        </w:rPr>
        <w:t>— перебил его Олег.</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шахте, говоришь, нашли? это не</w:t>
      </w:r>
      <w:r w:rsidRPr="001E329F">
        <w:rPr>
          <w:rFonts w:ascii="Verdana" w:hAnsi="Verdana"/>
          <w:color w:val="000000"/>
          <w:sz w:val="20"/>
        </w:rPr>
        <w:t> </w:t>
      </w:r>
      <w:r w:rsidRPr="001E329F">
        <w:rPr>
          <w:rFonts w:ascii="Verdana" w:hAnsi="Verdana"/>
          <w:color w:val="000000"/>
          <w:sz w:val="20"/>
          <w:lang w:val="ru-RU"/>
        </w:rPr>
        <w:t>тот</w:t>
      </w:r>
      <w:r w:rsidRPr="001E329F">
        <w:rPr>
          <w:rFonts w:ascii="Verdana" w:hAnsi="Verdana"/>
          <w:color w:val="000000"/>
          <w:sz w:val="20"/>
        </w:rPr>
        <w:t> </w:t>
      </w:r>
      <w:r w:rsidRPr="001E329F">
        <w:rPr>
          <w:rFonts w:ascii="Verdana" w:hAnsi="Verdana"/>
          <w:color w:val="000000"/>
          <w:sz w:val="20"/>
          <w:lang w:val="ru-RU"/>
        </w:rPr>
        <w:t>ли монолит, которым здесь занимался... этот... э</w:t>
      </w:r>
      <w:r w:rsidRPr="001E329F">
        <w:rPr>
          <w:rFonts w:ascii="Verdana" w:hAnsi="Verdana"/>
          <w:color w:val="000000"/>
          <w:sz w:val="20"/>
        </w:rPr>
        <w:t> </w:t>
      </w:r>
      <w:r w:rsidRPr="001E329F">
        <w:rPr>
          <w:rFonts w:ascii="Verdana" w:hAnsi="Verdana"/>
          <w:color w:val="000000"/>
          <w:sz w:val="20"/>
          <w:lang w:val="ru-RU"/>
        </w:rPr>
        <w:t>— э... Корф, вроде?</w:t>
      </w:r>
    </w:p>
    <w:p w14:paraId="39E30C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Зарецкий искоса посмотрел на</w:t>
      </w:r>
      <w:r w:rsidRPr="001E329F">
        <w:rPr>
          <w:rFonts w:ascii="Verdana" w:hAnsi="Verdana"/>
          <w:color w:val="000000"/>
          <w:sz w:val="20"/>
        </w:rPr>
        <w:t> </w:t>
      </w:r>
      <w:r w:rsidRPr="001E329F">
        <w:rPr>
          <w:rFonts w:ascii="Verdana" w:hAnsi="Verdana"/>
          <w:color w:val="000000"/>
          <w:sz w:val="20"/>
          <w:lang w:val="ru-RU"/>
        </w:rPr>
        <w:t>Олега.</w:t>
      </w:r>
    </w:p>
    <w:p w14:paraId="565AEA9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Откуда ты знаешь?</w:t>
      </w:r>
    </w:p>
    <w:p w14:paraId="78E5904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Один врач рассказывал. Да ты его должен помнить</w:t>
      </w:r>
      <w:r w:rsidRPr="001E329F">
        <w:rPr>
          <w:rFonts w:ascii="Verdana" w:hAnsi="Verdana"/>
          <w:color w:val="000000"/>
          <w:sz w:val="20"/>
        </w:rPr>
        <w:t> </w:t>
      </w:r>
      <w:r w:rsidRPr="001E329F">
        <w:rPr>
          <w:rFonts w:ascii="Verdana" w:hAnsi="Verdana"/>
          <w:color w:val="000000"/>
          <w:sz w:val="20"/>
          <w:lang w:val="ru-RU"/>
        </w:rPr>
        <w:t>— наш участковый микробиолог, Жора Кислицын.</w:t>
      </w:r>
    </w:p>
    <w:p w14:paraId="19DD825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он как узнал? Тема ведь была засекречена.</w:t>
      </w:r>
    </w:p>
    <w:p w14:paraId="61DED9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махнул рукой.</w:t>
      </w:r>
    </w:p>
    <w:p w14:paraId="3D512B3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нас все засекречено! И</w:t>
      </w:r>
      <w:r w:rsidRPr="001E329F">
        <w:rPr>
          <w:rFonts w:ascii="Verdana" w:hAnsi="Verdana"/>
          <w:color w:val="000000"/>
          <w:sz w:val="20"/>
        </w:rPr>
        <w:t> </w:t>
      </w:r>
      <w:r w:rsidRPr="001E329F">
        <w:rPr>
          <w:rFonts w:ascii="Verdana" w:hAnsi="Verdana"/>
          <w:color w:val="000000"/>
          <w:sz w:val="20"/>
          <w:lang w:val="ru-RU"/>
        </w:rPr>
        <w:t>все обо всем знают. Полгорода работало на</w:t>
      </w:r>
      <w:r w:rsidRPr="001E329F">
        <w:rPr>
          <w:rFonts w:ascii="Verdana" w:hAnsi="Verdana"/>
          <w:color w:val="000000"/>
          <w:sz w:val="20"/>
        </w:rPr>
        <w:t> </w:t>
      </w:r>
      <w:r w:rsidRPr="001E329F">
        <w:rPr>
          <w:rFonts w:ascii="Verdana" w:hAnsi="Verdana"/>
          <w:color w:val="000000"/>
          <w:sz w:val="20"/>
          <w:lang w:val="ru-RU"/>
        </w:rPr>
        <w:t>Базе, остальная половина</w:t>
      </w:r>
      <w:r w:rsidRPr="001E329F">
        <w:rPr>
          <w:rFonts w:ascii="Verdana" w:hAnsi="Verdana"/>
          <w:color w:val="000000"/>
          <w:sz w:val="20"/>
        </w:rPr>
        <w:t> </w:t>
      </w:r>
      <w:r w:rsidRPr="001E329F">
        <w:rPr>
          <w:rFonts w:ascii="Verdana" w:hAnsi="Verdana"/>
          <w:color w:val="000000"/>
          <w:sz w:val="20"/>
          <w:lang w:val="ru-RU"/>
        </w:rPr>
        <w:t>— на</w:t>
      </w:r>
      <w:r w:rsidRPr="001E329F">
        <w:rPr>
          <w:rFonts w:ascii="Verdana" w:hAnsi="Verdana"/>
          <w:color w:val="000000"/>
          <w:sz w:val="20"/>
        </w:rPr>
        <w:t> </w:t>
      </w:r>
      <w:r w:rsidRPr="001E329F">
        <w:rPr>
          <w:rFonts w:ascii="Verdana" w:hAnsi="Verdana"/>
          <w:color w:val="000000"/>
          <w:sz w:val="20"/>
          <w:lang w:val="ru-RU"/>
        </w:rPr>
        <w:t>Базу. Какие тут могут быть секреты? Корф сам Кислицыну рассказал как-то за</w:t>
      </w:r>
      <w:r w:rsidRPr="001E329F">
        <w:rPr>
          <w:rFonts w:ascii="Verdana" w:hAnsi="Verdana"/>
          <w:color w:val="000000"/>
          <w:sz w:val="20"/>
        </w:rPr>
        <w:t> </w:t>
      </w:r>
      <w:r w:rsidRPr="001E329F">
        <w:rPr>
          <w:rFonts w:ascii="Verdana" w:hAnsi="Verdana"/>
          <w:color w:val="000000"/>
          <w:sz w:val="20"/>
          <w:lang w:val="ru-RU"/>
        </w:rPr>
        <w:t>рюмкой.</w:t>
      </w:r>
    </w:p>
    <w:p w14:paraId="6DF3E2B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Сам, Корф?!</w:t>
      </w:r>
      <w:r w:rsidRPr="001E329F">
        <w:rPr>
          <w:rFonts w:ascii="Verdana" w:hAnsi="Verdana"/>
          <w:color w:val="000000"/>
          <w:sz w:val="20"/>
        </w:rPr>
        <w:t> </w:t>
      </w:r>
      <w:r w:rsidRPr="001E329F">
        <w:rPr>
          <w:rFonts w:ascii="Verdana" w:hAnsi="Verdana"/>
          <w:color w:val="000000"/>
          <w:sz w:val="20"/>
          <w:lang w:val="ru-RU"/>
        </w:rPr>
        <w:t>— Зарецкий взволновался.</w:t>
      </w:r>
      <w:r w:rsidRPr="001E329F">
        <w:rPr>
          <w:rFonts w:ascii="Verdana" w:hAnsi="Verdana"/>
          <w:color w:val="000000"/>
          <w:sz w:val="20"/>
        </w:rPr>
        <w:t> </w:t>
      </w:r>
      <w:r w:rsidRPr="001E329F">
        <w:rPr>
          <w:rFonts w:ascii="Verdana" w:hAnsi="Verdana"/>
          <w:color w:val="000000"/>
          <w:sz w:val="20"/>
          <w:lang w:val="ru-RU"/>
        </w:rPr>
        <w:t>— Слушай, так ведь это</w:t>
      </w:r>
      <w:r w:rsidRPr="001E329F">
        <w:rPr>
          <w:rFonts w:ascii="Verdana" w:hAnsi="Verdana"/>
          <w:color w:val="000000"/>
          <w:sz w:val="20"/>
        </w:rPr>
        <w:t> </w:t>
      </w:r>
      <w:r w:rsidRPr="001E329F">
        <w:rPr>
          <w:rFonts w:ascii="Verdana" w:hAnsi="Verdana"/>
          <w:color w:val="000000"/>
          <w:sz w:val="20"/>
          <w:lang w:val="ru-RU"/>
        </w:rPr>
        <w:t>же страшно важно! Вот что. Пойдем сейчас прямо в</w:t>
      </w:r>
      <w:r w:rsidRPr="001E329F">
        <w:rPr>
          <w:rFonts w:ascii="Verdana" w:hAnsi="Verdana"/>
          <w:color w:val="000000"/>
          <w:sz w:val="20"/>
        </w:rPr>
        <w:t> </w:t>
      </w:r>
      <w:r w:rsidRPr="001E329F">
        <w:rPr>
          <w:rFonts w:ascii="Verdana" w:hAnsi="Verdana"/>
          <w:color w:val="000000"/>
          <w:sz w:val="20"/>
          <w:lang w:val="ru-RU"/>
        </w:rPr>
        <w:t>лабораторию, на</w:t>
      </w:r>
      <w:r w:rsidRPr="001E329F">
        <w:rPr>
          <w:rFonts w:ascii="Verdana" w:hAnsi="Verdana"/>
          <w:color w:val="000000"/>
          <w:sz w:val="20"/>
        </w:rPr>
        <w:t> </w:t>
      </w:r>
      <w:r w:rsidRPr="001E329F">
        <w:rPr>
          <w:rFonts w:ascii="Verdana" w:hAnsi="Verdana"/>
          <w:color w:val="000000"/>
          <w:sz w:val="20"/>
          <w:lang w:val="ru-RU"/>
        </w:rPr>
        <w:t>«Нейрон». Я тебя познакомлю с</w:t>
      </w:r>
      <w:r w:rsidRPr="001E329F">
        <w:rPr>
          <w:rFonts w:ascii="Verdana" w:hAnsi="Verdana"/>
          <w:color w:val="000000"/>
          <w:sz w:val="20"/>
        </w:rPr>
        <w:t> </w:t>
      </w:r>
      <w:r w:rsidRPr="001E329F">
        <w:rPr>
          <w:rFonts w:ascii="Verdana" w:hAnsi="Verdana"/>
          <w:color w:val="000000"/>
          <w:sz w:val="20"/>
          <w:lang w:val="ru-RU"/>
        </w:rPr>
        <w:t>тамошней командой, все им расскажешь. После Корфа осталось слишком мало документов, а</w:t>
      </w:r>
      <w:r w:rsidRPr="001E329F">
        <w:rPr>
          <w:rFonts w:ascii="Verdana" w:hAnsi="Verdana"/>
          <w:color w:val="000000"/>
          <w:sz w:val="20"/>
        </w:rPr>
        <w:t> </w:t>
      </w:r>
      <w:r w:rsidRPr="001E329F">
        <w:rPr>
          <w:rFonts w:ascii="Verdana" w:hAnsi="Verdana"/>
          <w:color w:val="000000"/>
          <w:sz w:val="20"/>
          <w:lang w:val="ru-RU"/>
        </w:rPr>
        <w:t>он был последним, если не</w:t>
      </w:r>
      <w:r w:rsidRPr="001E329F">
        <w:rPr>
          <w:rFonts w:ascii="Verdana" w:hAnsi="Verdana"/>
          <w:color w:val="000000"/>
          <w:sz w:val="20"/>
        </w:rPr>
        <w:t> </w:t>
      </w:r>
      <w:r w:rsidRPr="001E329F">
        <w:rPr>
          <w:rFonts w:ascii="Verdana" w:hAnsi="Verdana"/>
          <w:color w:val="000000"/>
          <w:sz w:val="20"/>
          <w:lang w:val="ru-RU"/>
        </w:rPr>
        <w:t>единственным специалистом по</w:t>
      </w:r>
      <w:r w:rsidRPr="001E329F">
        <w:rPr>
          <w:rFonts w:ascii="Verdana" w:hAnsi="Verdana"/>
          <w:color w:val="000000"/>
          <w:sz w:val="20"/>
        </w:rPr>
        <w:t> </w:t>
      </w:r>
      <w:r w:rsidRPr="001E329F">
        <w:rPr>
          <w:rFonts w:ascii="Verdana" w:hAnsi="Verdana"/>
          <w:color w:val="000000"/>
          <w:sz w:val="20"/>
          <w:lang w:val="ru-RU"/>
        </w:rPr>
        <w:t>«Нейрону». Они теперь изучают каждое его слово, где-либо записанное или кем-либо услышанное. Без этого нельзя до</w:t>
      </w:r>
      <w:r w:rsidRPr="001E329F">
        <w:rPr>
          <w:rFonts w:ascii="Verdana" w:hAnsi="Verdana"/>
          <w:color w:val="000000"/>
          <w:sz w:val="20"/>
        </w:rPr>
        <w:t> </w:t>
      </w:r>
      <w:r w:rsidRPr="001E329F">
        <w:rPr>
          <w:rFonts w:ascii="Verdana" w:hAnsi="Verdana"/>
          <w:color w:val="000000"/>
          <w:sz w:val="20"/>
          <w:lang w:val="ru-RU"/>
        </w:rPr>
        <w:t>конца разобраться в</w:t>
      </w:r>
      <w:r w:rsidRPr="001E329F">
        <w:rPr>
          <w:rFonts w:ascii="Verdana" w:hAnsi="Verdana"/>
          <w:color w:val="000000"/>
          <w:sz w:val="20"/>
        </w:rPr>
        <w:t> </w:t>
      </w:r>
      <w:r w:rsidRPr="001E329F">
        <w:rPr>
          <w:rFonts w:ascii="Verdana" w:hAnsi="Verdana"/>
          <w:color w:val="000000"/>
          <w:sz w:val="20"/>
          <w:lang w:val="ru-RU"/>
        </w:rPr>
        <w:t>«Нейроне». Да и</w:t>
      </w:r>
      <w:r w:rsidRPr="001E329F">
        <w:rPr>
          <w:rFonts w:ascii="Verdana" w:hAnsi="Verdana"/>
          <w:color w:val="000000"/>
          <w:sz w:val="20"/>
        </w:rPr>
        <w:t> </w:t>
      </w:r>
      <w:r w:rsidRPr="001E329F">
        <w:rPr>
          <w:rFonts w:ascii="Verdana" w:hAnsi="Verdana"/>
          <w:color w:val="000000"/>
          <w:sz w:val="20"/>
          <w:lang w:val="ru-RU"/>
        </w:rPr>
        <w:t>времени мало, сам понимаешь. У</w:t>
      </w:r>
      <w:r w:rsidRPr="001E329F">
        <w:rPr>
          <w:rFonts w:ascii="Verdana" w:hAnsi="Verdana"/>
          <w:color w:val="000000"/>
          <w:sz w:val="20"/>
        </w:rPr>
        <w:t> </w:t>
      </w:r>
      <w:r w:rsidRPr="001E329F">
        <w:rPr>
          <w:rFonts w:ascii="Verdana" w:hAnsi="Verdana"/>
          <w:color w:val="000000"/>
          <w:sz w:val="20"/>
          <w:lang w:val="ru-RU"/>
        </w:rPr>
        <w:t>всех у</w:t>
      </w:r>
      <w:r w:rsidRPr="001E329F">
        <w:rPr>
          <w:rFonts w:ascii="Verdana" w:hAnsi="Verdana"/>
          <w:color w:val="000000"/>
          <w:sz w:val="20"/>
        </w:rPr>
        <w:t> </w:t>
      </w:r>
      <w:r w:rsidRPr="001E329F">
        <w:rPr>
          <w:rFonts w:ascii="Verdana" w:hAnsi="Verdana"/>
          <w:color w:val="000000"/>
          <w:sz w:val="20"/>
          <w:lang w:val="ru-RU"/>
        </w:rPr>
        <w:t>нас крайне мало времени. Только начнешь что-то понимать, глядишь</w:t>
      </w:r>
      <w:r w:rsidRPr="001E329F">
        <w:rPr>
          <w:rFonts w:ascii="Verdana" w:hAnsi="Verdana"/>
          <w:color w:val="000000"/>
          <w:sz w:val="20"/>
        </w:rPr>
        <w:t> </w:t>
      </w:r>
      <w:r w:rsidRPr="001E329F">
        <w:rPr>
          <w:rFonts w:ascii="Verdana" w:hAnsi="Verdana"/>
          <w:color w:val="000000"/>
          <w:sz w:val="20"/>
          <w:lang w:val="ru-RU"/>
        </w:rPr>
        <w:t>— умирать пора.</w:t>
      </w:r>
    </w:p>
    <w:p w14:paraId="404DDC2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Зарецкий блеснул на</w:t>
      </w:r>
      <w:r w:rsidRPr="001E329F">
        <w:rPr>
          <w:rFonts w:ascii="Verdana" w:hAnsi="Verdana"/>
          <w:color w:val="000000"/>
          <w:sz w:val="20"/>
        </w:rPr>
        <w:t> </w:t>
      </w:r>
      <w:r w:rsidRPr="001E329F">
        <w:rPr>
          <w:rFonts w:ascii="Verdana" w:hAnsi="Verdana"/>
          <w:color w:val="000000"/>
          <w:sz w:val="20"/>
          <w:lang w:val="ru-RU"/>
        </w:rPr>
        <w:t>Олега черным глазом, но</w:t>
      </w:r>
      <w:r w:rsidRPr="001E329F">
        <w:rPr>
          <w:rFonts w:ascii="Verdana" w:hAnsi="Verdana"/>
          <w:color w:val="000000"/>
          <w:sz w:val="20"/>
        </w:rPr>
        <w:t> </w:t>
      </w:r>
      <w:r w:rsidRPr="001E329F">
        <w:rPr>
          <w:rFonts w:ascii="Verdana" w:hAnsi="Verdana"/>
          <w:color w:val="000000"/>
          <w:sz w:val="20"/>
          <w:lang w:val="ru-RU"/>
        </w:rPr>
        <w:t>тому еще было не</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шуток.</w:t>
      </w:r>
    </w:p>
    <w:p w14:paraId="060485B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какая польза от</w:t>
      </w:r>
      <w:r w:rsidRPr="001E329F">
        <w:rPr>
          <w:rFonts w:ascii="Verdana" w:hAnsi="Verdana"/>
          <w:color w:val="000000"/>
          <w:sz w:val="20"/>
        </w:rPr>
        <w:t> </w:t>
      </w:r>
      <w:r w:rsidRPr="001E329F">
        <w:rPr>
          <w:rFonts w:ascii="Verdana" w:hAnsi="Verdana"/>
          <w:color w:val="000000"/>
          <w:sz w:val="20"/>
          <w:lang w:val="ru-RU"/>
        </w:rPr>
        <w:t>этого «Нейрона»?</w:t>
      </w:r>
      <w:r w:rsidRPr="001E329F">
        <w:rPr>
          <w:rFonts w:ascii="Verdana" w:hAnsi="Verdana"/>
          <w:color w:val="000000"/>
          <w:sz w:val="20"/>
        </w:rPr>
        <w:t> </w:t>
      </w:r>
      <w:r w:rsidRPr="001E329F">
        <w:rPr>
          <w:rFonts w:ascii="Verdana" w:hAnsi="Verdana"/>
          <w:color w:val="000000"/>
          <w:sz w:val="20"/>
          <w:lang w:val="ru-RU"/>
        </w:rPr>
        <w:t>— спросил он.</w:t>
      </w:r>
      <w:r w:rsidRPr="001E329F">
        <w:rPr>
          <w:rFonts w:ascii="Verdana" w:hAnsi="Verdana"/>
          <w:color w:val="000000"/>
          <w:sz w:val="20"/>
        </w:rPr>
        <w:t> </w:t>
      </w:r>
      <w:r w:rsidRPr="001E329F">
        <w:rPr>
          <w:rFonts w:ascii="Verdana" w:hAnsi="Verdana"/>
          <w:color w:val="000000"/>
          <w:sz w:val="20"/>
          <w:lang w:val="ru-RU"/>
        </w:rPr>
        <w:t>— Почему с</w:t>
      </w:r>
      <w:r w:rsidRPr="001E329F">
        <w:rPr>
          <w:rFonts w:ascii="Verdana" w:hAnsi="Verdana"/>
          <w:color w:val="000000"/>
          <w:sz w:val="20"/>
        </w:rPr>
        <w:t> </w:t>
      </w:r>
      <w:r w:rsidRPr="001E329F">
        <w:rPr>
          <w:rFonts w:ascii="Verdana" w:hAnsi="Verdana"/>
          <w:color w:val="000000"/>
          <w:sz w:val="20"/>
          <w:lang w:val="ru-RU"/>
        </w:rPr>
        <w:t>ним так носятся?</w:t>
      </w:r>
    </w:p>
    <w:p w14:paraId="7689748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Пойдем, пойдем, там все подробно объяснят,</w:t>
      </w:r>
      <w:r w:rsidRPr="001E329F">
        <w:rPr>
          <w:rFonts w:ascii="Verdana" w:hAnsi="Verdana"/>
          <w:color w:val="000000"/>
          <w:sz w:val="20"/>
        </w:rPr>
        <w:t> </w:t>
      </w:r>
      <w:r w:rsidRPr="001E329F">
        <w:rPr>
          <w:rFonts w:ascii="Verdana" w:hAnsi="Verdana"/>
          <w:color w:val="000000"/>
          <w:sz w:val="20"/>
          <w:lang w:val="ru-RU"/>
        </w:rPr>
        <w:t>— Ефим потянул Олега за</w:t>
      </w:r>
      <w:r w:rsidRPr="001E329F">
        <w:rPr>
          <w:rFonts w:ascii="Verdana" w:hAnsi="Verdana"/>
          <w:color w:val="000000"/>
          <w:sz w:val="20"/>
        </w:rPr>
        <w:t> </w:t>
      </w:r>
      <w:r w:rsidRPr="001E329F">
        <w:rPr>
          <w:rFonts w:ascii="Verdana" w:hAnsi="Verdana"/>
          <w:color w:val="000000"/>
          <w:sz w:val="20"/>
          <w:lang w:val="ru-RU"/>
        </w:rPr>
        <w:t>рукав.</w:t>
      </w:r>
      <w:r w:rsidRPr="001E329F">
        <w:rPr>
          <w:rFonts w:ascii="Verdana" w:hAnsi="Verdana"/>
          <w:color w:val="000000"/>
          <w:sz w:val="20"/>
        </w:rPr>
        <w:t> </w:t>
      </w:r>
      <w:r w:rsidRPr="001E329F">
        <w:rPr>
          <w:rFonts w:ascii="Verdana" w:hAnsi="Verdana"/>
          <w:color w:val="000000"/>
          <w:sz w:val="20"/>
          <w:lang w:val="ru-RU"/>
        </w:rPr>
        <w:t>— Видишь</w:t>
      </w:r>
      <w:r w:rsidRPr="001E329F">
        <w:rPr>
          <w:rFonts w:ascii="Verdana" w:hAnsi="Verdana"/>
          <w:color w:val="000000"/>
          <w:sz w:val="20"/>
        </w:rPr>
        <w:t> </w:t>
      </w:r>
      <w:r w:rsidRPr="001E329F">
        <w:rPr>
          <w:rFonts w:ascii="Verdana" w:hAnsi="Verdana"/>
          <w:color w:val="000000"/>
          <w:sz w:val="20"/>
          <w:lang w:val="ru-RU"/>
        </w:rPr>
        <w:t>ли... Иногда эта штука продлевает жизнь.</w:t>
      </w:r>
    </w:p>
    <w:p w14:paraId="12480C6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Просторное помещение внутри купола было ярко освещено. Его наполняло трансформаторное гудение и</w:t>
      </w:r>
      <w:r w:rsidRPr="001E329F">
        <w:rPr>
          <w:rFonts w:ascii="Verdana" w:hAnsi="Verdana"/>
          <w:color w:val="000000"/>
          <w:sz w:val="20"/>
        </w:rPr>
        <w:t> </w:t>
      </w:r>
      <w:r w:rsidRPr="001E329F">
        <w:rPr>
          <w:rFonts w:ascii="Verdana" w:hAnsi="Verdana"/>
          <w:color w:val="000000"/>
          <w:sz w:val="20"/>
          <w:lang w:val="ru-RU"/>
        </w:rPr>
        <w:t>озоновый запах высоковольтных разрядов. Олегу стало ясно, зачем на</w:t>
      </w:r>
      <w:r w:rsidRPr="001E329F">
        <w:rPr>
          <w:rFonts w:ascii="Verdana" w:hAnsi="Verdana"/>
          <w:color w:val="000000"/>
          <w:sz w:val="20"/>
        </w:rPr>
        <w:t> </w:t>
      </w:r>
      <w:r w:rsidRPr="001E329F">
        <w:rPr>
          <w:rFonts w:ascii="Verdana" w:hAnsi="Verdana"/>
          <w:color w:val="000000"/>
          <w:sz w:val="20"/>
          <w:lang w:val="ru-RU"/>
        </w:rPr>
        <w:t>Базе такая мощная электростанция. Его провели в</w:t>
      </w:r>
      <w:r w:rsidRPr="001E329F">
        <w:rPr>
          <w:rFonts w:ascii="Verdana" w:hAnsi="Verdana"/>
          <w:color w:val="000000"/>
          <w:sz w:val="20"/>
        </w:rPr>
        <w:t> </w:t>
      </w:r>
      <w:r w:rsidRPr="001E329F">
        <w:rPr>
          <w:rFonts w:ascii="Verdana" w:hAnsi="Verdana"/>
          <w:color w:val="000000"/>
          <w:sz w:val="20"/>
          <w:lang w:val="ru-RU"/>
        </w:rPr>
        <w:t>кабинет и</w:t>
      </w:r>
      <w:r w:rsidRPr="001E329F">
        <w:rPr>
          <w:rFonts w:ascii="Verdana" w:hAnsi="Verdana"/>
          <w:color w:val="000000"/>
          <w:sz w:val="20"/>
        </w:rPr>
        <w:t> </w:t>
      </w:r>
      <w:r w:rsidRPr="001E329F">
        <w:rPr>
          <w:rFonts w:ascii="Verdana" w:hAnsi="Verdana"/>
          <w:color w:val="000000"/>
          <w:sz w:val="20"/>
          <w:lang w:val="ru-RU"/>
        </w:rPr>
        <w:t>принялись дотошно выспрашивать, просто-таки выпытывать мельчайшие подробности рассказа Жоры Кислицына о</w:t>
      </w:r>
      <w:r w:rsidRPr="001E329F">
        <w:rPr>
          <w:rFonts w:ascii="Verdana" w:hAnsi="Verdana"/>
          <w:color w:val="000000"/>
          <w:sz w:val="20"/>
        </w:rPr>
        <w:t> </w:t>
      </w:r>
      <w:r w:rsidRPr="001E329F">
        <w:rPr>
          <w:rFonts w:ascii="Verdana" w:hAnsi="Verdana"/>
          <w:color w:val="000000"/>
          <w:sz w:val="20"/>
          <w:lang w:val="ru-RU"/>
        </w:rPr>
        <w:t>Корфе. Особенно наседал один</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старый еще, но</w:t>
      </w:r>
      <w:r w:rsidRPr="001E329F">
        <w:rPr>
          <w:rFonts w:ascii="Verdana" w:hAnsi="Verdana"/>
          <w:color w:val="000000"/>
          <w:sz w:val="20"/>
        </w:rPr>
        <w:t> </w:t>
      </w:r>
      <w:r w:rsidRPr="001E329F">
        <w:rPr>
          <w:rFonts w:ascii="Verdana" w:hAnsi="Verdana"/>
          <w:color w:val="000000"/>
          <w:sz w:val="20"/>
          <w:lang w:val="ru-RU"/>
        </w:rPr>
        <w:t>до</w:t>
      </w:r>
      <w:r w:rsidRPr="001E329F">
        <w:rPr>
          <w:rFonts w:ascii="Verdana" w:hAnsi="Verdana"/>
          <w:color w:val="000000"/>
          <w:sz w:val="20"/>
        </w:rPr>
        <w:t> </w:t>
      </w:r>
      <w:r w:rsidRPr="001E329F">
        <w:rPr>
          <w:rFonts w:ascii="Verdana" w:hAnsi="Verdana"/>
          <w:color w:val="000000"/>
          <w:sz w:val="20"/>
          <w:lang w:val="ru-RU"/>
        </w:rPr>
        <w:t>глаз заросший клочковатой бородой субъект, назвавшийся Виктором Бойко, нынешним главным инженером «Нейрона».</w:t>
      </w:r>
    </w:p>
    <w:p w14:paraId="710F94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присматривался, присматривался к</w:t>
      </w:r>
      <w:r w:rsidRPr="001E329F">
        <w:rPr>
          <w:rFonts w:ascii="Verdana" w:hAnsi="Verdana"/>
          <w:color w:val="000000"/>
          <w:sz w:val="20"/>
        </w:rPr>
        <w:t> </w:t>
      </w:r>
      <w:r w:rsidRPr="001E329F">
        <w:rPr>
          <w:rFonts w:ascii="Verdana" w:hAnsi="Verdana"/>
          <w:color w:val="000000"/>
          <w:sz w:val="20"/>
          <w:lang w:val="ru-RU"/>
        </w:rPr>
        <w:t>нему и</w:t>
      </w:r>
      <w:r w:rsidRPr="001E329F">
        <w:rPr>
          <w:rFonts w:ascii="Verdana" w:hAnsi="Verdana"/>
          <w:color w:val="000000"/>
          <w:sz w:val="20"/>
        </w:rPr>
        <w:t> </w:t>
      </w:r>
      <w:r w:rsidRPr="001E329F">
        <w:rPr>
          <w:rFonts w:ascii="Verdana" w:hAnsi="Verdana"/>
          <w:color w:val="000000"/>
          <w:sz w:val="20"/>
          <w:lang w:val="ru-RU"/>
        </w:rPr>
        <w:t>вдруг узнал: да ведь это</w:t>
      </w:r>
      <w:r w:rsidRPr="001E329F">
        <w:rPr>
          <w:rFonts w:ascii="Verdana" w:hAnsi="Verdana"/>
          <w:color w:val="000000"/>
          <w:sz w:val="20"/>
        </w:rPr>
        <w:t> </w:t>
      </w:r>
      <w:r w:rsidRPr="001E329F">
        <w:rPr>
          <w:rFonts w:ascii="Verdana" w:hAnsi="Verdana"/>
          <w:color w:val="000000"/>
          <w:sz w:val="20"/>
          <w:lang w:val="ru-RU"/>
        </w:rPr>
        <w:t>же тот самый зверски всклокоченный бородач из</w:t>
      </w:r>
      <w:r w:rsidRPr="001E329F">
        <w:rPr>
          <w:rFonts w:ascii="Verdana" w:hAnsi="Verdana"/>
          <w:color w:val="000000"/>
          <w:sz w:val="20"/>
        </w:rPr>
        <w:t> </w:t>
      </w:r>
      <w:r w:rsidRPr="001E329F">
        <w:rPr>
          <w:rFonts w:ascii="Verdana" w:hAnsi="Verdana"/>
          <w:color w:val="000000"/>
          <w:sz w:val="20"/>
          <w:lang w:val="ru-RU"/>
        </w:rPr>
        <w:t>очереди, который рассказывал про живую Землю!</w:t>
      </w:r>
    </w:p>
    <w:p w14:paraId="7DC73D2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Было дело,</w:t>
      </w:r>
      <w:r w:rsidRPr="001E329F">
        <w:rPr>
          <w:rFonts w:ascii="Verdana" w:hAnsi="Verdana"/>
          <w:color w:val="000000"/>
          <w:sz w:val="20"/>
        </w:rPr>
        <w:t> </w:t>
      </w:r>
      <w:r w:rsidRPr="001E329F">
        <w:rPr>
          <w:rFonts w:ascii="Verdana" w:hAnsi="Verdana"/>
          <w:color w:val="000000"/>
          <w:sz w:val="20"/>
          <w:lang w:val="ru-RU"/>
        </w:rPr>
        <w:t>— признался Виктор, когда допрос окончился, и</w:t>
      </w:r>
      <w:r w:rsidRPr="001E329F">
        <w:rPr>
          <w:rFonts w:ascii="Verdana" w:hAnsi="Verdana"/>
          <w:color w:val="000000"/>
          <w:sz w:val="20"/>
        </w:rPr>
        <w:t> </w:t>
      </w:r>
      <w:r w:rsidRPr="001E329F">
        <w:rPr>
          <w:rFonts w:ascii="Verdana" w:hAnsi="Verdana"/>
          <w:color w:val="000000"/>
          <w:sz w:val="20"/>
          <w:lang w:val="ru-RU"/>
        </w:rPr>
        <w:t>Олег сам решил спросить кое о</w:t>
      </w:r>
      <w:r w:rsidRPr="001E329F">
        <w:rPr>
          <w:rFonts w:ascii="Verdana" w:hAnsi="Verdana"/>
          <w:color w:val="000000"/>
          <w:sz w:val="20"/>
        </w:rPr>
        <w:t> </w:t>
      </w:r>
      <w:r w:rsidRPr="001E329F">
        <w:rPr>
          <w:rFonts w:ascii="Verdana" w:hAnsi="Verdana"/>
          <w:color w:val="000000"/>
          <w:sz w:val="20"/>
          <w:lang w:val="ru-RU"/>
        </w:rPr>
        <w:t>чем.</w:t>
      </w:r>
      <w:r w:rsidRPr="001E329F">
        <w:rPr>
          <w:rFonts w:ascii="Verdana" w:hAnsi="Verdana"/>
          <w:color w:val="000000"/>
          <w:sz w:val="20"/>
        </w:rPr>
        <w:t> </w:t>
      </w:r>
      <w:r w:rsidRPr="001E329F">
        <w:rPr>
          <w:rFonts w:ascii="Verdana" w:hAnsi="Verdana"/>
          <w:color w:val="000000"/>
          <w:sz w:val="20"/>
          <w:lang w:val="ru-RU"/>
        </w:rPr>
        <w:t>— Иногда мы пытаемся раздобыть информацию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городе.</w:t>
      </w:r>
    </w:p>
    <w:p w14:paraId="5F81397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Вы ходите в</w:t>
      </w:r>
      <w:r w:rsidRPr="001E329F">
        <w:rPr>
          <w:rFonts w:ascii="Verdana" w:hAnsi="Verdana"/>
          <w:color w:val="000000"/>
          <w:sz w:val="20"/>
        </w:rPr>
        <w:t> </w:t>
      </w:r>
      <w:r w:rsidRPr="001E329F">
        <w:rPr>
          <w:rFonts w:ascii="Verdana" w:hAnsi="Verdana"/>
          <w:color w:val="000000"/>
          <w:sz w:val="20"/>
          <w:lang w:val="ru-RU"/>
        </w:rPr>
        <w:t>город?</w:t>
      </w:r>
      <w:r w:rsidRPr="001E329F">
        <w:rPr>
          <w:rFonts w:ascii="Verdana" w:hAnsi="Verdana"/>
          <w:color w:val="000000"/>
          <w:sz w:val="20"/>
        </w:rPr>
        <w:t> </w:t>
      </w:r>
      <w:r w:rsidRPr="001E329F">
        <w:rPr>
          <w:rFonts w:ascii="Verdana" w:hAnsi="Verdana"/>
          <w:color w:val="000000"/>
          <w:sz w:val="20"/>
          <w:lang w:val="ru-RU"/>
        </w:rPr>
        <w:t>— удивился Олег.</w:t>
      </w:r>
      <w:r w:rsidRPr="001E329F">
        <w:rPr>
          <w:rFonts w:ascii="Verdana" w:hAnsi="Verdana"/>
          <w:color w:val="000000"/>
          <w:sz w:val="20"/>
        </w:rPr>
        <w:t> </w:t>
      </w:r>
      <w:r w:rsidRPr="001E329F">
        <w:rPr>
          <w:rFonts w:ascii="Verdana" w:hAnsi="Verdana"/>
          <w:color w:val="000000"/>
          <w:sz w:val="20"/>
          <w:lang w:val="ru-RU"/>
        </w:rPr>
        <w:t>— Постоянно?</w:t>
      </w:r>
    </w:p>
    <w:p w14:paraId="7B86444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Еще</w:t>
      </w:r>
      <w:r w:rsidRPr="001E329F">
        <w:rPr>
          <w:rFonts w:ascii="Verdana" w:hAnsi="Verdana"/>
          <w:color w:val="000000"/>
          <w:sz w:val="20"/>
        </w:rPr>
        <w:t> </w:t>
      </w:r>
      <w:r w:rsidRPr="001E329F">
        <w:rPr>
          <w:rFonts w:ascii="Verdana" w:hAnsi="Verdana"/>
          <w:color w:val="000000"/>
          <w:sz w:val="20"/>
          <w:lang w:val="ru-RU"/>
        </w:rPr>
        <w:t>бы! Как</w:t>
      </w:r>
      <w:r w:rsidRPr="001E329F">
        <w:rPr>
          <w:rFonts w:ascii="Verdana" w:hAnsi="Verdana"/>
          <w:color w:val="000000"/>
          <w:sz w:val="20"/>
        </w:rPr>
        <w:t> </w:t>
      </w:r>
      <w:r w:rsidRPr="001E329F">
        <w:rPr>
          <w:rFonts w:ascii="Verdana" w:hAnsi="Verdana"/>
          <w:color w:val="000000"/>
          <w:sz w:val="20"/>
          <w:lang w:val="ru-RU"/>
        </w:rPr>
        <w:t>же иначе узнавать, что он против нас замышляет? Самое удобное место для этого-очередь. Можно завести разговор на</w:t>
      </w:r>
      <w:r w:rsidRPr="001E329F">
        <w:rPr>
          <w:rFonts w:ascii="Verdana" w:hAnsi="Verdana"/>
          <w:color w:val="000000"/>
          <w:sz w:val="20"/>
        </w:rPr>
        <w:t> </w:t>
      </w:r>
      <w:r w:rsidRPr="001E329F">
        <w:rPr>
          <w:rFonts w:ascii="Verdana" w:hAnsi="Verdana"/>
          <w:color w:val="000000"/>
          <w:sz w:val="20"/>
          <w:lang w:val="ru-RU"/>
        </w:rPr>
        <w:t>любую тему и</w:t>
      </w:r>
      <w:r w:rsidRPr="001E329F">
        <w:rPr>
          <w:rFonts w:ascii="Verdana" w:hAnsi="Verdana"/>
          <w:color w:val="000000"/>
          <w:sz w:val="20"/>
        </w:rPr>
        <w:t> </w:t>
      </w:r>
      <w:r w:rsidRPr="001E329F">
        <w:rPr>
          <w:rFonts w:ascii="Verdana" w:hAnsi="Verdana"/>
          <w:color w:val="000000"/>
          <w:sz w:val="20"/>
          <w:lang w:val="ru-RU"/>
        </w:rPr>
        <w:t>услышать сотню мнений</w:t>
      </w:r>
      <w:r w:rsidRPr="001E329F">
        <w:rPr>
          <w:rFonts w:ascii="Verdana" w:hAnsi="Verdana"/>
          <w:color w:val="000000"/>
          <w:sz w:val="20"/>
        </w:rPr>
        <w:t> </w:t>
      </w:r>
      <w:r w:rsidRPr="001E329F">
        <w:rPr>
          <w:rFonts w:ascii="Verdana" w:hAnsi="Verdana"/>
          <w:color w:val="000000"/>
          <w:sz w:val="20"/>
          <w:lang w:val="ru-RU"/>
        </w:rPr>
        <w:t>— выбирай любое. Вот только микробиологов мало осталось... Если</w:t>
      </w:r>
      <w:r w:rsidRPr="001E329F">
        <w:rPr>
          <w:rFonts w:ascii="Verdana" w:hAnsi="Verdana"/>
          <w:color w:val="000000"/>
          <w:sz w:val="20"/>
        </w:rPr>
        <w:t> </w:t>
      </w:r>
      <w:r w:rsidRPr="001E329F">
        <w:rPr>
          <w:rFonts w:ascii="Verdana" w:hAnsi="Verdana"/>
          <w:color w:val="000000"/>
          <w:sz w:val="20"/>
          <w:lang w:val="ru-RU"/>
        </w:rPr>
        <w:t>бы я тогда знал, что Кислицын был знаком с</w:t>
      </w:r>
      <w:r w:rsidRPr="001E329F">
        <w:rPr>
          <w:rFonts w:ascii="Verdana" w:hAnsi="Verdana"/>
          <w:color w:val="000000"/>
          <w:sz w:val="20"/>
        </w:rPr>
        <w:t> </w:t>
      </w:r>
      <w:r w:rsidRPr="001E329F">
        <w:rPr>
          <w:rFonts w:ascii="Verdana" w:hAnsi="Verdana"/>
          <w:color w:val="000000"/>
          <w:sz w:val="20"/>
          <w:lang w:val="ru-RU"/>
        </w:rPr>
        <w:t>Корфом, конечно, нашел</w:t>
      </w:r>
      <w:r w:rsidRPr="001E329F">
        <w:rPr>
          <w:rFonts w:ascii="Verdana" w:hAnsi="Verdana"/>
          <w:color w:val="000000"/>
          <w:sz w:val="20"/>
        </w:rPr>
        <w:t> </w:t>
      </w:r>
      <w:r w:rsidRPr="001E329F">
        <w:rPr>
          <w:rFonts w:ascii="Verdana" w:hAnsi="Verdana"/>
          <w:color w:val="000000"/>
          <w:sz w:val="20"/>
          <w:lang w:val="ru-RU"/>
        </w:rPr>
        <w:t>бы повод поговорить с</w:t>
      </w:r>
      <w:r w:rsidRPr="001E329F">
        <w:rPr>
          <w:rFonts w:ascii="Verdana" w:hAnsi="Verdana"/>
          <w:color w:val="000000"/>
          <w:sz w:val="20"/>
        </w:rPr>
        <w:t> </w:t>
      </w:r>
      <w:r w:rsidRPr="001E329F">
        <w:rPr>
          <w:rFonts w:ascii="Verdana" w:hAnsi="Verdana"/>
          <w:color w:val="000000"/>
          <w:sz w:val="20"/>
          <w:lang w:val="ru-RU"/>
        </w:rPr>
        <w:t>ним. А</w:t>
      </w:r>
      <w:r w:rsidRPr="001E329F">
        <w:rPr>
          <w:rFonts w:ascii="Verdana" w:hAnsi="Verdana"/>
          <w:color w:val="000000"/>
          <w:sz w:val="20"/>
        </w:rPr>
        <w:t> </w:t>
      </w:r>
      <w:r w:rsidRPr="001E329F">
        <w:rPr>
          <w:rFonts w:ascii="Verdana" w:hAnsi="Verdana"/>
          <w:color w:val="000000"/>
          <w:sz w:val="20"/>
          <w:lang w:val="ru-RU"/>
        </w:rPr>
        <w:t>так, наобум... Не</w:t>
      </w:r>
      <w:r w:rsidRPr="001E329F">
        <w:rPr>
          <w:rFonts w:ascii="Verdana" w:hAnsi="Verdana"/>
          <w:color w:val="000000"/>
          <w:sz w:val="20"/>
        </w:rPr>
        <w:t> </w:t>
      </w:r>
      <w:r w:rsidRPr="001E329F">
        <w:rPr>
          <w:rFonts w:ascii="Verdana" w:hAnsi="Verdana"/>
          <w:color w:val="000000"/>
          <w:sz w:val="20"/>
          <w:lang w:val="ru-RU"/>
        </w:rPr>
        <w:t>идти</w:t>
      </w:r>
      <w:r w:rsidRPr="001E329F">
        <w:rPr>
          <w:rFonts w:ascii="Verdana" w:hAnsi="Verdana"/>
          <w:color w:val="000000"/>
          <w:sz w:val="20"/>
        </w:rPr>
        <w:t> </w:t>
      </w:r>
      <w:r w:rsidRPr="001E329F">
        <w:rPr>
          <w:rFonts w:ascii="Verdana" w:hAnsi="Verdana"/>
          <w:color w:val="000000"/>
          <w:sz w:val="20"/>
          <w:lang w:val="ru-RU"/>
        </w:rPr>
        <w:t>же мне, в</w:t>
      </w:r>
      <w:r w:rsidRPr="001E329F">
        <w:rPr>
          <w:rFonts w:ascii="Verdana" w:hAnsi="Verdana"/>
          <w:color w:val="000000"/>
          <w:sz w:val="20"/>
        </w:rPr>
        <w:t> </w:t>
      </w:r>
      <w:r w:rsidRPr="001E329F">
        <w:rPr>
          <w:rFonts w:ascii="Verdana" w:hAnsi="Verdana"/>
          <w:color w:val="000000"/>
          <w:sz w:val="20"/>
          <w:lang w:val="ru-RU"/>
        </w:rPr>
        <w:t>самом деле, на</w:t>
      </w:r>
      <w:r w:rsidRPr="001E329F">
        <w:rPr>
          <w:rFonts w:ascii="Verdana" w:hAnsi="Verdana"/>
          <w:color w:val="000000"/>
          <w:sz w:val="20"/>
        </w:rPr>
        <w:t> </w:t>
      </w:r>
      <w:r w:rsidRPr="001E329F">
        <w:rPr>
          <w:rFonts w:ascii="Verdana" w:hAnsi="Verdana"/>
          <w:color w:val="000000"/>
          <w:sz w:val="20"/>
          <w:lang w:val="ru-RU"/>
        </w:rPr>
        <w:t>анализ крови!</w:t>
      </w:r>
    </w:p>
    <w:p w14:paraId="68F70F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многие покой... то есть... многие здешние бывают в</w:t>
      </w:r>
      <w:r w:rsidRPr="001E329F">
        <w:rPr>
          <w:rFonts w:ascii="Verdana" w:hAnsi="Verdana"/>
          <w:color w:val="000000"/>
          <w:sz w:val="20"/>
        </w:rPr>
        <w:t> </w:t>
      </w:r>
      <w:r w:rsidRPr="001E329F">
        <w:rPr>
          <w:rFonts w:ascii="Verdana" w:hAnsi="Verdana"/>
          <w:color w:val="000000"/>
          <w:sz w:val="20"/>
          <w:lang w:val="ru-RU"/>
        </w:rPr>
        <w:t>городе?</w:t>
      </w:r>
      <w:r w:rsidRPr="001E329F">
        <w:rPr>
          <w:rFonts w:ascii="Verdana" w:hAnsi="Verdana"/>
          <w:color w:val="000000"/>
          <w:sz w:val="20"/>
        </w:rPr>
        <w:t> </w:t>
      </w:r>
      <w:r w:rsidRPr="001E329F">
        <w:rPr>
          <w:rFonts w:ascii="Verdana" w:hAnsi="Verdana"/>
          <w:color w:val="000000"/>
          <w:sz w:val="20"/>
          <w:lang w:val="ru-RU"/>
        </w:rPr>
        <w:t>— Олег виновато улыбнулся.</w:t>
      </w:r>
    </w:p>
    <w:p w14:paraId="6909078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обижаться здесь было не</w:t>
      </w:r>
      <w:r w:rsidRPr="001E329F">
        <w:rPr>
          <w:rFonts w:ascii="Verdana" w:hAnsi="Verdana"/>
          <w:color w:val="000000"/>
          <w:sz w:val="20"/>
        </w:rPr>
        <w:t> </w:t>
      </w:r>
      <w:r w:rsidRPr="001E329F">
        <w:rPr>
          <w:rFonts w:ascii="Verdana" w:hAnsi="Verdana"/>
          <w:color w:val="000000"/>
          <w:sz w:val="20"/>
          <w:lang w:val="ru-RU"/>
        </w:rPr>
        <w:t>принято. Да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кого...</w:t>
      </w:r>
    </w:p>
    <w:p w14:paraId="1A7229B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Группы уходят и</w:t>
      </w:r>
      <w:r w:rsidRPr="001E329F">
        <w:rPr>
          <w:rFonts w:ascii="Verdana" w:hAnsi="Verdana"/>
          <w:color w:val="000000"/>
          <w:sz w:val="20"/>
        </w:rPr>
        <w:t> </w:t>
      </w:r>
      <w:r w:rsidRPr="001E329F">
        <w:rPr>
          <w:rFonts w:ascii="Verdana" w:hAnsi="Verdana"/>
          <w:color w:val="000000"/>
          <w:sz w:val="20"/>
          <w:lang w:val="ru-RU"/>
        </w:rPr>
        <w:t>возвращаются каждый день,</w:t>
      </w:r>
      <w:r w:rsidRPr="001E329F">
        <w:rPr>
          <w:rFonts w:ascii="Verdana" w:hAnsi="Verdana"/>
          <w:color w:val="000000"/>
          <w:sz w:val="20"/>
        </w:rPr>
        <w:t> </w:t>
      </w:r>
      <w:r w:rsidRPr="001E329F">
        <w:rPr>
          <w:rFonts w:ascii="Verdana" w:hAnsi="Verdana"/>
          <w:color w:val="000000"/>
          <w:sz w:val="20"/>
          <w:lang w:val="ru-RU"/>
        </w:rPr>
        <w:t>— сказал Бойко,</w:t>
      </w:r>
      <w:r w:rsidRPr="001E329F">
        <w:rPr>
          <w:rFonts w:ascii="Verdana" w:hAnsi="Verdana"/>
          <w:color w:val="000000"/>
          <w:sz w:val="20"/>
        </w:rPr>
        <w:t> </w:t>
      </w:r>
      <w:r w:rsidRPr="001E329F">
        <w:rPr>
          <w:rFonts w:ascii="Verdana" w:hAnsi="Verdana"/>
          <w:color w:val="000000"/>
          <w:sz w:val="20"/>
          <w:lang w:val="ru-RU"/>
        </w:rPr>
        <w:t>— Нам нужны продукты, горючее, еще много чего... Приходится заниматься и</w:t>
      </w:r>
      <w:r w:rsidRPr="001E329F">
        <w:rPr>
          <w:rFonts w:ascii="Verdana" w:hAnsi="Verdana"/>
          <w:color w:val="000000"/>
          <w:sz w:val="20"/>
        </w:rPr>
        <w:t> </w:t>
      </w:r>
      <w:r w:rsidRPr="001E329F">
        <w:rPr>
          <w:rFonts w:ascii="Verdana" w:hAnsi="Verdana"/>
          <w:color w:val="000000"/>
          <w:sz w:val="20"/>
          <w:lang w:val="ru-RU"/>
        </w:rPr>
        <w:t>разведкой, и</w:t>
      </w:r>
      <w:r w:rsidRPr="001E329F">
        <w:rPr>
          <w:rFonts w:ascii="Verdana" w:hAnsi="Verdana"/>
          <w:color w:val="000000"/>
          <w:sz w:val="20"/>
        </w:rPr>
        <w:t> </w:t>
      </w:r>
      <w:r w:rsidRPr="001E329F">
        <w:rPr>
          <w:rFonts w:ascii="Verdana" w:hAnsi="Verdana"/>
          <w:color w:val="000000"/>
          <w:sz w:val="20"/>
          <w:lang w:val="ru-RU"/>
        </w:rPr>
        <w:t>драться порой...</w:t>
      </w:r>
    </w:p>
    <w:p w14:paraId="28B75EB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кем?</w:t>
      </w:r>
      <w:r w:rsidRPr="001E329F">
        <w:rPr>
          <w:rFonts w:ascii="Verdana" w:hAnsi="Verdana"/>
          <w:color w:val="000000"/>
          <w:sz w:val="20"/>
        </w:rPr>
        <w:t> </w:t>
      </w:r>
      <w:r w:rsidRPr="001E329F">
        <w:rPr>
          <w:rFonts w:ascii="Verdana" w:hAnsi="Verdana"/>
          <w:color w:val="000000"/>
          <w:sz w:val="20"/>
          <w:lang w:val="ru-RU"/>
        </w:rPr>
        <w:t>— спросил Олег и</w:t>
      </w:r>
      <w:r w:rsidRPr="001E329F">
        <w:rPr>
          <w:rFonts w:ascii="Verdana" w:hAnsi="Verdana"/>
          <w:color w:val="000000"/>
          <w:sz w:val="20"/>
        </w:rPr>
        <w:t> </w:t>
      </w:r>
      <w:r w:rsidRPr="001E329F">
        <w:rPr>
          <w:rFonts w:ascii="Verdana" w:hAnsi="Verdana"/>
          <w:color w:val="000000"/>
          <w:sz w:val="20"/>
          <w:lang w:val="ru-RU"/>
        </w:rPr>
        <w:t>сразу вспомнил завал на</w:t>
      </w:r>
      <w:r w:rsidRPr="001E329F">
        <w:rPr>
          <w:rFonts w:ascii="Verdana" w:hAnsi="Verdana"/>
          <w:color w:val="000000"/>
          <w:sz w:val="20"/>
        </w:rPr>
        <w:t> </w:t>
      </w:r>
      <w:r w:rsidRPr="001E329F">
        <w:rPr>
          <w:rFonts w:ascii="Verdana" w:hAnsi="Verdana"/>
          <w:color w:val="000000"/>
          <w:sz w:val="20"/>
          <w:lang w:val="ru-RU"/>
        </w:rPr>
        <w:t>дороге, где на</w:t>
      </w:r>
      <w:r w:rsidRPr="001E329F">
        <w:rPr>
          <w:rFonts w:ascii="Verdana" w:hAnsi="Verdana"/>
          <w:color w:val="000000"/>
          <w:sz w:val="20"/>
        </w:rPr>
        <w:t> </w:t>
      </w:r>
      <w:r w:rsidRPr="001E329F">
        <w:rPr>
          <w:rFonts w:ascii="Verdana" w:hAnsi="Verdana"/>
          <w:color w:val="000000"/>
          <w:sz w:val="20"/>
          <w:lang w:val="ru-RU"/>
        </w:rPr>
        <w:t>них напали бандиты.</w:t>
      </w:r>
    </w:p>
    <w:p w14:paraId="1DB9A1B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городом,</w:t>
      </w:r>
      <w:r w:rsidRPr="001E329F">
        <w:rPr>
          <w:rFonts w:ascii="Verdana" w:hAnsi="Verdana"/>
          <w:color w:val="000000"/>
          <w:sz w:val="20"/>
        </w:rPr>
        <w:t> </w:t>
      </w:r>
      <w:r w:rsidRPr="001E329F">
        <w:rPr>
          <w:rFonts w:ascii="Verdana" w:hAnsi="Verdana"/>
          <w:color w:val="000000"/>
          <w:sz w:val="20"/>
          <w:lang w:val="ru-RU"/>
        </w:rPr>
        <w:t>— ответил Виктор.</w:t>
      </w:r>
      <w:r w:rsidRPr="001E329F">
        <w:rPr>
          <w:rFonts w:ascii="Verdana" w:hAnsi="Verdana"/>
          <w:color w:val="000000"/>
          <w:sz w:val="20"/>
        </w:rPr>
        <w:t> </w:t>
      </w:r>
      <w:r w:rsidRPr="001E329F">
        <w:rPr>
          <w:rFonts w:ascii="Verdana" w:hAnsi="Verdana"/>
          <w:color w:val="000000"/>
          <w:sz w:val="20"/>
          <w:lang w:val="ru-RU"/>
        </w:rPr>
        <w:t>— Да, драться с</w:t>
      </w:r>
      <w:r w:rsidRPr="001E329F">
        <w:rPr>
          <w:rFonts w:ascii="Verdana" w:hAnsi="Verdana"/>
          <w:color w:val="000000"/>
          <w:sz w:val="20"/>
        </w:rPr>
        <w:t> </w:t>
      </w:r>
      <w:r w:rsidRPr="001E329F">
        <w:rPr>
          <w:rFonts w:ascii="Verdana" w:hAnsi="Verdana"/>
          <w:color w:val="000000"/>
          <w:sz w:val="20"/>
          <w:lang w:val="ru-RU"/>
        </w:rPr>
        <w:t>городом. Нельзя им позволять убивать нас. Для их</w:t>
      </w:r>
      <w:r w:rsidRPr="001E329F">
        <w:rPr>
          <w:rFonts w:ascii="Verdana" w:hAnsi="Verdana"/>
          <w:color w:val="000000"/>
          <w:sz w:val="20"/>
        </w:rPr>
        <w:t> </w:t>
      </w:r>
      <w:r w:rsidRPr="001E329F">
        <w:rPr>
          <w:rFonts w:ascii="Verdana" w:hAnsi="Verdana"/>
          <w:color w:val="000000"/>
          <w:sz w:val="20"/>
          <w:lang w:val="ru-RU"/>
        </w:rPr>
        <w:t>же пользы. Потому что мы</w:t>
      </w:r>
      <w:r w:rsidRPr="001E329F">
        <w:rPr>
          <w:rFonts w:ascii="Verdana" w:hAnsi="Verdana"/>
          <w:color w:val="000000"/>
          <w:sz w:val="20"/>
        </w:rPr>
        <w:t> </w:t>
      </w:r>
      <w:r w:rsidRPr="001E329F">
        <w:rPr>
          <w:rFonts w:ascii="Verdana" w:hAnsi="Verdana"/>
          <w:color w:val="000000"/>
          <w:sz w:val="20"/>
          <w:lang w:val="ru-RU"/>
        </w:rPr>
        <w:t>— это они. И</w:t>
      </w:r>
      <w:r w:rsidRPr="001E329F">
        <w:rPr>
          <w:rFonts w:ascii="Verdana" w:hAnsi="Verdana"/>
          <w:color w:val="000000"/>
          <w:sz w:val="20"/>
        </w:rPr>
        <w:t> </w:t>
      </w:r>
      <w:r w:rsidRPr="001E329F">
        <w:rPr>
          <w:rFonts w:ascii="Verdana" w:hAnsi="Verdana"/>
          <w:color w:val="000000"/>
          <w:sz w:val="20"/>
          <w:lang w:val="ru-RU"/>
        </w:rPr>
        <w:t>вирус распространяется не</w:t>
      </w:r>
      <w:r w:rsidRPr="001E329F">
        <w:rPr>
          <w:rFonts w:ascii="Verdana" w:hAnsi="Verdana"/>
          <w:color w:val="000000"/>
          <w:sz w:val="20"/>
        </w:rPr>
        <w:t> </w:t>
      </w:r>
      <w:r w:rsidRPr="001E329F">
        <w:rPr>
          <w:rFonts w:ascii="Verdana" w:hAnsi="Verdana"/>
          <w:color w:val="000000"/>
          <w:sz w:val="20"/>
          <w:lang w:val="ru-RU"/>
        </w:rPr>
        <w:t>нами, как они думают, а</w:t>
      </w:r>
      <w:r w:rsidRPr="001E329F">
        <w:rPr>
          <w:rFonts w:ascii="Verdana" w:hAnsi="Verdana"/>
          <w:color w:val="000000"/>
          <w:sz w:val="20"/>
        </w:rPr>
        <w:t> </w:t>
      </w:r>
      <w:r w:rsidRPr="001E329F">
        <w:rPr>
          <w:rFonts w:ascii="Verdana" w:hAnsi="Verdana"/>
          <w:color w:val="000000"/>
          <w:sz w:val="20"/>
          <w:lang w:val="ru-RU"/>
        </w:rPr>
        <w:t>их собственной нищетой. Когда не</w:t>
      </w:r>
      <w:r w:rsidRPr="001E329F">
        <w:rPr>
          <w:rFonts w:ascii="Verdana" w:hAnsi="Verdana"/>
          <w:color w:val="000000"/>
          <w:sz w:val="20"/>
        </w:rPr>
        <w:t> </w:t>
      </w:r>
      <w:r w:rsidRPr="001E329F">
        <w:rPr>
          <w:rFonts w:ascii="Verdana" w:hAnsi="Verdana"/>
          <w:color w:val="000000"/>
          <w:sz w:val="20"/>
          <w:lang w:val="ru-RU"/>
        </w:rPr>
        <w:t>хватает продуктов, жилья, одежды, рано или поздно обязательно начинается еще и</w:t>
      </w:r>
      <w:r w:rsidRPr="001E329F">
        <w:rPr>
          <w:rFonts w:ascii="Verdana" w:hAnsi="Verdana"/>
          <w:color w:val="000000"/>
          <w:sz w:val="20"/>
        </w:rPr>
        <w:t> </w:t>
      </w:r>
      <w:r w:rsidRPr="001E329F">
        <w:rPr>
          <w:rFonts w:ascii="Verdana" w:hAnsi="Verdana"/>
          <w:color w:val="000000"/>
          <w:sz w:val="20"/>
          <w:lang w:val="ru-RU"/>
        </w:rPr>
        <w:t>эпидемия. Не</w:t>
      </w:r>
      <w:r w:rsidRPr="001E329F">
        <w:rPr>
          <w:rFonts w:ascii="Verdana" w:hAnsi="Verdana"/>
          <w:color w:val="000000"/>
          <w:sz w:val="20"/>
        </w:rPr>
        <w:t> </w:t>
      </w:r>
      <w:r w:rsidRPr="001E329F">
        <w:rPr>
          <w:rFonts w:ascii="Verdana" w:hAnsi="Verdana"/>
          <w:color w:val="000000"/>
          <w:sz w:val="20"/>
          <w:lang w:val="ru-RU"/>
        </w:rPr>
        <w:t>СВС, так чума, холера или оспа... Отсутствие ботинок и</w:t>
      </w:r>
      <w:r w:rsidRPr="001E329F">
        <w:rPr>
          <w:rFonts w:ascii="Verdana" w:hAnsi="Verdana"/>
          <w:color w:val="000000"/>
          <w:sz w:val="20"/>
        </w:rPr>
        <w:t> </w:t>
      </w:r>
      <w:r w:rsidRPr="001E329F">
        <w:rPr>
          <w:rFonts w:ascii="Verdana" w:hAnsi="Verdana"/>
          <w:color w:val="000000"/>
          <w:sz w:val="20"/>
          <w:lang w:val="ru-RU"/>
        </w:rPr>
        <w:t>велосипедов означает и</w:t>
      </w:r>
      <w:r w:rsidRPr="001E329F">
        <w:rPr>
          <w:rFonts w:ascii="Verdana" w:hAnsi="Verdana"/>
          <w:color w:val="000000"/>
          <w:sz w:val="20"/>
        </w:rPr>
        <w:t> </w:t>
      </w:r>
      <w:r w:rsidRPr="001E329F">
        <w:rPr>
          <w:rFonts w:ascii="Verdana" w:hAnsi="Verdana"/>
          <w:color w:val="000000"/>
          <w:sz w:val="20"/>
          <w:lang w:val="ru-RU"/>
        </w:rPr>
        <w:t>отсутствие лекарств, элементарных санитарных средств, вообще</w:t>
      </w:r>
      <w:r w:rsidRPr="001E329F">
        <w:rPr>
          <w:rFonts w:ascii="Verdana" w:hAnsi="Verdana"/>
          <w:color w:val="000000"/>
          <w:sz w:val="20"/>
        </w:rPr>
        <w:t> </w:t>
      </w:r>
      <w:r w:rsidRPr="001E329F">
        <w:rPr>
          <w:rFonts w:ascii="Verdana" w:hAnsi="Verdana"/>
          <w:color w:val="000000"/>
          <w:sz w:val="20"/>
          <w:lang w:val="ru-RU"/>
        </w:rPr>
        <w:t>— отсутствие возможности спастись. Не</w:t>
      </w:r>
      <w:r w:rsidRPr="001E329F">
        <w:rPr>
          <w:rFonts w:ascii="Verdana" w:hAnsi="Verdana"/>
          <w:color w:val="000000"/>
          <w:sz w:val="20"/>
        </w:rPr>
        <w:t> </w:t>
      </w:r>
      <w:r w:rsidRPr="001E329F">
        <w:rPr>
          <w:rFonts w:ascii="Verdana" w:hAnsi="Verdana"/>
          <w:color w:val="000000"/>
          <w:sz w:val="20"/>
          <w:lang w:val="ru-RU"/>
        </w:rPr>
        <w:t>только от</w:t>
      </w:r>
      <w:r w:rsidRPr="001E329F">
        <w:rPr>
          <w:rFonts w:ascii="Verdana" w:hAnsi="Verdana"/>
          <w:color w:val="000000"/>
          <w:sz w:val="20"/>
        </w:rPr>
        <w:t> </w:t>
      </w:r>
      <w:r w:rsidRPr="001E329F">
        <w:rPr>
          <w:rFonts w:ascii="Verdana" w:hAnsi="Verdana"/>
          <w:color w:val="000000"/>
          <w:sz w:val="20"/>
          <w:lang w:val="ru-RU"/>
        </w:rPr>
        <w:t>болезни</w:t>
      </w:r>
      <w:r w:rsidRPr="001E329F">
        <w:rPr>
          <w:rFonts w:ascii="Verdana" w:hAnsi="Verdana"/>
          <w:color w:val="000000"/>
          <w:sz w:val="20"/>
        </w:rPr>
        <w:t> </w:t>
      </w:r>
      <w:r w:rsidRPr="001E329F">
        <w:rPr>
          <w:rFonts w:ascii="Verdana" w:hAnsi="Verdana"/>
          <w:color w:val="000000"/>
          <w:sz w:val="20"/>
          <w:lang w:val="ru-RU"/>
        </w:rPr>
        <w:t>— от</w:t>
      </w:r>
      <w:r w:rsidRPr="001E329F">
        <w:rPr>
          <w:rFonts w:ascii="Verdana" w:hAnsi="Verdana"/>
          <w:color w:val="000000"/>
          <w:sz w:val="20"/>
        </w:rPr>
        <w:t> </w:t>
      </w:r>
      <w:r w:rsidRPr="001E329F">
        <w:rPr>
          <w:rFonts w:ascii="Verdana" w:hAnsi="Verdana"/>
          <w:color w:val="000000"/>
          <w:sz w:val="20"/>
          <w:lang w:val="ru-RU"/>
        </w:rPr>
        <w:t>чего угодно! От</w:t>
      </w:r>
      <w:r w:rsidRPr="001E329F">
        <w:rPr>
          <w:rFonts w:ascii="Verdana" w:hAnsi="Verdana"/>
          <w:color w:val="000000"/>
          <w:sz w:val="20"/>
        </w:rPr>
        <w:t> </w:t>
      </w:r>
      <w:r w:rsidRPr="001E329F">
        <w:rPr>
          <w:rFonts w:ascii="Verdana" w:hAnsi="Verdana"/>
          <w:color w:val="000000"/>
          <w:sz w:val="20"/>
          <w:lang w:val="ru-RU"/>
        </w:rPr>
        <w:t>землетрясения.</w:t>
      </w:r>
    </w:p>
    <w:p w14:paraId="757EDB4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Да, СВС неизлечим. Но</w:t>
      </w:r>
      <w:r w:rsidRPr="001E329F">
        <w:rPr>
          <w:rFonts w:ascii="Verdana" w:hAnsi="Verdana"/>
          <w:color w:val="000000"/>
          <w:sz w:val="20"/>
        </w:rPr>
        <w:t> </w:t>
      </w:r>
      <w:r w:rsidRPr="001E329F">
        <w:rPr>
          <w:rFonts w:ascii="Verdana" w:hAnsi="Verdana"/>
          <w:color w:val="000000"/>
          <w:sz w:val="20"/>
          <w:lang w:val="ru-RU"/>
        </w:rPr>
        <w:t>распространение его можно было предотвратить одними профилактическими мерами. Если</w:t>
      </w:r>
      <w:r w:rsidRPr="001E329F">
        <w:rPr>
          <w:rFonts w:ascii="Verdana" w:hAnsi="Verdana"/>
          <w:color w:val="000000"/>
          <w:sz w:val="20"/>
        </w:rPr>
        <w:t> </w:t>
      </w:r>
      <w:r w:rsidRPr="001E329F">
        <w:rPr>
          <w:rFonts w:ascii="Verdana" w:hAnsi="Verdana"/>
          <w:color w:val="000000"/>
          <w:sz w:val="20"/>
          <w:lang w:val="ru-RU"/>
        </w:rPr>
        <w:t>бы люди в</w:t>
      </w:r>
      <w:r w:rsidRPr="001E329F">
        <w:rPr>
          <w:rFonts w:ascii="Verdana" w:hAnsi="Verdana"/>
          <w:color w:val="000000"/>
          <w:sz w:val="20"/>
        </w:rPr>
        <w:t> </w:t>
      </w:r>
      <w:r w:rsidRPr="001E329F">
        <w:rPr>
          <w:rFonts w:ascii="Verdana" w:hAnsi="Verdana"/>
          <w:color w:val="000000"/>
          <w:sz w:val="20"/>
          <w:lang w:val="ru-RU"/>
        </w:rPr>
        <w:t>погоне за</w:t>
      </w:r>
      <w:r w:rsidRPr="001E329F">
        <w:rPr>
          <w:rFonts w:ascii="Verdana" w:hAnsi="Verdana"/>
          <w:color w:val="000000"/>
          <w:sz w:val="20"/>
        </w:rPr>
        <w:t> </w:t>
      </w:r>
      <w:r w:rsidRPr="001E329F">
        <w:rPr>
          <w:rFonts w:ascii="Verdana" w:hAnsi="Verdana"/>
          <w:color w:val="000000"/>
          <w:sz w:val="20"/>
          <w:lang w:val="ru-RU"/>
        </w:rPr>
        <w:t xml:space="preserve">куском хлеба </w:t>
      </w:r>
      <w:r w:rsidRPr="001E329F">
        <w:rPr>
          <w:rFonts w:ascii="Verdana" w:hAnsi="Verdana"/>
          <w:color w:val="000000"/>
          <w:sz w:val="20"/>
          <w:lang w:val="ru-RU"/>
        </w:rPr>
        <w:lastRenderedPageBreak/>
        <w:t>не</w:t>
      </w:r>
      <w:r w:rsidRPr="001E329F">
        <w:rPr>
          <w:rFonts w:ascii="Verdana" w:hAnsi="Verdana"/>
          <w:color w:val="000000"/>
          <w:sz w:val="20"/>
        </w:rPr>
        <w:t> </w:t>
      </w:r>
      <w:r w:rsidRPr="001E329F">
        <w:rPr>
          <w:rFonts w:ascii="Verdana" w:hAnsi="Verdana"/>
          <w:color w:val="000000"/>
          <w:sz w:val="20"/>
          <w:lang w:val="ru-RU"/>
        </w:rPr>
        <w:t>изматывались до</w:t>
      </w:r>
      <w:r w:rsidRPr="001E329F">
        <w:rPr>
          <w:rFonts w:ascii="Verdana" w:hAnsi="Verdana"/>
          <w:color w:val="000000"/>
          <w:sz w:val="20"/>
        </w:rPr>
        <w:t> </w:t>
      </w:r>
      <w:r w:rsidRPr="001E329F">
        <w:rPr>
          <w:rFonts w:ascii="Verdana" w:hAnsi="Verdana"/>
          <w:color w:val="000000"/>
          <w:sz w:val="20"/>
          <w:lang w:val="ru-RU"/>
        </w:rPr>
        <w:t>полного скотского равнодушия друг к</w:t>
      </w:r>
      <w:r w:rsidRPr="001E329F">
        <w:rPr>
          <w:rFonts w:ascii="Verdana" w:hAnsi="Verdana"/>
          <w:color w:val="000000"/>
          <w:sz w:val="20"/>
        </w:rPr>
        <w:t> </w:t>
      </w:r>
      <w:r w:rsidRPr="001E329F">
        <w:rPr>
          <w:rFonts w:ascii="Verdana" w:hAnsi="Verdana"/>
          <w:color w:val="000000"/>
          <w:sz w:val="20"/>
          <w:lang w:val="ru-RU"/>
        </w:rPr>
        <w:t>другу, если</w:t>
      </w:r>
      <w:r w:rsidRPr="001E329F">
        <w:rPr>
          <w:rFonts w:ascii="Verdana" w:hAnsi="Verdana"/>
          <w:color w:val="000000"/>
          <w:sz w:val="20"/>
        </w:rPr>
        <w:t> </w:t>
      </w:r>
      <w:r w:rsidRPr="001E329F">
        <w:rPr>
          <w:rFonts w:ascii="Verdana" w:hAnsi="Verdana"/>
          <w:color w:val="000000"/>
          <w:sz w:val="20"/>
          <w:lang w:val="ru-RU"/>
        </w:rPr>
        <w:t>бы правительство не</w:t>
      </w:r>
      <w:r w:rsidRPr="001E329F">
        <w:rPr>
          <w:rFonts w:ascii="Verdana" w:hAnsi="Verdana"/>
          <w:color w:val="000000"/>
          <w:sz w:val="20"/>
        </w:rPr>
        <w:t> </w:t>
      </w:r>
      <w:r w:rsidRPr="001E329F">
        <w:rPr>
          <w:rFonts w:ascii="Verdana" w:hAnsi="Verdana"/>
          <w:color w:val="000000"/>
          <w:sz w:val="20"/>
          <w:lang w:val="ru-RU"/>
        </w:rPr>
        <w:t>делало вид, что ничего не</w:t>
      </w:r>
      <w:r w:rsidRPr="001E329F">
        <w:rPr>
          <w:rFonts w:ascii="Verdana" w:hAnsi="Verdana"/>
          <w:color w:val="000000"/>
          <w:sz w:val="20"/>
        </w:rPr>
        <w:t> </w:t>
      </w:r>
      <w:r w:rsidRPr="001E329F">
        <w:rPr>
          <w:rFonts w:ascii="Verdana" w:hAnsi="Verdana"/>
          <w:color w:val="000000"/>
          <w:sz w:val="20"/>
          <w:lang w:val="ru-RU"/>
        </w:rPr>
        <w:t>происходит...</w:t>
      </w:r>
    </w:p>
    <w:p w14:paraId="1EAE0F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Правительство не</w:t>
      </w:r>
      <w:r w:rsidRPr="001E329F">
        <w:rPr>
          <w:rFonts w:ascii="Verdana" w:hAnsi="Verdana"/>
          <w:color w:val="000000"/>
          <w:sz w:val="20"/>
        </w:rPr>
        <w:t> </w:t>
      </w:r>
      <w:r w:rsidRPr="001E329F">
        <w:rPr>
          <w:rFonts w:ascii="Verdana" w:hAnsi="Verdana"/>
          <w:color w:val="000000"/>
          <w:sz w:val="20"/>
          <w:lang w:val="ru-RU"/>
        </w:rPr>
        <w:t>трожь!</w:t>
      </w:r>
      <w:r w:rsidRPr="001E329F">
        <w:rPr>
          <w:rFonts w:ascii="Verdana" w:hAnsi="Verdana"/>
          <w:color w:val="000000"/>
          <w:sz w:val="20"/>
        </w:rPr>
        <w:t> </w:t>
      </w:r>
      <w:r w:rsidRPr="001E329F">
        <w:rPr>
          <w:rFonts w:ascii="Verdana" w:hAnsi="Verdana"/>
          <w:color w:val="000000"/>
          <w:sz w:val="20"/>
          <w:lang w:val="ru-RU"/>
        </w:rPr>
        <w:t>— прервал вдруг разгоряченного оратора человек, только что вошедший в</w:t>
      </w:r>
      <w:r w:rsidRPr="001E329F">
        <w:rPr>
          <w:rFonts w:ascii="Verdana" w:hAnsi="Verdana"/>
          <w:color w:val="000000"/>
          <w:sz w:val="20"/>
        </w:rPr>
        <w:t> </w:t>
      </w:r>
      <w:r w:rsidRPr="001E329F">
        <w:rPr>
          <w:rFonts w:ascii="Verdana" w:hAnsi="Verdana"/>
          <w:color w:val="000000"/>
          <w:sz w:val="20"/>
          <w:lang w:val="ru-RU"/>
        </w:rPr>
        <w:t>комнату. Был он высок и</w:t>
      </w:r>
      <w:r w:rsidRPr="001E329F">
        <w:rPr>
          <w:rFonts w:ascii="Verdana" w:hAnsi="Verdana"/>
          <w:color w:val="000000"/>
          <w:sz w:val="20"/>
        </w:rPr>
        <w:t> </w:t>
      </w:r>
      <w:r w:rsidRPr="001E329F">
        <w:rPr>
          <w:rFonts w:ascii="Verdana" w:hAnsi="Verdana"/>
          <w:color w:val="000000"/>
          <w:sz w:val="20"/>
          <w:lang w:val="ru-RU"/>
        </w:rPr>
        <w:t>очень худ, даже, пожалуй, изможден. Но</w:t>
      </w:r>
      <w:r w:rsidRPr="001E329F">
        <w:rPr>
          <w:rFonts w:ascii="Verdana" w:hAnsi="Verdana"/>
          <w:color w:val="000000"/>
          <w:sz w:val="20"/>
        </w:rPr>
        <w:t> </w:t>
      </w:r>
      <w:r w:rsidRPr="001E329F">
        <w:rPr>
          <w:rFonts w:ascii="Verdana" w:hAnsi="Verdana"/>
          <w:color w:val="000000"/>
          <w:sz w:val="20"/>
          <w:lang w:val="ru-RU"/>
        </w:rPr>
        <w:t>глаза его смеялись. Все, кто был в</w:t>
      </w:r>
      <w:r w:rsidRPr="001E329F">
        <w:rPr>
          <w:rFonts w:ascii="Verdana" w:hAnsi="Verdana"/>
          <w:color w:val="000000"/>
          <w:sz w:val="20"/>
        </w:rPr>
        <w:t> </w:t>
      </w:r>
      <w:r w:rsidRPr="001E329F">
        <w:rPr>
          <w:rFonts w:ascii="Verdana" w:hAnsi="Verdana"/>
          <w:color w:val="000000"/>
          <w:sz w:val="20"/>
          <w:lang w:val="ru-RU"/>
        </w:rPr>
        <w:t>комнате, повернули головы и</w:t>
      </w:r>
      <w:r w:rsidRPr="001E329F">
        <w:rPr>
          <w:rFonts w:ascii="Verdana" w:hAnsi="Verdana"/>
          <w:color w:val="000000"/>
          <w:sz w:val="20"/>
        </w:rPr>
        <w:t> </w:t>
      </w:r>
      <w:r w:rsidRPr="001E329F">
        <w:rPr>
          <w:rFonts w:ascii="Verdana" w:hAnsi="Verdana"/>
          <w:color w:val="000000"/>
          <w:sz w:val="20"/>
          <w:lang w:val="ru-RU"/>
        </w:rPr>
        <w:t>смотрели на</w:t>
      </w:r>
      <w:r w:rsidRPr="001E329F">
        <w:rPr>
          <w:rFonts w:ascii="Verdana" w:hAnsi="Verdana"/>
          <w:color w:val="000000"/>
          <w:sz w:val="20"/>
        </w:rPr>
        <w:t> </w:t>
      </w:r>
      <w:r w:rsidRPr="001E329F">
        <w:rPr>
          <w:rFonts w:ascii="Verdana" w:hAnsi="Verdana"/>
          <w:color w:val="000000"/>
          <w:sz w:val="20"/>
          <w:lang w:val="ru-RU"/>
        </w:rPr>
        <w:t>его запыленную одежду и</w:t>
      </w:r>
      <w:r w:rsidRPr="001E329F">
        <w:rPr>
          <w:rFonts w:ascii="Verdana" w:hAnsi="Verdana"/>
          <w:color w:val="000000"/>
          <w:sz w:val="20"/>
        </w:rPr>
        <w:t> </w:t>
      </w:r>
      <w:r w:rsidRPr="001E329F">
        <w:rPr>
          <w:rFonts w:ascii="Verdana" w:hAnsi="Verdana"/>
          <w:color w:val="000000"/>
          <w:sz w:val="20"/>
          <w:lang w:val="ru-RU"/>
        </w:rPr>
        <w:t>окровавленную повязку на</w:t>
      </w:r>
      <w:r w:rsidRPr="001E329F">
        <w:rPr>
          <w:rFonts w:ascii="Verdana" w:hAnsi="Verdana"/>
          <w:color w:val="000000"/>
          <w:sz w:val="20"/>
        </w:rPr>
        <w:t> </w:t>
      </w:r>
      <w:r w:rsidRPr="001E329F">
        <w:rPr>
          <w:rFonts w:ascii="Verdana" w:hAnsi="Verdana"/>
          <w:color w:val="000000"/>
          <w:sz w:val="20"/>
          <w:lang w:val="ru-RU"/>
        </w:rPr>
        <w:t>голове.</w:t>
      </w:r>
    </w:p>
    <w:p w14:paraId="168DC9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Правительство не</w:t>
      </w:r>
      <w:r w:rsidRPr="001E329F">
        <w:rPr>
          <w:rFonts w:ascii="Verdana" w:hAnsi="Verdana"/>
          <w:color w:val="000000"/>
          <w:sz w:val="20"/>
        </w:rPr>
        <w:t> </w:t>
      </w:r>
      <w:r w:rsidRPr="001E329F">
        <w:rPr>
          <w:rFonts w:ascii="Verdana" w:hAnsi="Verdana"/>
          <w:color w:val="000000"/>
          <w:sz w:val="20"/>
          <w:lang w:val="ru-RU"/>
        </w:rPr>
        <w:t>дремлет,</w:t>
      </w:r>
      <w:r w:rsidRPr="001E329F">
        <w:rPr>
          <w:rFonts w:ascii="Verdana" w:hAnsi="Verdana"/>
          <w:color w:val="000000"/>
          <w:sz w:val="20"/>
        </w:rPr>
        <w:t> </w:t>
      </w:r>
      <w:r w:rsidRPr="001E329F">
        <w:rPr>
          <w:rFonts w:ascii="Verdana" w:hAnsi="Verdana"/>
          <w:color w:val="000000"/>
          <w:sz w:val="20"/>
          <w:lang w:val="ru-RU"/>
        </w:rPr>
        <w:t>— сказал он, бросив на</w:t>
      </w:r>
      <w:r w:rsidRPr="001E329F">
        <w:rPr>
          <w:rFonts w:ascii="Verdana" w:hAnsi="Verdana"/>
          <w:color w:val="000000"/>
          <w:sz w:val="20"/>
        </w:rPr>
        <w:t> </w:t>
      </w:r>
      <w:r w:rsidRPr="001E329F">
        <w:rPr>
          <w:rFonts w:ascii="Verdana" w:hAnsi="Verdana"/>
          <w:color w:val="000000"/>
          <w:sz w:val="20"/>
          <w:lang w:val="ru-RU"/>
        </w:rPr>
        <w:t>пол звякнувший рюкзак и</w:t>
      </w:r>
      <w:r w:rsidRPr="001E329F">
        <w:rPr>
          <w:rFonts w:ascii="Verdana" w:hAnsi="Verdana"/>
          <w:color w:val="000000"/>
          <w:sz w:val="20"/>
        </w:rPr>
        <w:t> </w:t>
      </w:r>
      <w:r w:rsidRPr="001E329F">
        <w:rPr>
          <w:rFonts w:ascii="Verdana" w:hAnsi="Verdana"/>
          <w:color w:val="000000"/>
          <w:sz w:val="20"/>
          <w:lang w:val="ru-RU"/>
        </w:rPr>
        <w:t>блаженно развалившись в</w:t>
      </w:r>
      <w:r w:rsidRPr="001E329F">
        <w:rPr>
          <w:rFonts w:ascii="Verdana" w:hAnsi="Verdana"/>
          <w:color w:val="000000"/>
          <w:sz w:val="20"/>
        </w:rPr>
        <w:t> </w:t>
      </w:r>
      <w:r w:rsidRPr="001E329F">
        <w:rPr>
          <w:rFonts w:ascii="Verdana" w:hAnsi="Verdana"/>
          <w:color w:val="000000"/>
          <w:sz w:val="20"/>
          <w:lang w:val="ru-RU"/>
        </w:rPr>
        <w:t>кресле.</w:t>
      </w:r>
      <w:r w:rsidRPr="001E329F">
        <w:rPr>
          <w:rFonts w:ascii="Verdana" w:hAnsi="Verdana"/>
          <w:color w:val="000000"/>
          <w:sz w:val="20"/>
        </w:rPr>
        <w:t> </w:t>
      </w:r>
      <w:r w:rsidRPr="001E329F">
        <w:rPr>
          <w:rFonts w:ascii="Verdana" w:hAnsi="Verdana"/>
          <w:color w:val="000000"/>
          <w:sz w:val="20"/>
          <w:lang w:val="ru-RU"/>
        </w:rPr>
        <w:t>— Только что из</w:t>
      </w:r>
      <w:r w:rsidRPr="001E329F">
        <w:rPr>
          <w:rFonts w:ascii="Verdana" w:hAnsi="Verdana"/>
          <w:color w:val="000000"/>
          <w:sz w:val="20"/>
        </w:rPr>
        <w:t> </w:t>
      </w:r>
      <w:r w:rsidRPr="001E329F">
        <w:rPr>
          <w:rFonts w:ascii="Verdana" w:hAnsi="Verdana"/>
          <w:color w:val="000000"/>
          <w:sz w:val="20"/>
          <w:lang w:val="ru-RU"/>
        </w:rPr>
        <w:t>города. Все говорят о</w:t>
      </w:r>
      <w:r w:rsidRPr="001E329F">
        <w:rPr>
          <w:rFonts w:ascii="Verdana" w:hAnsi="Verdana"/>
          <w:color w:val="000000"/>
          <w:sz w:val="20"/>
        </w:rPr>
        <w:t> </w:t>
      </w:r>
      <w:r w:rsidRPr="001E329F">
        <w:rPr>
          <w:rFonts w:ascii="Verdana" w:hAnsi="Verdana"/>
          <w:color w:val="000000"/>
          <w:sz w:val="20"/>
          <w:lang w:val="ru-RU"/>
        </w:rPr>
        <w:t>планирующейся бомбардировке Базы.</w:t>
      </w:r>
    </w:p>
    <w:p w14:paraId="5888517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 Виктор махнул рукой.</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первый раз, что</w:t>
      </w:r>
      <w:r w:rsidRPr="001E329F">
        <w:rPr>
          <w:rFonts w:ascii="Verdana" w:hAnsi="Verdana"/>
          <w:color w:val="000000"/>
          <w:sz w:val="20"/>
        </w:rPr>
        <w:t> </w:t>
      </w:r>
      <w:r w:rsidRPr="001E329F">
        <w:rPr>
          <w:rFonts w:ascii="Verdana" w:hAnsi="Verdana"/>
          <w:color w:val="000000"/>
          <w:sz w:val="20"/>
          <w:lang w:val="ru-RU"/>
        </w:rPr>
        <w:t>ли? Ты лучше скажи: привез?</w:t>
      </w:r>
    </w:p>
    <w:p w14:paraId="00AAA0F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Человек в</w:t>
      </w:r>
      <w:r w:rsidRPr="001E329F">
        <w:rPr>
          <w:rFonts w:ascii="Verdana" w:hAnsi="Verdana"/>
          <w:color w:val="000000"/>
          <w:sz w:val="20"/>
        </w:rPr>
        <w:t> </w:t>
      </w:r>
      <w:r w:rsidRPr="001E329F">
        <w:rPr>
          <w:rFonts w:ascii="Verdana" w:hAnsi="Verdana"/>
          <w:color w:val="000000"/>
          <w:sz w:val="20"/>
          <w:lang w:val="ru-RU"/>
        </w:rPr>
        <w:t>кресле устало улыбнулся.</w:t>
      </w:r>
    </w:p>
    <w:p w14:paraId="2CEF0A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сказал он с</w:t>
      </w:r>
      <w:r w:rsidRPr="001E329F">
        <w:rPr>
          <w:rFonts w:ascii="Verdana" w:hAnsi="Verdana"/>
          <w:color w:val="000000"/>
          <w:sz w:val="20"/>
        </w:rPr>
        <w:t> </w:t>
      </w:r>
      <w:r w:rsidRPr="001E329F">
        <w:rPr>
          <w:rFonts w:ascii="Verdana" w:hAnsi="Verdana"/>
          <w:color w:val="000000"/>
          <w:sz w:val="20"/>
          <w:lang w:val="ru-RU"/>
        </w:rPr>
        <w:t>ехидцей.</w:t>
      </w:r>
    </w:p>
    <w:p w14:paraId="697DAB0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Сколько?</w:t>
      </w:r>
      <w:r w:rsidRPr="001E329F">
        <w:rPr>
          <w:rFonts w:ascii="Verdana" w:hAnsi="Verdana"/>
          <w:color w:val="000000"/>
          <w:sz w:val="20"/>
        </w:rPr>
        <w:t> </w:t>
      </w:r>
      <w:r w:rsidRPr="001E329F">
        <w:rPr>
          <w:rFonts w:ascii="Verdana" w:hAnsi="Verdana"/>
          <w:color w:val="000000"/>
          <w:sz w:val="20"/>
          <w:lang w:val="ru-RU"/>
        </w:rPr>
        <w:t>— выдохнули</w:t>
      </w:r>
      <w:r w:rsidRPr="001E329F">
        <w:rPr>
          <w:rFonts w:ascii="Verdana" w:hAnsi="Verdana"/>
          <w:color w:val="000000"/>
          <w:sz w:val="20"/>
        </w:rPr>
        <w:t> </w:t>
      </w:r>
      <w:r w:rsidRPr="001E329F">
        <w:rPr>
          <w:rFonts w:ascii="Verdana" w:hAnsi="Verdana"/>
          <w:color w:val="000000"/>
          <w:sz w:val="20"/>
          <w:lang w:val="ru-RU"/>
        </w:rPr>
        <w:t>все.</w:t>
      </w:r>
    </w:p>
    <w:p w14:paraId="1517AB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Восемь штучек. Как одна копейка.</w:t>
      </w:r>
    </w:p>
    <w:p w14:paraId="480E24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Несколько человек сразу бросились к</w:t>
      </w:r>
      <w:r w:rsidRPr="001E329F">
        <w:rPr>
          <w:rFonts w:ascii="Verdana" w:hAnsi="Verdana"/>
          <w:color w:val="000000"/>
          <w:sz w:val="20"/>
        </w:rPr>
        <w:t> </w:t>
      </w:r>
      <w:r w:rsidRPr="001E329F">
        <w:rPr>
          <w:rFonts w:ascii="Verdana" w:hAnsi="Verdana"/>
          <w:color w:val="000000"/>
          <w:sz w:val="20"/>
          <w:lang w:val="ru-RU"/>
        </w:rPr>
        <w:t>рюкзаку, и</w:t>
      </w:r>
      <w:r w:rsidRPr="001E329F">
        <w:rPr>
          <w:rFonts w:ascii="Verdana" w:hAnsi="Verdana"/>
          <w:color w:val="000000"/>
          <w:sz w:val="20"/>
        </w:rPr>
        <w:t> </w:t>
      </w:r>
      <w:r w:rsidRPr="001E329F">
        <w:rPr>
          <w:rFonts w:ascii="Verdana" w:hAnsi="Verdana"/>
          <w:color w:val="000000"/>
          <w:sz w:val="20"/>
          <w:lang w:val="ru-RU"/>
        </w:rPr>
        <w:t>стали вынимать из</w:t>
      </w:r>
      <w:r w:rsidRPr="001E329F">
        <w:rPr>
          <w:rFonts w:ascii="Verdana" w:hAnsi="Verdana"/>
          <w:color w:val="000000"/>
          <w:sz w:val="20"/>
        </w:rPr>
        <w:t> </w:t>
      </w:r>
      <w:r w:rsidRPr="001E329F">
        <w:rPr>
          <w:rFonts w:ascii="Verdana" w:hAnsi="Verdana"/>
          <w:color w:val="000000"/>
          <w:sz w:val="20"/>
          <w:lang w:val="ru-RU"/>
        </w:rPr>
        <w:t>него какие-то незнакомые Олегу железяки с</w:t>
      </w:r>
      <w:r w:rsidRPr="001E329F">
        <w:rPr>
          <w:rFonts w:ascii="Verdana" w:hAnsi="Verdana"/>
          <w:color w:val="000000"/>
          <w:sz w:val="20"/>
        </w:rPr>
        <w:t> </w:t>
      </w:r>
      <w:r w:rsidRPr="001E329F">
        <w:rPr>
          <w:rFonts w:ascii="Verdana" w:hAnsi="Verdana"/>
          <w:color w:val="000000"/>
          <w:sz w:val="20"/>
          <w:lang w:val="ru-RU"/>
        </w:rPr>
        <w:t>торчащими во</w:t>
      </w:r>
      <w:r w:rsidRPr="001E329F">
        <w:rPr>
          <w:rFonts w:ascii="Verdana" w:hAnsi="Verdana"/>
          <w:color w:val="000000"/>
          <w:sz w:val="20"/>
        </w:rPr>
        <w:t> </w:t>
      </w:r>
      <w:r w:rsidRPr="001E329F">
        <w:rPr>
          <w:rFonts w:ascii="Verdana" w:hAnsi="Verdana"/>
          <w:color w:val="000000"/>
          <w:sz w:val="20"/>
          <w:lang w:val="ru-RU"/>
        </w:rPr>
        <w:t>все стороны проводами.</w:t>
      </w:r>
    </w:p>
    <w:p w14:paraId="618BDB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Имейте в</w:t>
      </w:r>
      <w:r w:rsidRPr="001E329F">
        <w:rPr>
          <w:rFonts w:ascii="Verdana" w:hAnsi="Verdana"/>
          <w:color w:val="000000"/>
          <w:sz w:val="20"/>
        </w:rPr>
        <w:t> </w:t>
      </w:r>
      <w:r w:rsidRPr="001E329F">
        <w:rPr>
          <w:rFonts w:ascii="Verdana" w:hAnsi="Verdana"/>
          <w:color w:val="000000"/>
          <w:sz w:val="20"/>
          <w:lang w:val="ru-RU"/>
        </w:rPr>
        <w:t>виду,</w:t>
      </w:r>
      <w:r w:rsidRPr="001E329F">
        <w:rPr>
          <w:rFonts w:ascii="Verdana" w:hAnsi="Verdana"/>
          <w:color w:val="000000"/>
          <w:sz w:val="20"/>
        </w:rPr>
        <w:t> </w:t>
      </w:r>
      <w:r w:rsidRPr="001E329F">
        <w:rPr>
          <w:rFonts w:ascii="Verdana" w:hAnsi="Verdana"/>
          <w:color w:val="000000"/>
          <w:sz w:val="20"/>
          <w:lang w:val="ru-RU"/>
        </w:rPr>
        <w:t>— лениво протянул худой,</w:t>
      </w:r>
      <w:r w:rsidRPr="001E329F">
        <w:rPr>
          <w:rFonts w:ascii="Verdana" w:hAnsi="Verdana"/>
          <w:color w:val="000000"/>
          <w:sz w:val="20"/>
        </w:rPr>
        <w:t> </w:t>
      </w:r>
      <w:r w:rsidRPr="001E329F">
        <w:rPr>
          <w:rFonts w:ascii="Verdana" w:hAnsi="Verdana"/>
          <w:color w:val="000000"/>
          <w:sz w:val="20"/>
          <w:lang w:val="ru-RU"/>
        </w:rPr>
        <w:t>— три штуки</w:t>
      </w:r>
      <w:r w:rsidRPr="001E329F">
        <w:rPr>
          <w:rFonts w:ascii="Verdana" w:hAnsi="Verdana"/>
          <w:color w:val="000000"/>
          <w:sz w:val="20"/>
        </w:rPr>
        <w:t> </w:t>
      </w:r>
      <w:r w:rsidRPr="001E329F">
        <w:rPr>
          <w:rFonts w:ascii="Verdana" w:hAnsi="Verdana"/>
          <w:color w:val="000000"/>
          <w:sz w:val="20"/>
          <w:lang w:val="ru-RU"/>
        </w:rPr>
        <w:t>мои...</w:t>
      </w:r>
    </w:p>
    <w:p w14:paraId="4D82DA3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Чай! По</w:t>
      </w:r>
      <w:r w:rsidRPr="001E329F">
        <w:rPr>
          <w:rFonts w:ascii="Verdana" w:hAnsi="Verdana"/>
          <w:color w:val="000000"/>
          <w:sz w:val="20"/>
        </w:rPr>
        <w:t> </w:t>
      </w:r>
      <w:r w:rsidRPr="001E329F">
        <w:rPr>
          <w:rFonts w:ascii="Verdana" w:hAnsi="Verdana"/>
          <w:color w:val="000000"/>
          <w:sz w:val="20"/>
          <w:lang w:val="ru-RU"/>
        </w:rPr>
        <w:t>этому поводу</w:t>
      </w:r>
      <w:r w:rsidRPr="001E329F">
        <w:rPr>
          <w:rFonts w:ascii="Verdana" w:hAnsi="Verdana"/>
          <w:color w:val="000000"/>
          <w:sz w:val="20"/>
        </w:rPr>
        <w:t> </w:t>
      </w:r>
      <w:r w:rsidRPr="001E329F">
        <w:rPr>
          <w:rFonts w:ascii="Verdana" w:hAnsi="Verdana"/>
          <w:color w:val="000000"/>
          <w:sz w:val="20"/>
          <w:lang w:val="ru-RU"/>
        </w:rPr>
        <w:t>— чай!</w:t>
      </w:r>
      <w:r w:rsidRPr="001E329F">
        <w:rPr>
          <w:rFonts w:ascii="Verdana" w:hAnsi="Verdana"/>
          <w:color w:val="000000"/>
          <w:sz w:val="20"/>
        </w:rPr>
        <w:t> </w:t>
      </w:r>
      <w:r w:rsidRPr="001E329F">
        <w:rPr>
          <w:rFonts w:ascii="Verdana" w:hAnsi="Verdana"/>
          <w:color w:val="000000"/>
          <w:sz w:val="20"/>
          <w:lang w:val="ru-RU"/>
        </w:rPr>
        <w:t>— засуетился Виктор.</w:t>
      </w:r>
    </w:p>
    <w:p w14:paraId="2FF9518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нас, между прочим, тоже не</w:t>
      </w:r>
      <w:r w:rsidRPr="001E329F">
        <w:rPr>
          <w:rFonts w:ascii="Verdana" w:hAnsi="Verdana"/>
          <w:color w:val="000000"/>
          <w:sz w:val="20"/>
        </w:rPr>
        <w:t> </w:t>
      </w:r>
      <w:r w:rsidRPr="001E329F">
        <w:rPr>
          <w:rFonts w:ascii="Verdana" w:hAnsi="Verdana"/>
          <w:color w:val="000000"/>
          <w:sz w:val="20"/>
          <w:lang w:val="ru-RU"/>
        </w:rPr>
        <w:t>без новостей,</w:t>
      </w:r>
      <w:r w:rsidRPr="001E329F">
        <w:rPr>
          <w:rFonts w:ascii="Verdana" w:hAnsi="Verdana"/>
          <w:color w:val="000000"/>
          <w:sz w:val="20"/>
        </w:rPr>
        <w:t> </w:t>
      </w:r>
      <w:r w:rsidRPr="001E329F">
        <w:rPr>
          <w:rFonts w:ascii="Verdana" w:hAnsi="Verdana"/>
          <w:color w:val="000000"/>
          <w:sz w:val="20"/>
          <w:lang w:val="ru-RU"/>
        </w:rPr>
        <w:t>— сказал он худому и</w:t>
      </w:r>
      <w:r w:rsidRPr="001E329F">
        <w:rPr>
          <w:rFonts w:ascii="Verdana" w:hAnsi="Verdana"/>
          <w:color w:val="000000"/>
          <w:sz w:val="20"/>
        </w:rPr>
        <w:t> </w:t>
      </w:r>
      <w:r w:rsidRPr="001E329F">
        <w:rPr>
          <w:rFonts w:ascii="Verdana" w:hAnsi="Verdana"/>
          <w:color w:val="000000"/>
          <w:sz w:val="20"/>
          <w:lang w:val="ru-RU"/>
        </w:rPr>
        <w:t>показал на</w:t>
      </w:r>
      <w:r w:rsidRPr="001E329F">
        <w:rPr>
          <w:rFonts w:ascii="Verdana" w:hAnsi="Verdana"/>
          <w:color w:val="000000"/>
          <w:sz w:val="20"/>
        </w:rPr>
        <w:t> </w:t>
      </w:r>
      <w:r w:rsidRPr="001E329F">
        <w:rPr>
          <w:rFonts w:ascii="Verdana" w:hAnsi="Verdana"/>
          <w:color w:val="000000"/>
          <w:sz w:val="20"/>
          <w:lang w:val="ru-RU"/>
        </w:rPr>
        <w:t>Олега.</w:t>
      </w:r>
      <w:r w:rsidRPr="001E329F">
        <w:rPr>
          <w:rFonts w:ascii="Verdana" w:hAnsi="Verdana"/>
          <w:color w:val="000000"/>
          <w:sz w:val="20"/>
        </w:rPr>
        <w:t> </w:t>
      </w:r>
      <w:r w:rsidRPr="001E329F">
        <w:rPr>
          <w:rFonts w:ascii="Verdana" w:hAnsi="Verdana"/>
          <w:color w:val="000000"/>
          <w:sz w:val="20"/>
          <w:lang w:val="ru-RU"/>
        </w:rPr>
        <w:t>— Вот, знакомьтесь. Новенький кое-что рассказывает про Корфа...</w:t>
      </w:r>
    </w:p>
    <w:p w14:paraId="0AB8BB8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w:t>
      </w:r>
      <w:r w:rsidRPr="001E329F">
        <w:rPr>
          <w:rFonts w:ascii="Verdana" w:hAnsi="Verdana"/>
          <w:color w:val="000000"/>
          <w:sz w:val="20"/>
        </w:rPr>
        <w:t> </w:t>
      </w:r>
      <w:r w:rsidRPr="001E329F">
        <w:rPr>
          <w:rFonts w:ascii="Verdana" w:hAnsi="Verdana"/>
          <w:color w:val="000000"/>
          <w:sz w:val="20"/>
          <w:lang w:val="ru-RU"/>
        </w:rPr>
        <w:t>— худой подался вперед с</w:t>
      </w:r>
      <w:r w:rsidRPr="001E329F">
        <w:rPr>
          <w:rFonts w:ascii="Verdana" w:hAnsi="Verdana"/>
          <w:color w:val="000000"/>
          <w:sz w:val="20"/>
        </w:rPr>
        <w:t> </w:t>
      </w:r>
      <w:r w:rsidRPr="001E329F">
        <w:rPr>
          <w:rFonts w:ascii="Verdana" w:hAnsi="Verdana"/>
          <w:color w:val="000000"/>
          <w:sz w:val="20"/>
          <w:lang w:val="ru-RU"/>
        </w:rPr>
        <w:t>выражением живейшего интереса на</w:t>
      </w:r>
      <w:r w:rsidRPr="001E329F">
        <w:rPr>
          <w:rFonts w:ascii="Verdana" w:hAnsi="Verdana"/>
          <w:color w:val="000000"/>
          <w:sz w:val="20"/>
        </w:rPr>
        <w:t> </w:t>
      </w:r>
      <w:r w:rsidRPr="001E329F">
        <w:rPr>
          <w:rFonts w:ascii="Verdana" w:hAnsi="Verdana"/>
          <w:color w:val="000000"/>
          <w:sz w:val="20"/>
          <w:lang w:val="ru-RU"/>
        </w:rPr>
        <w:t>лице.</w:t>
      </w:r>
    </w:p>
    <w:p w14:paraId="6BFFC31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Олегу пришлось еще раз повторить всю историю. Но, закончив рассказ, он потребовал, чтобы и</w:t>
      </w:r>
      <w:r w:rsidRPr="001E329F">
        <w:rPr>
          <w:rFonts w:ascii="Verdana" w:hAnsi="Verdana"/>
          <w:color w:val="000000"/>
          <w:sz w:val="20"/>
        </w:rPr>
        <w:t> </w:t>
      </w:r>
      <w:r w:rsidRPr="001E329F">
        <w:rPr>
          <w:rFonts w:ascii="Verdana" w:hAnsi="Verdana"/>
          <w:color w:val="000000"/>
          <w:sz w:val="20"/>
          <w:lang w:val="ru-RU"/>
        </w:rPr>
        <w:t>ему, наконец, объяснили, что представляет собой «Нейрон», и</w:t>
      </w:r>
      <w:r w:rsidRPr="001E329F">
        <w:rPr>
          <w:rFonts w:ascii="Verdana" w:hAnsi="Verdana"/>
          <w:color w:val="000000"/>
          <w:sz w:val="20"/>
        </w:rPr>
        <w:t> </w:t>
      </w:r>
      <w:r w:rsidRPr="001E329F">
        <w:rPr>
          <w:rFonts w:ascii="Verdana" w:hAnsi="Verdana"/>
          <w:color w:val="000000"/>
          <w:sz w:val="20"/>
          <w:lang w:val="ru-RU"/>
        </w:rPr>
        <w:t>какой в</w:t>
      </w:r>
      <w:r w:rsidRPr="001E329F">
        <w:rPr>
          <w:rFonts w:ascii="Verdana" w:hAnsi="Verdana"/>
          <w:color w:val="000000"/>
          <w:sz w:val="20"/>
        </w:rPr>
        <w:t> </w:t>
      </w:r>
      <w:r w:rsidRPr="001E329F">
        <w:rPr>
          <w:rFonts w:ascii="Verdana" w:hAnsi="Verdana"/>
          <w:color w:val="000000"/>
          <w:sz w:val="20"/>
          <w:lang w:val="ru-RU"/>
        </w:rPr>
        <w:t>нем прок.</w:t>
      </w:r>
    </w:p>
    <w:p w14:paraId="4DEC7CB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Судя по</w:t>
      </w:r>
      <w:r w:rsidRPr="001E329F">
        <w:rPr>
          <w:rFonts w:ascii="Verdana" w:hAnsi="Verdana"/>
          <w:color w:val="000000"/>
          <w:sz w:val="20"/>
        </w:rPr>
        <w:t> </w:t>
      </w:r>
      <w:r w:rsidRPr="001E329F">
        <w:rPr>
          <w:rFonts w:ascii="Verdana" w:hAnsi="Verdana"/>
          <w:color w:val="000000"/>
          <w:sz w:val="20"/>
          <w:lang w:val="ru-RU"/>
        </w:rPr>
        <w:t>тому, что ты рассказываешь,</w:t>
      </w:r>
      <w:r w:rsidRPr="001E329F">
        <w:rPr>
          <w:rFonts w:ascii="Verdana" w:hAnsi="Verdana"/>
          <w:color w:val="000000"/>
          <w:sz w:val="20"/>
        </w:rPr>
        <w:t> </w:t>
      </w:r>
      <w:r w:rsidRPr="001E329F">
        <w:rPr>
          <w:rFonts w:ascii="Verdana" w:hAnsi="Verdana"/>
          <w:color w:val="000000"/>
          <w:sz w:val="20"/>
          <w:lang w:val="ru-RU"/>
        </w:rPr>
        <w:t>— начал Виктор,</w:t>
      </w:r>
      <w:r w:rsidRPr="001E329F">
        <w:rPr>
          <w:rFonts w:ascii="Verdana" w:hAnsi="Verdana"/>
          <w:color w:val="000000"/>
          <w:sz w:val="20"/>
        </w:rPr>
        <w:t> </w:t>
      </w:r>
      <w:r w:rsidRPr="001E329F">
        <w:rPr>
          <w:rFonts w:ascii="Verdana" w:hAnsi="Verdana"/>
          <w:color w:val="000000"/>
          <w:sz w:val="20"/>
          <w:lang w:val="ru-RU"/>
        </w:rPr>
        <w:t>— Корф всерьез считал найденный монолит частью нервной системы Земли, чем-то вроде нервной клетки у</w:t>
      </w:r>
      <w:r w:rsidRPr="001E329F">
        <w:rPr>
          <w:rFonts w:ascii="Verdana" w:hAnsi="Verdana"/>
          <w:color w:val="000000"/>
          <w:sz w:val="20"/>
        </w:rPr>
        <w:t> </w:t>
      </w:r>
      <w:r w:rsidRPr="001E329F">
        <w:rPr>
          <w:rFonts w:ascii="Verdana" w:hAnsi="Verdana"/>
          <w:color w:val="000000"/>
          <w:sz w:val="20"/>
          <w:lang w:val="ru-RU"/>
        </w:rPr>
        <w:t>животных. Он и</w:t>
      </w:r>
      <w:r w:rsidRPr="001E329F">
        <w:rPr>
          <w:rFonts w:ascii="Verdana" w:hAnsi="Verdana"/>
          <w:color w:val="000000"/>
          <w:sz w:val="20"/>
        </w:rPr>
        <w:t> </w:t>
      </w:r>
      <w:r w:rsidRPr="001E329F">
        <w:rPr>
          <w:rFonts w:ascii="Verdana" w:hAnsi="Verdana"/>
          <w:color w:val="000000"/>
          <w:sz w:val="20"/>
          <w:lang w:val="ru-RU"/>
        </w:rPr>
        <w:t>установку назвал по</w:t>
      </w:r>
      <w:r w:rsidRPr="001E329F">
        <w:rPr>
          <w:rFonts w:ascii="Verdana" w:hAnsi="Verdana"/>
          <w:color w:val="000000"/>
          <w:sz w:val="20"/>
        </w:rPr>
        <w:t> </w:t>
      </w:r>
      <w:r w:rsidRPr="001E329F">
        <w:rPr>
          <w:rFonts w:ascii="Verdana" w:hAnsi="Verdana"/>
          <w:color w:val="000000"/>
          <w:sz w:val="20"/>
          <w:lang w:val="ru-RU"/>
        </w:rPr>
        <w:t>имени такой клетки</w:t>
      </w:r>
      <w:r w:rsidRPr="001E329F">
        <w:rPr>
          <w:rFonts w:ascii="Verdana" w:hAnsi="Verdana"/>
          <w:color w:val="000000"/>
          <w:sz w:val="20"/>
        </w:rPr>
        <w:t> </w:t>
      </w:r>
      <w:r w:rsidRPr="001E329F">
        <w:rPr>
          <w:rFonts w:ascii="Verdana" w:hAnsi="Verdana"/>
          <w:color w:val="000000"/>
          <w:sz w:val="20"/>
          <w:lang w:val="ru-RU"/>
        </w:rPr>
        <w:t>— «Нейрон». В</w:t>
      </w:r>
      <w:r w:rsidRPr="001E329F">
        <w:rPr>
          <w:rFonts w:ascii="Verdana" w:hAnsi="Verdana"/>
          <w:color w:val="000000"/>
          <w:sz w:val="20"/>
        </w:rPr>
        <w:t> </w:t>
      </w:r>
      <w:r w:rsidRPr="001E329F">
        <w:rPr>
          <w:rFonts w:ascii="Verdana" w:hAnsi="Verdana"/>
          <w:color w:val="000000"/>
          <w:sz w:val="20"/>
          <w:lang w:val="ru-RU"/>
        </w:rPr>
        <w:t>своих записях он утверждает, что авария на</w:t>
      </w:r>
      <w:r w:rsidRPr="001E329F">
        <w:rPr>
          <w:rFonts w:ascii="Verdana" w:hAnsi="Verdana"/>
          <w:color w:val="000000"/>
          <w:sz w:val="20"/>
        </w:rPr>
        <w:t> </w:t>
      </w:r>
      <w:r w:rsidRPr="001E329F">
        <w:rPr>
          <w:rFonts w:ascii="Verdana" w:hAnsi="Verdana"/>
          <w:color w:val="000000"/>
          <w:sz w:val="20"/>
          <w:lang w:val="ru-RU"/>
        </w:rPr>
        <w:t>Базе и</w:t>
      </w:r>
      <w:r w:rsidRPr="001E329F">
        <w:rPr>
          <w:rFonts w:ascii="Verdana" w:hAnsi="Verdana"/>
          <w:color w:val="000000"/>
          <w:sz w:val="20"/>
        </w:rPr>
        <w:t> </w:t>
      </w:r>
      <w:r w:rsidRPr="001E329F">
        <w:rPr>
          <w:rFonts w:ascii="Verdana" w:hAnsi="Verdana"/>
          <w:color w:val="000000"/>
          <w:sz w:val="20"/>
          <w:lang w:val="ru-RU"/>
        </w:rPr>
        <w:t>появление вируса СВС</w:t>
      </w:r>
      <w:r w:rsidRPr="001E329F">
        <w:rPr>
          <w:rFonts w:ascii="Verdana" w:hAnsi="Verdana"/>
          <w:color w:val="000000"/>
          <w:sz w:val="20"/>
        </w:rPr>
        <w:t> </w:t>
      </w:r>
      <w:r w:rsidRPr="001E329F">
        <w:rPr>
          <w:rFonts w:ascii="Verdana" w:hAnsi="Verdana"/>
          <w:color w:val="000000"/>
          <w:sz w:val="20"/>
          <w:lang w:val="ru-RU"/>
        </w:rPr>
        <w:t>— прямое следствие экспериментов с</w:t>
      </w:r>
      <w:r w:rsidRPr="001E329F">
        <w:rPr>
          <w:rFonts w:ascii="Verdana" w:hAnsi="Verdana"/>
          <w:color w:val="000000"/>
          <w:sz w:val="20"/>
        </w:rPr>
        <w:t> </w:t>
      </w:r>
      <w:r w:rsidRPr="001E329F">
        <w:rPr>
          <w:rFonts w:ascii="Verdana" w:hAnsi="Verdana"/>
          <w:color w:val="000000"/>
          <w:sz w:val="20"/>
          <w:lang w:val="ru-RU"/>
        </w:rPr>
        <w:t>монолитом.</w:t>
      </w:r>
    </w:p>
    <w:p w14:paraId="047A0C7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«Воздействие на</w:t>
      </w:r>
      <w:r w:rsidRPr="001E329F">
        <w:rPr>
          <w:rFonts w:ascii="Verdana" w:hAnsi="Verdana"/>
          <w:color w:val="000000"/>
          <w:sz w:val="20"/>
        </w:rPr>
        <w:t> </w:t>
      </w:r>
      <w:r w:rsidRPr="001E329F">
        <w:rPr>
          <w:rFonts w:ascii="Verdana" w:hAnsi="Verdana"/>
          <w:color w:val="000000"/>
          <w:sz w:val="20"/>
          <w:lang w:val="ru-RU"/>
        </w:rPr>
        <w:t>него раздражителей различной природы»,</w:t>
      </w:r>
      <w:r w:rsidRPr="001E329F">
        <w:rPr>
          <w:rFonts w:ascii="Verdana" w:hAnsi="Verdana"/>
          <w:color w:val="000000"/>
          <w:sz w:val="20"/>
        </w:rPr>
        <w:t> </w:t>
      </w:r>
      <w:r w:rsidRPr="001E329F">
        <w:rPr>
          <w:rFonts w:ascii="Verdana" w:hAnsi="Verdana"/>
          <w:color w:val="000000"/>
          <w:sz w:val="20"/>
          <w:lang w:val="ru-RU"/>
        </w:rPr>
        <w:t>— наизусть ведь помню уже, а? Значит э-э...</w:t>
      </w:r>
      <w:r w:rsidRPr="001E329F">
        <w:rPr>
          <w:rFonts w:ascii="Verdana" w:hAnsi="Verdana"/>
          <w:color w:val="000000"/>
          <w:sz w:val="20"/>
        </w:rPr>
        <w:t> </w:t>
      </w:r>
      <w:r w:rsidRPr="001E329F">
        <w:rPr>
          <w:rFonts w:ascii="Verdana" w:hAnsi="Verdana"/>
          <w:color w:val="000000"/>
          <w:sz w:val="20"/>
          <w:lang w:val="ru-RU"/>
        </w:rPr>
        <w:t>— «химических, электрических, механических и</w:t>
      </w:r>
      <w:r w:rsidRPr="001E329F">
        <w:rPr>
          <w:rFonts w:ascii="Verdana" w:hAnsi="Verdana"/>
          <w:color w:val="000000"/>
          <w:sz w:val="20"/>
        </w:rPr>
        <w:t> </w:t>
      </w:r>
      <w:r w:rsidRPr="001E329F">
        <w:rPr>
          <w:rFonts w:ascii="Verdana" w:hAnsi="Verdana"/>
          <w:color w:val="000000"/>
          <w:sz w:val="20"/>
          <w:lang w:val="ru-RU"/>
        </w:rPr>
        <w:t>т.</w:t>
      </w:r>
      <w:r w:rsidRPr="001E329F">
        <w:rPr>
          <w:rFonts w:ascii="Verdana" w:hAnsi="Verdana"/>
          <w:color w:val="000000"/>
          <w:sz w:val="20"/>
        </w:rPr>
        <w:t> </w:t>
      </w:r>
      <w:r w:rsidRPr="001E329F">
        <w:rPr>
          <w:rFonts w:ascii="Verdana" w:hAnsi="Verdana"/>
          <w:color w:val="000000"/>
          <w:sz w:val="20"/>
          <w:lang w:val="ru-RU"/>
        </w:rPr>
        <w:t>п. неизменно вызывает реакцию. Но</w:t>
      </w:r>
      <w:r w:rsidRPr="001E329F">
        <w:rPr>
          <w:rFonts w:ascii="Verdana" w:hAnsi="Verdana"/>
          <w:color w:val="000000"/>
          <w:sz w:val="20"/>
        </w:rPr>
        <w:t> </w:t>
      </w:r>
      <w:r w:rsidRPr="001E329F">
        <w:rPr>
          <w:rFonts w:ascii="Verdana" w:hAnsi="Verdana"/>
          <w:color w:val="000000"/>
          <w:sz w:val="20"/>
          <w:lang w:val="ru-RU"/>
        </w:rPr>
        <w:t>реакция эта непредсказуемая». В</w:t>
      </w:r>
      <w:r w:rsidRPr="001E329F">
        <w:rPr>
          <w:rFonts w:ascii="Verdana" w:hAnsi="Verdana"/>
          <w:color w:val="000000"/>
          <w:sz w:val="20"/>
        </w:rPr>
        <w:t> </w:t>
      </w:r>
      <w:r w:rsidRPr="001E329F">
        <w:rPr>
          <w:rFonts w:ascii="Verdana" w:hAnsi="Verdana"/>
          <w:color w:val="000000"/>
          <w:sz w:val="20"/>
          <w:lang w:val="ru-RU"/>
        </w:rPr>
        <w:t>другом месте у</w:t>
      </w:r>
      <w:r w:rsidRPr="001E329F">
        <w:rPr>
          <w:rFonts w:ascii="Verdana" w:hAnsi="Verdana"/>
          <w:color w:val="000000"/>
          <w:sz w:val="20"/>
        </w:rPr>
        <w:t> </w:t>
      </w:r>
      <w:r w:rsidRPr="001E329F">
        <w:rPr>
          <w:rFonts w:ascii="Verdana" w:hAnsi="Verdana"/>
          <w:color w:val="000000"/>
          <w:sz w:val="20"/>
          <w:lang w:val="ru-RU"/>
        </w:rPr>
        <w:t>него сказано, что также непредсказуема реакция нашей планеты на</w:t>
      </w:r>
      <w:r w:rsidRPr="001E329F">
        <w:rPr>
          <w:rFonts w:ascii="Verdana" w:hAnsi="Verdana"/>
          <w:color w:val="000000"/>
          <w:sz w:val="20"/>
        </w:rPr>
        <w:t> </w:t>
      </w:r>
      <w:r w:rsidRPr="001E329F">
        <w:rPr>
          <w:rFonts w:ascii="Verdana" w:hAnsi="Verdana"/>
          <w:color w:val="000000"/>
          <w:sz w:val="20"/>
          <w:lang w:val="ru-RU"/>
        </w:rPr>
        <w:t>раздражители ее нервной системы, создаваемые в</w:t>
      </w:r>
      <w:r w:rsidRPr="001E329F">
        <w:rPr>
          <w:rFonts w:ascii="Verdana" w:hAnsi="Verdana"/>
          <w:color w:val="000000"/>
          <w:sz w:val="20"/>
        </w:rPr>
        <w:t> </w:t>
      </w:r>
      <w:r w:rsidRPr="001E329F">
        <w:rPr>
          <w:rFonts w:ascii="Verdana" w:hAnsi="Verdana"/>
          <w:color w:val="000000"/>
          <w:sz w:val="20"/>
          <w:lang w:val="ru-RU"/>
        </w:rPr>
        <w:t>результате деятельности человека. Иными словами, новый вирус действительно может возникнуть в</w:t>
      </w:r>
      <w:r w:rsidRPr="001E329F">
        <w:rPr>
          <w:rFonts w:ascii="Verdana" w:hAnsi="Verdana"/>
          <w:color w:val="000000"/>
          <w:sz w:val="20"/>
        </w:rPr>
        <w:t> </w:t>
      </w:r>
      <w:r w:rsidRPr="001E329F">
        <w:rPr>
          <w:rFonts w:ascii="Verdana" w:hAnsi="Verdana"/>
          <w:color w:val="000000"/>
          <w:sz w:val="20"/>
          <w:lang w:val="ru-RU"/>
        </w:rPr>
        <w:t>ответ на</w:t>
      </w:r>
      <w:r w:rsidRPr="001E329F">
        <w:rPr>
          <w:rFonts w:ascii="Verdana" w:hAnsi="Verdana"/>
          <w:color w:val="000000"/>
          <w:sz w:val="20"/>
        </w:rPr>
        <w:t> </w:t>
      </w:r>
      <w:r w:rsidRPr="001E329F">
        <w:rPr>
          <w:rFonts w:ascii="Verdana" w:hAnsi="Verdana"/>
          <w:color w:val="000000"/>
          <w:sz w:val="20"/>
          <w:lang w:val="ru-RU"/>
        </w:rPr>
        <w:t>вновь пробуренную скважину, а</w:t>
      </w:r>
      <w:r w:rsidRPr="001E329F">
        <w:rPr>
          <w:rFonts w:ascii="Verdana" w:hAnsi="Verdana"/>
          <w:color w:val="000000"/>
          <w:sz w:val="20"/>
        </w:rPr>
        <w:t> </w:t>
      </w:r>
      <w:r w:rsidRPr="001E329F">
        <w:rPr>
          <w:rFonts w:ascii="Verdana" w:hAnsi="Verdana"/>
          <w:color w:val="000000"/>
          <w:sz w:val="20"/>
          <w:lang w:val="ru-RU"/>
        </w:rPr>
        <w:t>землетрясение может стать следствием загрязнения атмосферы.</w:t>
      </w:r>
    </w:p>
    <w:p w14:paraId="593C24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это все у</w:t>
      </w:r>
      <w:r w:rsidRPr="001E329F">
        <w:rPr>
          <w:rFonts w:ascii="Verdana" w:hAnsi="Verdana"/>
          <w:color w:val="000000"/>
          <w:sz w:val="20"/>
        </w:rPr>
        <w:t> </w:t>
      </w:r>
      <w:r w:rsidRPr="001E329F">
        <w:rPr>
          <w:rFonts w:ascii="Verdana" w:hAnsi="Verdana"/>
          <w:color w:val="000000"/>
          <w:sz w:val="20"/>
          <w:lang w:val="ru-RU"/>
        </w:rPr>
        <w:t>Корфа. Мы</w:t>
      </w:r>
      <w:r w:rsidRPr="001E329F">
        <w:rPr>
          <w:rFonts w:ascii="Verdana" w:hAnsi="Verdana"/>
          <w:color w:val="000000"/>
          <w:sz w:val="20"/>
        </w:rPr>
        <w:t> </w:t>
      </w:r>
      <w:r w:rsidRPr="001E329F">
        <w:rPr>
          <w:rFonts w:ascii="Verdana" w:hAnsi="Verdana"/>
          <w:color w:val="000000"/>
          <w:sz w:val="20"/>
          <w:lang w:val="ru-RU"/>
        </w:rPr>
        <w:t>же пока не</w:t>
      </w:r>
      <w:r w:rsidRPr="001E329F">
        <w:rPr>
          <w:rFonts w:ascii="Verdana" w:hAnsi="Verdana"/>
          <w:color w:val="000000"/>
          <w:sz w:val="20"/>
        </w:rPr>
        <w:t> </w:t>
      </w:r>
      <w:r w:rsidRPr="001E329F">
        <w:rPr>
          <w:rFonts w:ascii="Verdana" w:hAnsi="Verdana"/>
          <w:color w:val="000000"/>
          <w:sz w:val="20"/>
          <w:lang w:val="ru-RU"/>
        </w:rPr>
        <w:t>можем найти веских подтверждений этой теории. Монолит не</w:t>
      </w:r>
      <w:r w:rsidRPr="001E329F">
        <w:rPr>
          <w:rFonts w:ascii="Verdana" w:hAnsi="Verdana"/>
          <w:color w:val="000000"/>
          <w:sz w:val="20"/>
        </w:rPr>
        <w:t> </w:t>
      </w:r>
      <w:r w:rsidRPr="001E329F">
        <w:rPr>
          <w:rFonts w:ascii="Verdana" w:hAnsi="Verdana"/>
          <w:color w:val="000000"/>
          <w:sz w:val="20"/>
          <w:lang w:val="ru-RU"/>
        </w:rPr>
        <w:t>особенно похож на</w:t>
      </w:r>
      <w:r w:rsidRPr="001E329F">
        <w:rPr>
          <w:rFonts w:ascii="Verdana" w:hAnsi="Verdana"/>
          <w:color w:val="000000"/>
          <w:sz w:val="20"/>
        </w:rPr>
        <w:t> </w:t>
      </w:r>
      <w:r w:rsidRPr="001E329F">
        <w:rPr>
          <w:rFonts w:ascii="Verdana" w:hAnsi="Verdana"/>
          <w:color w:val="000000"/>
          <w:sz w:val="20"/>
          <w:lang w:val="ru-RU"/>
        </w:rPr>
        <w:t>нейрон, разве что внешне. Больше чем на</w:t>
      </w:r>
      <w:r w:rsidRPr="001E329F">
        <w:rPr>
          <w:rFonts w:ascii="Verdana" w:hAnsi="Verdana"/>
          <w:color w:val="000000"/>
          <w:sz w:val="20"/>
        </w:rPr>
        <w:t> </w:t>
      </w:r>
      <w:r w:rsidRPr="001E329F">
        <w:rPr>
          <w:rFonts w:ascii="Verdana" w:hAnsi="Verdana"/>
          <w:color w:val="000000"/>
          <w:sz w:val="20"/>
          <w:lang w:val="ru-RU"/>
        </w:rPr>
        <w:t>гранитный памятник нейрону он не</w:t>
      </w:r>
      <w:r w:rsidRPr="001E329F">
        <w:rPr>
          <w:rFonts w:ascii="Verdana" w:hAnsi="Verdana"/>
          <w:color w:val="000000"/>
          <w:sz w:val="20"/>
        </w:rPr>
        <w:t> </w:t>
      </w:r>
      <w:r w:rsidRPr="001E329F">
        <w:rPr>
          <w:rFonts w:ascii="Verdana" w:hAnsi="Verdana"/>
          <w:color w:val="000000"/>
          <w:sz w:val="20"/>
          <w:lang w:val="ru-RU"/>
        </w:rPr>
        <w:t>тянет. То есть наоборот</w:t>
      </w:r>
      <w:r w:rsidRPr="001E329F">
        <w:rPr>
          <w:rFonts w:ascii="Verdana" w:hAnsi="Verdana"/>
          <w:color w:val="000000"/>
          <w:sz w:val="20"/>
        </w:rPr>
        <w:t> </w:t>
      </w:r>
      <w:r w:rsidRPr="001E329F">
        <w:rPr>
          <w:rFonts w:ascii="Verdana" w:hAnsi="Verdana"/>
          <w:color w:val="000000"/>
          <w:sz w:val="20"/>
          <w:lang w:val="ru-RU"/>
        </w:rPr>
        <w:t>— он гораздо сложнее.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 что-то от</w:t>
      </w:r>
      <w:r w:rsidRPr="001E329F">
        <w:rPr>
          <w:rFonts w:ascii="Verdana" w:hAnsi="Verdana"/>
          <w:color w:val="000000"/>
          <w:sz w:val="20"/>
        </w:rPr>
        <w:t> </w:t>
      </w:r>
      <w:r w:rsidRPr="001E329F">
        <w:rPr>
          <w:rFonts w:ascii="Verdana" w:hAnsi="Verdana"/>
          <w:color w:val="000000"/>
          <w:sz w:val="20"/>
          <w:lang w:val="ru-RU"/>
        </w:rPr>
        <w:t>живой клетки в</w:t>
      </w:r>
      <w:r w:rsidRPr="001E329F">
        <w:rPr>
          <w:rFonts w:ascii="Verdana" w:hAnsi="Verdana"/>
          <w:color w:val="000000"/>
          <w:sz w:val="20"/>
        </w:rPr>
        <w:t> </w:t>
      </w:r>
      <w:r w:rsidRPr="001E329F">
        <w:rPr>
          <w:rFonts w:ascii="Verdana" w:hAnsi="Verdana"/>
          <w:color w:val="000000"/>
          <w:sz w:val="20"/>
          <w:lang w:val="ru-RU"/>
        </w:rPr>
        <w:t>нем есть.</w:t>
      </w:r>
    </w:p>
    <w:p w14:paraId="734631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Как в</w:t>
      </w:r>
      <w:r w:rsidRPr="001E329F">
        <w:rPr>
          <w:rFonts w:ascii="Verdana" w:hAnsi="Verdana"/>
          <w:color w:val="000000"/>
          <w:sz w:val="20"/>
        </w:rPr>
        <w:t> </w:t>
      </w:r>
      <w:r w:rsidRPr="001E329F">
        <w:rPr>
          <w:rFonts w:ascii="Verdana" w:hAnsi="Verdana"/>
          <w:color w:val="000000"/>
          <w:sz w:val="20"/>
          <w:lang w:val="ru-RU"/>
        </w:rPr>
        <w:t>хромосомах клетки содержится информация обо всем организме, так 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этом ветвящемся камешке закодировано описание целого мира</w:t>
      </w:r>
      <w:r w:rsidRPr="001E329F">
        <w:rPr>
          <w:rFonts w:ascii="Verdana" w:hAnsi="Verdana"/>
          <w:color w:val="000000"/>
          <w:sz w:val="20"/>
        </w:rPr>
        <w:t> </w:t>
      </w:r>
      <w:r w:rsidRPr="001E329F">
        <w:rPr>
          <w:rFonts w:ascii="Verdana" w:hAnsi="Verdana"/>
          <w:color w:val="000000"/>
          <w:sz w:val="20"/>
          <w:lang w:val="ru-RU"/>
        </w:rPr>
        <w:t>— обитаемой планеты... Только вот какой? В</w:t>
      </w:r>
      <w:r w:rsidRPr="001E329F">
        <w:rPr>
          <w:rFonts w:ascii="Verdana" w:hAnsi="Verdana"/>
          <w:color w:val="000000"/>
          <w:sz w:val="20"/>
        </w:rPr>
        <w:t> </w:t>
      </w:r>
      <w:r w:rsidRPr="001E329F">
        <w:rPr>
          <w:rFonts w:ascii="Verdana" w:hAnsi="Verdana"/>
          <w:color w:val="000000"/>
          <w:sz w:val="20"/>
          <w:lang w:val="ru-RU"/>
        </w:rPr>
        <w:t>некоторых деталях она сильно отличается от</w:t>
      </w:r>
      <w:r w:rsidRPr="001E329F">
        <w:rPr>
          <w:rFonts w:ascii="Verdana" w:hAnsi="Verdana"/>
          <w:color w:val="000000"/>
          <w:sz w:val="20"/>
        </w:rPr>
        <w:t> </w:t>
      </w:r>
      <w:r w:rsidRPr="001E329F">
        <w:rPr>
          <w:rFonts w:ascii="Verdana" w:hAnsi="Verdana"/>
          <w:color w:val="000000"/>
          <w:sz w:val="20"/>
          <w:lang w:val="ru-RU"/>
        </w:rPr>
        <w:t>Земли!</w:t>
      </w:r>
    </w:p>
    <w:p w14:paraId="66EC1ED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Откуда вы знаете?</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удержался Олег.</w:t>
      </w:r>
      <w:r w:rsidRPr="001E329F">
        <w:rPr>
          <w:rFonts w:ascii="Verdana" w:hAnsi="Verdana"/>
          <w:color w:val="000000"/>
          <w:sz w:val="20"/>
        </w:rPr>
        <w:t> </w:t>
      </w:r>
      <w:r w:rsidRPr="001E329F">
        <w:rPr>
          <w:rFonts w:ascii="Verdana" w:hAnsi="Verdana"/>
          <w:color w:val="000000"/>
          <w:sz w:val="20"/>
          <w:lang w:val="ru-RU"/>
        </w:rPr>
        <w:t>— Вы ее видели?</w:t>
      </w:r>
    </w:p>
    <w:p w14:paraId="0B69423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w:t>
      </w:r>
      <w:r w:rsidRPr="001E329F">
        <w:rPr>
          <w:rFonts w:ascii="Verdana" w:hAnsi="Verdana"/>
          <w:color w:val="000000"/>
          <w:sz w:val="20"/>
        </w:rPr>
        <w:t> </w:t>
      </w:r>
      <w:r w:rsidRPr="001E329F">
        <w:rPr>
          <w:rFonts w:ascii="Verdana" w:hAnsi="Verdana"/>
          <w:color w:val="000000"/>
          <w:sz w:val="20"/>
          <w:lang w:val="ru-RU"/>
        </w:rPr>
        <w:t>— просто сказал Виктор.</w:t>
      </w:r>
      <w:r w:rsidRPr="001E329F">
        <w:rPr>
          <w:rFonts w:ascii="Verdana" w:hAnsi="Verdana"/>
          <w:color w:val="000000"/>
          <w:sz w:val="20"/>
        </w:rPr>
        <w:t> </w:t>
      </w:r>
      <w:r w:rsidRPr="001E329F">
        <w:rPr>
          <w:rFonts w:ascii="Verdana" w:hAnsi="Verdana"/>
          <w:color w:val="000000"/>
          <w:sz w:val="20"/>
          <w:lang w:val="ru-RU"/>
        </w:rPr>
        <w:t>— Некоторые видели. Корф, например. Именно он изобрел способ проникнуть в</w:t>
      </w:r>
      <w:r w:rsidRPr="001E329F">
        <w:rPr>
          <w:rFonts w:ascii="Verdana" w:hAnsi="Verdana"/>
          <w:color w:val="000000"/>
          <w:sz w:val="20"/>
        </w:rPr>
        <w:t> </w:t>
      </w:r>
      <w:r w:rsidRPr="001E329F">
        <w:rPr>
          <w:rFonts w:ascii="Verdana" w:hAnsi="Verdana"/>
          <w:color w:val="000000"/>
          <w:sz w:val="20"/>
          <w:lang w:val="ru-RU"/>
        </w:rPr>
        <w:t>этот</w:t>
      </w:r>
      <w:r w:rsidRPr="001E329F">
        <w:rPr>
          <w:rFonts w:ascii="Verdana" w:hAnsi="Verdana"/>
          <w:color w:val="000000"/>
          <w:sz w:val="20"/>
        </w:rPr>
        <w:t> </w:t>
      </w:r>
      <w:r w:rsidRPr="001E329F">
        <w:rPr>
          <w:rFonts w:ascii="Verdana" w:hAnsi="Verdana"/>
          <w:color w:val="000000"/>
          <w:sz w:val="20"/>
          <w:lang w:val="ru-RU"/>
        </w:rPr>
        <w:t>мир.</w:t>
      </w:r>
    </w:p>
    <w:p w14:paraId="601E968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 жадно спросил Олег.</w:t>
      </w:r>
    </w:p>
    <w:p w14:paraId="108131E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Довольно просто. Дело, видишь</w:t>
      </w:r>
      <w:r w:rsidRPr="001E329F">
        <w:rPr>
          <w:rFonts w:ascii="Verdana" w:hAnsi="Verdana"/>
          <w:color w:val="000000"/>
          <w:sz w:val="20"/>
        </w:rPr>
        <w:t> </w:t>
      </w:r>
      <w:r w:rsidRPr="001E329F">
        <w:rPr>
          <w:rFonts w:ascii="Verdana" w:hAnsi="Verdana"/>
          <w:color w:val="000000"/>
          <w:sz w:val="20"/>
          <w:lang w:val="ru-RU"/>
        </w:rPr>
        <w:t>ли, в</w:t>
      </w:r>
      <w:r w:rsidRPr="001E329F">
        <w:rPr>
          <w:rFonts w:ascii="Verdana" w:hAnsi="Verdana"/>
          <w:color w:val="000000"/>
          <w:sz w:val="20"/>
        </w:rPr>
        <w:t> </w:t>
      </w:r>
      <w:r w:rsidRPr="001E329F">
        <w:rPr>
          <w:rFonts w:ascii="Verdana" w:hAnsi="Verdana"/>
          <w:color w:val="000000"/>
          <w:sz w:val="20"/>
          <w:lang w:val="ru-RU"/>
        </w:rPr>
        <w:t>том, что монолит Корфа больше всего похож не</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нейрон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клетку с</w:t>
      </w:r>
      <w:r w:rsidRPr="001E329F">
        <w:rPr>
          <w:rFonts w:ascii="Verdana" w:hAnsi="Verdana"/>
          <w:color w:val="000000"/>
          <w:sz w:val="20"/>
        </w:rPr>
        <w:t> </w:t>
      </w:r>
      <w:r w:rsidRPr="001E329F">
        <w:rPr>
          <w:rFonts w:ascii="Verdana" w:hAnsi="Verdana"/>
          <w:color w:val="000000"/>
          <w:sz w:val="20"/>
          <w:lang w:val="ru-RU"/>
        </w:rPr>
        <w:t>хромосомами.</w:t>
      </w:r>
    </w:p>
    <w:p w14:paraId="4765211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что?</w:t>
      </w:r>
    </w:p>
    <w:p w14:paraId="0DB47BC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компьютер. Да, да, на</w:t>
      </w:r>
      <w:r w:rsidRPr="001E329F">
        <w:rPr>
          <w:rFonts w:ascii="Verdana" w:hAnsi="Verdana"/>
          <w:color w:val="000000"/>
          <w:sz w:val="20"/>
        </w:rPr>
        <w:t> </w:t>
      </w:r>
      <w:r w:rsidRPr="001E329F">
        <w:rPr>
          <w:rFonts w:ascii="Verdana" w:hAnsi="Verdana"/>
          <w:color w:val="000000"/>
          <w:sz w:val="20"/>
          <w:lang w:val="ru-RU"/>
        </w:rPr>
        <w:t>самый обычный компьютер, только имеющий огромную память и</w:t>
      </w:r>
      <w:r w:rsidRPr="001E329F">
        <w:rPr>
          <w:rFonts w:ascii="Verdana" w:hAnsi="Verdana"/>
          <w:color w:val="000000"/>
          <w:sz w:val="20"/>
        </w:rPr>
        <w:t> </w:t>
      </w:r>
      <w:r w:rsidRPr="001E329F">
        <w:rPr>
          <w:rFonts w:ascii="Verdana" w:hAnsi="Verdana"/>
          <w:color w:val="000000"/>
          <w:sz w:val="20"/>
          <w:lang w:val="ru-RU"/>
        </w:rPr>
        <w:t>быстродействие, способный выполнять множество параллельных операций. В</w:t>
      </w:r>
      <w:r w:rsidRPr="001E329F">
        <w:rPr>
          <w:rFonts w:ascii="Verdana" w:hAnsi="Verdana"/>
          <w:color w:val="000000"/>
          <w:sz w:val="20"/>
        </w:rPr>
        <w:t> </w:t>
      </w:r>
      <w:r w:rsidRPr="001E329F">
        <w:rPr>
          <w:rFonts w:ascii="Verdana" w:hAnsi="Verdana"/>
          <w:color w:val="000000"/>
          <w:sz w:val="20"/>
          <w:lang w:val="ru-RU"/>
        </w:rPr>
        <w:t>его памяти хранится вся информация о</w:t>
      </w:r>
      <w:r w:rsidRPr="001E329F">
        <w:rPr>
          <w:rFonts w:ascii="Verdana" w:hAnsi="Verdana"/>
          <w:color w:val="000000"/>
          <w:sz w:val="20"/>
        </w:rPr>
        <w:t> </w:t>
      </w:r>
      <w:r w:rsidRPr="001E329F">
        <w:rPr>
          <w:rFonts w:ascii="Verdana" w:hAnsi="Verdana"/>
          <w:color w:val="000000"/>
          <w:sz w:val="20"/>
          <w:lang w:val="ru-RU"/>
        </w:rPr>
        <w:t>неизвестной планете, а</w:t>
      </w:r>
      <w:r w:rsidRPr="001E329F">
        <w:rPr>
          <w:rFonts w:ascii="Verdana" w:hAnsi="Verdana"/>
          <w:color w:val="000000"/>
          <w:sz w:val="20"/>
        </w:rPr>
        <w:t> </w:t>
      </w:r>
      <w:r w:rsidRPr="001E329F">
        <w:rPr>
          <w:rFonts w:ascii="Verdana" w:hAnsi="Verdana"/>
          <w:color w:val="000000"/>
          <w:sz w:val="20"/>
          <w:lang w:val="ru-RU"/>
        </w:rPr>
        <w:t>может, о</w:t>
      </w:r>
      <w:r w:rsidRPr="001E329F">
        <w:rPr>
          <w:rFonts w:ascii="Verdana" w:hAnsi="Verdana"/>
          <w:color w:val="000000"/>
          <w:sz w:val="20"/>
        </w:rPr>
        <w:t> </w:t>
      </w:r>
      <w:r w:rsidRPr="001E329F">
        <w:rPr>
          <w:rFonts w:ascii="Verdana" w:hAnsi="Verdana"/>
          <w:color w:val="000000"/>
          <w:sz w:val="20"/>
          <w:lang w:val="ru-RU"/>
        </w:rPr>
        <w:t>Земле, какой она когда-то была, или могла быть, или будет, если включит в</w:t>
      </w:r>
      <w:r w:rsidRPr="001E329F">
        <w:rPr>
          <w:rFonts w:ascii="Verdana" w:hAnsi="Verdana"/>
          <w:color w:val="000000"/>
          <w:sz w:val="20"/>
        </w:rPr>
        <w:t> </w:t>
      </w:r>
      <w:r w:rsidRPr="001E329F">
        <w:rPr>
          <w:rFonts w:ascii="Verdana" w:hAnsi="Verdana"/>
          <w:color w:val="000000"/>
          <w:sz w:val="20"/>
          <w:lang w:val="ru-RU"/>
        </w:rPr>
        <w:t>работу этот удаленный модуль своей интеллектуальной системы.</w:t>
      </w:r>
    </w:p>
    <w:p w14:paraId="5FFE43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Вне этой системы он мертв, как простой камень, пока не</w:t>
      </w:r>
      <w:r w:rsidRPr="001E329F">
        <w:rPr>
          <w:rFonts w:ascii="Verdana" w:hAnsi="Verdana"/>
          <w:color w:val="000000"/>
          <w:sz w:val="20"/>
        </w:rPr>
        <w:t> </w:t>
      </w:r>
      <w:r w:rsidRPr="001E329F">
        <w:rPr>
          <w:rFonts w:ascii="Verdana" w:hAnsi="Verdana"/>
          <w:color w:val="000000"/>
          <w:sz w:val="20"/>
          <w:lang w:val="ru-RU"/>
        </w:rPr>
        <w:t>запущена управляющая им программа. Корф научился программировать на</w:t>
      </w:r>
      <w:r w:rsidRPr="001E329F">
        <w:rPr>
          <w:rFonts w:ascii="Verdana" w:hAnsi="Verdana"/>
          <w:color w:val="000000"/>
          <w:sz w:val="20"/>
        </w:rPr>
        <w:t> </w:t>
      </w:r>
      <w:r w:rsidRPr="001E329F">
        <w:rPr>
          <w:rFonts w:ascii="Verdana" w:hAnsi="Verdana"/>
          <w:color w:val="000000"/>
          <w:sz w:val="20"/>
          <w:lang w:val="ru-RU"/>
        </w:rPr>
        <w:t>этом компьютере. Он создал аппаратуру, которая переписывает в</w:t>
      </w:r>
      <w:r w:rsidRPr="001E329F">
        <w:rPr>
          <w:rFonts w:ascii="Verdana" w:hAnsi="Verdana"/>
          <w:color w:val="000000"/>
          <w:sz w:val="20"/>
        </w:rPr>
        <w:t> </w:t>
      </w:r>
      <w:r w:rsidRPr="001E329F">
        <w:rPr>
          <w:rFonts w:ascii="Verdana" w:hAnsi="Verdana"/>
          <w:color w:val="000000"/>
          <w:sz w:val="20"/>
          <w:lang w:val="ru-RU"/>
        </w:rPr>
        <w:t xml:space="preserve">его память часть человеческого сознания, </w:t>
      </w:r>
      <w:r w:rsidRPr="001E329F">
        <w:rPr>
          <w:rFonts w:ascii="Verdana" w:hAnsi="Verdana"/>
          <w:color w:val="000000"/>
          <w:sz w:val="20"/>
          <w:lang w:val="ru-RU"/>
        </w:rPr>
        <w:lastRenderedPageBreak/>
        <w:t>присоединяет необходимые для жизнедеятельности блоки информации самого «Нейрона» и, наконец, дает старт сконструированной таким образом программе. Вот и</w:t>
      </w:r>
      <w:r w:rsidRPr="001E329F">
        <w:rPr>
          <w:rFonts w:ascii="Verdana" w:hAnsi="Verdana"/>
          <w:color w:val="000000"/>
          <w:sz w:val="20"/>
        </w:rPr>
        <w:t> </w:t>
      </w:r>
      <w:r w:rsidRPr="001E329F">
        <w:rPr>
          <w:rFonts w:ascii="Verdana" w:hAnsi="Verdana"/>
          <w:color w:val="000000"/>
          <w:sz w:val="20"/>
          <w:lang w:val="ru-RU"/>
        </w:rPr>
        <w:t>все, что нужно, чтобы оказаться внутри. Эту идею Корфу, возможно, подсказали фантастические романы, описывающие жизнь в</w:t>
      </w:r>
      <w:r w:rsidRPr="001E329F">
        <w:rPr>
          <w:rFonts w:ascii="Verdana" w:hAnsi="Verdana"/>
          <w:color w:val="000000"/>
          <w:sz w:val="20"/>
        </w:rPr>
        <w:t> </w:t>
      </w:r>
      <w:r w:rsidRPr="001E329F">
        <w:rPr>
          <w:rFonts w:ascii="Verdana" w:hAnsi="Verdana"/>
          <w:color w:val="000000"/>
          <w:sz w:val="20"/>
          <w:lang w:val="ru-RU"/>
        </w:rPr>
        <w:t>недрах компьютера, как некое «Путешествие в</w:t>
      </w:r>
      <w:r w:rsidRPr="001E329F">
        <w:rPr>
          <w:rFonts w:ascii="Verdana" w:hAnsi="Verdana"/>
          <w:color w:val="000000"/>
          <w:sz w:val="20"/>
        </w:rPr>
        <w:t> </w:t>
      </w:r>
      <w:r w:rsidRPr="001E329F">
        <w:rPr>
          <w:rFonts w:ascii="Verdana" w:hAnsi="Verdana"/>
          <w:color w:val="000000"/>
          <w:sz w:val="20"/>
          <w:lang w:val="ru-RU"/>
        </w:rPr>
        <w:t>таинственную страну». Но</w:t>
      </w:r>
      <w:r w:rsidRPr="001E329F">
        <w:rPr>
          <w:rFonts w:ascii="Verdana" w:hAnsi="Verdana"/>
          <w:color w:val="000000"/>
          <w:sz w:val="20"/>
        </w:rPr>
        <w:t> </w:t>
      </w:r>
      <w:r w:rsidRPr="001E329F">
        <w:rPr>
          <w:rFonts w:ascii="Verdana" w:hAnsi="Verdana"/>
          <w:color w:val="000000"/>
          <w:sz w:val="20"/>
          <w:lang w:val="ru-RU"/>
        </w:rPr>
        <w:t>на</w:t>
      </w:r>
      <w:r w:rsidRPr="001E329F">
        <w:rPr>
          <w:rFonts w:ascii="Verdana" w:hAnsi="Verdana"/>
          <w:color w:val="000000"/>
          <w:sz w:val="20"/>
        </w:rPr>
        <w:t> </w:t>
      </w:r>
      <w:r w:rsidRPr="001E329F">
        <w:rPr>
          <w:rFonts w:ascii="Verdana" w:hAnsi="Verdana"/>
          <w:color w:val="000000"/>
          <w:sz w:val="20"/>
          <w:lang w:val="ru-RU"/>
        </w:rPr>
        <w:t>деле все оказалось не</w:t>
      </w:r>
      <w:r w:rsidRPr="001E329F">
        <w:rPr>
          <w:rFonts w:ascii="Verdana" w:hAnsi="Verdana"/>
          <w:color w:val="000000"/>
          <w:sz w:val="20"/>
        </w:rPr>
        <w:t> </w:t>
      </w:r>
      <w:r w:rsidRPr="001E329F">
        <w:rPr>
          <w:rFonts w:ascii="Verdana" w:hAnsi="Verdana"/>
          <w:color w:val="000000"/>
          <w:sz w:val="20"/>
          <w:lang w:val="ru-RU"/>
        </w:rPr>
        <w:t>так уж просто, и</w:t>
      </w:r>
      <w:r w:rsidRPr="001E329F">
        <w:rPr>
          <w:rFonts w:ascii="Verdana" w:hAnsi="Verdana"/>
          <w:color w:val="000000"/>
          <w:sz w:val="20"/>
        </w:rPr>
        <w:t> </w:t>
      </w:r>
      <w:r w:rsidRPr="001E329F">
        <w:rPr>
          <w:rFonts w:ascii="Verdana" w:hAnsi="Verdana"/>
          <w:color w:val="000000"/>
          <w:sz w:val="20"/>
          <w:lang w:val="ru-RU"/>
        </w:rPr>
        <w:t>сейчас перед нами гораздо больше проблем, чем путей их решения.</w:t>
      </w:r>
    </w:p>
    <w:p w14:paraId="387587B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кивнул. Он слабо разбирался в</w:t>
      </w:r>
      <w:r w:rsidRPr="001E329F">
        <w:rPr>
          <w:rFonts w:ascii="Verdana" w:hAnsi="Verdana"/>
          <w:color w:val="000000"/>
          <w:sz w:val="20"/>
        </w:rPr>
        <w:t> </w:t>
      </w:r>
      <w:r w:rsidRPr="001E329F">
        <w:rPr>
          <w:rFonts w:ascii="Verdana" w:hAnsi="Verdana"/>
          <w:color w:val="000000"/>
          <w:sz w:val="20"/>
          <w:lang w:val="ru-RU"/>
        </w:rPr>
        <w:t>вычислительной технике, но</w:t>
      </w:r>
      <w:r w:rsidRPr="001E329F">
        <w:rPr>
          <w:rFonts w:ascii="Verdana" w:hAnsi="Verdana"/>
          <w:color w:val="000000"/>
          <w:sz w:val="20"/>
        </w:rPr>
        <w:t> </w:t>
      </w:r>
      <w:r w:rsidRPr="001E329F">
        <w:rPr>
          <w:rFonts w:ascii="Verdana" w:hAnsi="Verdana"/>
          <w:color w:val="000000"/>
          <w:sz w:val="20"/>
          <w:lang w:val="ru-RU"/>
        </w:rPr>
        <w:t>с</w:t>
      </w:r>
      <w:r w:rsidRPr="001E329F">
        <w:rPr>
          <w:rFonts w:ascii="Verdana" w:hAnsi="Verdana"/>
          <w:color w:val="000000"/>
          <w:sz w:val="20"/>
        </w:rPr>
        <w:t> </w:t>
      </w:r>
      <w:r w:rsidRPr="001E329F">
        <w:rPr>
          <w:rFonts w:ascii="Verdana" w:hAnsi="Verdana"/>
          <w:color w:val="000000"/>
          <w:sz w:val="20"/>
          <w:lang w:val="ru-RU"/>
        </w:rPr>
        <w:t>разного рода проблемами сталкивался не</w:t>
      </w:r>
      <w:r w:rsidRPr="001E329F">
        <w:rPr>
          <w:rFonts w:ascii="Verdana" w:hAnsi="Verdana"/>
          <w:color w:val="000000"/>
          <w:sz w:val="20"/>
        </w:rPr>
        <w:t> </w:t>
      </w:r>
      <w:r w:rsidRPr="001E329F">
        <w:rPr>
          <w:rFonts w:ascii="Verdana" w:hAnsi="Verdana"/>
          <w:color w:val="000000"/>
          <w:sz w:val="20"/>
          <w:lang w:val="ru-RU"/>
        </w:rPr>
        <w:t>раз.</w:t>
      </w:r>
    </w:p>
    <w:p w14:paraId="0FE4B74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например,</w:t>
      </w:r>
      <w:r w:rsidRPr="001E329F">
        <w:rPr>
          <w:rFonts w:ascii="Verdana" w:hAnsi="Verdana"/>
          <w:color w:val="000000"/>
          <w:sz w:val="20"/>
        </w:rPr>
        <w:t> </w:t>
      </w:r>
      <w:r w:rsidRPr="001E329F">
        <w:rPr>
          <w:rFonts w:ascii="Verdana" w:hAnsi="Verdana"/>
          <w:color w:val="000000"/>
          <w:sz w:val="20"/>
          <w:lang w:val="ru-RU"/>
        </w:rPr>
        <w:t>— продолжал Бойко,</w:t>
      </w:r>
      <w:r w:rsidRPr="001E329F">
        <w:rPr>
          <w:rFonts w:ascii="Verdana" w:hAnsi="Verdana"/>
          <w:color w:val="000000"/>
          <w:sz w:val="20"/>
        </w:rPr>
        <w:t> </w:t>
      </w:r>
      <w:r w:rsidRPr="001E329F">
        <w:rPr>
          <w:rFonts w:ascii="Verdana" w:hAnsi="Verdana"/>
          <w:color w:val="000000"/>
          <w:sz w:val="20"/>
          <w:lang w:val="ru-RU"/>
        </w:rPr>
        <w:t>— записав часть своего сознания в</w:t>
      </w:r>
      <w:r w:rsidRPr="001E329F">
        <w:rPr>
          <w:rFonts w:ascii="Verdana" w:hAnsi="Verdana"/>
          <w:color w:val="000000"/>
          <w:sz w:val="20"/>
        </w:rPr>
        <w:t> </w:t>
      </w:r>
      <w:r w:rsidRPr="001E329F">
        <w:rPr>
          <w:rFonts w:ascii="Verdana" w:hAnsi="Verdana"/>
          <w:color w:val="000000"/>
          <w:sz w:val="20"/>
          <w:lang w:val="ru-RU"/>
        </w:rPr>
        <w:t>память «Нейрона», человек не</w:t>
      </w:r>
      <w:r w:rsidRPr="001E329F">
        <w:rPr>
          <w:rFonts w:ascii="Verdana" w:hAnsi="Verdana"/>
          <w:color w:val="000000"/>
          <w:sz w:val="20"/>
        </w:rPr>
        <w:t> </w:t>
      </w:r>
      <w:r w:rsidRPr="001E329F">
        <w:rPr>
          <w:rFonts w:ascii="Verdana" w:hAnsi="Verdana"/>
          <w:color w:val="000000"/>
          <w:sz w:val="20"/>
          <w:lang w:val="ru-RU"/>
        </w:rPr>
        <w:t>может отсоединиться от</w:t>
      </w:r>
      <w:r w:rsidRPr="001E329F">
        <w:rPr>
          <w:rFonts w:ascii="Verdana" w:hAnsi="Verdana"/>
          <w:color w:val="000000"/>
          <w:sz w:val="20"/>
        </w:rPr>
        <w:t> </w:t>
      </w:r>
      <w:r w:rsidRPr="001E329F">
        <w:rPr>
          <w:rFonts w:ascii="Verdana" w:hAnsi="Verdana"/>
          <w:color w:val="000000"/>
          <w:sz w:val="20"/>
          <w:lang w:val="ru-RU"/>
        </w:rPr>
        <w:t>его информационных портов, пока сам не</w:t>
      </w:r>
      <w:r w:rsidRPr="001E329F">
        <w:rPr>
          <w:rFonts w:ascii="Verdana" w:hAnsi="Verdana"/>
          <w:color w:val="000000"/>
          <w:sz w:val="20"/>
        </w:rPr>
        <w:t> </w:t>
      </w:r>
      <w:r w:rsidRPr="001E329F">
        <w:rPr>
          <w:rFonts w:ascii="Verdana" w:hAnsi="Verdana"/>
          <w:color w:val="000000"/>
          <w:sz w:val="20"/>
          <w:lang w:val="ru-RU"/>
        </w:rPr>
        <w:t>вернется из</w:t>
      </w:r>
      <w:r w:rsidRPr="001E329F">
        <w:rPr>
          <w:rFonts w:ascii="Verdana" w:hAnsi="Verdana"/>
          <w:color w:val="000000"/>
          <w:sz w:val="20"/>
        </w:rPr>
        <w:t> </w:t>
      </w:r>
      <w:r w:rsidRPr="001E329F">
        <w:rPr>
          <w:rFonts w:ascii="Verdana" w:hAnsi="Verdana"/>
          <w:color w:val="000000"/>
          <w:sz w:val="20"/>
          <w:lang w:val="ru-RU"/>
        </w:rPr>
        <w:t>дальнего путешествия в</w:t>
      </w:r>
      <w:r w:rsidRPr="001E329F">
        <w:rPr>
          <w:rFonts w:ascii="Verdana" w:hAnsi="Verdana"/>
          <w:color w:val="000000"/>
          <w:sz w:val="20"/>
        </w:rPr>
        <w:t> </w:t>
      </w:r>
      <w:r w:rsidRPr="001E329F">
        <w:rPr>
          <w:rFonts w:ascii="Verdana" w:hAnsi="Verdana"/>
          <w:color w:val="000000"/>
          <w:sz w:val="20"/>
          <w:lang w:val="ru-RU"/>
        </w:rPr>
        <w:t>чужой мир, а</w:t>
      </w:r>
      <w:r w:rsidRPr="001E329F">
        <w:rPr>
          <w:rFonts w:ascii="Verdana" w:hAnsi="Verdana"/>
          <w:color w:val="000000"/>
          <w:sz w:val="20"/>
        </w:rPr>
        <w:t> </w:t>
      </w:r>
      <w:r w:rsidRPr="001E329F">
        <w:rPr>
          <w:rFonts w:ascii="Verdana" w:hAnsi="Verdana"/>
          <w:color w:val="000000"/>
          <w:sz w:val="20"/>
          <w:lang w:val="ru-RU"/>
        </w:rPr>
        <w:t>к</w:t>
      </w:r>
      <w:r w:rsidRPr="001E329F">
        <w:rPr>
          <w:rFonts w:ascii="Verdana" w:hAnsi="Verdana"/>
          <w:color w:val="000000"/>
          <w:sz w:val="20"/>
        </w:rPr>
        <w:t> </w:t>
      </w:r>
      <w:r w:rsidRPr="001E329F">
        <w:rPr>
          <w:rFonts w:ascii="Verdana" w:hAnsi="Verdana"/>
          <w:color w:val="000000"/>
          <w:sz w:val="20"/>
          <w:lang w:val="ru-RU"/>
        </w:rPr>
        <w:t>тому есть препятствия.</w:t>
      </w:r>
    </w:p>
    <w:p w14:paraId="5458B87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Если человек, вернее, его тело, в</w:t>
      </w:r>
      <w:r w:rsidRPr="001E329F">
        <w:rPr>
          <w:rFonts w:ascii="Verdana" w:hAnsi="Verdana"/>
          <w:color w:val="000000"/>
          <w:sz w:val="20"/>
        </w:rPr>
        <w:t> </w:t>
      </w:r>
      <w:r w:rsidRPr="001E329F">
        <w:rPr>
          <w:rFonts w:ascii="Verdana" w:hAnsi="Verdana"/>
          <w:color w:val="000000"/>
          <w:sz w:val="20"/>
          <w:lang w:val="ru-RU"/>
        </w:rPr>
        <w:t>ходе эксперимента погибает «здесь», то смерть настигает его и</w:t>
      </w:r>
      <w:r w:rsidRPr="001E329F">
        <w:rPr>
          <w:rFonts w:ascii="Verdana" w:hAnsi="Verdana"/>
          <w:color w:val="000000"/>
          <w:sz w:val="20"/>
        </w:rPr>
        <w:t> </w:t>
      </w:r>
      <w:r w:rsidRPr="001E329F">
        <w:rPr>
          <w:rFonts w:ascii="Verdana" w:hAnsi="Verdana"/>
          <w:color w:val="000000"/>
          <w:sz w:val="20"/>
          <w:lang w:val="ru-RU"/>
        </w:rPr>
        <w:t>«там», только «Нейрон» обставляет ее гораздо красивее</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свойственных ему понятиях.</w:t>
      </w:r>
    </w:p>
    <w:p w14:paraId="6AA8E57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 наконец, самое страшное. «Нейрон», выражающий все в</w:t>
      </w:r>
      <w:r w:rsidRPr="001E329F">
        <w:rPr>
          <w:rFonts w:ascii="Verdana" w:hAnsi="Verdana"/>
          <w:color w:val="000000"/>
          <w:sz w:val="20"/>
        </w:rPr>
        <w:t> </w:t>
      </w:r>
      <w:r w:rsidRPr="001E329F">
        <w:rPr>
          <w:rFonts w:ascii="Verdana" w:hAnsi="Verdana"/>
          <w:color w:val="000000"/>
          <w:sz w:val="20"/>
          <w:lang w:val="ru-RU"/>
        </w:rPr>
        <w:t>собственных понятиях, как</w:t>
      </w:r>
      <w:r w:rsidRPr="001E329F">
        <w:rPr>
          <w:rFonts w:ascii="Verdana" w:hAnsi="Verdana"/>
          <w:color w:val="000000"/>
          <w:sz w:val="20"/>
        </w:rPr>
        <w:t> </w:t>
      </w:r>
      <w:r w:rsidRPr="001E329F">
        <w:rPr>
          <w:rFonts w:ascii="Verdana" w:hAnsi="Verdana"/>
          <w:color w:val="000000"/>
          <w:sz w:val="20"/>
          <w:lang w:val="ru-RU"/>
        </w:rPr>
        <w:t>бы переводит на</w:t>
      </w:r>
      <w:r w:rsidRPr="001E329F">
        <w:rPr>
          <w:rFonts w:ascii="Verdana" w:hAnsi="Verdana"/>
          <w:color w:val="000000"/>
          <w:sz w:val="20"/>
        </w:rPr>
        <w:t> </w:t>
      </w:r>
      <w:r w:rsidRPr="001E329F">
        <w:rPr>
          <w:rFonts w:ascii="Verdana" w:hAnsi="Verdana"/>
          <w:color w:val="000000"/>
          <w:sz w:val="20"/>
          <w:lang w:val="ru-RU"/>
        </w:rPr>
        <w:t>свой язык и</w:t>
      </w:r>
      <w:r w:rsidRPr="001E329F">
        <w:rPr>
          <w:rFonts w:ascii="Verdana" w:hAnsi="Verdana"/>
          <w:color w:val="000000"/>
          <w:sz w:val="20"/>
        </w:rPr>
        <w:t> </w:t>
      </w:r>
      <w:r w:rsidRPr="001E329F">
        <w:rPr>
          <w:rFonts w:ascii="Verdana" w:hAnsi="Verdana"/>
          <w:color w:val="000000"/>
          <w:sz w:val="20"/>
          <w:lang w:val="ru-RU"/>
        </w:rPr>
        <w:t>человеческое сознание. Другими словами, попав «внутрь», невозможно остаться самим собой, приходится становиться, по</w:t>
      </w:r>
      <w:r w:rsidRPr="001E329F">
        <w:rPr>
          <w:rFonts w:ascii="Verdana" w:hAnsi="Verdana"/>
          <w:color w:val="000000"/>
          <w:sz w:val="20"/>
        </w:rPr>
        <w:t> </w:t>
      </w:r>
      <w:r w:rsidRPr="001E329F">
        <w:rPr>
          <w:rFonts w:ascii="Verdana" w:hAnsi="Verdana"/>
          <w:color w:val="000000"/>
          <w:sz w:val="20"/>
          <w:lang w:val="ru-RU"/>
        </w:rPr>
        <w:t>выбору «Нейрона», одним из</w:t>
      </w:r>
      <w:r w:rsidRPr="001E329F">
        <w:rPr>
          <w:rFonts w:ascii="Verdana" w:hAnsi="Verdana"/>
          <w:color w:val="000000"/>
          <w:sz w:val="20"/>
        </w:rPr>
        <w:t> </w:t>
      </w:r>
      <w:r w:rsidRPr="001E329F">
        <w:rPr>
          <w:rFonts w:ascii="Verdana" w:hAnsi="Verdana"/>
          <w:color w:val="000000"/>
          <w:sz w:val="20"/>
          <w:lang w:val="ru-RU"/>
        </w:rPr>
        <w:t>его персонажей. Нельзя сохранить свою подлинную память, она заменяется опытом этого персонажа. Только по</w:t>
      </w:r>
      <w:r w:rsidRPr="001E329F">
        <w:rPr>
          <w:rFonts w:ascii="Verdana" w:hAnsi="Verdana"/>
          <w:color w:val="000000"/>
          <w:sz w:val="20"/>
        </w:rPr>
        <w:t> </w:t>
      </w:r>
      <w:r w:rsidRPr="001E329F">
        <w:rPr>
          <w:rFonts w:ascii="Verdana" w:hAnsi="Verdana"/>
          <w:color w:val="000000"/>
          <w:sz w:val="20"/>
          <w:lang w:val="ru-RU"/>
        </w:rPr>
        <w:t>возвращении к</w:t>
      </w:r>
      <w:r w:rsidRPr="001E329F">
        <w:rPr>
          <w:rFonts w:ascii="Verdana" w:hAnsi="Verdana"/>
          <w:color w:val="000000"/>
          <w:sz w:val="20"/>
        </w:rPr>
        <w:t> </w:t>
      </w:r>
      <w:r w:rsidRPr="001E329F">
        <w:rPr>
          <w:rFonts w:ascii="Verdana" w:hAnsi="Verdana"/>
          <w:color w:val="000000"/>
          <w:sz w:val="20"/>
          <w:lang w:val="ru-RU"/>
        </w:rPr>
        <w:t>самому себе через выходной информационный порт человек вспоминает кем он является «здесь», не</w:t>
      </w:r>
      <w:r w:rsidRPr="001E329F">
        <w:rPr>
          <w:rFonts w:ascii="Verdana" w:hAnsi="Verdana"/>
          <w:color w:val="000000"/>
          <w:sz w:val="20"/>
        </w:rPr>
        <w:t> </w:t>
      </w:r>
      <w:r w:rsidRPr="001E329F">
        <w:rPr>
          <w:rFonts w:ascii="Verdana" w:hAnsi="Verdana"/>
          <w:color w:val="000000"/>
          <w:sz w:val="20"/>
          <w:lang w:val="ru-RU"/>
        </w:rPr>
        <w:t>забывая при этом, кем он был и</w:t>
      </w:r>
      <w:r w:rsidRPr="001E329F">
        <w:rPr>
          <w:rFonts w:ascii="Verdana" w:hAnsi="Verdana"/>
          <w:color w:val="000000"/>
          <w:sz w:val="20"/>
        </w:rPr>
        <w:t> </w:t>
      </w:r>
      <w:r w:rsidRPr="001E329F">
        <w:rPr>
          <w:rFonts w:ascii="Verdana" w:hAnsi="Verdana"/>
          <w:color w:val="000000"/>
          <w:sz w:val="20"/>
          <w:lang w:val="ru-RU"/>
        </w:rPr>
        <w:t>что с</w:t>
      </w:r>
      <w:r w:rsidRPr="001E329F">
        <w:rPr>
          <w:rFonts w:ascii="Verdana" w:hAnsi="Verdana"/>
          <w:color w:val="000000"/>
          <w:sz w:val="20"/>
        </w:rPr>
        <w:t> </w:t>
      </w:r>
      <w:r w:rsidRPr="001E329F">
        <w:rPr>
          <w:rFonts w:ascii="Verdana" w:hAnsi="Verdana"/>
          <w:color w:val="000000"/>
          <w:sz w:val="20"/>
          <w:lang w:val="ru-RU"/>
        </w:rPr>
        <w:t>ним происходило «там»...</w:t>
      </w:r>
    </w:p>
    <w:p w14:paraId="6C77462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зажмурился и</w:t>
      </w:r>
      <w:r w:rsidRPr="001E329F">
        <w:rPr>
          <w:rFonts w:ascii="Verdana" w:hAnsi="Verdana"/>
          <w:color w:val="000000"/>
          <w:sz w:val="20"/>
        </w:rPr>
        <w:t> </w:t>
      </w:r>
      <w:r w:rsidRPr="001E329F">
        <w:rPr>
          <w:rFonts w:ascii="Verdana" w:hAnsi="Verdana"/>
          <w:color w:val="000000"/>
          <w:sz w:val="20"/>
          <w:lang w:val="ru-RU"/>
        </w:rPr>
        <w:t>помотал головой.</w:t>
      </w:r>
    </w:p>
    <w:p w14:paraId="36CBAD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Бр-р! Требуется некоторое время, чтобы понять, что тут к</w:t>
      </w:r>
      <w:r w:rsidRPr="001E329F">
        <w:rPr>
          <w:rFonts w:ascii="Verdana" w:hAnsi="Verdana"/>
          <w:color w:val="000000"/>
          <w:sz w:val="20"/>
        </w:rPr>
        <w:t> </w:t>
      </w:r>
      <w:r w:rsidRPr="001E329F">
        <w:rPr>
          <w:rFonts w:ascii="Verdana" w:hAnsi="Verdana"/>
          <w:color w:val="000000"/>
          <w:sz w:val="20"/>
          <w:lang w:val="ru-RU"/>
        </w:rPr>
        <w:t>чему...</w:t>
      </w:r>
    </w:p>
    <w:p w14:paraId="3ED929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Поймешь. Рано или поздно все понимают. Вот только участвовать в</w:t>
      </w:r>
      <w:r w:rsidRPr="001E329F">
        <w:rPr>
          <w:rFonts w:ascii="Verdana" w:hAnsi="Verdana"/>
          <w:color w:val="000000"/>
          <w:sz w:val="20"/>
        </w:rPr>
        <w:t> </w:t>
      </w:r>
      <w:r w:rsidRPr="001E329F">
        <w:rPr>
          <w:rFonts w:ascii="Verdana" w:hAnsi="Verdana"/>
          <w:color w:val="000000"/>
          <w:sz w:val="20"/>
          <w:lang w:val="ru-RU"/>
        </w:rPr>
        <w:t>нашем эксперименте соглашаются немногие.</w:t>
      </w:r>
    </w:p>
    <w:p w14:paraId="2C1D2B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Почему?</w:t>
      </w:r>
    </w:p>
    <w:p w14:paraId="76197B7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Н-ну... утрата памяти... это ведь, в</w:t>
      </w:r>
      <w:r w:rsidRPr="001E329F">
        <w:rPr>
          <w:rFonts w:ascii="Verdana" w:hAnsi="Verdana"/>
          <w:color w:val="000000"/>
          <w:sz w:val="20"/>
        </w:rPr>
        <w:t> </w:t>
      </w:r>
      <w:r w:rsidRPr="001E329F">
        <w:rPr>
          <w:rFonts w:ascii="Verdana" w:hAnsi="Verdana"/>
          <w:color w:val="000000"/>
          <w:sz w:val="20"/>
          <w:lang w:val="ru-RU"/>
        </w:rPr>
        <w:t>некотором роде... смерть личности. Хорошо, если временная...</w:t>
      </w:r>
    </w:p>
    <w:p w14:paraId="4AA2CBD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так. Ты что-то говорил насчет препятствии к</w:t>
      </w:r>
      <w:r w:rsidRPr="001E329F">
        <w:rPr>
          <w:rFonts w:ascii="Verdana" w:hAnsi="Verdana"/>
          <w:color w:val="000000"/>
          <w:sz w:val="20"/>
        </w:rPr>
        <w:t> </w:t>
      </w:r>
      <w:r w:rsidRPr="001E329F">
        <w:rPr>
          <w:rFonts w:ascii="Verdana" w:hAnsi="Verdana"/>
          <w:color w:val="000000"/>
          <w:sz w:val="20"/>
          <w:lang w:val="ru-RU"/>
        </w:rPr>
        <w:t>возвращению.</w:t>
      </w:r>
    </w:p>
    <w:p w14:paraId="6272CCB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Препятствие одно. Ты просто не</w:t>
      </w:r>
      <w:r w:rsidRPr="001E329F">
        <w:rPr>
          <w:rFonts w:ascii="Verdana" w:hAnsi="Verdana"/>
          <w:color w:val="000000"/>
          <w:sz w:val="20"/>
        </w:rPr>
        <w:t> </w:t>
      </w:r>
      <w:r w:rsidRPr="001E329F">
        <w:rPr>
          <w:rFonts w:ascii="Verdana" w:hAnsi="Verdana"/>
          <w:color w:val="000000"/>
          <w:sz w:val="20"/>
          <w:lang w:val="ru-RU"/>
        </w:rPr>
        <w:t>знаешь, что тебе нужно возвращаться. Потому что не</w:t>
      </w:r>
      <w:r w:rsidRPr="001E329F">
        <w:rPr>
          <w:rFonts w:ascii="Verdana" w:hAnsi="Verdana"/>
          <w:color w:val="000000"/>
          <w:sz w:val="20"/>
        </w:rPr>
        <w:t> </w:t>
      </w:r>
      <w:r w:rsidRPr="001E329F">
        <w:rPr>
          <w:rFonts w:ascii="Verdana" w:hAnsi="Verdana"/>
          <w:color w:val="000000"/>
          <w:sz w:val="20"/>
          <w:lang w:val="ru-RU"/>
        </w:rPr>
        <w:t>помнишь, что уходил.</w:t>
      </w:r>
    </w:p>
    <w:p w14:paraId="6925ACD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Ах, да! Черт! И</w:t>
      </w:r>
      <w:r w:rsidRPr="001E329F">
        <w:rPr>
          <w:rFonts w:ascii="Verdana" w:hAnsi="Verdana"/>
          <w:color w:val="000000"/>
          <w:sz w:val="20"/>
        </w:rPr>
        <w:t> </w:t>
      </w:r>
      <w:r w:rsidRPr="001E329F">
        <w:rPr>
          <w:rFonts w:ascii="Verdana" w:hAnsi="Verdana"/>
          <w:color w:val="000000"/>
          <w:sz w:val="20"/>
          <w:lang w:val="ru-RU"/>
        </w:rPr>
        <w:t>такую процедуру хотят проделать с</w:t>
      </w:r>
      <w:r w:rsidRPr="001E329F">
        <w:rPr>
          <w:rFonts w:ascii="Verdana" w:hAnsi="Verdana"/>
          <w:color w:val="000000"/>
          <w:sz w:val="20"/>
        </w:rPr>
        <w:t> </w:t>
      </w:r>
      <w:r w:rsidRPr="001E329F">
        <w:rPr>
          <w:rFonts w:ascii="Verdana" w:hAnsi="Verdana"/>
          <w:color w:val="000000"/>
          <w:sz w:val="20"/>
          <w:lang w:val="ru-RU"/>
        </w:rPr>
        <w:t>моим сыном!</w:t>
      </w:r>
    </w:p>
    <w:p w14:paraId="65641B0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Олег поднялся и</w:t>
      </w:r>
      <w:r w:rsidRPr="001E329F">
        <w:rPr>
          <w:rFonts w:ascii="Verdana" w:hAnsi="Verdana"/>
          <w:color w:val="000000"/>
          <w:sz w:val="20"/>
        </w:rPr>
        <w:t> </w:t>
      </w:r>
      <w:r w:rsidRPr="001E329F">
        <w:rPr>
          <w:rFonts w:ascii="Verdana" w:hAnsi="Verdana"/>
          <w:color w:val="000000"/>
          <w:sz w:val="20"/>
          <w:lang w:val="ru-RU"/>
        </w:rPr>
        <w:t>порывисто заходил по</w:t>
      </w:r>
      <w:r w:rsidRPr="001E329F">
        <w:rPr>
          <w:rFonts w:ascii="Verdana" w:hAnsi="Verdana"/>
          <w:color w:val="000000"/>
          <w:sz w:val="20"/>
        </w:rPr>
        <w:t> </w:t>
      </w:r>
      <w:r w:rsidRPr="001E329F">
        <w:rPr>
          <w:rFonts w:ascii="Verdana" w:hAnsi="Verdana"/>
          <w:color w:val="000000"/>
          <w:sz w:val="20"/>
          <w:lang w:val="ru-RU"/>
        </w:rPr>
        <w:t>комнате.</w:t>
      </w:r>
    </w:p>
    <w:p w14:paraId="4C6CD4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он забудет, что неизлечимо болен,</w:t>
      </w:r>
      <w:r w:rsidRPr="001E329F">
        <w:rPr>
          <w:rFonts w:ascii="Verdana" w:hAnsi="Verdana"/>
          <w:color w:val="000000"/>
          <w:sz w:val="20"/>
        </w:rPr>
        <w:t> </w:t>
      </w:r>
      <w:r w:rsidRPr="001E329F">
        <w:rPr>
          <w:rFonts w:ascii="Verdana" w:hAnsi="Verdana"/>
          <w:color w:val="000000"/>
          <w:sz w:val="20"/>
          <w:lang w:val="ru-RU"/>
        </w:rPr>
        <w:t>— возразил Виктор.</w:t>
      </w:r>
    </w:p>
    <w:p w14:paraId="0633259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да! Мы все забудем, если, например, застрелимся! Это ведь то</w:t>
      </w:r>
      <w:r w:rsidRPr="001E329F">
        <w:rPr>
          <w:rFonts w:ascii="Verdana" w:hAnsi="Verdana"/>
          <w:color w:val="000000"/>
          <w:sz w:val="20"/>
        </w:rPr>
        <w:t> </w:t>
      </w:r>
      <w:r w:rsidRPr="001E329F">
        <w:rPr>
          <w:rFonts w:ascii="Verdana" w:hAnsi="Verdana"/>
          <w:color w:val="000000"/>
          <w:sz w:val="20"/>
          <w:lang w:val="ru-RU"/>
        </w:rPr>
        <w:t>же самое. Просто вместо одного человека появляется совсем другой. И</w:t>
      </w:r>
      <w:r w:rsidRPr="001E329F">
        <w:rPr>
          <w:rFonts w:ascii="Verdana" w:hAnsi="Verdana"/>
          <w:color w:val="000000"/>
          <w:sz w:val="20"/>
        </w:rPr>
        <w:t> </w:t>
      </w:r>
      <w:r w:rsidRPr="001E329F">
        <w:rPr>
          <w:rFonts w:ascii="Verdana" w:hAnsi="Verdana"/>
          <w:color w:val="000000"/>
          <w:sz w:val="20"/>
          <w:lang w:val="ru-RU"/>
        </w:rPr>
        <w:t>неизвестно,</w:t>
      </w:r>
      <w:r w:rsidRPr="001E329F">
        <w:rPr>
          <w:rFonts w:ascii="Verdana" w:hAnsi="Verdana"/>
          <w:color w:val="000000"/>
          <w:sz w:val="20"/>
        </w:rPr>
        <w:t> </w:t>
      </w:r>
      <w:r w:rsidRPr="001E329F">
        <w:rPr>
          <w:rFonts w:ascii="Verdana" w:hAnsi="Verdana"/>
          <w:color w:val="000000"/>
          <w:sz w:val="20"/>
          <w:lang w:val="ru-RU"/>
        </w:rPr>
        <w:t>где.</w:t>
      </w:r>
    </w:p>
    <w:p w14:paraId="73367A4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он может вернуться.</w:t>
      </w:r>
    </w:p>
    <w:p w14:paraId="0BFE073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что, многие возвращаются?</w:t>
      </w:r>
    </w:p>
    <w:p w14:paraId="2B682BA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очень.</w:t>
      </w:r>
    </w:p>
    <w:p w14:paraId="565EF7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вот! Тогда я вообще не</w:t>
      </w:r>
      <w:r w:rsidRPr="001E329F">
        <w:rPr>
          <w:rFonts w:ascii="Verdana" w:hAnsi="Verdana"/>
          <w:color w:val="000000"/>
          <w:sz w:val="20"/>
        </w:rPr>
        <w:t> </w:t>
      </w:r>
      <w:r w:rsidRPr="001E329F">
        <w:rPr>
          <w:rFonts w:ascii="Verdana" w:hAnsi="Verdana"/>
          <w:color w:val="000000"/>
          <w:sz w:val="20"/>
          <w:lang w:val="ru-RU"/>
        </w:rPr>
        <w:t>понимаю, зачем вы возитесь с</w:t>
      </w:r>
      <w:r w:rsidRPr="001E329F">
        <w:rPr>
          <w:rFonts w:ascii="Verdana" w:hAnsi="Verdana"/>
          <w:color w:val="000000"/>
          <w:sz w:val="20"/>
        </w:rPr>
        <w:t> </w:t>
      </w:r>
      <w:r w:rsidRPr="001E329F">
        <w:rPr>
          <w:rFonts w:ascii="Verdana" w:hAnsi="Verdana"/>
          <w:color w:val="000000"/>
          <w:sz w:val="20"/>
          <w:lang w:val="ru-RU"/>
        </w:rPr>
        <w:t>этим «Нейроном»!</w:t>
      </w:r>
    </w:p>
    <w:p w14:paraId="1455BA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Погоди, не</w:t>
      </w:r>
      <w:r w:rsidRPr="001E329F">
        <w:rPr>
          <w:rFonts w:ascii="Verdana" w:hAnsi="Verdana"/>
          <w:color w:val="000000"/>
          <w:sz w:val="20"/>
        </w:rPr>
        <w:t> </w:t>
      </w:r>
      <w:r w:rsidRPr="001E329F">
        <w:rPr>
          <w:rFonts w:ascii="Verdana" w:hAnsi="Verdana"/>
          <w:color w:val="000000"/>
          <w:sz w:val="20"/>
          <w:lang w:val="ru-RU"/>
        </w:rPr>
        <w:t>горячись,</w:t>
      </w:r>
      <w:r w:rsidRPr="001E329F">
        <w:rPr>
          <w:rFonts w:ascii="Verdana" w:hAnsi="Verdana"/>
          <w:color w:val="000000"/>
          <w:sz w:val="20"/>
        </w:rPr>
        <w:t> </w:t>
      </w:r>
      <w:r w:rsidRPr="001E329F">
        <w:rPr>
          <w:rFonts w:ascii="Verdana" w:hAnsi="Verdana"/>
          <w:color w:val="000000"/>
          <w:sz w:val="20"/>
          <w:lang w:val="ru-RU"/>
        </w:rPr>
        <w:t>— спокойно сказал Виктор,</w:t>
      </w:r>
      <w:r w:rsidRPr="001E329F">
        <w:rPr>
          <w:rFonts w:ascii="Verdana" w:hAnsi="Verdana"/>
          <w:color w:val="000000"/>
          <w:sz w:val="20"/>
        </w:rPr>
        <w:t> </w:t>
      </w:r>
      <w:r w:rsidRPr="001E329F">
        <w:rPr>
          <w:rFonts w:ascii="Verdana" w:hAnsi="Verdana"/>
          <w:color w:val="000000"/>
          <w:sz w:val="20"/>
          <w:lang w:val="ru-RU"/>
        </w:rPr>
        <w:t>— послушай: покойницкий глаз всем нам отмерил по</w:t>
      </w:r>
      <w:r w:rsidRPr="001E329F">
        <w:rPr>
          <w:rFonts w:ascii="Verdana" w:hAnsi="Verdana"/>
          <w:color w:val="000000"/>
          <w:sz w:val="20"/>
        </w:rPr>
        <w:t> </w:t>
      </w:r>
      <w:r w:rsidRPr="001E329F">
        <w:rPr>
          <w:rFonts w:ascii="Verdana" w:hAnsi="Verdana"/>
          <w:color w:val="000000"/>
          <w:sz w:val="20"/>
          <w:lang w:val="ru-RU"/>
        </w:rPr>
        <w:t>одному году. Кто-то его уже доживает, а</w:t>
      </w:r>
      <w:r w:rsidRPr="001E329F">
        <w:rPr>
          <w:rFonts w:ascii="Verdana" w:hAnsi="Verdana"/>
          <w:color w:val="000000"/>
          <w:sz w:val="20"/>
        </w:rPr>
        <w:t> </w:t>
      </w:r>
      <w:r w:rsidRPr="001E329F">
        <w:rPr>
          <w:rFonts w:ascii="Verdana" w:hAnsi="Verdana"/>
          <w:color w:val="000000"/>
          <w:sz w:val="20"/>
          <w:lang w:val="ru-RU"/>
        </w:rPr>
        <w:t>у</w:t>
      </w:r>
      <w:r w:rsidRPr="001E329F">
        <w:rPr>
          <w:rFonts w:ascii="Verdana" w:hAnsi="Verdana"/>
          <w:color w:val="000000"/>
          <w:sz w:val="20"/>
        </w:rPr>
        <w:t> </w:t>
      </w:r>
      <w:r w:rsidRPr="001E329F">
        <w:rPr>
          <w:rFonts w:ascii="Verdana" w:hAnsi="Verdana"/>
          <w:color w:val="000000"/>
          <w:sz w:val="20"/>
          <w:lang w:val="ru-RU"/>
        </w:rPr>
        <w:t>кого-то (Олег потупился) он все еще впереди. Но</w:t>
      </w:r>
      <w:r w:rsidRPr="001E329F">
        <w:rPr>
          <w:rFonts w:ascii="Verdana" w:hAnsi="Verdana"/>
          <w:color w:val="000000"/>
          <w:sz w:val="20"/>
        </w:rPr>
        <w:t> </w:t>
      </w:r>
      <w:r w:rsidRPr="001E329F">
        <w:rPr>
          <w:rFonts w:ascii="Verdana" w:hAnsi="Verdana"/>
          <w:color w:val="000000"/>
          <w:sz w:val="20"/>
          <w:lang w:val="ru-RU"/>
        </w:rPr>
        <w:t>только один! Так вот. Некоторые из</w:t>
      </w:r>
      <w:r w:rsidRPr="001E329F">
        <w:rPr>
          <w:rFonts w:ascii="Verdana" w:hAnsi="Verdana"/>
          <w:color w:val="000000"/>
          <w:sz w:val="20"/>
        </w:rPr>
        <w:t> </w:t>
      </w:r>
      <w:r w:rsidRPr="001E329F">
        <w:rPr>
          <w:rFonts w:ascii="Verdana" w:hAnsi="Verdana"/>
          <w:color w:val="000000"/>
          <w:sz w:val="20"/>
          <w:lang w:val="ru-RU"/>
        </w:rPr>
        <w:t>вернувшихся до</w:t>
      </w:r>
      <w:r w:rsidRPr="001E329F">
        <w:rPr>
          <w:rFonts w:ascii="Verdana" w:hAnsi="Verdana"/>
          <w:color w:val="000000"/>
          <w:sz w:val="20"/>
        </w:rPr>
        <w:t> </w:t>
      </w:r>
      <w:r w:rsidRPr="001E329F">
        <w:rPr>
          <w:rFonts w:ascii="Verdana" w:hAnsi="Verdana"/>
          <w:color w:val="000000"/>
          <w:sz w:val="20"/>
          <w:lang w:val="ru-RU"/>
        </w:rPr>
        <w:t>истечения своего годового срока говорят, что провели «там» года три-четыре! У</w:t>
      </w:r>
      <w:r w:rsidRPr="001E329F">
        <w:rPr>
          <w:rFonts w:ascii="Verdana" w:hAnsi="Verdana"/>
          <w:color w:val="000000"/>
          <w:sz w:val="20"/>
        </w:rPr>
        <w:t> </w:t>
      </w:r>
      <w:r w:rsidRPr="001E329F">
        <w:rPr>
          <w:rFonts w:ascii="Verdana" w:hAnsi="Verdana"/>
          <w:color w:val="000000"/>
          <w:sz w:val="20"/>
          <w:lang w:val="ru-RU"/>
        </w:rPr>
        <w:t>нас разный темп времени. Мало того, у</w:t>
      </w:r>
      <w:r w:rsidRPr="001E329F">
        <w:rPr>
          <w:rFonts w:ascii="Verdana" w:hAnsi="Verdana"/>
          <w:color w:val="000000"/>
          <w:sz w:val="20"/>
        </w:rPr>
        <w:t> </w:t>
      </w:r>
      <w:r w:rsidRPr="001E329F">
        <w:rPr>
          <w:rFonts w:ascii="Verdana" w:hAnsi="Verdana"/>
          <w:color w:val="000000"/>
          <w:sz w:val="20"/>
          <w:lang w:val="ru-RU"/>
        </w:rPr>
        <w:t>«Нейрона» он то и</w:t>
      </w:r>
      <w:r w:rsidRPr="001E329F">
        <w:rPr>
          <w:rFonts w:ascii="Verdana" w:hAnsi="Verdana"/>
          <w:color w:val="000000"/>
          <w:sz w:val="20"/>
        </w:rPr>
        <w:t> </w:t>
      </w:r>
      <w:r w:rsidRPr="001E329F">
        <w:rPr>
          <w:rFonts w:ascii="Verdana" w:hAnsi="Verdana"/>
          <w:color w:val="000000"/>
          <w:sz w:val="20"/>
          <w:lang w:val="ru-RU"/>
        </w:rPr>
        <w:t>дело меняется! Как? Отчего? Нельзя</w:t>
      </w:r>
      <w:r w:rsidRPr="001E329F">
        <w:rPr>
          <w:rFonts w:ascii="Verdana" w:hAnsi="Verdana"/>
          <w:color w:val="000000"/>
          <w:sz w:val="20"/>
        </w:rPr>
        <w:t> </w:t>
      </w:r>
      <w:r w:rsidRPr="001E329F">
        <w:rPr>
          <w:rFonts w:ascii="Verdana" w:hAnsi="Verdana"/>
          <w:color w:val="000000"/>
          <w:sz w:val="20"/>
          <w:lang w:val="ru-RU"/>
        </w:rPr>
        <w:t>ли его еще ускорить и</w:t>
      </w:r>
      <w:r w:rsidRPr="001E329F">
        <w:rPr>
          <w:rFonts w:ascii="Verdana" w:hAnsi="Verdana"/>
          <w:color w:val="000000"/>
          <w:sz w:val="20"/>
        </w:rPr>
        <w:t> </w:t>
      </w:r>
      <w:r w:rsidRPr="001E329F">
        <w:rPr>
          <w:rFonts w:ascii="Verdana" w:hAnsi="Verdana"/>
          <w:color w:val="000000"/>
          <w:sz w:val="20"/>
          <w:lang w:val="ru-RU"/>
        </w:rPr>
        <w:t>подарить покойникам лет десять</w:t>
      </w:r>
      <w:r w:rsidRPr="001E329F">
        <w:rPr>
          <w:rFonts w:ascii="Verdana" w:hAnsi="Verdana"/>
          <w:color w:val="000000"/>
          <w:sz w:val="20"/>
        </w:rPr>
        <w:t> </w:t>
      </w:r>
      <w:r w:rsidRPr="001E329F">
        <w:rPr>
          <w:rFonts w:ascii="Verdana" w:hAnsi="Verdana"/>
          <w:color w:val="000000"/>
          <w:sz w:val="20"/>
          <w:lang w:val="ru-RU"/>
        </w:rPr>
        <w:t>— пятнадцать, вместо этого проклятого года? Вот над чем мы бьемся. И</w:t>
      </w:r>
      <w:r w:rsidRPr="001E329F">
        <w:rPr>
          <w:rFonts w:ascii="Verdana" w:hAnsi="Verdana"/>
          <w:color w:val="000000"/>
          <w:sz w:val="20"/>
        </w:rPr>
        <w:t> </w:t>
      </w:r>
      <w:r w:rsidRPr="001E329F">
        <w:rPr>
          <w:rFonts w:ascii="Verdana" w:hAnsi="Verdana"/>
          <w:color w:val="000000"/>
          <w:sz w:val="20"/>
          <w:lang w:val="ru-RU"/>
        </w:rPr>
        <w:t>кое-что, между прочим, начинает получаться...</w:t>
      </w:r>
    </w:p>
    <w:p w14:paraId="37D18BF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Бойко закончил лекцию и</w:t>
      </w:r>
      <w:r w:rsidRPr="001E329F">
        <w:rPr>
          <w:rFonts w:ascii="Verdana" w:hAnsi="Verdana"/>
          <w:color w:val="000000"/>
          <w:sz w:val="20"/>
        </w:rPr>
        <w:t> </w:t>
      </w:r>
      <w:r w:rsidRPr="001E329F">
        <w:rPr>
          <w:rFonts w:ascii="Verdana" w:hAnsi="Verdana"/>
          <w:color w:val="000000"/>
          <w:sz w:val="20"/>
          <w:lang w:val="ru-RU"/>
        </w:rPr>
        <w:t>смог, наконец, вернуться к</w:t>
      </w:r>
      <w:r w:rsidRPr="001E329F">
        <w:rPr>
          <w:rFonts w:ascii="Verdana" w:hAnsi="Verdana"/>
          <w:color w:val="000000"/>
          <w:sz w:val="20"/>
        </w:rPr>
        <w:t> </w:t>
      </w:r>
      <w:r w:rsidRPr="001E329F">
        <w:rPr>
          <w:rFonts w:ascii="Verdana" w:hAnsi="Verdana"/>
          <w:color w:val="000000"/>
          <w:sz w:val="20"/>
          <w:lang w:val="ru-RU"/>
        </w:rPr>
        <w:t>своему порядком остывшему чаю. Вместо него вдруг заговорил худой, до</w:t>
      </w:r>
      <w:r w:rsidRPr="001E329F">
        <w:rPr>
          <w:rFonts w:ascii="Verdana" w:hAnsi="Verdana"/>
          <w:color w:val="000000"/>
          <w:sz w:val="20"/>
        </w:rPr>
        <w:t> </w:t>
      </w:r>
      <w:r w:rsidRPr="001E329F">
        <w:rPr>
          <w:rFonts w:ascii="Verdana" w:hAnsi="Verdana"/>
          <w:color w:val="000000"/>
          <w:sz w:val="20"/>
          <w:lang w:val="ru-RU"/>
        </w:rPr>
        <w:t>сих пор, казалось, вовсе не</w:t>
      </w:r>
      <w:r w:rsidRPr="001E329F">
        <w:rPr>
          <w:rFonts w:ascii="Verdana" w:hAnsi="Verdana"/>
          <w:color w:val="000000"/>
          <w:sz w:val="20"/>
        </w:rPr>
        <w:t> </w:t>
      </w:r>
      <w:r w:rsidRPr="001E329F">
        <w:rPr>
          <w:rFonts w:ascii="Verdana" w:hAnsi="Verdana"/>
          <w:color w:val="000000"/>
          <w:sz w:val="20"/>
          <w:lang w:val="ru-RU"/>
        </w:rPr>
        <w:t>следивший за</w:t>
      </w:r>
      <w:r w:rsidRPr="001E329F">
        <w:rPr>
          <w:rFonts w:ascii="Verdana" w:hAnsi="Verdana"/>
          <w:color w:val="000000"/>
          <w:sz w:val="20"/>
        </w:rPr>
        <w:t> </w:t>
      </w:r>
      <w:r w:rsidRPr="001E329F">
        <w:rPr>
          <w:rFonts w:ascii="Verdana" w:hAnsi="Verdana"/>
          <w:color w:val="000000"/>
          <w:sz w:val="20"/>
          <w:lang w:val="ru-RU"/>
        </w:rPr>
        <w:t>ходом беседы.</w:t>
      </w:r>
    </w:p>
    <w:p w14:paraId="7CF2E9E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еще не</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 произнес он.</w:t>
      </w:r>
      <w:r w:rsidRPr="001E329F">
        <w:rPr>
          <w:rFonts w:ascii="Verdana" w:hAnsi="Verdana"/>
          <w:color w:val="000000"/>
          <w:sz w:val="20"/>
        </w:rPr>
        <w:t> </w:t>
      </w:r>
      <w:r w:rsidRPr="001E329F">
        <w:rPr>
          <w:rFonts w:ascii="Verdana" w:hAnsi="Verdana"/>
          <w:color w:val="000000"/>
          <w:sz w:val="20"/>
          <w:lang w:val="ru-RU"/>
        </w:rPr>
        <w:t>— Витя будет возмущаться и</w:t>
      </w:r>
      <w:r w:rsidRPr="001E329F">
        <w:rPr>
          <w:rFonts w:ascii="Verdana" w:hAnsi="Verdana"/>
          <w:color w:val="000000"/>
          <w:sz w:val="20"/>
        </w:rPr>
        <w:t> </w:t>
      </w:r>
      <w:r w:rsidRPr="001E329F">
        <w:rPr>
          <w:rFonts w:ascii="Verdana" w:hAnsi="Verdana"/>
          <w:color w:val="000000"/>
          <w:sz w:val="20"/>
          <w:lang w:val="ru-RU"/>
        </w:rPr>
        <w:t>спорить, но</w:t>
      </w:r>
      <w:r w:rsidRPr="001E329F">
        <w:rPr>
          <w:rFonts w:ascii="Verdana" w:hAnsi="Verdana"/>
          <w:color w:val="000000"/>
          <w:sz w:val="20"/>
        </w:rPr>
        <w:t> </w:t>
      </w:r>
      <w:r w:rsidRPr="001E329F">
        <w:rPr>
          <w:rFonts w:ascii="Verdana" w:hAnsi="Verdana"/>
          <w:color w:val="000000"/>
          <w:sz w:val="20"/>
          <w:lang w:val="ru-RU"/>
        </w:rPr>
        <w:t>я скажу есть у</w:t>
      </w:r>
      <w:r w:rsidRPr="001E329F">
        <w:rPr>
          <w:rFonts w:ascii="Verdana" w:hAnsi="Verdana"/>
          <w:color w:val="000000"/>
          <w:sz w:val="20"/>
        </w:rPr>
        <w:t> </w:t>
      </w:r>
      <w:r w:rsidRPr="001E329F">
        <w:rPr>
          <w:rFonts w:ascii="Verdana" w:hAnsi="Verdana"/>
          <w:color w:val="000000"/>
          <w:sz w:val="20"/>
          <w:lang w:val="ru-RU"/>
        </w:rPr>
        <w:t>меня все-таки сомнения насчет Корфа. Кажется, не</w:t>
      </w:r>
      <w:r w:rsidRPr="001E329F">
        <w:rPr>
          <w:rFonts w:ascii="Verdana" w:hAnsi="Verdana"/>
          <w:color w:val="000000"/>
          <w:sz w:val="20"/>
        </w:rPr>
        <w:t> </w:t>
      </w:r>
      <w:r w:rsidRPr="001E329F">
        <w:rPr>
          <w:rFonts w:ascii="Verdana" w:hAnsi="Verdana"/>
          <w:color w:val="000000"/>
          <w:sz w:val="20"/>
          <w:lang w:val="ru-RU"/>
        </w:rPr>
        <w:t>все мертвые умирают в</w:t>
      </w:r>
      <w:r w:rsidRPr="001E329F">
        <w:rPr>
          <w:rFonts w:ascii="Verdana" w:hAnsi="Verdana"/>
          <w:color w:val="000000"/>
          <w:sz w:val="20"/>
        </w:rPr>
        <w:t> </w:t>
      </w:r>
      <w:r w:rsidRPr="001E329F">
        <w:rPr>
          <w:rFonts w:ascii="Verdana" w:hAnsi="Verdana"/>
          <w:color w:val="000000"/>
          <w:sz w:val="20"/>
          <w:lang w:val="ru-RU"/>
        </w:rPr>
        <w:t>том мире...</w:t>
      </w:r>
    </w:p>
    <w:p w14:paraId="0E0524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Ладно, ладно,</w:t>
      </w:r>
      <w:r w:rsidRPr="001E329F">
        <w:rPr>
          <w:rFonts w:ascii="Verdana" w:hAnsi="Verdana"/>
          <w:color w:val="000000"/>
          <w:sz w:val="20"/>
        </w:rPr>
        <w:t> </w:t>
      </w:r>
      <w:r w:rsidRPr="001E329F">
        <w:rPr>
          <w:rFonts w:ascii="Verdana" w:hAnsi="Verdana"/>
          <w:color w:val="000000"/>
          <w:sz w:val="20"/>
          <w:lang w:val="ru-RU"/>
        </w:rPr>
        <w:t>— поморщился Виктор,</w:t>
      </w:r>
      <w:r w:rsidRPr="001E329F">
        <w:rPr>
          <w:rFonts w:ascii="Verdana" w:hAnsi="Verdana"/>
          <w:color w:val="000000"/>
          <w:sz w:val="20"/>
        </w:rPr>
        <w:t> </w:t>
      </w:r>
      <w:r w:rsidRPr="001E329F">
        <w:rPr>
          <w:rFonts w:ascii="Verdana" w:hAnsi="Verdana"/>
          <w:color w:val="000000"/>
          <w:sz w:val="20"/>
          <w:lang w:val="ru-RU"/>
        </w:rPr>
        <w:t>— как всегда запишем в</w:t>
      </w:r>
      <w:r w:rsidRPr="001E329F">
        <w:rPr>
          <w:rFonts w:ascii="Verdana" w:hAnsi="Verdana"/>
          <w:color w:val="000000"/>
          <w:sz w:val="20"/>
        </w:rPr>
        <w:t> </w:t>
      </w:r>
      <w:r w:rsidRPr="001E329F">
        <w:rPr>
          <w:rFonts w:ascii="Verdana" w:hAnsi="Verdana"/>
          <w:color w:val="000000"/>
          <w:sz w:val="20"/>
          <w:lang w:val="ru-RU"/>
        </w:rPr>
        <w:t>протокол особое мнение Дашкевича.</w:t>
      </w:r>
    </w:p>
    <w:p w14:paraId="765928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Хорошо,</w:t>
      </w:r>
      <w:r w:rsidRPr="001E329F">
        <w:rPr>
          <w:rFonts w:ascii="Verdana" w:hAnsi="Verdana"/>
          <w:color w:val="000000"/>
          <w:sz w:val="20"/>
        </w:rPr>
        <w:t> </w:t>
      </w:r>
      <w:r w:rsidRPr="001E329F">
        <w:rPr>
          <w:rFonts w:ascii="Verdana" w:hAnsi="Verdana"/>
          <w:color w:val="000000"/>
          <w:sz w:val="20"/>
          <w:lang w:val="ru-RU"/>
        </w:rPr>
        <w:t>— сказал Олег.</w:t>
      </w:r>
      <w:r w:rsidRPr="001E329F">
        <w:rPr>
          <w:rFonts w:ascii="Verdana" w:hAnsi="Verdana"/>
          <w:color w:val="000000"/>
          <w:sz w:val="20"/>
        </w:rPr>
        <w:t> </w:t>
      </w:r>
      <w:r w:rsidRPr="001E329F">
        <w:rPr>
          <w:rFonts w:ascii="Verdana" w:hAnsi="Verdana"/>
          <w:color w:val="000000"/>
          <w:sz w:val="20"/>
          <w:lang w:val="ru-RU"/>
        </w:rPr>
        <w:t>— Теорию этого дела я, вроде</w:t>
      </w:r>
      <w:r w:rsidRPr="001E329F">
        <w:rPr>
          <w:rFonts w:ascii="Verdana" w:hAnsi="Verdana"/>
          <w:color w:val="000000"/>
          <w:sz w:val="20"/>
        </w:rPr>
        <w:t> </w:t>
      </w:r>
      <w:r w:rsidRPr="001E329F">
        <w:rPr>
          <w:rFonts w:ascii="Verdana" w:hAnsi="Verdana"/>
          <w:color w:val="000000"/>
          <w:sz w:val="20"/>
          <w:lang w:val="ru-RU"/>
        </w:rPr>
        <w:t>бы, начинаю понимать. Ну а</w:t>
      </w:r>
      <w:r w:rsidRPr="001E329F">
        <w:rPr>
          <w:rFonts w:ascii="Verdana" w:hAnsi="Verdana"/>
          <w:color w:val="000000"/>
          <w:sz w:val="20"/>
        </w:rPr>
        <w:t> </w:t>
      </w:r>
      <w:r w:rsidRPr="001E329F">
        <w:rPr>
          <w:rFonts w:ascii="Verdana" w:hAnsi="Verdana"/>
          <w:color w:val="000000"/>
          <w:sz w:val="20"/>
          <w:lang w:val="ru-RU"/>
        </w:rPr>
        <w:t>какой он, этот мир? На</w:t>
      </w:r>
      <w:r w:rsidRPr="001E329F">
        <w:rPr>
          <w:rFonts w:ascii="Verdana" w:hAnsi="Verdana"/>
          <w:color w:val="000000"/>
          <w:sz w:val="20"/>
        </w:rPr>
        <w:t> </w:t>
      </w:r>
      <w:r w:rsidRPr="001E329F">
        <w:rPr>
          <w:rFonts w:ascii="Verdana" w:hAnsi="Verdana"/>
          <w:color w:val="000000"/>
          <w:sz w:val="20"/>
          <w:lang w:val="ru-RU"/>
        </w:rPr>
        <w:t>что он похож?</w:t>
      </w:r>
    </w:p>
    <w:p w14:paraId="557EC43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О!</w:t>
      </w:r>
      <w:r w:rsidRPr="001E329F">
        <w:rPr>
          <w:rFonts w:ascii="Verdana" w:hAnsi="Verdana"/>
          <w:color w:val="000000"/>
          <w:sz w:val="20"/>
        </w:rPr>
        <w:t> </w:t>
      </w:r>
      <w:r w:rsidRPr="001E329F">
        <w:rPr>
          <w:rFonts w:ascii="Verdana" w:hAnsi="Verdana"/>
          <w:color w:val="000000"/>
          <w:sz w:val="20"/>
          <w:lang w:val="ru-RU"/>
        </w:rPr>
        <w:t>— смеялся глазами худой.</w:t>
      </w:r>
      <w:r w:rsidRPr="001E329F">
        <w:rPr>
          <w:rFonts w:ascii="Verdana" w:hAnsi="Verdana"/>
          <w:color w:val="000000"/>
          <w:sz w:val="20"/>
        </w:rPr>
        <w:t> </w:t>
      </w:r>
      <w:r w:rsidRPr="001E329F">
        <w:rPr>
          <w:rFonts w:ascii="Verdana" w:hAnsi="Verdana"/>
          <w:color w:val="000000"/>
          <w:sz w:val="20"/>
          <w:lang w:val="ru-RU"/>
        </w:rPr>
        <w:t>— Экзотика! Копья, мечи. Короли и</w:t>
      </w:r>
      <w:r w:rsidRPr="001E329F">
        <w:rPr>
          <w:rFonts w:ascii="Verdana" w:hAnsi="Verdana"/>
          <w:color w:val="000000"/>
          <w:sz w:val="20"/>
        </w:rPr>
        <w:t> </w:t>
      </w:r>
      <w:r w:rsidRPr="001E329F">
        <w:rPr>
          <w:rFonts w:ascii="Verdana" w:hAnsi="Verdana"/>
          <w:color w:val="000000"/>
          <w:sz w:val="20"/>
          <w:lang w:val="ru-RU"/>
        </w:rPr>
        <w:t>принцессы. Драконы, правда...</w:t>
      </w:r>
    </w:p>
    <w:p w14:paraId="7B3A757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Средневековье,</w:t>
      </w:r>
      <w:r w:rsidRPr="001E329F">
        <w:rPr>
          <w:rFonts w:ascii="Verdana" w:hAnsi="Verdana"/>
          <w:color w:val="000000"/>
          <w:sz w:val="20"/>
        </w:rPr>
        <w:t> </w:t>
      </w:r>
      <w:r w:rsidRPr="001E329F">
        <w:rPr>
          <w:rFonts w:ascii="Verdana" w:hAnsi="Verdana"/>
          <w:color w:val="000000"/>
          <w:sz w:val="20"/>
          <w:lang w:val="ru-RU"/>
        </w:rPr>
        <w:t>— подытожил Виктор,</w:t>
      </w:r>
      <w:r w:rsidRPr="001E329F">
        <w:rPr>
          <w:rFonts w:ascii="Verdana" w:hAnsi="Verdana"/>
          <w:color w:val="000000"/>
          <w:sz w:val="20"/>
        </w:rPr>
        <w:t> </w:t>
      </w:r>
      <w:r w:rsidRPr="001E329F">
        <w:rPr>
          <w:rFonts w:ascii="Verdana" w:hAnsi="Verdana"/>
          <w:color w:val="000000"/>
          <w:sz w:val="20"/>
          <w:lang w:val="ru-RU"/>
        </w:rPr>
        <w:t>— но</w:t>
      </w:r>
      <w:r w:rsidRPr="001E329F">
        <w:rPr>
          <w:rFonts w:ascii="Verdana" w:hAnsi="Verdana"/>
          <w:color w:val="000000"/>
          <w:sz w:val="20"/>
        </w:rPr>
        <w:t> </w:t>
      </w:r>
      <w:r w:rsidRPr="001E329F">
        <w:rPr>
          <w:rFonts w:ascii="Verdana" w:hAnsi="Verdana"/>
          <w:color w:val="000000"/>
          <w:sz w:val="20"/>
          <w:lang w:val="ru-RU"/>
        </w:rPr>
        <w:t>довольно оригинальное.</w:t>
      </w:r>
    </w:p>
    <w:p w14:paraId="0CB9C10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Вечером Зоя и</w:t>
      </w:r>
      <w:r w:rsidRPr="001E329F">
        <w:rPr>
          <w:rFonts w:ascii="Verdana" w:hAnsi="Verdana"/>
          <w:color w:val="000000"/>
          <w:sz w:val="20"/>
        </w:rPr>
        <w:t> </w:t>
      </w:r>
      <w:r w:rsidRPr="001E329F">
        <w:rPr>
          <w:rFonts w:ascii="Verdana" w:hAnsi="Verdana"/>
          <w:color w:val="000000"/>
          <w:sz w:val="20"/>
          <w:lang w:val="ru-RU"/>
        </w:rPr>
        <w:t>Олег пришли в</w:t>
      </w:r>
      <w:r w:rsidRPr="001E329F">
        <w:rPr>
          <w:rFonts w:ascii="Verdana" w:hAnsi="Verdana"/>
          <w:color w:val="000000"/>
          <w:sz w:val="20"/>
        </w:rPr>
        <w:t> </w:t>
      </w:r>
      <w:r w:rsidRPr="001E329F">
        <w:rPr>
          <w:rFonts w:ascii="Verdana" w:hAnsi="Verdana"/>
          <w:color w:val="000000"/>
          <w:sz w:val="20"/>
          <w:lang w:val="ru-RU"/>
        </w:rPr>
        <w:t>госпиталь. Пашка все еще спал, сильно осунувшееся его лицо было спокойно. Тот</w:t>
      </w:r>
      <w:r w:rsidRPr="001E329F">
        <w:rPr>
          <w:rFonts w:ascii="Verdana" w:hAnsi="Verdana"/>
          <w:color w:val="000000"/>
          <w:sz w:val="20"/>
        </w:rPr>
        <w:t> </w:t>
      </w:r>
      <w:r w:rsidRPr="001E329F">
        <w:rPr>
          <w:rFonts w:ascii="Verdana" w:hAnsi="Verdana"/>
          <w:color w:val="000000"/>
          <w:sz w:val="20"/>
          <w:lang w:val="ru-RU"/>
        </w:rPr>
        <w:t>же врач пригласил их к</w:t>
      </w:r>
      <w:r w:rsidRPr="001E329F">
        <w:rPr>
          <w:rFonts w:ascii="Verdana" w:hAnsi="Verdana"/>
          <w:color w:val="000000"/>
          <w:sz w:val="20"/>
        </w:rPr>
        <w:t> </w:t>
      </w:r>
      <w:r w:rsidRPr="001E329F">
        <w:rPr>
          <w:rFonts w:ascii="Verdana" w:hAnsi="Verdana"/>
          <w:color w:val="000000"/>
          <w:sz w:val="20"/>
          <w:lang w:val="ru-RU"/>
        </w:rPr>
        <w:t>себе в</w:t>
      </w:r>
      <w:r w:rsidRPr="001E329F">
        <w:rPr>
          <w:rFonts w:ascii="Verdana" w:hAnsi="Verdana"/>
          <w:color w:val="000000"/>
          <w:sz w:val="20"/>
        </w:rPr>
        <w:t> </w:t>
      </w:r>
      <w:r w:rsidRPr="001E329F">
        <w:rPr>
          <w:rFonts w:ascii="Verdana" w:hAnsi="Verdana"/>
          <w:color w:val="000000"/>
          <w:sz w:val="20"/>
          <w:lang w:val="ru-RU"/>
        </w:rPr>
        <w:t>кабинет для беседы.</w:t>
      </w:r>
    </w:p>
    <w:p w14:paraId="4D301A1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Непосредственная опасность вашему сыну сейчас не</w:t>
      </w:r>
      <w:r w:rsidRPr="001E329F">
        <w:rPr>
          <w:rFonts w:ascii="Verdana" w:hAnsi="Verdana"/>
          <w:color w:val="000000"/>
          <w:sz w:val="20"/>
        </w:rPr>
        <w:t> </w:t>
      </w:r>
      <w:r w:rsidRPr="001E329F">
        <w:rPr>
          <w:rFonts w:ascii="Verdana" w:hAnsi="Verdana"/>
          <w:color w:val="000000"/>
          <w:sz w:val="20"/>
          <w:lang w:val="ru-RU"/>
        </w:rPr>
        <w:t>угрожает,</w:t>
      </w:r>
      <w:r w:rsidRPr="001E329F">
        <w:rPr>
          <w:rFonts w:ascii="Verdana" w:hAnsi="Verdana"/>
          <w:color w:val="000000"/>
          <w:sz w:val="20"/>
        </w:rPr>
        <w:t> </w:t>
      </w:r>
      <w:r w:rsidRPr="001E329F">
        <w:rPr>
          <w:rFonts w:ascii="Verdana" w:hAnsi="Verdana"/>
          <w:color w:val="000000"/>
          <w:sz w:val="20"/>
          <w:lang w:val="ru-RU"/>
        </w:rPr>
        <w:t>— начал он.</w:t>
      </w:r>
      <w:r w:rsidRPr="001E329F">
        <w:rPr>
          <w:rFonts w:ascii="Verdana" w:hAnsi="Verdana"/>
          <w:color w:val="000000"/>
          <w:sz w:val="20"/>
        </w:rPr>
        <w:t> </w:t>
      </w:r>
      <w:r w:rsidRPr="001E329F">
        <w:rPr>
          <w:rFonts w:ascii="Verdana" w:hAnsi="Verdana"/>
          <w:color w:val="000000"/>
          <w:sz w:val="20"/>
          <w:lang w:val="ru-RU"/>
        </w:rPr>
        <w:t>— Оба перелома веточные, довольно легкие, без сомнения, скоро срастутся. Но</w:t>
      </w:r>
      <w:r w:rsidRPr="001E329F">
        <w:rPr>
          <w:rFonts w:ascii="Verdana" w:hAnsi="Verdana"/>
          <w:color w:val="000000"/>
          <w:sz w:val="20"/>
        </w:rPr>
        <w:t> </w:t>
      </w:r>
      <w:r w:rsidRPr="001E329F">
        <w:rPr>
          <w:rFonts w:ascii="Verdana" w:hAnsi="Verdana"/>
          <w:color w:val="000000"/>
          <w:sz w:val="20"/>
          <w:lang w:val="ru-RU"/>
        </w:rPr>
        <w:t>вот со</w:t>
      </w:r>
      <w:r w:rsidRPr="001E329F">
        <w:rPr>
          <w:rFonts w:ascii="Verdana" w:hAnsi="Verdana"/>
          <w:color w:val="000000"/>
          <w:sz w:val="20"/>
        </w:rPr>
        <w:t> </w:t>
      </w:r>
      <w:r w:rsidRPr="001E329F">
        <w:rPr>
          <w:rFonts w:ascii="Verdana" w:hAnsi="Verdana"/>
          <w:color w:val="000000"/>
          <w:sz w:val="20"/>
          <w:lang w:val="ru-RU"/>
        </w:rPr>
        <w:t>стороны психики... во-первых, налицо все признаки легкого сотрясения мозга. Во-вторых, нервное истощение... Он до</w:t>
      </w:r>
      <w:r w:rsidRPr="001E329F">
        <w:rPr>
          <w:rFonts w:ascii="Verdana" w:hAnsi="Verdana"/>
          <w:color w:val="000000"/>
          <w:sz w:val="20"/>
        </w:rPr>
        <w:t> </w:t>
      </w:r>
      <w:r w:rsidRPr="001E329F">
        <w:rPr>
          <w:rFonts w:ascii="Verdana" w:hAnsi="Verdana"/>
          <w:color w:val="000000"/>
          <w:sz w:val="20"/>
          <w:lang w:val="ru-RU"/>
        </w:rPr>
        <w:t>сих пор в</w:t>
      </w:r>
      <w:r w:rsidRPr="001E329F">
        <w:rPr>
          <w:rFonts w:ascii="Verdana" w:hAnsi="Verdana"/>
          <w:color w:val="000000"/>
          <w:sz w:val="20"/>
        </w:rPr>
        <w:t> </w:t>
      </w:r>
      <w:r w:rsidRPr="001E329F">
        <w:rPr>
          <w:rFonts w:ascii="Verdana" w:hAnsi="Verdana"/>
          <w:color w:val="000000"/>
          <w:sz w:val="20"/>
          <w:lang w:val="ru-RU"/>
        </w:rPr>
        <w:t>шоковом состоянии...</w:t>
      </w:r>
    </w:p>
    <w:p w14:paraId="4966B72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w:t>
      </w:r>
      <w:r w:rsidRPr="001E329F">
        <w:rPr>
          <w:rFonts w:ascii="Verdana" w:hAnsi="Verdana"/>
          <w:color w:val="000000"/>
          <w:sz w:val="20"/>
        </w:rPr>
        <w:t> </w:t>
      </w:r>
      <w:r w:rsidRPr="001E329F">
        <w:rPr>
          <w:rFonts w:ascii="Verdana" w:hAnsi="Verdana"/>
          <w:color w:val="000000"/>
          <w:sz w:val="20"/>
          <w:lang w:val="ru-RU"/>
        </w:rPr>
        <w:t>ним делали? Пытали?</w:t>
      </w:r>
      <w:r w:rsidRPr="001E329F">
        <w:rPr>
          <w:rFonts w:ascii="Verdana" w:hAnsi="Verdana"/>
          <w:color w:val="000000"/>
          <w:sz w:val="20"/>
        </w:rPr>
        <w:t> </w:t>
      </w:r>
      <w:r w:rsidRPr="001E329F">
        <w:rPr>
          <w:rFonts w:ascii="Verdana" w:hAnsi="Verdana"/>
          <w:color w:val="000000"/>
          <w:sz w:val="20"/>
          <w:lang w:val="ru-RU"/>
        </w:rPr>
        <w:t>— прошептала</w:t>
      </w:r>
      <w:r w:rsidRPr="001E329F">
        <w:rPr>
          <w:rFonts w:ascii="Verdana" w:hAnsi="Verdana"/>
          <w:color w:val="000000"/>
          <w:sz w:val="20"/>
        </w:rPr>
        <w:t> </w:t>
      </w:r>
      <w:r w:rsidRPr="001E329F">
        <w:rPr>
          <w:rFonts w:ascii="Verdana" w:hAnsi="Verdana"/>
          <w:color w:val="000000"/>
          <w:sz w:val="20"/>
          <w:lang w:val="ru-RU"/>
        </w:rPr>
        <w:t>Зоя.</w:t>
      </w:r>
    </w:p>
    <w:p w14:paraId="048E481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Врач прошелся вдоль стола туда</w:t>
      </w:r>
      <w:r w:rsidRPr="001E329F">
        <w:rPr>
          <w:rFonts w:ascii="Verdana" w:hAnsi="Verdana"/>
          <w:color w:val="000000"/>
          <w:sz w:val="20"/>
        </w:rPr>
        <w:t> </w:t>
      </w:r>
      <w:r w:rsidRPr="001E329F">
        <w:rPr>
          <w:rFonts w:ascii="Verdana" w:hAnsi="Verdana"/>
          <w:color w:val="000000"/>
          <w:sz w:val="20"/>
          <w:lang w:val="ru-RU"/>
        </w:rPr>
        <w:t>— обратно.</w:t>
      </w:r>
    </w:p>
    <w:p w14:paraId="61704EC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М-м-да, похоже на</w:t>
      </w:r>
      <w:r w:rsidRPr="001E329F">
        <w:rPr>
          <w:rFonts w:ascii="Verdana" w:hAnsi="Verdana"/>
          <w:color w:val="000000"/>
          <w:sz w:val="20"/>
        </w:rPr>
        <w:t> </w:t>
      </w:r>
      <w:r w:rsidRPr="001E329F">
        <w:rPr>
          <w:rFonts w:ascii="Verdana" w:hAnsi="Verdana"/>
          <w:color w:val="000000"/>
          <w:sz w:val="20"/>
          <w:lang w:val="ru-RU"/>
        </w:rPr>
        <w:t>то,</w:t>
      </w:r>
      <w:r w:rsidRPr="001E329F">
        <w:rPr>
          <w:rFonts w:ascii="Verdana" w:hAnsi="Verdana"/>
          <w:color w:val="000000"/>
          <w:sz w:val="20"/>
        </w:rPr>
        <w:t> </w:t>
      </w:r>
      <w:r w:rsidRPr="001E329F">
        <w:rPr>
          <w:rFonts w:ascii="Verdana" w:hAnsi="Verdana"/>
          <w:color w:val="000000"/>
          <w:sz w:val="20"/>
          <w:lang w:val="ru-RU"/>
        </w:rPr>
        <w:t>— его вдруг передернуло, будто вспомнилось что-то свое.</w:t>
      </w:r>
      <w:r w:rsidRPr="001E329F">
        <w:rPr>
          <w:rFonts w:ascii="Verdana" w:hAnsi="Verdana"/>
          <w:color w:val="000000"/>
          <w:sz w:val="20"/>
        </w:rPr>
        <w:t> </w:t>
      </w:r>
      <w:r w:rsidRPr="001E329F">
        <w:rPr>
          <w:rFonts w:ascii="Verdana" w:hAnsi="Verdana"/>
          <w:color w:val="000000"/>
          <w:sz w:val="20"/>
          <w:lang w:val="ru-RU"/>
        </w:rPr>
        <w:t>— Там</w:t>
      </w:r>
      <w:r w:rsidRPr="001E329F">
        <w:rPr>
          <w:rFonts w:ascii="Verdana" w:hAnsi="Verdana"/>
          <w:color w:val="000000"/>
          <w:sz w:val="20"/>
        </w:rPr>
        <w:t> </w:t>
      </w:r>
      <w:r w:rsidRPr="001E329F">
        <w:rPr>
          <w:rFonts w:ascii="Verdana" w:hAnsi="Verdana"/>
          <w:color w:val="000000"/>
          <w:sz w:val="20"/>
          <w:lang w:val="ru-RU"/>
        </w:rPr>
        <w:t>же уголовники. Тюремная школа. Они это умеют...</w:t>
      </w:r>
    </w:p>
    <w:p w14:paraId="2C8C145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общем, я не</w:t>
      </w:r>
      <w:r w:rsidRPr="001E329F">
        <w:rPr>
          <w:rFonts w:ascii="Verdana" w:hAnsi="Verdana"/>
          <w:color w:val="000000"/>
          <w:sz w:val="20"/>
        </w:rPr>
        <w:t> </w:t>
      </w:r>
      <w:r w:rsidRPr="001E329F">
        <w:rPr>
          <w:rFonts w:ascii="Verdana" w:hAnsi="Verdana"/>
          <w:color w:val="000000"/>
          <w:sz w:val="20"/>
          <w:lang w:val="ru-RU"/>
        </w:rPr>
        <w:t>могу приказывать, но</w:t>
      </w:r>
      <w:r w:rsidRPr="001E329F">
        <w:rPr>
          <w:rFonts w:ascii="Verdana" w:hAnsi="Verdana"/>
          <w:color w:val="000000"/>
          <w:sz w:val="20"/>
        </w:rPr>
        <w:t> </w:t>
      </w:r>
      <w:r w:rsidRPr="001E329F">
        <w:rPr>
          <w:rFonts w:ascii="Verdana" w:hAnsi="Verdana"/>
          <w:color w:val="000000"/>
          <w:sz w:val="20"/>
          <w:lang w:val="ru-RU"/>
        </w:rPr>
        <w:t>рекомендую настоятельно. Есть у</w:t>
      </w:r>
      <w:r w:rsidRPr="001E329F">
        <w:rPr>
          <w:rFonts w:ascii="Verdana" w:hAnsi="Verdana"/>
          <w:color w:val="000000"/>
          <w:sz w:val="20"/>
        </w:rPr>
        <w:t> </w:t>
      </w:r>
      <w:r w:rsidRPr="001E329F">
        <w:rPr>
          <w:rFonts w:ascii="Verdana" w:hAnsi="Verdana"/>
          <w:color w:val="000000"/>
          <w:sz w:val="20"/>
          <w:lang w:val="ru-RU"/>
        </w:rPr>
        <w:t>нас...</w:t>
      </w:r>
    </w:p>
    <w:p w14:paraId="14F64AB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Доктор,</w:t>
      </w:r>
      <w:r w:rsidRPr="001E329F">
        <w:rPr>
          <w:rFonts w:ascii="Verdana" w:hAnsi="Verdana"/>
          <w:color w:val="000000"/>
          <w:sz w:val="20"/>
        </w:rPr>
        <w:t> </w:t>
      </w:r>
      <w:r w:rsidRPr="001E329F">
        <w:rPr>
          <w:rFonts w:ascii="Verdana" w:hAnsi="Verdana"/>
          <w:color w:val="000000"/>
          <w:sz w:val="20"/>
          <w:lang w:val="ru-RU"/>
        </w:rPr>
        <w:t>— перебил его Олег,</w:t>
      </w:r>
      <w:r w:rsidRPr="001E329F">
        <w:rPr>
          <w:rFonts w:ascii="Verdana" w:hAnsi="Verdana"/>
          <w:color w:val="000000"/>
          <w:sz w:val="20"/>
        </w:rPr>
        <w:t> </w:t>
      </w:r>
      <w:r w:rsidRPr="001E329F">
        <w:rPr>
          <w:rFonts w:ascii="Verdana" w:hAnsi="Verdana"/>
          <w:color w:val="000000"/>
          <w:sz w:val="20"/>
          <w:lang w:val="ru-RU"/>
        </w:rPr>
        <w:t>— мы уже все знаем. Мы уже дали согласие на</w:t>
      </w:r>
      <w:r w:rsidRPr="001E329F">
        <w:rPr>
          <w:rFonts w:ascii="Verdana" w:hAnsi="Verdana"/>
          <w:color w:val="000000"/>
          <w:sz w:val="20"/>
        </w:rPr>
        <w:t> </w:t>
      </w:r>
      <w:r w:rsidRPr="001E329F">
        <w:rPr>
          <w:rFonts w:ascii="Verdana" w:hAnsi="Verdana"/>
          <w:color w:val="000000"/>
          <w:sz w:val="20"/>
          <w:lang w:val="ru-RU"/>
        </w:rPr>
        <w:t>применение «Нейрона». Только с</w:t>
      </w:r>
      <w:r w:rsidRPr="001E329F">
        <w:rPr>
          <w:rFonts w:ascii="Verdana" w:hAnsi="Verdana"/>
          <w:color w:val="000000"/>
          <w:sz w:val="20"/>
        </w:rPr>
        <w:t> </w:t>
      </w:r>
      <w:r w:rsidRPr="001E329F">
        <w:rPr>
          <w:rFonts w:ascii="Verdana" w:hAnsi="Verdana"/>
          <w:color w:val="000000"/>
          <w:sz w:val="20"/>
          <w:lang w:val="ru-RU"/>
        </w:rPr>
        <w:t>одним условием...</w:t>
      </w:r>
    </w:p>
    <w:p w14:paraId="479C3B6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Хм! С</w:t>
      </w:r>
      <w:r w:rsidRPr="001E329F">
        <w:rPr>
          <w:rFonts w:ascii="Verdana" w:hAnsi="Verdana"/>
          <w:color w:val="000000"/>
          <w:sz w:val="20"/>
        </w:rPr>
        <w:t> </w:t>
      </w:r>
      <w:r w:rsidRPr="001E329F">
        <w:rPr>
          <w:rFonts w:ascii="Verdana" w:hAnsi="Verdana"/>
          <w:color w:val="000000"/>
          <w:sz w:val="20"/>
          <w:lang w:val="ru-RU"/>
        </w:rPr>
        <w:t>каким</w:t>
      </w:r>
      <w:r w:rsidRPr="001E329F">
        <w:rPr>
          <w:rFonts w:ascii="Verdana" w:hAnsi="Verdana"/>
          <w:color w:val="000000"/>
          <w:sz w:val="20"/>
        </w:rPr>
        <w:t> </w:t>
      </w:r>
      <w:r w:rsidRPr="001E329F">
        <w:rPr>
          <w:rFonts w:ascii="Verdana" w:hAnsi="Verdana"/>
          <w:color w:val="000000"/>
          <w:sz w:val="20"/>
          <w:lang w:val="ru-RU"/>
        </w:rPr>
        <w:t>же?</w:t>
      </w:r>
      <w:r w:rsidRPr="001E329F">
        <w:rPr>
          <w:rFonts w:ascii="Verdana" w:hAnsi="Verdana"/>
          <w:color w:val="000000"/>
          <w:sz w:val="20"/>
        </w:rPr>
        <w:t> </w:t>
      </w:r>
      <w:r w:rsidRPr="001E329F">
        <w:rPr>
          <w:rFonts w:ascii="Verdana" w:hAnsi="Verdana"/>
          <w:color w:val="000000"/>
          <w:sz w:val="20"/>
          <w:lang w:val="ru-RU"/>
        </w:rPr>
        <w:t>— поинтересовался врач.</w:t>
      </w:r>
    </w:p>
    <w:p w14:paraId="4F9F7C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отправляемся все втроем...</w:t>
      </w:r>
    </w:p>
    <w:p w14:paraId="3473D4F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6C3638FF" w14:textId="77777777" w:rsidR="00C15AD0" w:rsidRDefault="00C15AD0" w:rsidP="001E329F">
      <w:pPr>
        <w:pStyle w:val="Heading3"/>
        <w:keepNext w:val="0"/>
        <w:keepLines w:val="0"/>
        <w:suppressAutoHyphens/>
        <w:spacing w:before="0" w:line="240" w:lineRule="auto"/>
        <w:ind w:firstLine="283"/>
        <w:jc w:val="both"/>
        <w:rPr>
          <w:rFonts w:ascii="Verdana" w:hAnsi="Verdana"/>
          <w:b w:val="0"/>
          <w:color w:val="000000"/>
          <w:sz w:val="20"/>
          <w:lang w:val="ru-RU"/>
        </w:rPr>
      </w:pPr>
    </w:p>
    <w:p w14:paraId="5ABE740E" w14:textId="66D749C7" w:rsidR="00090DB9" w:rsidRPr="001E329F" w:rsidRDefault="00090DB9" w:rsidP="00C15AD0">
      <w:pPr>
        <w:pStyle w:val="Heading3"/>
        <w:keepLines w:val="0"/>
        <w:suppressAutoHyphens/>
        <w:spacing w:before="0" w:line="240" w:lineRule="auto"/>
        <w:jc w:val="both"/>
        <w:rPr>
          <w:rFonts w:ascii="Verdana" w:hAnsi="Verdana"/>
          <w:b w:val="0"/>
          <w:color w:val="000000"/>
          <w:sz w:val="20"/>
          <w:lang w:val="ru-RU"/>
        </w:rPr>
      </w:pPr>
      <w:r w:rsidRPr="001E329F">
        <w:rPr>
          <w:rFonts w:ascii="Verdana" w:hAnsi="Verdana"/>
          <w:b w:val="0"/>
          <w:color w:val="000000"/>
          <w:sz w:val="20"/>
          <w:lang w:val="ru-RU"/>
        </w:rPr>
        <w:t>9</w:t>
      </w:r>
    </w:p>
    <w:p w14:paraId="577712E1" w14:textId="77777777" w:rsidR="00090DB9" w:rsidRPr="001E329F" w:rsidRDefault="00090DB9" w:rsidP="00C15AD0">
      <w:pPr>
        <w:keepNext/>
        <w:suppressAutoHyphens/>
        <w:spacing w:after="0" w:line="240" w:lineRule="auto"/>
        <w:ind w:firstLine="283"/>
        <w:jc w:val="both"/>
        <w:rPr>
          <w:rFonts w:ascii="Verdana" w:hAnsi="Verdana"/>
          <w:color w:val="000000"/>
          <w:sz w:val="20"/>
          <w:lang w:val="ru-RU"/>
        </w:rPr>
      </w:pPr>
    </w:p>
    <w:p w14:paraId="0E1C1AC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Первое, что я увидел, открыв глаза, была индикаторная панель устройства сопряжения. Какой-то миг во</w:t>
      </w:r>
      <w:r w:rsidRPr="001E329F">
        <w:rPr>
          <w:rFonts w:ascii="Verdana" w:hAnsi="Verdana"/>
          <w:color w:val="000000"/>
          <w:sz w:val="20"/>
        </w:rPr>
        <w:t> </w:t>
      </w:r>
      <w:r w:rsidRPr="001E329F">
        <w:rPr>
          <w:rFonts w:ascii="Verdana" w:hAnsi="Verdana"/>
          <w:color w:val="000000"/>
          <w:sz w:val="20"/>
          <w:lang w:val="ru-RU"/>
        </w:rPr>
        <w:t>мне еще жило удивление Тайка Тхоорта</w:t>
      </w:r>
      <w:r w:rsidRPr="001E329F">
        <w:rPr>
          <w:rFonts w:ascii="Verdana" w:hAnsi="Verdana"/>
          <w:color w:val="000000"/>
          <w:sz w:val="20"/>
        </w:rPr>
        <w:t> </w:t>
      </w:r>
      <w:r w:rsidRPr="001E329F">
        <w:rPr>
          <w:rFonts w:ascii="Verdana" w:hAnsi="Verdana"/>
          <w:color w:val="000000"/>
          <w:sz w:val="20"/>
          <w:lang w:val="ru-RU"/>
        </w:rPr>
        <w:t>— ему никогда не</w:t>
      </w:r>
      <w:r w:rsidRPr="001E329F">
        <w:rPr>
          <w:rFonts w:ascii="Verdana" w:hAnsi="Verdana"/>
          <w:color w:val="000000"/>
          <w:sz w:val="20"/>
        </w:rPr>
        <w:t> </w:t>
      </w:r>
      <w:r w:rsidRPr="001E329F">
        <w:rPr>
          <w:rFonts w:ascii="Verdana" w:hAnsi="Verdana"/>
          <w:color w:val="000000"/>
          <w:sz w:val="20"/>
          <w:lang w:val="ru-RU"/>
        </w:rPr>
        <w:t>приходилось видеть разноцветных мигающих огоньков,</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затем вдруг всей тяжестью обрушилась настоящая память. Это было как прозрение</w:t>
      </w:r>
      <w:r w:rsidRPr="001E329F">
        <w:rPr>
          <w:rFonts w:ascii="Verdana" w:hAnsi="Verdana"/>
          <w:color w:val="000000"/>
          <w:sz w:val="20"/>
        </w:rPr>
        <w:t> </w:t>
      </w:r>
      <w:r w:rsidRPr="001E329F">
        <w:rPr>
          <w:rFonts w:ascii="Verdana" w:hAnsi="Verdana"/>
          <w:color w:val="000000"/>
          <w:sz w:val="20"/>
          <w:lang w:val="ru-RU"/>
        </w:rPr>
        <w:t>— все тайны и</w:t>
      </w:r>
      <w:r w:rsidRPr="001E329F">
        <w:rPr>
          <w:rFonts w:ascii="Verdana" w:hAnsi="Verdana"/>
          <w:color w:val="000000"/>
          <w:sz w:val="20"/>
        </w:rPr>
        <w:t> </w:t>
      </w:r>
      <w:r w:rsidRPr="001E329F">
        <w:rPr>
          <w:rFonts w:ascii="Verdana" w:hAnsi="Verdana"/>
          <w:color w:val="000000"/>
          <w:sz w:val="20"/>
          <w:lang w:val="ru-RU"/>
        </w:rPr>
        <w:t>загадки, так долго терзавшие беднягу Тхоорта, были разрешены в</w:t>
      </w:r>
      <w:r w:rsidRPr="001E329F">
        <w:rPr>
          <w:rFonts w:ascii="Verdana" w:hAnsi="Verdana"/>
          <w:color w:val="000000"/>
          <w:sz w:val="20"/>
        </w:rPr>
        <w:t> </w:t>
      </w:r>
      <w:r w:rsidRPr="001E329F">
        <w:rPr>
          <w:rFonts w:ascii="Verdana" w:hAnsi="Verdana"/>
          <w:color w:val="000000"/>
          <w:sz w:val="20"/>
          <w:lang w:val="ru-RU"/>
        </w:rPr>
        <w:t>одну секунду. Но</w:t>
      </w:r>
      <w:r w:rsidRPr="001E329F">
        <w:rPr>
          <w:rFonts w:ascii="Verdana" w:hAnsi="Verdana"/>
          <w:color w:val="000000"/>
          <w:sz w:val="20"/>
        </w:rPr>
        <w:t> </w:t>
      </w:r>
      <w:r w:rsidRPr="001E329F">
        <w:rPr>
          <w:rFonts w:ascii="Verdana" w:hAnsi="Verdana"/>
          <w:color w:val="000000"/>
          <w:sz w:val="20"/>
          <w:lang w:val="ru-RU"/>
        </w:rPr>
        <w:t>ответ оказался страшнее, чем мучительное неведение. Я вспомнил, кто я есть и</w:t>
      </w:r>
      <w:r w:rsidRPr="001E329F">
        <w:rPr>
          <w:rFonts w:ascii="Verdana" w:hAnsi="Verdana"/>
          <w:color w:val="000000"/>
          <w:sz w:val="20"/>
        </w:rPr>
        <w:t> </w:t>
      </w:r>
      <w:r w:rsidRPr="001E329F">
        <w:rPr>
          <w:rFonts w:ascii="Verdana" w:hAnsi="Verdana"/>
          <w:color w:val="000000"/>
          <w:sz w:val="20"/>
          <w:lang w:val="ru-RU"/>
        </w:rPr>
        <w:t>где нахожусь. Я вспомнил, что меня ждет.</w:t>
      </w:r>
    </w:p>
    <w:p w14:paraId="673B2FD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Просыпаясь от</w:t>
      </w:r>
      <w:r w:rsidRPr="001E329F">
        <w:rPr>
          <w:rFonts w:ascii="Verdana" w:hAnsi="Verdana"/>
          <w:color w:val="000000"/>
          <w:sz w:val="20"/>
        </w:rPr>
        <w:t> </w:t>
      </w:r>
      <w:r w:rsidRPr="001E329F">
        <w:rPr>
          <w:rFonts w:ascii="Verdana" w:hAnsi="Verdana"/>
          <w:color w:val="000000"/>
          <w:sz w:val="20"/>
          <w:lang w:val="ru-RU"/>
        </w:rPr>
        <w:t>кошмара, человек испытывает огромное облегчение. Здесь было наоборот. Я словно оказался в</w:t>
      </w:r>
      <w:r w:rsidRPr="001E329F">
        <w:rPr>
          <w:rFonts w:ascii="Verdana" w:hAnsi="Verdana"/>
          <w:color w:val="000000"/>
          <w:sz w:val="20"/>
        </w:rPr>
        <w:t> </w:t>
      </w:r>
      <w:r w:rsidRPr="001E329F">
        <w:rPr>
          <w:rFonts w:ascii="Verdana" w:hAnsi="Verdana"/>
          <w:color w:val="000000"/>
          <w:sz w:val="20"/>
          <w:lang w:val="ru-RU"/>
        </w:rPr>
        <w:t>своем старом, давно забытом кошмаре и</w:t>
      </w:r>
      <w:r w:rsidRPr="001E329F">
        <w:rPr>
          <w:rFonts w:ascii="Verdana" w:hAnsi="Verdana"/>
          <w:color w:val="000000"/>
          <w:sz w:val="20"/>
        </w:rPr>
        <w:t> </w:t>
      </w:r>
      <w:r w:rsidRPr="001E329F">
        <w:rPr>
          <w:rFonts w:ascii="Verdana" w:hAnsi="Verdana"/>
          <w:color w:val="000000"/>
          <w:sz w:val="20"/>
          <w:lang w:val="ru-RU"/>
        </w:rPr>
        <w:t>вдруг понял, что это не</w:t>
      </w:r>
      <w:r w:rsidRPr="001E329F">
        <w:rPr>
          <w:rFonts w:ascii="Verdana" w:hAnsi="Verdana"/>
          <w:color w:val="000000"/>
          <w:sz w:val="20"/>
        </w:rPr>
        <w:t> </w:t>
      </w:r>
      <w:r w:rsidRPr="001E329F">
        <w:rPr>
          <w:rFonts w:ascii="Verdana" w:hAnsi="Verdana"/>
          <w:color w:val="000000"/>
          <w:sz w:val="20"/>
          <w:lang w:val="ru-RU"/>
        </w:rPr>
        <w:t>сон. Я застонал, и</w:t>
      </w:r>
      <w:r w:rsidRPr="001E329F">
        <w:rPr>
          <w:rFonts w:ascii="Verdana" w:hAnsi="Verdana"/>
          <w:color w:val="000000"/>
          <w:sz w:val="20"/>
        </w:rPr>
        <w:t> </w:t>
      </w:r>
      <w:r w:rsidRPr="001E329F">
        <w:rPr>
          <w:rFonts w:ascii="Verdana" w:hAnsi="Verdana"/>
          <w:color w:val="000000"/>
          <w:sz w:val="20"/>
          <w:lang w:val="ru-RU"/>
        </w:rPr>
        <w:t>сейчас</w:t>
      </w:r>
      <w:r w:rsidRPr="001E329F">
        <w:rPr>
          <w:rFonts w:ascii="Verdana" w:hAnsi="Verdana"/>
          <w:color w:val="000000"/>
          <w:sz w:val="20"/>
        </w:rPr>
        <w:t> </w:t>
      </w:r>
      <w:r w:rsidRPr="001E329F">
        <w:rPr>
          <w:rFonts w:ascii="Verdana" w:hAnsi="Verdana"/>
          <w:color w:val="000000"/>
          <w:sz w:val="20"/>
          <w:lang w:val="ru-RU"/>
        </w:rPr>
        <w:t>же надо мной склонились две головы. Одна из</w:t>
      </w:r>
      <w:r w:rsidRPr="001E329F">
        <w:rPr>
          <w:rFonts w:ascii="Verdana" w:hAnsi="Verdana"/>
          <w:color w:val="000000"/>
          <w:sz w:val="20"/>
        </w:rPr>
        <w:t> </w:t>
      </w:r>
      <w:r w:rsidRPr="001E329F">
        <w:rPr>
          <w:rFonts w:ascii="Verdana" w:hAnsi="Verdana"/>
          <w:color w:val="000000"/>
          <w:sz w:val="20"/>
          <w:lang w:val="ru-RU"/>
        </w:rPr>
        <w:t>них принадлежала Ефиму Зарецкому, другая была мне незнакома.</w:t>
      </w:r>
    </w:p>
    <w:p w14:paraId="64A7EB4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как ты?</w:t>
      </w:r>
      <w:r w:rsidRPr="001E329F">
        <w:rPr>
          <w:rFonts w:ascii="Verdana" w:hAnsi="Verdana"/>
          <w:color w:val="000000"/>
          <w:sz w:val="20"/>
        </w:rPr>
        <w:t> </w:t>
      </w:r>
      <w:r w:rsidRPr="001E329F">
        <w:rPr>
          <w:rFonts w:ascii="Verdana" w:hAnsi="Verdana"/>
          <w:color w:val="000000"/>
          <w:sz w:val="20"/>
          <w:lang w:val="ru-RU"/>
        </w:rPr>
        <w:t>— спросил Ефим.</w:t>
      </w:r>
      <w:r w:rsidRPr="001E329F">
        <w:rPr>
          <w:rFonts w:ascii="Verdana" w:hAnsi="Verdana"/>
          <w:color w:val="000000"/>
          <w:sz w:val="20"/>
        </w:rPr>
        <w:t> </w:t>
      </w:r>
      <w:r w:rsidRPr="001E329F">
        <w:rPr>
          <w:rFonts w:ascii="Verdana" w:hAnsi="Verdana"/>
          <w:color w:val="000000"/>
          <w:sz w:val="20"/>
          <w:lang w:val="ru-RU"/>
        </w:rPr>
        <w:t>— Голос его сильно изменился за</w:t>
      </w:r>
      <w:r w:rsidRPr="001E329F">
        <w:rPr>
          <w:rFonts w:ascii="Verdana" w:hAnsi="Verdana"/>
          <w:color w:val="000000"/>
          <w:sz w:val="20"/>
        </w:rPr>
        <w:t> </w:t>
      </w:r>
      <w:r w:rsidRPr="001E329F">
        <w:rPr>
          <w:rFonts w:ascii="Verdana" w:hAnsi="Verdana"/>
          <w:color w:val="000000"/>
          <w:sz w:val="20"/>
          <w:lang w:val="ru-RU"/>
        </w:rPr>
        <w:t>то время, что мы не</w:t>
      </w:r>
      <w:r w:rsidRPr="001E329F">
        <w:rPr>
          <w:rFonts w:ascii="Verdana" w:hAnsi="Verdana"/>
          <w:color w:val="000000"/>
          <w:sz w:val="20"/>
        </w:rPr>
        <w:t> </w:t>
      </w:r>
      <w:r w:rsidRPr="001E329F">
        <w:rPr>
          <w:rFonts w:ascii="Verdana" w:hAnsi="Verdana"/>
          <w:color w:val="000000"/>
          <w:sz w:val="20"/>
          <w:lang w:val="ru-RU"/>
        </w:rPr>
        <w:t>виделись, и</w:t>
      </w:r>
      <w:r w:rsidRPr="001E329F">
        <w:rPr>
          <w:rFonts w:ascii="Verdana" w:hAnsi="Verdana"/>
          <w:color w:val="000000"/>
          <w:sz w:val="20"/>
        </w:rPr>
        <w:t> </w:t>
      </w:r>
      <w:r w:rsidRPr="001E329F">
        <w:rPr>
          <w:rFonts w:ascii="Verdana" w:hAnsi="Verdana"/>
          <w:color w:val="000000"/>
          <w:sz w:val="20"/>
          <w:lang w:val="ru-RU"/>
        </w:rPr>
        <w:t>звучал теперь хрипло, сквозь одышку.</w:t>
      </w:r>
    </w:p>
    <w:p w14:paraId="18F9F34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Сейчас, погоди,</w:t>
      </w:r>
      <w:r w:rsidRPr="001E329F">
        <w:rPr>
          <w:rFonts w:ascii="Verdana" w:hAnsi="Verdana"/>
          <w:color w:val="000000"/>
          <w:sz w:val="20"/>
        </w:rPr>
        <w:t> </w:t>
      </w:r>
      <w:r w:rsidRPr="001E329F">
        <w:rPr>
          <w:rFonts w:ascii="Verdana" w:hAnsi="Verdana"/>
          <w:color w:val="000000"/>
          <w:sz w:val="20"/>
          <w:lang w:val="ru-RU"/>
        </w:rPr>
        <w:t>— прошептал я, снова закрывая глаза. Начиналось головокружение.</w:t>
      </w:r>
    </w:p>
    <w:p w14:paraId="47F61D7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Итак, я вернулся. Хоть возвращаются и</w:t>
      </w:r>
      <w:r w:rsidRPr="001E329F">
        <w:rPr>
          <w:rFonts w:ascii="Verdana" w:hAnsi="Verdana"/>
          <w:color w:val="000000"/>
          <w:sz w:val="20"/>
        </w:rPr>
        <w:t> </w:t>
      </w:r>
      <w:r w:rsidRPr="001E329F">
        <w:rPr>
          <w:rFonts w:ascii="Verdana" w:hAnsi="Verdana"/>
          <w:color w:val="000000"/>
          <w:sz w:val="20"/>
          <w:lang w:val="ru-RU"/>
        </w:rPr>
        <w:t>немногие. Теперь я знал, почему. Не</w:t>
      </w:r>
      <w:r w:rsidRPr="001E329F">
        <w:rPr>
          <w:rFonts w:ascii="Verdana" w:hAnsi="Verdana"/>
          <w:color w:val="000000"/>
          <w:sz w:val="20"/>
        </w:rPr>
        <w:t> </w:t>
      </w:r>
      <w:r w:rsidRPr="001E329F">
        <w:rPr>
          <w:rFonts w:ascii="Verdana" w:hAnsi="Verdana"/>
          <w:color w:val="000000"/>
          <w:sz w:val="20"/>
          <w:lang w:val="ru-RU"/>
        </w:rPr>
        <w:t>каждому удается попасть на</w:t>
      </w:r>
      <w:r w:rsidRPr="001E329F">
        <w:rPr>
          <w:rFonts w:ascii="Verdana" w:hAnsi="Verdana"/>
          <w:color w:val="000000"/>
          <w:sz w:val="20"/>
        </w:rPr>
        <w:t> </w:t>
      </w:r>
      <w:r w:rsidRPr="001E329F">
        <w:rPr>
          <w:rFonts w:ascii="Verdana" w:hAnsi="Verdana"/>
          <w:color w:val="000000"/>
          <w:sz w:val="20"/>
          <w:lang w:val="ru-RU"/>
        </w:rPr>
        <w:t>остров посреди озера в</w:t>
      </w:r>
      <w:r w:rsidRPr="001E329F">
        <w:rPr>
          <w:rFonts w:ascii="Verdana" w:hAnsi="Verdana"/>
          <w:color w:val="000000"/>
          <w:sz w:val="20"/>
        </w:rPr>
        <w:t> </w:t>
      </w:r>
      <w:r w:rsidRPr="001E329F">
        <w:rPr>
          <w:rFonts w:ascii="Verdana" w:hAnsi="Verdana"/>
          <w:color w:val="000000"/>
          <w:sz w:val="20"/>
          <w:lang w:val="ru-RU"/>
        </w:rPr>
        <w:t>стране ирманов. Не</w:t>
      </w:r>
      <w:r w:rsidRPr="001E329F">
        <w:rPr>
          <w:rFonts w:ascii="Verdana" w:hAnsi="Verdana"/>
          <w:color w:val="000000"/>
          <w:sz w:val="20"/>
        </w:rPr>
        <w:t> </w:t>
      </w:r>
      <w:r w:rsidRPr="001E329F">
        <w:rPr>
          <w:rFonts w:ascii="Verdana" w:hAnsi="Verdana"/>
          <w:color w:val="000000"/>
          <w:sz w:val="20"/>
          <w:lang w:val="ru-RU"/>
        </w:rPr>
        <w:t>каждому на</w:t>
      </w:r>
      <w:r w:rsidRPr="001E329F">
        <w:rPr>
          <w:rFonts w:ascii="Verdana" w:hAnsi="Verdana"/>
          <w:color w:val="000000"/>
          <w:sz w:val="20"/>
        </w:rPr>
        <w:t> </w:t>
      </w:r>
      <w:r w:rsidRPr="001E329F">
        <w:rPr>
          <w:rFonts w:ascii="Verdana" w:hAnsi="Verdana"/>
          <w:color w:val="000000"/>
          <w:sz w:val="20"/>
          <w:lang w:val="ru-RU"/>
        </w:rPr>
        <w:t>острове удается отыскать пещеру, ведущую к</w:t>
      </w:r>
      <w:r w:rsidRPr="001E329F">
        <w:rPr>
          <w:rFonts w:ascii="Verdana" w:hAnsi="Verdana"/>
          <w:color w:val="000000"/>
          <w:sz w:val="20"/>
        </w:rPr>
        <w:t> </w:t>
      </w:r>
      <w:r w:rsidRPr="001E329F">
        <w:rPr>
          <w:rFonts w:ascii="Verdana" w:hAnsi="Verdana"/>
          <w:color w:val="000000"/>
          <w:sz w:val="20"/>
          <w:lang w:val="ru-RU"/>
        </w:rPr>
        <w:t>Выходу... Стоп! Я открыл глаза и</w:t>
      </w:r>
      <w:r w:rsidRPr="001E329F">
        <w:rPr>
          <w:rFonts w:ascii="Verdana" w:hAnsi="Verdana"/>
          <w:color w:val="000000"/>
          <w:sz w:val="20"/>
        </w:rPr>
        <w:t> </w:t>
      </w:r>
      <w:r w:rsidRPr="001E329F">
        <w:rPr>
          <w:rFonts w:ascii="Verdana" w:hAnsi="Verdana"/>
          <w:color w:val="000000"/>
          <w:sz w:val="20"/>
          <w:lang w:val="ru-RU"/>
        </w:rPr>
        <w:t>сел, потянув за</w:t>
      </w:r>
      <w:r w:rsidRPr="001E329F">
        <w:rPr>
          <w:rFonts w:ascii="Verdana" w:hAnsi="Verdana"/>
          <w:color w:val="000000"/>
          <w:sz w:val="20"/>
        </w:rPr>
        <w:t> </w:t>
      </w:r>
      <w:r w:rsidRPr="001E329F">
        <w:rPr>
          <w:rFonts w:ascii="Verdana" w:hAnsi="Verdana"/>
          <w:color w:val="000000"/>
          <w:sz w:val="20"/>
          <w:lang w:val="ru-RU"/>
        </w:rPr>
        <w:t>собой какие-то провода. А</w:t>
      </w:r>
      <w:r w:rsidRPr="001E329F">
        <w:rPr>
          <w:rFonts w:ascii="Verdana" w:hAnsi="Verdana"/>
          <w:color w:val="000000"/>
          <w:sz w:val="20"/>
        </w:rPr>
        <w:t> </w:t>
      </w:r>
      <w:r w:rsidRPr="001E329F">
        <w:rPr>
          <w:rFonts w:ascii="Verdana" w:hAnsi="Verdana"/>
          <w:color w:val="000000"/>
          <w:sz w:val="20"/>
          <w:lang w:val="ru-RU"/>
        </w:rPr>
        <w:t>как</w:t>
      </w:r>
      <w:r w:rsidRPr="001E329F">
        <w:rPr>
          <w:rFonts w:ascii="Verdana" w:hAnsi="Verdana"/>
          <w:color w:val="000000"/>
          <w:sz w:val="20"/>
        </w:rPr>
        <w:t> </w:t>
      </w:r>
      <w:r w:rsidRPr="001E329F">
        <w:rPr>
          <w:rFonts w:ascii="Verdana" w:hAnsi="Verdana"/>
          <w:color w:val="000000"/>
          <w:sz w:val="20"/>
          <w:lang w:val="ru-RU"/>
        </w:rPr>
        <w:t>же Даяна и</w:t>
      </w:r>
      <w:r w:rsidRPr="001E329F">
        <w:rPr>
          <w:rFonts w:ascii="Verdana" w:hAnsi="Verdana"/>
          <w:color w:val="000000"/>
          <w:sz w:val="20"/>
        </w:rPr>
        <w:t> </w:t>
      </w:r>
      <w:r w:rsidRPr="001E329F">
        <w:rPr>
          <w:rFonts w:ascii="Verdana" w:hAnsi="Verdana"/>
          <w:color w:val="000000"/>
          <w:sz w:val="20"/>
          <w:lang w:val="ru-RU"/>
        </w:rPr>
        <w:t>Кидо? Где</w:t>
      </w:r>
      <w:r w:rsidRPr="001E329F">
        <w:rPr>
          <w:rFonts w:ascii="Verdana" w:hAnsi="Verdana"/>
          <w:color w:val="000000"/>
          <w:sz w:val="20"/>
        </w:rPr>
        <w:t> </w:t>
      </w:r>
      <w:r w:rsidRPr="001E329F">
        <w:rPr>
          <w:rFonts w:ascii="Verdana" w:hAnsi="Verdana"/>
          <w:color w:val="000000"/>
          <w:sz w:val="20"/>
          <w:lang w:val="ru-RU"/>
        </w:rPr>
        <w:t>они?</w:t>
      </w:r>
    </w:p>
    <w:p w14:paraId="47D54D0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опять услужливая память подсказала ответ. Они все еще там. Но</w:t>
      </w:r>
      <w:r w:rsidRPr="001E329F">
        <w:rPr>
          <w:rFonts w:ascii="Verdana" w:hAnsi="Verdana"/>
          <w:color w:val="000000"/>
          <w:sz w:val="20"/>
        </w:rPr>
        <w:t> </w:t>
      </w:r>
      <w:r w:rsidRPr="001E329F">
        <w:rPr>
          <w:rFonts w:ascii="Verdana" w:hAnsi="Verdana"/>
          <w:color w:val="000000"/>
          <w:sz w:val="20"/>
          <w:lang w:val="ru-RU"/>
        </w:rPr>
        <w:t>это не</w:t>
      </w:r>
      <w:r w:rsidRPr="001E329F">
        <w:rPr>
          <w:rFonts w:ascii="Verdana" w:hAnsi="Verdana"/>
          <w:color w:val="000000"/>
          <w:sz w:val="20"/>
        </w:rPr>
        <w:t> </w:t>
      </w:r>
      <w:r w:rsidRPr="001E329F">
        <w:rPr>
          <w:rFonts w:ascii="Verdana" w:hAnsi="Verdana"/>
          <w:color w:val="000000"/>
          <w:sz w:val="20"/>
          <w:lang w:val="ru-RU"/>
        </w:rPr>
        <w:t>Даяна и</w:t>
      </w:r>
      <w:r w:rsidRPr="001E329F">
        <w:rPr>
          <w:rFonts w:ascii="Verdana" w:hAnsi="Verdana"/>
          <w:color w:val="000000"/>
          <w:sz w:val="20"/>
        </w:rPr>
        <w:t> </w:t>
      </w:r>
      <w:r w:rsidRPr="001E329F">
        <w:rPr>
          <w:rFonts w:ascii="Verdana" w:hAnsi="Verdana"/>
          <w:color w:val="000000"/>
          <w:sz w:val="20"/>
          <w:lang w:val="ru-RU"/>
        </w:rPr>
        <w:t>Кидо, это Зоя и</w:t>
      </w:r>
      <w:r w:rsidRPr="001E329F">
        <w:rPr>
          <w:rFonts w:ascii="Verdana" w:hAnsi="Verdana"/>
          <w:color w:val="000000"/>
          <w:sz w:val="20"/>
        </w:rPr>
        <w:t> </w:t>
      </w:r>
      <w:r w:rsidRPr="001E329F">
        <w:rPr>
          <w:rFonts w:ascii="Verdana" w:hAnsi="Verdana"/>
          <w:color w:val="000000"/>
          <w:sz w:val="20"/>
          <w:lang w:val="ru-RU"/>
        </w:rPr>
        <w:t>Пашка! Как долго мы искали друг друга! Как удивлялись, собравшись вместе, что, кажется, знакомы много лет! Неужели нас опять разбросает, теперь уже по</w:t>
      </w:r>
      <w:r w:rsidRPr="001E329F">
        <w:rPr>
          <w:rFonts w:ascii="Verdana" w:hAnsi="Verdana"/>
          <w:color w:val="000000"/>
          <w:sz w:val="20"/>
        </w:rPr>
        <w:t> </w:t>
      </w:r>
      <w:r w:rsidRPr="001E329F">
        <w:rPr>
          <w:rFonts w:ascii="Verdana" w:hAnsi="Verdana"/>
          <w:color w:val="000000"/>
          <w:sz w:val="20"/>
          <w:lang w:val="ru-RU"/>
        </w:rPr>
        <w:t>разным мирам? Неужели они не</w:t>
      </w:r>
      <w:r w:rsidRPr="001E329F">
        <w:rPr>
          <w:rFonts w:ascii="Verdana" w:hAnsi="Verdana"/>
          <w:color w:val="000000"/>
          <w:sz w:val="20"/>
        </w:rPr>
        <w:t> </w:t>
      </w:r>
      <w:r w:rsidRPr="001E329F">
        <w:rPr>
          <w:rFonts w:ascii="Verdana" w:hAnsi="Verdana"/>
          <w:color w:val="000000"/>
          <w:sz w:val="20"/>
          <w:lang w:val="ru-RU"/>
        </w:rPr>
        <w:t>найдут Выход?</w:t>
      </w:r>
    </w:p>
    <w:p w14:paraId="5CF9B80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Там еще двое,</w:t>
      </w:r>
      <w:r w:rsidRPr="001E329F">
        <w:rPr>
          <w:rFonts w:ascii="Verdana" w:hAnsi="Verdana"/>
          <w:color w:val="000000"/>
          <w:sz w:val="20"/>
        </w:rPr>
        <w:t> </w:t>
      </w:r>
      <w:r w:rsidRPr="001E329F">
        <w:rPr>
          <w:rFonts w:ascii="Verdana" w:hAnsi="Verdana"/>
          <w:color w:val="000000"/>
          <w:sz w:val="20"/>
          <w:lang w:val="ru-RU"/>
        </w:rPr>
        <w:t>— едва ворочая языком, проговорил я,</w:t>
      </w:r>
      <w:r w:rsidRPr="001E329F">
        <w:rPr>
          <w:rFonts w:ascii="Verdana" w:hAnsi="Verdana"/>
          <w:color w:val="000000"/>
          <w:sz w:val="20"/>
        </w:rPr>
        <w:t> </w:t>
      </w:r>
      <w:r w:rsidRPr="001E329F">
        <w:rPr>
          <w:rFonts w:ascii="Verdana" w:hAnsi="Verdana"/>
          <w:color w:val="000000"/>
          <w:sz w:val="20"/>
          <w:lang w:val="ru-RU"/>
        </w:rPr>
        <w:t>— на</w:t>
      </w:r>
      <w:r w:rsidRPr="001E329F">
        <w:rPr>
          <w:rFonts w:ascii="Verdana" w:hAnsi="Verdana"/>
          <w:color w:val="000000"/>
          <w:sz w:val="20"/>
        </w:rPr>
        <w:t> </w:t>
      </w:r>
      <w:r w:rsidRPr="001E329F">
        <w:rPr>
          <w:rFonts w:ascii="Verdana" w:hAnsi="Verdana"/>
          <w:color w:val="000000"/>
          <w:sz w:val="20"/>
          <w:lang w:val="ru-RU"/>
        </w:rPr>
        <w:t>подходе...</w:t>
      </w:r>
    </w:p>
    <w:p w14:paraId="7314AE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Хорошо,</w:t>
      </w:r>
      <w:r w:rsidRPr="001E329F">
        <w:rPr>
          <w:rFonts w:ascii="Verdana" w:hAnsi="Verdana"/>
          <w:color w:val="000000"/>
          <w:sz w:val="20"/>
        </w:rPr>
        <w:t> </w:t>
      </w:r>
      <w:r w:rsidRPr="001E329F">
        <w:rPr>
          <w:rFonts w:ascii="Verdana" w:hAnsi="Verdana"/>
          <w:color w:val="000000"/>
          <w:sz w:val="20"/>
          <w:lang w:val="ru-RU"/>
        </w:rPr>
        <w:t>— сейчас</w:t>
      </w:r>
      <w:r w:rsidRPr="001E329F">
        <w:rPr>
          <w:rFonts w:ascii="Verdana" w:hAnsi="Verdana"/>
          <w:color w:val="000000"/>
          <w:sz w:val="20"/>
        </w:rPr>
        <w:t> </w:t>
      </w:r>
      <w:r w:rsidRPr="001E329F">
        <w:rPr>
          <w:rFonts w:ascii="Verdana" w:hAnsi="Verdana"/>
          <w:color w:val="000000"/>
          <w:sz w:val="20"/>
          <w:lang w:val="ru-RU"/>
        </w:rPr>
        <w:t>же отозвался Ефим.</w:t>
      </w:r>
      <w:r w:rsidRPr="001E329F">
        <w:rPr>
          <w:rFonts w:ascii="Verdana" w:hAnsi="Verdana"/>
          <w:color w:val="000000"/>
          <w:sz w:val="20"/>
        </w:rPr>
        <w:t> </w:t>
      </w:r>
      <w:r w:rsidRPr="001E329F">
        <w:rPr>
          <w:rFonts w:ascii="Verdana" w:hAnsi="Verdana"/>
          <w:color w:val="000000"/>
          <w:sz w:val="20"/>
          <w:lang w:val="ru-RU"/>
        </w:rPr>
        <w:t>— Кто?</w:t>
      </w:r>
    </w:p>
    <w:p w14:paraId="7B731CB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Зоя и</w:t>
      </w:r>
      <w:r w:rsidRPr="001E329F">
        <w:rPr>
          <w:rFonts w:ascii="Verdana" w:hAnsi="Verdana"/>
          <w:color w:val="000000"/>
          <w:sz w:val="20"/>
        </w:rPr>
        <w:t> </w:t>
      </w:r>
      <w:r w:rsidRPr="001E329F">
        <w:rPr>
          <w:rFonts w:ascii="Verdana" w:hAnsi="Verdana"/>
          <w:color w:val="000000"/>
          <w:sz w:val="20"/>
          <w:lang w:val="ru-RU"/>
        </w:rPr>
        <w:t>Пашка.</w:t>
      </w:r>
    </w:p>
    <w:p w14:paraId="0A21E2B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ну?!</w:t>
      </w:r>
      <w:r w:rsidRPr="001E329F">
        <w:rPr>
          <w:rFonts w:ascii="Verdana" w:hAnsi="Verdana"/>
          <w:color w:val="000000"/>
          <w:sz w:val="20"/>
        </w:rPr>
        <w:t> </w:t>
      </w:r>
      <w:r w:rsidRPr="001E329F">
        <w:rPr>
          <w:rFonts w:ascii="Verdana" w:hAnsi="Verdana"/>
          <w:color w:val="000000"/>
          <w:sz w:val="20"/>
          <w:lang w:val="ru-RU"/>
        </w:rPr>
        <w:t>— Зарецкий был изумлен.</w:t>
      </w:r>
      <w:r w:rsidRPr="001E329F">
        <w:rPr>
          <w:rFonts w:ascii="Verdana" w:hAnsi="Verdana"/>
          <w:color w:val="000000"/>
          <w:sz w:val="20"/>
        </w:rPr>
        <w:t> </w:t>
      </w:r>
      <w:r w:rsidRPr="001E329F">
        <w:rPr>
          <w:rFonts w:ascii="Verdana" w:hAnsi="Verdana"/>
          <w:color w:val="000000"/>
          <w:sz w:val="20"/>
          <w:lang w:val="ru-RU"/>
        </w:rPr>
        <w:t>— Как</w:t>
      </w:r>
      <w:r w:rsidRPr="001E329F">
        <w:rPr>
          <w:rFonts w:ascii="Verdana" w:hAnsi="Verdana"/>
          <w:color w:val="000000"/>
          <w:sz w:val="20"/>
        </w:rPr>
        <w:t> </w:t>
      </w:r>
      <w:r w:rsidRPr="001E329F">
        <w:rPr>
          <w:rFonts w:ascii="Verdana" w:hAnsi="Verdana"/>
          <w:color w:val="000000"/>
          <w:sz w:val="20"/>
          <w:lang w:val="ru-RU"/>
        </w:rPr>
        <w:t>же ты их отыскал? Как узнал?</w:t>
      </w:r>
    </w:p>
    <w:p w14:paraId="5103438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узнал. Но</w:t>
      </w:r>
      <w:r w:rsidRPr="001E329F">
        <w:rPr>
          <w:rFonts w:ascii="Verdana" w:hAnsi="Verdana"/>
          <w:color w:val="000000"/>
          <w:sz w:val="20"/>
        </w:rPr>
        <w:t> </w:t>
      </w:r>
      <w:r w:rsidRPr="001E329F">
        <w:rPr>
          <w:rFonts w:ascii="Verdana" w:hAnsi="Verdana"/>
          <w:color w:val="000000"/>
          <w:sz w:val="20"/>
          <w:lang w:val="ru-RU"/>
        </w:rPr>
        <w:t>что-то, видимо, остается в</w:t>
      </w:r>
      <w:r w:rsidRPr="001E329F">
        <w:rPr>
          <w:rFonts w:ascii="Verdana" w:hAnsi="Verdana"/>
          <w:color w:val="000000"/>
          <w:sz w:val="20"/>
        </w:rPr>
        <w:t> </w:t>
      </w:r>
      <w:r w:rsidRPr="001E329F">
        <w:rPr>
          <w:rFonts w:ascii="Verdana" w:hAnsi="Verdana"/>
          <w:color w:val="000000"/>
          <w:sz w:val="20"/>
          <w:lang w:val="ru-RU"/>
        </w:rPr>
        <w:t>подсознании. Нам хотелось быть вместе.</w:t>
      </w:r>
    </w:p>
    <w:p w14:paraId="05432D2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Ладно, в</w:t>
      </w:r>
      <w:r w:rsidRPr="001E329F">
        <w:rPr>
          <w:rFonts w:ascii="Verdana" w:hAnsi="Verdana"/>
          <w:color w:val="000000"/>
          <w:sz w:val="20"/>
        </w:rPr>
        <w:t> </w:t>
      </w:r>
      <w:r w:rsidRPr="001E329F">
        <w:rPr>
          <w:rFonts w:ascii="Verdana" w:hAnsi="Verdana"/>
          <w:color w:val="000000"/>
          <w:sz w:val="20"/>
          <w:lang w:val="ru-RU"/>
        </w:rPr>
        <w:t>отчете все опишешь подробно. Сколько времени там прошло?</w:t>
      </w:r>
    </w:p>
    <w:p w14:paraId="7D26E13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Года два. Впрочем, надо подумать... А</w:t>
      </w:r>
      <w:r w:rsidRPr="001E329F">
        <w:rPr>
          <w:rFonts w:ascii="Verdana" w:hAnsi="Verdana"/>
          <w:color w:val="000000"/>
          <w:sz w:val="20"/>
        </w:rPr>
        <w:t> </w:t>
      </w:r>
      <w:r w:rsidRPr="001E329F">
        <w:rPr>
          <w:rFonts w:ascii="Verdana" w:hAnsi="Verdana"/>
          <w:color w:val="000000"/>
          <w:sz w:val="20"/>
          <w:lang w:val="ru-RU"/>
        </w:rPr>
        <w:t>здесь?</w:t>
      </w:r>
    </w:p>
    <w:p w14:paraId="579BDF5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Здесь все...</w:t>
      </w:r>
      <w:r w:rsidRPr="001E329F">
        <w:rPr>
          <w:rFonts w:ascii="Verdana" w:hAnsi="Verdana"/>
          <w:color w:val="000000"/>
          <w:sz w:val="20"/>
        </w:rPr>
        <w:t> </w:t>
      </w:r>
      <w:r w:rsidRPr="001E329F">
        <w:rPr>
          <w:rFonts w:ascii="Verdana" w:hAnsi="Verdana"/>
          <w:color w:val="000000"/>
          <w:sz w:val="20"/>
          <w:lang w:val="ru-RU"/>
        </w:rPr>
        <w:t>— Ефим потоптался неопределенно, виновато глянул на</w:t>
      </w:r>
      <w:r w:rsidRPr="001E329F">
        <w:rPr>
          <w:rFonts w:ascii="Verdana" w:hAnsi="Verdana"/>
          <w:color w:val="000000"/>
          <w:sz w:val="20"/>
        </w:rPr>
        <w:t> </w:t>
      </w:r>
      <w:r w:rsidRPr="001E329F">
        <w:rPr>
          <w:rFonts w:ascii="Verdana" w:hAnsi="Verdana"/>
          <w:color w:val="000000"/>
          <w:sz w:val="20"/>
          <w:lang w:val="ru-RU"/>
        </w:rPr>
        <w:t>стоящего рядом.</w:t>
      </w:r>
      <w:r w:rsidRPr="001E329F">
        <w:rPr>
          <w:rFonts w:ascii="Verdana" w:hAnsi="Verdana"/>
          <w:color w:val="000000"/>
          <w:sz w:val="20"/>
        </w:rPr>
        <w:t> </w:t>
      </w:r>
      <w:r w:rsidRPr="001E329F">
        <w:rPr>
          <w:rFonts w:ascii="Verdana" w:hAnsi="Verdana"/>
          <w:color w:val="000000"/>
          <w:sz w:val="20"/>
          <w:lang w:val="ru-RU"/>
        </w:rPr>
        <w:t>— Моих уже никого нет. Сам жду со</w:t>
      </w:r>
      <w:r w:rsidRPr="001E329F">
        <w:rPr>
          <w:rFonts w:ascii="Verdana" w:hAnsi="Verdana"/>
          <w:color w:val="000000"/>
          <w:sz w:val="20"/>
        </w:rPr>
        <w:t> </w:t>
      </w:r>
      <w:r w:rsidRPr="001E329F">
        <w:rPr>
          <w:rFonts w:ascii="Verdana" w:hAnsi="Verdana"/>
          <w:color w:val="000000"/>
          <w:sz w:val="20"/>
          <w:lang w:val="ru-RU"/>
        </w:rPr>
        <w:t>дня на</w:t>
      </w:r>
      <w:r w:rsidRPr="001E329F">
        <w:rPr>
          <w:rFonts w:ascii="Verdana" w:hAnsi="Verdana"/>
          <w:color w:val="000000"/>
          <w:sz w:val="20"/>
        </w:rPr>
        <w:t> </w:t>
      </w:r>
      <w:r w:rsidRPr="001E329F">
        <w:rPr>
          <w:rFonts w:ascii="Verdana" w:hAnsi="Verdana"/>
          <w:color w:val="000000"/>
          <w:sz w:val="20"/>
          <w:lang w:val="ru-RU"/>
        </w:rPr>
        <w:t>день... Не</w:t>
      </w:r>
      <w:r w:rsidRPr="001E329F">
        <w:rPr>
          <w:rFonts w:ascii="Verdana" w:hAnsi="Verdana"/>
          <w:color w:val="000000"/>
          <w:sz w:val="20"/>
        </w:rPr>
        <w:t> </w:t>
      </w:r>
      <w:r w:rsidRPr="001E329F">
        <w:rPr>
          <w:rFonts w:ascii="Verdana" w:hAnsi="Verdana"/>
          <w:color w:val="000000"/>
          <w:sz w:val="20"/>
          <w:lang w:val="ru-RU"/>
        </w:rPr>
        <w:t>надеялся тебя встретить...</w:t>
      </w:r>
    </w:p>
    <w:p w14:paraId="11D3E1F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Бойко? Остальные?</w:t>
      </w:r>
    </w:p>
    <w:p w14:paraId="088FFCD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Никого. Все новые. «Нейрон» веду я. Вот Володя... сменит меня.</w:t>
      </w:r>
    </w:p>
    <w:p w14:paraId="16E3D4F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как «Нейрон»? Что-нибудь есть?</w:t>
      </w:r>
    </w:p>
    <w:p w14:paraId="3D6CFF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Кое-что есть,</w:t>
      </w:r>
      <w:r w:rsidRPr="001E329F">
        <w:rPr>
          <w:rFonts w:ascii="Verdana" w:hAnsi="Verdana"/>
          <w:color w:val="000000"/>
          <w:sz w:val="20"/>
        </w:rPr>
        <w:t> </w:t>
      </w:r>
      <w:r w:rsidRPr="001E329F">
        <w:rPr>
          <w:rFonts w:ascii="Verdana" w:hAnsi="Verdana"/>
          <w:color w:val="000000"/>
          <w:sz w:val="20"/>
          <w:lang w:val="ru-RU"/>
        </w:rPr>
        <w:t>— Ефим принялся освобождать меня от</w:t>
      </w:r>
      <w:r w:rsidRPr="001E329F">
        <w:rPr>
          <w:rFonts w:ascii="Verdana" w:hAnsi="Verdana"/>
          <w:color w:val="000000"/>
          <w:sz w:val="20"/>
        </w:rPr>
        <w:t> </w:t>
      </w:r>
      <w:r w:rsidRPr="001E329F">
        <w:rPr>
          <w:rFonts w:ascii="Verdana" w:hAnsi="Verdana"/>
          <w:color w:val="000000"/>
          <w:sz w:val="20"/>
          <w:lang w:val="ru-RU"/>
        </w:rPr>
        <w:t>проводов.</w:t>
      </w:r>
      <w:r w:rsidRPr="001E329F">
        <w:rPr>
          <w:rFonts w:ascii="Verdana" w:hAnsi="Verdana"/>
          <w:color w:val="000000"/>
          <w:sz w:val="20"/>
        </w:rPr>
        <w:t> </w:t>
      </w:r>
      <w:r w:rsidRPr="001E329F">
        <w:rPr>
          <w:rFonts w:ascii="Verdana" w:hAnsi="Verdana"/>
          <w:color w:val="000000"/>
          <w:sz w:val="20"/>
          <w:lang w:val="ru-RU"/>
        </w:rPr>
        <w:t>— Бойко нашел новый порт. У</w:t>
      </w:r>
      <w:r w:rsidRPr="001E329F">
        <w:rPr>
          <w:rFonts w:ascii="Verdana" w:hAnsi="Verdana"/>
          <w:color w:val="000000"/>
          <w:sz w:val="20"/>
        </w:rPr>
        <w:t> </w:t>
      </w:r>
      <w:r w:rsidRPr="001E329F">
        <w:rPr>
          <w:rFonts w:ascii="Verdana" w:hAnsi="Verdana"/>
          <w:color w:val="000000"/>
          <w:sz w:val="20"/>
          <w:lang w:val="ru-RU"/>
        </w:rPr>
        <w:t>самого Выхода. Но</w:t>
      </w:r>
      <w:r w:rsidRPr="001E329F">
        <w:rPr>
          <w:rFonts w:ascii="Verdana" w:hAnsi="Verdana"/>
          <w:color w:val="000000"/>
          <w:sz w:val="20"/>
        </w:rPr>
        <w:t> </w:t>
      </w:r>
      <w:r w:rsidRPr="001E329F">
        <w:rPr>
          <w:rFonts w:ascii="Verdana" w:hAnsi="Verdana"/>
          <w:color w:val="000000"/>
          <w:sz w:val="20"/>
          <w:lang w:val="ru-RU"/>
        </w:rPr>
        <w:t>без адаптации. Витя доживал последние дни... Не</w:t>
      </w:r>
      <w:r w:rsidRPr="001E329F">
        <w:rPr>
          <w:rFonts w:ascii="Verdana" w:hAnsi="Verdana"/>
          <w:color w:val="000000"/>
          <w:sz w:val="20"/>
        </w:rPr>
        <w:t> </w:t>
      </w:r>
      <w:r w:rsidRPr="001E329F">
        <w:rPr>
          <w:rFonts w:ascii="Verdana" w:hAnsi="Verdana"/>
          <w:color w:val="000000"/>
          <w:sz w:val="20"/>
          <w:lang w:val="ru-RU"/>
        </w:rPr>
        <w:t>стал ждать конца, записался через этот порт целиком, скопировал все сознание, управление полностью переключил на</w:t>
      </w:r>
      <w:r w:rsidRPr="001E329F">
        <w:rPr>
          <w:rFonts w:ascii="Verdana" w:hAnsi="Verdana"/>
          <w:color w:val="000000"/>
          <w:sz w:val="20"/>
        </w:rPr>
        <w:t> </w:t>
      </w:r>
      <w:r w:rsidRPr="001E329F">
        <w:rPr>
          <w:rFonts w:ascii="Verdana" w:hAnsi="Verdana"/>
          <w:color w:val="000000"/>
          <w:sz w:val="20"/>
          <w:lang w:val="ru-RU"/>
        </w:rPr>
        <w:t>«Нейрон».</w:t>
      </w:r>
    </w:p>
    <w:p w14:paraId="1998D5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w:t>
      </w:r>
      <w:r w:rsidRPr="001E329F">
        <w:rPr>
          <w:rFonts w:ascii="Verdana" w:hAnsi="Verdana"/>
          <w:color w:val="000000"/>
          <w:sz w:val="20"/>
        </w:rPr>
        <w:t> </w:t>
      </w:r>
      <w:r w:rsidRPr="001E329F">
        <w:rPr>
          <w:rFonts w:ascii="Verdana" w:hAnsi="Verdana"/>
          <w:color w:val="000000"/>
          <w:sz w:val="20"/>
          <w:lang w:val="ru-RU"/>
        </w:rPr>
        <w:t>— что-то вдруг вспомнилось мне. Что-то совсем недавнее.</w:t>
      </w:r>
    </w:p>
    <w:p w14:paraId="1748562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Еще семь минут он был жив. Приборы показали кислородное голодание. Удушье. Он мог вернуться, но</w:t>
      </w:r>
      <w:r w:rsidRPr="001E329F">
        <w:rPr>
          <w:rFonts w:ascii="Verdana" w:hAnsi="Verdana"/>
          <w:color w:val="000000"/>
          <w:sz w:val="20"/>
        </w:rPr>
        <w:t> </w:t>
      </w:r>
      <w:r w:rsidRPr="001E329F">
        <w:rPr>
          <w:rFonts w:ascii="Verdana" w:hAnsi="Verdana"/>
          <w:color w:val="000000"/>
          <w:sz w:val="20"/>
          <w:lang w:val="ru-RU"/>
        </w:rPr>
        <w:t>почему-то не</w:t>
      </w:r>
      <w:r w:rsidRPr="001E329F">
        <w:rPr>
          <w:rFonts w:ascii="Verdana" w:hAnsi="Verdana"/>
          <w:color w:val="000000"/>
          <w:sz w:val="20"/>
        </w:rPr>
        <w:t> </w:t>
      </w:r>
      <w:r w:rsidRPr="001E329F">
        <w:rPr>
          <w:rFonts w:ascii="Verdana" w:hAnsi="Verdana"/>
          <w:color w:val="000000"/>
          <w:sz w:val="20"/>
          <w:lang w:val="ru-RU"/>
        </w:rPr>
        <w:t>сделал этого. Во</w:t>
      </w:r>
      <w:r w:rsidRPr="001E329F">
        <w:rPr>
          <w:rFonts w:ascii="Verdana" w:hAnsi="Verdana"/>
          <w:color w:val="000000"/>
          <w:sz w:val="20"/>
        </w:rPr>
        <w:t> </w:t>
      </w:r>
      <w:r w:rsidRPr="001E329F">
        <w:rPr>
          <w:rFonts w:ascii="Verdana" w:hAnsi="Verdana"/>
          <w:color w:val="000000"/>
          <w:sz w:val="20"/>
          <w:lang w:val="ru-RU"/>
        </w:rPr>
        <w:t>всяком случае, он оставался самим собой, никаких следов памяти «Нейрона» нет. По-видимому, воздух там не</w:t>
      </w:r>
      <w:r w:rsidRPr="001E329F">
        <w:rPr>
          <w:rFonts w:ascii="Verdana" w:hAnsi="Verdana"/>
          <w:color w:val="000000"/>
          <w:sz w:val="20"/>
        </w:rPr>
        <w:t> </w:t>
      </w:r>
      <w:r w:rsidRPr="001E329F">
        <w:rPr>
          <w:rFonts w:ascii="Verdana" w:hAnsi="Verdana"/>
          <w:color w:val="000000"/>
          <w:sz w:val="20"/>
          <w:lang w:val="ru-RU"/>
        </w:rPr>
        <w:t>пригоден для дыхания человека с</w:t>
      </w:r>
      <w:r w:rsidRPr="001E329F">
        <w:rPr>
          <w:rFonts w:ascii="Verdana" w:hAnsi="Verdana"/>
          <w:color w:val="000000"/>
          <w:sz w:val="20"/>
        </w:rPr>
        <w:t> </w:t>
      </w:r>
      <w:r w:rsidRPr="001E329F">
        <w:rPr>
          <w:rFonts w:ascii="Verdana" w:hAnsi="Verdana"/>
          <w:color w:val="000000"/>
          <w:sz w:val="20"/>
          <w:lang w:val="ru-RU"/>
        </w:rPr>
        <w:t>Земли...</w:t>
      </w:r>
    </w:p>
    <w:p w14:paraId="4D1E20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Да, он там, недалеко от</w:t>
      </w:r>
      <w:r w:rsidRPr="001E329F">
        <w:rPr>
          <w:rFonts w:ascii="Verdana" w:hAnsi="Verdana"/>
          <w:color w:val="000000"/>
          <w:sz w:val="20"/>
        </w:rPr>
        <w:t> </w:t>
      </w:r>
      <w:r w:rsidRPr="001E329F">
        <w:rPr>
          <w:rFonts w:ascii="Verdana" w:hAnsi="Verdana"/>
          <w:color w:val="000000"/>
          <w:sz w:val="20"/>
          <w:lang w:val="ru-RU"/>
        </w:rPr>
        <w:t>Выхода,</w:t>
      </w:r>
      <w:r w:rsidRPr="001E329F">
        <w:rPr>
          <w:rFonts w:ascii="Verdana" w:hAnsi="Verdana"/>
          <w:color w:val="000000"/>
          <w:sz w:val="20"/>
        </w:rPr>
        <w:t> </w:t>
      </w:r>
      <w:r w:rsidRPr="001E329F">
        <w:rPr>
          <w:rFonts w:ascii="Verdana" w:hAnsi="Verdana"/>
          <w:color w:val="000000"/>
          <w:sz w:val="20"/>
          <w:lang w:val="ru-RU"/>
        </w:rPr>
        <w:t>— сказал я.</w:t>
      </w:r>
      <w:r w:rsidRPr="001E329F">
        <w:rPr>
          <w:rFonts w:ascii="Verdana" w:hAnsi="Verdana"/>
          <w:color w:val="000000"/>
          <w:sz w:val="20"/>
        </w:rPr>
        <w:t> </w:t>
      </w:r>
      <w:r w:rsidRPr="001E329F">
        <w:rPr>
          <w:rFonts w:ascii="Verdana" w:hAnsi="Verdana"/>
          <w:color w:val="000000"/>
          <w:sz w:val="20"/>
          <w:lang w:val="ru-RU"/>
        </w:rPr>
        <w:t>— Он пытался написать что-то кровью на</w:t>
      </w:r>
      <w:r w:rsidRPr="001E329F">
        <w:rPr>
          <w:rFonts w:ascii="Verdana" w:hAnsi="Verdana"/>
          <w:color w:val="000000"/>
          <w:sz w:val="20"/>
        </w:rPr>
        <w:t> </w:t>
      </w:r>
      <w:r w:rsidRPr="001E329F">
        <w:rPr>
          <w:rFonts w:ascii="Verdana" w:hAnsi="Verdana"/>
          <w:color w:val="000000"/>
          <w:sz w:val="20"/>
          <w:lang w:val="ru-RU"/>
        </w:rPr>
        <w:t>стене,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успел. Да и</w:t>
      </w:r>
      <w:r w:rsidRPr="001E329F">
        <w:rPr>
          <w:rFonts w:ascii="Verdana" w:hAnsi="Verdana"/>
          <w:color w:val="000000"/>
          <w:sz w:val="20"/>
        </w:rPr>
        <w:t> </w:t>
      </w:r>
      <w:r w:rsidRPr="001E329F">
        <w:rPr>
          <w:rFonts w:ascii="Verdana" w:hAnsi="Verdana"/>
          <w:color w:val="000000"/>
          <w:sz w:val="20"/>
          <w:lang w:val="ru-RU"/>
        </w:rPr>
        <w:t>писать там надо не</w:t>
      </w:r>
      <w:r w:rsidRPr="001E329F">
        <w:rPr>
          <w:rFonts w:ascii="Verdana" w:hAnsi="Verdana"/>
          <w:color w:val="000000"/>
          <w:sz w:val="20"/>
        </w:rPr>
        <w:t> </w:t>
      </w:r>
      <w:r w:rsidRPr="001E329F">
        <w:rPr>
          <w:rFonts w:ascii="Verdana" w:hAnsi="Verdana"/>
          <w:color w:val="000000"/>
          <w:sz w:val="20"/>
          <w:lang w:val="ru-RU"/>
        </w:rPr>
        <w:t>по-русски...</w:t>
      </w:r>
    </w:p>
    <w:p w14:paraId="17C2BB6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p>
    <w:p w14:paraId="249B064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Вечером того</w:t>
      </w:r>
      <w:r w:rsidRPr="001E329F">
        <w:rPr>
          <w:rFonts w:ascii="Verdana" w:hAnsi="Verdana"/>
          <w:color w:val="000000"/>
          <w:sz w:val="20"/>
        </w:rPr>
        <w:t> </w:t>
      </w:r>
      <w:r w:rsidRPr="001E329F">
        <w:rPr>
          <w:rFonts w:ascii="Verdana" w:hAnsi="Verdana"/>
          <w:color w:val="000000"/>
          <w:sz w:val="20"/>
          <w:lang w:val="ru-RU"/>
        </w:rPr>
        <w:t>же дня мы ждали возвращения Зои. Новый информационный порт, открытый Виктором Бойко, заранее предупреждал о</w:t>
      </w:r>
      <w:r w:rsidRPr="001E329F">
        <w:rPr>
          <w:rFonts w:ascii="Verdana" w:hAnsi="Verdana"/>
          <w:color w:val="000000"/>
          <w:sz w:val="20"/>
        </w:rPr>
        <w:t> </w:t>
      </w:r>
      <w:r w:rsidRPr="001E329F">
        <w:rPr>
          <w:rFonts w:ascii="Verdana" w:hAnsi="Verdana"/>
          <w:color w:val="000000"/>
          <w:sz w:val="20"/>
          <w:lang w:val="ru-RU"/>
        </w:rPr>
        <w:t>чьем-либо приближении к</w:t>
      </w:r>
      <w:r w:rsidRPr="001E329F">
        <w:rPr>
          <w:rFonts w:ascii="Verdana" w:hAnsi="Verdana"/>
          <w:color w:val="000000"/>
          <w:sz w:val="20"/>
        </w:rPr>
        <w:t> </w:t>
      </w:r>
      <w:r w:rsidRPr="001E329F">
        <w:rPr>
          <w:rFonts w:ascii="Verdana" w:hAnsi="Verdana"/>
          <w:color w:val="000000"/>
          <w:sz w:val="20"/>
          <w:lang w:val="ru-RU"/>
        </w:rPr>
        <w:t>Выходу и</w:t>
      </w:r>
      <w:r w:rsidRPr="001E329F">
        <w:rPr>
          <w:rFonts w:ascii="Verdana" w:hAnsi="Verdana"/>
          <w:color w:val="000000"/>
          <w:sz w:val="20"/>
        </w:rPr>
        <w:t> </w:t>
      </w:r>
      <w:r w:rsidRPr="001E329F">
        <w:rPr>
          <w:rFonts w:ascii="Verdana" w:hAnsi="Verdana"/>
          <w:color w:val="000000"/>
          <w:sz w:val="20"/>
          <w:lang w:val="ru-RU"/>
        </w:rPr>
        <w:t>даже позволял установить, кто идет. На</w:t>
      </w:r>
      <w:r w:rsidRPr="001E329F">
        <w:rPr>
          <w:rFonts w:ascii="Verdana" w:hAnsi="Verdana"/>
          <w:color w:val="000000"/>
          <w:sz w:val="20"/>
        </w:rPr>
        <w:t> </w:t>
      </w:r>
      <w:r w:rsidRPr="001E329F">
        <w:rPr>
          <w:rFonts w:ascii="Verdana" w:hAnsi="Verdana"/>
          <w:color w:val="000000"/>
          <w:sz w:val="20"/>
          <w:lang w:val="ru-RU"/>
        </w:rPr>
        <w:t>этот раз была Зоя. Она все-таки нашла дорогу. А</w:t>
      </w:r>
      <w:r w:rsidRPr="001E329F">
        <w:rPr>
          <w:rFonts w:ascii="Verdana" w:hAnsi="Verdana"/>
          <w:color w:val="000000"/>
          <w:sz w:val="20"/>
        </w:rPr>
        <w:t> </w:t>
      </w:r>
      <w:r w:rsidRPr="001E329F">
        <w:rPr>
          <w:rFonts w:ascii="Verdana" w:hAnsi="Verdana"/>
          <w:color w:val="000000"/>
          <w:sz w:val="20"/>
          <w:lang w:val="ru-RU"/>
        </w:rPr>
        <w:t>может быть, «Нейрон» специально разделил нас перед Выходом, чтобы выпускать по</w:t>
      </w:r>
      <w:r w:rsidRPr="001E329F">
        <w:rPr>
          <w:rFonts w:ascii="Verdana" w:hAnsi="Verdana"/>
          <w:color w:val="000000"/>
          <w:sz w:val="20"/>
        </w:rPr>
        <w:t> </w:t>
      </w:r>
      <w:r w:rsidRPr="001E329F">
        <w:rPr>
          <w:rFonts w:ascii="Verdana" w:hAnsi="Verdana"/>
          <w:color w:val="000000"/>
          <w:sz w:val="20"/>
          <w:lang w:val="ru-RU"/>
        </w:rPr>
        <w:t>одному? Тогда скоро нужно ждать Пашку...</w:t>
      </w:r>
    </w:p>
    <w:p w14:paraId="6A4B9DD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Только</w:t>
      </w:r>
      <w:r w:rsidRPr="001E329F">
        <w:rPr>
          <w:rFonts w:ascii="Verdana" w:hAnsi="Verdana"/>
          <w:color w:val="000000"/>
          <w:sz w:val="20"/>
        </w:rPr>
        <w:t> </w:t>
      </w:r>
      <w:r w:rsidRPr="001E329F">
        <w:rPr>
          <w:rFonts w:ascii="Verdana" w:hAnsi="Verdana"/>
          <w:color w:val="000000"/>
          <w:sz w:val="20"/>
          <w:lang w:val="ru-RU"/>
        </w:rPr>
        <w:t>бы она не</w:t>
      </w:r>
      <w:r w:rsidRPr="001E329F">
        <w:rPr>
          <w:rFonts w:ascii="Verdana" w:hAnsi="Verdana"/>
          <w:color w:val="000000"/>
          <w:sz w:val="20"/>
        </w:rPr>
        <w:t> </w:t>
      </w:r>
      <w:r w:rsidRPr="001E329F">
        <w:rPr>
          <w:rFonts w:ascii="Verdana" w:hAnsi="Verdana"/>
          <w:color w:val="000000"/>
          <w:sz w:val="20"/>
          <w:lang w:val="ru-RU"/>
        </w:rPr>
        <w:t>отступила, не</w:t>
      </w:r>
      <w:r w:rsidRPr="001E329F">
        <w:rPr>
          <w:rFonts w:ascii="Verdana" w:hAnsi="Verdana"/>
          <w:color w:val="000000"/>
          <w:sz w:val="20"/>
        </w:rPr>
        <w:t> </w:t>
      </w:r>
      <w:r w:rsidRPr="001E329F">
        <w:rPr>
          <w:rFonts w:ascii="Verdana" w:hAnsi="Verdana"/>
          <w:color w:val="000000"/>
          <w:sz w:val="20"/>
          <w:lang w:val="ru-RU"/>
        </w:rPr>
        <w:t>испугалась в</w:t>
      </w:r>
      <w:r w:rsidRPr="001E329F">
        <w:rPr>
          <w:rFonts w:ascii="Verdana" w:hAnsi="Verdana"/>
          <w:color w:val="000000"/>
          <w:sz w:val="20"/>
        </w:rPr>
        <w:t> </w:t>
      </w:r>
      <w:r w:rsidRPr="001E329F">
        <w:rPr>
          <w:rFonts w:ascii="Verdana" w:hAnsi="Verdana"/>
          <w:color w:val="000000"/>
          <w:sz w:val="20"/>
          <w:lang w:val="ru-RU"/>
        </w:rPr>
        <w:t>последний момент!</w:t>
      </w:r>
    </w:p>
    <w:p w14:paraId="71F2293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Мы с</w:t>
      </w:r>
      <w:r w:rsidRPr="001E329F">
        <w:rPr>
          <w:rFonts w:ascii="Verdana" w:hAnsi="Verdana"/>
          <w:color w:val="000000"/>
          <w:sz w:val="20"/>
        </w:rPr>
        <w:t> </w:t>
      </w:r>
      <w:r w:rsidRPr="001E329F">
        <w:rPr>
          <w:rFonts w:ascii="Verdana" w:hAnsi="Verdana"/>
          <w:color w:val="000000"/>
          <w:sz w:val="20"/>
          <w:lang w:val="ru-RU"/>
        </w:rPr>
        <w:t>Володей Глущуком сидели в</w:t>
      </w:r>
      <w:r w:rsidRPr="001E329F">
        <w:rPr>
          <w:rFonts w:ascii="Verdana" w:hAnsi="Verdana"/>
          <w:color w:val="000000"/>
          <w:sz w:val="20"/>
        </w:rPr>
        <w:t> </w:t>
      </w:r>
      <w:r w:rsidRPr="001E329F">
        <w:rPr>
          <w:rFonts w:ascii="Verdana" w:hAnsi="Verdana"/>
          <w:color w:val="000000"/>
          <w:sz w:val="20"/>
          <w:lang w:val="ru-RU"/>
        </w:rPr>
        <w:t>пультовой сопряжения у</w:t>
      </w:r>
      <w:r w:rsidRPr="001E329F">
        <w:rPr>
          <w:rFonts w:ascii="Verdana" w:hAnsi="Verdana"/>
          <w:color w:val="000000"/>
          <w:sz w:val="20"/>
        </w:rPr>
        <w:t> </w:t>
      </w:r>
      <w:r w:rsidRPr="001E329F">
        <w:rPr>
          <w:rFonts w:ascii="Verdana" w:hAnsi="Verdana"/>
          <w:color w:val="000000"/>
          <w:sz w:val="20"/>
          <w:lang w:val="ru-RU"/>
        </w:rPr>
        <w:t>металлического саркофага, в</w:t>
      </w:r>
      <w:r w:rsidRPr="001E329F">
        <w:rPr>
          <w:rFonts w:ascii="Verdana" w:hAnsi="Verdana"/>
          <w:color w:val="000000"/>
          <w:sz w:val="20"/>
        </w:rPr>
        <w:t> </w:t>
      </w:r>
      <w:r w:rsidRPr="001E329F">
        <w:rPr>
          <w:rFonts w:ascii="Verdana" w:hAnsi="Verdana"/>
          <w:color w:val="000000"/>
          <w:sz w:val="20"/>
          <w:lang w:val="ru-RU"/>
        </w:rPr>
        <w:t>котором хранилось тело Зои. Глущук на</w:t>
      </w:r>
      <w:r w:rsidRPr="001E329F">
        <w:rPr>
          <w:rFonts w:ascii="Verdana" w:hAnsi="Verdana"/>
          <w:color w:val="000000"/>
          <w:sz w:val="20"/>
        </w:rPr>
        <w:t> </w:t>
      </w:r>
      <w:r w:rsidRPr="001E329F">
        <w:rPr>
          <w:rFonts w:ascii="Verdana" w:hAnsi="Verdana"/>
          <w:color w:val="000000"/>
          <w:sz w:val="20"/>
          <w:lang w:val="ru-RU"/>
        </w:rPr>
        <w:t>«Нейроне» исполнял обязанности главного, Ефим понемногу сдавал ему дела. Сейчас Володя снова и</w:t>
      </w:r>
      <w:r w:rsidRPr="001E329F">
        <w:rPr>
          <w:rFonts w:ascii="Verdana" w:hAnsi="Verdana"/>
          <w:color w:val="000000"/>
          <w:sz w:val="20"/>
        </w:rPr>
        <w:t> </w:t>
      </w:r>
      <w:r w:rsidRPr="001E329F">
        <w:rPr>
          <w:rFonts w:ascii="Verdana" w:hAnsi="Verdana"/>
          <w:color w:val="000000"/>
          <w:sz w:val="20"/>
          <w:lang w:val="ru-RU"/>
        </w:rPr>
        <w:t>снова заставлял меня воспроизводить один эпизод моего предварительного отчета. Что-то ему там не</w:t>
      </w:r>
      <w:r w:rsidRPr="001E329F">
        <w:rPr>
          <w:rFonts w:ascii="Verdana" w:hAnsi="Verdana"/>
          <w:color w:val="000000"/>
          <w:sz w:val="20"/>
        </w:rPr>
        <w:t> </w:t>
      </w:r>
      <w:r w:rsidRPr="001E329F">
        <w:rPr>
          <w:rFonts w:ascii="Verdana" w:hAnsi="Verdana"/>
          <w:color w:val="000000"/>
          <w:sz w:val="20"/>
          <w:lang w:val="ru-RU"/>
        </w:rPr>
        <w:t>нравилось, не</w:t>
      </w:r>
      <w:r w:rsidRPr="001E329F">
        <w:rPr>
          <w:rFonts w:ascii="Verdana" w:hAnsi="Verdana"/>
          <w:color w:val="000000"/>
          <w:sz w:val="20"/>
        </w:rPr>
        <w:t> </w:t>
      </w:r>
      <w:r w:rsidRPr="001E329F">
        <w:rPr>
          <w:rFonts w:ascii="Verdana" w:hAnsi="Verdana"/>
          <w:color w:val="000000"/>
          <w:sz w:val="20"/>
          <w:lang w:val="ru-RU"/>
        </w:rPr>
        <w:t>укладывалось что-то в</w:t>
      </w:r>
      <w:r w:rsidRPr="001E329F">
        <w:rPr>
          <w:rFonts w:ascii="Verdana" w:hAnsi="Verdana"/>
          <w:color w:val="000000"/>
          <w:sz w:val="20"/>
        </w:rPr>
        <w:t> </w:t>
      </w:r>
      <w:r w:rsidRPr="001E329F">
        <w:rPr>
          <w:rFonts w:ascii="Verdana" w:hAnsi="Verdana"/>
          <w:color w:val="000000"/>
          <w:sz w:val="20"/>
          <w:lang w:val="ru-RU"/>
        </w:rPr>
        <w:t>его представление о</w:t>
      </w:r>
      <w:r w:rsidRPr="001E329F">
        <w:rPr>
          <w:rFonts w:ascii="Verdana" w:hAnsi="Verdana"/>
          <w:color w:val="000000"/>
          <w:sz w:val="20"/>
        </w:rPr>
        <w:t> </w:t>
      </w:r>
      <w:r w:rsidRPr="001E329F">
        <w:rPr>
          <w:rFonts w:ascii="Verdana" w:hAnsi="Verdana"/>
          <w:color w:val="000000"/>
          <w:sz w:val="20"/>
          <w:lang w:val="ru-RU"/>
        </w:rPr>
        <w:t>мире «Нейрона».</w:t>
      </w:r>
    </w:p>
    <w:p w14:paraId="722468C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Об</w:t>
      </w:r>
      <w:r w:rsidRPr="001E329F">
        <w:rPr>
          <w:rFonts w:ascii="Verdana" w:hAnsi="Verdana"/>
          <w:color w:val="000000"/>
          <w:sz w:val="20"/>
        </w:rPr>
        <w:t> </w:t>
      </w:r>
      <w:r w:rsidRPr="001E329F">
        <w:rPr>
          <w:rFonts w:ascii="Verdana" w:hAnsi="Verdana"/>
          <w:color w:val="000000"/>
          <w:sz w:val="20"/>
          <w:lang w:val="ru-RU"/>
        </w:rPr>
        <w:t>острове и</w:t>
      </w:r>
      <w:r w:rsidRPr="001E329F">
        <w:rPr>
          <w:rFonts w:ascii="Verdana" w:hAnsi="Verdana"/>
          <w:color w:val="000000"/>
          <w:sz w:val="20"/>
        </w:rPr>
        <w:t> </w:t>
      </w:r>
      <w:r w:rsidRPr="001E329F">
        <w:rPr>
          <w:rFonts w:ascii="Verdana" w:hAnsi="Verdana"/>
          <w:color w:val="000000"/>
          <w:sz w:val="20"/>
          <w:lang w:val="ru-RU"/>
        </w:rPr>
        <w:t>пещере, ведущей к</w:t>
      </w:r>
      <w:r w:rsidRPr="001E329F">
        <w:rPr>
          <w:rFonts w:ascii="Verdana" w:hAnsi="Verdana"/>
          <w:color w:val="000000"/>
          <w:sz w:val="20"/>
        </w:rPr>
        <w:t> </w:t>
      </w:r>
      <w:r w:rsidRPr="001E329F">
        <w:rPr>
          <w:rFonts w:ascii="Verdana" w:hAnsi="Verdana"/>
          <w:color w:val="000000"/>
          <w:sz w:val="20"/>
          <w:lang w:val="ru-RU"/>
        </w:rPr>
        <w:t>Выходу, здесь давно знали от</w:t>
      </w:r>
      <w:r w:rsidRPr="001E329F">
        <w:rPr>
          <w:rFonts w:ascii="Verdana" w:hAnsi="Verdana"/>
          <w:color w:val="000000"/>
          <w:sz w:val="20"/>
        </w:rPr>
        <w:t> </w:t>
      </w:r>
      <w:r w:rsidRPr="001E329F">
        <w:rPr>
          <w:rFonts w:ascii="Verdana" w:hAnsi="Verdana"/>
          <w:color w:val="000000"/>
          <w:sz w:val="20"/>
          <w:lang w:val="ru-RU"/>
        </w:rPr>
        <w:t>других «нейронавтов», повадки «Посланника Колдуна» тоже были изучены во</w:t>
      </w:r>
      <w:r w:rsidRPr="001E329F">
        <w:rPr>
          <w:rFonts w:ascii="Verdana" w:hAnsi="Verdana"/>
          <w:color w:val="000000"/>
          <w:sz w:val="20"/>
        </w:rPr>
        <w:t> </w:t>
      </w:r>
      <w:r w:rsidRPr="001E329F">
        <w:rPr>
          <w:rFonts w:ascii="Verdana" w:hAnsi="Verdana"/>
          <w:color w:val="000000"/>
          <w:sz w:val="20"/>
          <w:lang w:val="ru-RU"/>
        </w:rPr>
        <w:t>всех деталях. И</w:t>
      </w:r>
      <w:r w:rsidRPr="001E329F">
        <w:rPr>
          <w:rFonts w:ascii="Verdana" w:hAnsi="Verdana"/>
          <w:color w:val="000000"/>
          <w:sz w:val="20"/>
        </w:rPr>
        <w:t> </w:t>
      </w:r>
      <w:r w:rsidRPr="001E329F">
        <w:rPr>
          <w:rFonts w:ascii="Verdana" w:hAnsi="Verdana"/>
          <w:color w:val="000000"/>
          <w:sz w:val="20"/>
          <w:lang w:val="ru-RU"/>
        </w:rPr>
        <w:t>все</w:t>
      </w:r>
      <w:r w:rsidRPr="001E329F">
        <w:rPr>
          <w:rFonts w:ascii="Verdana" w:hAnsi="Verdana"/>
          <w:color w:val="000000"/>
          <w:sz w:val="20"/>
        </w:rPr>
        <w:t> </w:t>
      </w:r>
      <w:r w:rsidRPr="001E329F">
        <w:rPr>
          <w:rFonts w:ascii="Verdana" w:hAnsi="Verdana"/>
          <w:color w:val="000000"/>
          <w:sz w:val="20"/>
          <w:lang w:val="ru-RU"/>
        </w:rPr>
        <w:t>же...</w:t>
      </w:r>
    </w:p>
    <w:p w14:paraId="79D4FB9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Погоди! Давай еще раз. Демон полез за</w:t>
      </w:r>
      <w:r w:rsidRPr="001E329F">
        <w:rPr>
          <w:rFonts w:ascii="Verdana" w:hAnsi="Verdana"/>
          <w:color w:val="000000"/>
          <w:sz w:val="20"/>
        </w:rPr>
        <w:t> </w:t>
      </w:r>
      <w:r w:rsidRPr="001E329F">
        <w:rPr>
          <w:rFonts w:ascii="Verdana" w:hAnsi="Verdana"/>
          <w:color w:val="000000"/>
          <w:sz w:val="20"/>
          <w:lang w:val="ru-RU"/>
        </w:rPr>
        <w:t>вами в</w:t>
      </w:r>
      <w:r w:rsidRPr="001E329F">
        <w:rPr>
          <w:rFonts w:ascii="Verdana" w:hAnsi="Verdana"/>
          <w:color w:val="000000"/>
          <w:sz w:val="20"/>
        </w:rPr>
        <w:t> </w:t>
      </w:r>
      <w:r w:rsidRPr="001E329F">
        <w:rPr>
          <w:rFonts w:ascii="Verdana" w:hAnsi="Verdana"/>
          <w:color w:val="000000"/>
          <w:sz w:val="20"/>
          <w:lang w:val="ru-RU"/>
        </w:rPr>
        <w:t>пещеру или</w:t>
      </w:r>
      <w:r w:rsidRPr="001E329F">
        <w:rPr>
          <w:rFonts w:ascii="Verdana" w:hAnsi="Verdana"/>
          <w:color w:val="000000"/>
          <w:sz w:val="20"/>
        </w:rPr>
        <w:t> </w:t>
      </w:r>
      <w:r w:rsidRPr="001E329F">
        <w:rPr>
          <w:rFonts w:ascii="Verdana" w:hAnsi="Verdana"/>
          <w:color w:val="000000"/>
          <w:sz w:val="20"/>
          <w:lang w:val="ru-RU"/>
        </w:rPr>
        <w:t>нет?</w:t>
      </w:r>
    </w:p>
    <w:p w14:paraId="7AC5244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пожал плечами.</w:t>
      </w:r>
    </w:p>
    <w:p w14:paraId="780D8FD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значит полез? Не</w:t>
      </w:r>
      <w:r w:rsidRPr="001E329F">
        <w:rPr>
          <w:rFonts w:ascii="Verdana" w:hAnsi="Verdana"/>
          <w:color w:val="000000"/>
          <w:sz w:val="20"/>
        </w:rPr>
        <w:t> </w:t>
      </w:r>
      <w:r w:rsidRPr="001E329F">
        <w:rPr>
          <w:rFonts w:ascii="Verdana" w:hAnsi="Verdana"/>
          <w:color w:val="000000"/>
          <w:sz w:val="20"/>
          <w:lang w:val="ru-RU"/>
        </w:rPr>
        <w:t>только полез, он нас там догнал. И</w:t>
      </w:r>
      <w:r w:rsidRPr="001E329F">
        <w:rPr>
          <w:rFonts w:ascii="Verdana" w:hAnsi="Verdana"/>
          <w:color w:val="000000"/>
          <w:sz w:val="20"/>
        </w:rPr>
        <w:t> </w:t>
      </w:r>
      <w:r w:rsidRPr="001E329F">
        <w:rPr>
          <w:rFonts w:ascii="Verdana" w:hAnsi="Verdana"/>
          <w:color w:val="000000"/>
          <w:sz w:val="20"/>
          <w:lang w:val="ru-RU"/>
        </w:rPr>
        <w:t>уже, помню, начал... растворяться, что</w:t>
      </w:r>
      <w:r w:rsidRPr="001E329F">
        <w:rPr>
          <w:rFonts w:ascii="Verdana" w:hAnsi="Verdana"/>
          <w:color w:val="000000"/>
          <w:sz w:val="20"/>
        </w:rPr>
        <w:t> </w:t>
      </w:r>
      <w:r w:rsidRPr="001E329F">
        <w:rPr>
          <w:rFonts w:ascii="Verdana" w:hAnsi="Verdana"/>
          <w:color w:val="000000"/>
          <w:sz w:val="20"/>
          <w:lang w:val="ru-RU"/>
        </w:rPr>
        <w:t>ли? Словно</w:t>
      </w:r>
      <w:r w:rsidRPr="001E329F">
        <w:rPr>
          <w:rFonts w:ascii="Verdana" w:hAnsi="Verdana"/>
          <w:color w:val="000000"/>
          <w:sz w:val="20"/>
        </w:rPr>
        <w:t> </w:t>
      </w:r>
      <w:r w:rsidRPr="001E329F">
        <w:rPr>
          <w:rFonts w:ascii="Verdana" w:hAnsi="Verdana"/>
          <w:color w:val="000000"/>
          <w:sz w:val="20"/>
          <w:lang w:val="ru-RU"/>
        </w:rPr>
        <w:t>бы превращался во</w:t>
      </w:r>
      <w:r w:rsidRPr="001E329F">
        <w:rPr>
          <w:rFonts w:ascii="Verdana" w:hAnsi="Verdana"/>
          <w:color w:val="000000"/>
          <w:sz w:val="20"/>
        </w:rPr>
        <w:t> </w:t>
      </w:r>
      <w:r w:rsidRPr="001E329F">
        <w:rPr>
          <w:rFonts w:ascii="Verdana" w:hAnsi="Verdana"/>
          <w:color w:val="000000"/>
          <w:sz w:val="20"/>
          <w:lang w:val="ru-RU"/>
        </w:rPr>
        <w:t>что-то совсем другое...</w:t>
      </w:r>
    </w:p>
    <w:p w14:paraId="3B53C8B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w:t>
      </w:r>
      <w:r w:rsidRPr="001E329F">
        <w:rPr>
          <w:rFonts w:ascii="Verdana" w:hAnsi="Verdana"/>
          <w:color w:val="000000"/>
          <w:sz w:val="20"/>
        </w:rPr>
        <w:t> </w:t>
      </w:r>
      <w:r w:rsidRPr="001E329F">
        <w:rPr>
          <w:rFonts w:ascii="Verdana" w:hAnsi="Verdana"/>
          <w:color w:val="000000"/>
          <w:sz w:val="20"/>
          <w:lang w:val="ru-RU"/>
        </w:rPr>
        <w:t>— Володя глядел на</w:t>
      </w:r>
      <w:r w:rsidRPr="001E329F">
        <w:rPr>
          <w:rFonts w:ascii="Verdana" w:hAnsi="Verdana"/>
          <w:color w:val="000000"/>
          <w:sz w:val="20"/>
        </w:rPr>
        <w:t> </w:t>
      </w:r>
      <w:r w:rsidRPr="001E329F">
        <w:rPr>
          <w:rFonts w:ascii="Verdana" w:hAnsi="Verdana"/>
          <w:color w:val="000000"/>
          <w:sz w:val="20"/>
          <w:lang w:val="ru-RU"/>
        </w:rPr>
        <w:t>меня с</w:t>
      </w:r>
      <w:r w:rsidRPr="001E329F">
        <w:rPr>
          <w:rFonts w:ascii="Verdana" w:hAnsi="Verdana"/>
          <w:color w:val="000000"/>
          <w:sz w:val="20"/>
        </w:rPr>
        <w:t> </w:t>
      </w:r>
      <w:r w:rsidRPr="001E329F">
        <w:rPr>
          <w:rFonts w:ascii="Verdana" w:hAnsi="Verdana"/>
          <w:color w:val="000000"/>
          <w:sz w:val="20"/>
          <w:lang w:val="ru-RU"/>
        </w:rPr>
        <w:t>какой-то затаенной печалью.</w:t>
      </w:r>
      <w:r w:rsidRPr="001E329F">
        <w:rPr>
          <w:rFonts w:ascii="Verdana" w:hAnsi="Verdana"/>
          <w:color w:val="000000"/>
          <w:sz w:val="20"/>
        </w:rPr>
        <w:t> </w:t>
      </w:r>
      <w:r w:rsidRPr="001E329F">
        <w:rPr>
          <w:rFonts w:ascii="Verdana" w:hAnsi="Verdana"/>
          <w:color w:val="000000"/>
          <w:sz w:val="20"/>
          <w:lang w:val="ru-RU"/>
        </w:rPr>
        <w:t>— А</w:t>
      </w:r>
      <w:r w:rsidRPr="001E329F">
        <w:rPr>
          <w:rFonts w:ascii="Verdana" w:hAnsi="Verdana"/>
          <w:color w:val="000000"/>
          <w:sz w:val="20"/>
        </w:rPr>
        <w:t> </w:t>
      </w:r>
      <w:r w:rsidRPr="001E329F">
        <w:rPr>
          <w:rFonts w:ascii="Verdana" w:hAnsi="Verdana"/>
          <w:color w:val="000000"/>
          <w:sz w:val="20"/>
          <w:lang w:val="ru-RU"/>
        </w:rPr>
        <w:t>дальше?</w:t>
      </w:r>
    </w:p>
    <w:p w14:paraId="184771A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дальше появился свет. Ослепительно-белая полоса, как будто струя газа или молния... Она ударила прямо в</w:t>
      </w:r>
      <w:r w:rsidRPr="001E329F">
        <w:rPr>
          <w:rFonts w:ascii="Verdana" w:hAnsi="Verdana"/>
          <w:color w:val="000000"/>
          <w:sz w:val="20"/>
        </w:rPr>
        <w:t> </w:t>
      </w:r>
      <w:r w:rsidRPr="001E329F">
        <w:rPr>
          <w:rFonts w:ascii="Verdana" w:hAnsi="Verdana"/>
          <w:color w:val="000000"/>
          <w:sz w:val="20"/>
          <w:lang w:val="ru-RU"/>
        </w:rPr>
        <w:t>демона, ну и</w:t>
      </w:r>
      <w:r w:rsidRPr="001E329F">
        <w:rPr>
          <w:rFonts w:ascii="Verdana" w:hAnsi="Verdana"/>
          <w:color w:val="000000"/>
          <w:sz w:val="20"/>
        </w:rPr>
        <w:t> </w:t>
      </w:r>
      <w:r w:rsidRPr="001E329F">
        <w:rPr>
          <w:rFonts w:ascii="Verdana" w:hAnsi="Verdana"/>
          <w:color w:val="000000"/>
          <w:sz w:val="20"/>
          <w:lang w:val="ru-RU"/>
        </w:rPr>
        <w:t>он... отступил, в</w:t>
      </w:r>
      <w:r w:rsidRPr="001E329F">
        <w:rPr>
          <w:rFonts w:ascii="Verdana" w:hAnsi="Verdana"/>
          <w:color w:val="000000"/>
          <w:sz w:val="20"/>
        </w:rPr>
        <w:t> </w:t>
      </w:r>
      <w:r w:rsidRPr="001E329F">
        <w:rPr>
          <w:rFonts w:ascii="Verdana" w:hAnsi="Verdana"/>
          <w:color w:val="000000"/>
          <w:sz w:val="20"/>
          <w:lang w:val="ru-RU"/>
        </w:rPr>
        <w:t>общем.</w:t>
      </w:r>
    </w:p>
    <w:p w14:paraId="07DF68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Володя задумчиво покивал.</w:t>
      </w:r>
    </w:p>
    <w:p w14:paraId="20BEEB3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Вот смотри,</w:t>
      </w:r>
      <w:r w:rsidRPr="001E329F">
        <w:rPr>
          <w:rFonts w:ascii="Verdana" w:hAnsi="Verdana"/>
          <w:color w:val="000000"/>
          <w:sz w:val="20"/>
        </w:rPr>
        <w:t> </w:t>
      </w:r>
      <w:r w:rsidRPr="001E329F">
        <w:rPr>
          <w:rFonts w:ascii="Verdana" w:hAnsi="Verdana"/>
          <w:color w:val="000000"/>
          <w:sz w:val="20"/>
          <w:lang w:val="ru-RU"/>
        </w:rPr>
        <w:t>— сказал он рассудительно,</w:t>
      </w:r>
      <w:r w:rsidRPr="001E329F">
        <w:rPr>
          <w:rFonts w:ascii="Verdana" w:hAnsi="Verdana"/>
          <w:color w:val="000000"/>
          <w:sz w:val="20"/>
        </w:rPr>
        <w:t> </w:t>
      </w:r>
      <w:r w:rsidRPr="001E329F">
        <w:rPr>
          <w:rFonts w:ascii="Verdana" w:hAnsi="Verdana"/>
          <w:color w:val="000000"/>
          <w:sz w:val="20"/>
          <w:lang w:val="ru-RU"/>
        </w:rPr>
        <w:t>— ты говоришь, что видел во</w:t>
      </w:r>
      <w:r w:rsidRPr="001E329F">
        <w:rPr>
          <w:rFonts w:ascii="Verdana" w:hAnsi="Verdana"/>
          <w:color w:val="000000"/>
          <w:sz w:val="20"/>
        </w:rPr>
        <w:t> </w:t>
      </w:r>
      <w:r w:rsidRPr="001E329F">
        <w:rPr>
          <w:rFonts w:ascii="Verdana" w:hAnsi="Verdana"/>
          <w:color w:val="000000"/>
          <w:sz w:val="20"/>
          <w:lang w:val="ru-RU"/>
        </w:rPr>
        <w:t>сне остров и</w:t>
      </w:r>
      <w:r w:rsidRPr="001E329F">
        <w:rPr>
          <w:rFonts w:ascii="Verdana" w:hAnsi="Verdana"/>
          <w:color w:val="000000"/>
          <w:sz w:val="20"/>
        </w:rPr>
        <w:t> </w:t>
      </w:r>
      <w:r w:rsidRPr="001E329F">
        <w:rPr>
          <w:rFonts w:ascii="Verdana" w:hAnsi="Verdana"/>
          <w:color w:val="000000"/>
          <w:sz w:val="20"/>
          <w:lang w:val="ru-RU"/>
        </w:rPr>
        <w:t>нападение крылатого демона, так? Так. Затем, уже на</w:t>
      </w:r>
      <w:r w:rsidRPr="001E329F">
        <w:rPr>
          <w:rFonts w:ascii="Verdana" w:hAnsi="Verdana"/>
          <w:color w:val="000000"/>
          <w:sz w:val="20"/>
        </w:rPr>
        <w:t> </w:t>
      </w:r>
      <w:r w:rsidRPr="001E329F">
        <w:rPr>
          <w:rFonts w:ascii="Verdana" w:hAnsi="Verdana"/>
          <w:color w:val="000000"/>
          <w:sz w:val="20"/>
          <w:lang w:val="ru-RU"/>
        </w:rPr>
        <w:t>острове, тебя посещает предчувствие смерти, бессознательный страх. Правильно?</w:t>
      </w:r>
    </w:p>
    <w:p w14:paraId="5751A1C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Правильно. Мы все это чувствовали.</w:t>
      </w:r>
    </w:p>
    <w:p w14:paraId="71B8F7A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Хорошо. События, таким образом, развиваются по</w:t>
      </w:r>
      <w:r w:rsidRPr="001E329F">
        <w:rPr>
          <w:rFonts w:ascii="Verdana" w:hAnsi="Verdana"/>
          <w:color w:val="000000"/>
          <w:sz w:val="20"/>
        </w:rPr>
        <w:t> </w:t>
      </w:r>
      <w:r w:rsidRPr="001E329F">
        <w:rPr>
          <w:rFonts w:ascii="Verdana" w:hAnsi="Verdana"/>
          <w:color w:val="000000"/>
          <w:sz w:val="20"/>
          <w:lang w:val="ru-RU"/>
        </w:rPr>
        <w:t>классической схеме последнего дня диаварда. Сны, предчувствия, страх и, наконец, нападение Посланника Колдуна.</w:t>
      </w:r>
    </w:p>
    <w:p w14:paraId="6000EA9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ведь он и</w:t>
      </w:r>
      <w:r w:rsidRPr="001E329F">
        <w:rPr>
          <w:rFonts w:ascii="Verdana" w:hAnsi="Verdana"/>
          <w:color w:val="000000"/>
          <w:sz w:val="20"/>
        </w:rPr>
        <w:t> </w:t>
      </w:r>
      <w:r w:rsidRPr="001E329F">
        <w:rPr>
          <w:rFonts w:ascii="Verdana" w:hAnsi="Verdana"/>
          <w:color w:val="000000"/>
          <w:sz w:val="20"/>
          <w:lang w:val="ru-RU"/>
        </w:rPr>
        <w:t>напал...</w:t>
      </w:r>
    </w:p>
    <w:p w14:paraId="1E34ED6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Володя вдруг вскочил и</w:t>
      </w:r>
      <w:r w:rsidRPr="001E329F">
        <w:rPr>
          <w:rFonts w:ascii="Verdana" w:hAnsi="Verdana"/>
          <w:color w:val="000000"/>
          <w:sz w:val="20"/>
        </w:rPr>
        <w:t> </w:t>
      </w:r>
      <w:r w:rsidRPr="001E329F">
        <w:rPr>
          <w:rFonts w:ascii="Verdana" w:hAnsi="Verdana"/>
          <w:color w:val="000000"/>
          <w:sz w:val="20"/>
          <w:lang w:val="ru-RU"/>
        </w:rPr>
        <w:t>заходил взад-вперед.</w:t>
      </w:r>
    </w:p>
    <w:p w14:paraId="6F83C7D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Кто напал?!</w:t>
      </w:r>
      <w:r w:rsidRPr="001E329F">
        <w:rPr>
          <w:rFonts w:ascii="Verdana" w:hAnsi="Verdana"/>
          <w:color w:val="000000"/>
          <w:sz w:val="20"/>
        </w:rPr>
        <w:t> </w:t>
      </w:r>
      <w:r w:rsidRPr="001E329F">
        <w:rPr>
          <w:rFonts w:ascii="Verdana" w:hAnsi="Verdana"/>
          <w:color w:val="000000"/>
          <w:sz w:val="20"/>
          <w:lang w:val="ru-RU"/>
        </w:rPr>
        <w:t>— простонал он.</w:t>
      </w:r>
      <w:r w:rsidRPr="001E329F">
        <w:rPr>
          <w:rFonts w:ascii="Verdana" w:hAnsi="Verdana"/>
          <w:color w:val="000000"/>
          <w:sz w:val="20"/>
        </w:rPr>
        <w:t> </w:t>
      </w:r>
      <w:r w:rsidRPr="001E329F">
        <w:rPr>
          <w:rFonts w:ascii="Verdana" w:hAnsi="Verdana"/>
          <w:color w:val="000000"/>
          <w:sz w:val="20"/>
          <w:lang w:val="ru-RU"/>
        </w:rPr>
        <w:t>— Подумай сам, что ты несешь? Такое нападение</w:t>
      </w:r>
      <w:r w:rsidRPr="001E329F">
        <w:rPr>
          <w:rFonts w:ascii="Verdana" w:hAnsi="Verdana"/>
          <w:color w:val="000000"/>
          <w:sz w:val="20"/>
        </w:rPr>
        <w:t> </w:t>
      </w:r>
      <w:r w:rsidRPr="001E329F">
        <w:rPr>
          <w:rFonts w:ascii="Verdana" w:hAnsi="Verdana"/>
          <w:color w:val="000000"/>
          <w:sz w:val="20"/>
          <w:lang w:val="ru-RU"/>
        </w:rPr>
        <w:t>— есть последняя и</w:t>
      </w:r>
      <w:r w:rsidRPr="001E329F">
        <w:rPr>
          <w:rFonts w:ascii="Verdana" w:hAnsi="Verdana"/>
          <w:color w:val="000000"/>
          <w:sz w:val="20"/>
        </w:rPr>
        <w:t> </w:t>
      </w:r>
      <w:r w:rsidRPr="001E329F">
        <w:rPr>
          <w:rFonts w:ascii="Verdana" w:hAnsi="Verdana"/>
          <w:color w:val="000000"/>
          <w:sz w:val="20"/>
          <w:lang w:val="ru-RU"/>
        </w:rPr>
        <w:t>необратимая стадия исчезновения диаварда! В</w:t>
      </w:r>
      <w:r w:rsidRPr="001E329F">
        <w:rPr>
          <w:rFonts w:ascii="Verdana" w:hAnsi="Verdana"/>
          <w:color w:val="000000"/>
          <w:sz w:val="20"/>
        </w:rPr>
        <w:t> </w:t>
      </w:r>
      <w:r w:rsidRPr="001E329F">
        <w:rPr>
          <w:rFonts w:ascii="Verdana" w:hAnsi="Verdana"/>
          <w:color w:val="000000"/>
          <w:sz w:val="20"/>
          <w:lang w:val="ru-RU"/>
        </w:rPr>
        <w:t>этот момент здесь умирает его тело! Покойницкий глаз никому еще не</w:t>
      </w:r>
      <w:r w:rsidRPr="001E329F">
        <w:rPr>
          <w:rFonts w:ascii="Verdana" w:hAnsi="Verdana"/>
          <w:color w:val="000000"/>
          <w:sz w:val="20"/>
        </w:rPr>
        <w:t> </w:t>
      </w:r>
      <w:r w:rsidRPr="001E329F">
        <w:rPr>
          <w:rFonts w:ascii="Verdana" w:hAnsi="Verdana"/>
          <w:color w:val="000000"/>
          <w:sz w:val="20"/>
          <w:lang w:val="ru-RU"/>
        </w:rPr>
        <w:t>давал отсрочки!</w:t>
      </w:r>
    </w:p>
    <w:p w14:paraId="2D95FA3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растерянно молчал.</w:t>
      </w:r>
    </w:p>
    <w:p w14:paraId="6DABEC1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Дверь пультовой тихонько скрипнула, и</w:t>
      </w:r>
      <w:r w:rsidRPr="001E329F">
        <w:rPr>
          <w:rFonts w:ascii="Verdana" w:hAnsi="Verdana"/>
          <w:color w:val="000000"/>
          <w:sz w:val="20"/>
        </w:rPr>
        <w:t> </w:t>
      </w:r>
      <w:r w:rsidRPr="001E329F">
        <w:rPr>
          <w:rFonts w:ascii="Verdana" w:hAnsi="Verdana"/>
          <w:color w:val="000000"/>
          <w:sz w:val="20"/>
          <w:lang w:val="ru-RU"/>
        </w:rPr>
        <w:t>мы оба обернулись. На</w:t>
      </w:r>
      <w:r w:rsidRPr="001E329F">
        <w:rPr>
          <w:rFonts w:ascii="Verdana" w:hAnsi="Verdana"/>
          <w:color w:val="000000"/>
          <w:sz w:val="20"/>
        </w:rPr>
        <w:t> </w:t>
      </w:r>
      <w:r w:rsidRPr="001E329F">
        <w:rPr>
          <w:rFonts w:ascii="Verdana" w:hAnsi="Verdana"/>
          <w:color w:val="000000"/>
          <w:sz w:val="20"/>
          <w:lang w:val="ru-RU"/>
        </w:rPr>
        <w:t>пороге стоял Зарецкий. Лицо его было белее листка бумаги, который он держал в</w:t>
      </w:r>
      <w:r w:rsidRPr="001E329F">
        <w:rPr>
          <w:rFonts w:ascii="Verdana" w:hAnsi="Verdana"/>
          <w:color w:val="000000"/>
          <w:sz w:val="20"/>
        </w:rPr>
        <w:t> </w:t>
      </w:r>
      <w:r w:rsidRPr="001E329F">
        <w:rPr>
          <w:rFonts w:ascii="Verdana" w:hAnsi="Verdana"/>
          <w:color w:val="000000"/>
          <w:sz w:val="20"/>
          <w:lang w:val="ru-RU"/>
        </w:rPr>
        <w:t>руке.</w:t>
      </w:r>
    </w:p>
    <w:p w14:paraId="778DE4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случилось?</w:t>
      </w:r>
      <w:r w:rsidRPr="001E329F">
        <w:rPr>
          <w:rFonts w:ascii="Verdana" w:hAnsi="Verdana"/>
          <w:color w:val="000000"/>
          <w:sz w:val="20"/>
        </w:rPr>
        <w:t> </w:t>
      </w:r>
      <w:r w:rsidRPr="001E329F">
        <w:rPr>
          <w:rFonts w:ascii="Verdana" w:hAnsi="Verdana"/>
          <w:color w:val="000000"/>
          <w:sz w:val="20"/>
          <w:lang w:val="ru-RU"/>
        </w:rPr>
        <w:t>— спросил</w:t>
      </w:r>
      <w:r w:rsidRPr="001E329F">
        <w:rPr>
          <w:rFonts w:ascii="Verdana" w:hAnsi="Verdana"/>
          <w:color w:val="000000"/>
          <w:sz w:val="20"/>
        </w:rPr>
        <w:t> </w:t>
      </w:r>
      <w:r w:rsidRPr="001E329F">
        <w:rPr>
          <w:rFonts w:ascii="Verdana" w:hAnsi="Verdana"/>
          <w:color w:val="000000"/>
          <w:sz w:val="20"/>
          <w:lang w:val="ru-RU"/>
        </w:rPr>
        <w:t>я.</w:t>
      </w:r>
    </w:p>
    <w:p w14:paraId="19919AF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Ефим шагнул в</w:t>
      </w:r>
      <w:r w:rsidRPr="001E329F">
        <w:rPr>
          <w:rFonts w:ascii="Verdana" w:hAnsi="Verdana"/>
          <w:color w:val="000000"/>
          <w:sz w:val="20"/>
        </w:rPr>
        <w:t> </w:t>
      </w:r>
      <w:r w:rsidRPr="001E329F">
        <w:rPr>
          <w:rFonts w:ascii="Verdana" w:hAnsi="Verdana"/>
          <w:color w:val="000000"/>
          <w:sz w:val="20"/>
          <w:lang w:val="ru-RU"/>
        </w:rPr>
        <w:t>пультовую, оглянулся зачем-то назад и, протягивая мне листок дрожащей рукой, сказал:</w:t>
      </w:r>
    </w:p>
    <w:p w14:paraId="01F30E3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Это анализ крови. Твой. У</w:t>
      </w:r>
      <w:r w:rsidRPr="001E329F">
        <w:rPr>
          <w:rFonts w:ascii="Verdana" w:hAnsi="Verdana"/>
          <w:color w:val="000000"/>
          <w:sz w:val="20"/>
        </w:rPr>
        <w:t> </w:t>
      </w:r>
      <w:r w:rsidRPr="001E329F">
        <w:rPr>
          <w:rFonts w:ascii="Verdana" w:hAnsi="Verdana"/>
          <w:color w:val="000000"/>
          <w:sz w:val="20"/>
          <w:lang w:val="ru-RU"/>
        </w:rPr>
        <w:t>тебя в</w:t>
      </w:r>
      <w:r w:rsidRPr="001E329F">
        <w:rPr>
          <w:rFonts w:ascii="Verdana" w:hAnsi="Verdana"/>
          <w:color w:val="000000"/>
          <w:sz w:val="20"/>
        </w:rPr>
        <w:t> </w:t>
      </w:r>
      <w:r w:rsidRPr="001E329F">
        <w:rPr>
          <w:rFonts w:ascii="Verdana" w:hAnsi="Verdana"/>
          <w:color w:val="000000"/>
          <w:sz w:val="20"/>
          <w:lang w:val="ru-RU"/>
        </w:rPr>
        <w:t>крови нет вируса</w:t>
      </w:r>
      <w:r w:rsidRPr="001E329F">
        <w:rPr>
          <w:rFonts w:ascii="Verdana" w:hAnsi="Verdana"/>
          <w:color w:val="000000"/>
          <w:sz w:val="20"/>
        </w:rPr>
        <w:t> </w:t>
      </w:r>
      <w:r w:rsidRPr="001E329F">
        <w:rPr>
          <w:rFonts w:ascii="Verdana" w:hAnsi="Verdana"/>
          <w:color w:val="000000"/>
          <w:sz w:val="20"/>
          <w:lang w:val="ru-RU"/>
        </w:rPr>
        <w:t>СВС...</w:t>
      </w:r>
    </w:p>
    <w:p w14:paraId="6474F99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ту</w:t>
      </w:r>
      <w:r w:rsidRPr="001E329F">
        <w:rPr>
          <w:rFonts w:ascii="Verdana" w:hAnsi="Verdana"/>
          <w:color w:val="000000"/>
          <w:sz w:val="20"/>
        </w:rPr>
        <w:t> </w:t>
      </w:r>
      <w:r w:rsidRPr="001E329F">
        <w:rPr>
          <w:rFonts w:ascii="Verdana" w:hAnsi="Verdana"/>
          <w:color w:val="000000"/>
          <w:sz w:val="20"/>
          <w:lang w:val="ru-RU"/>
        </w:rPr>
        <w:t>же секунду запел сигнал на</w:t>
      </w:r>
      <w:r w:rsidRPr="001E329F">
        <w:rPr>
          <w:rFonts w:ascii="Verdana" w:hAnsi="Verdana"/>
          <w:color w:val="000000"/>
          <w:sz w:val="20"/>
        </w:rPr>
        <w:t> </w:t>
      </w:r>
      <w:r w:rsidRPr="001E329F">
        <w:rPr>
          <w:rFonts w:ascii="Verdana" w:hAnsi="Verdana"/>
          <w:color w:val="000000"/>
          <w:sz w:val="20"/>
          <w:lang w:val="ru-RU"/>
        </w:rPr>
        <w:t>пульте, торопливо побежали огоньки контрольной карты, щелкнул автоматический замок саркофага...</w:t>
      </w:r>
    </w:p>
    <w:p w14:paraId="76981D1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вернулась.</w:t>
      </w:r>
    </w:p>
    <w:p w14:paraId="44A159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lastRenderedPageBreak/>
        <w:t>...Несколько часов спустя мы сидели в</w:t>
      </w:r>
      <w:r w:rsidRPr="001E329F">
        <w:rPr>
          <w:rFonts w:ascii="Verdana" w:hAnsi="Verdana"/>
          <w:color w:val="000000"/>
          <w:sz w:val="20"/>
        </w:rPr>
        <w:t> </w:t>
      </w:r>
      <w:r w:rsidRPr="001E329F">
        <w:rPr>
          <w:rFonts w:ascii="Verdana" w:hAnsi="Verdana"/>
          <w:color w:val="000000"/>
          <w:sz w:val="20"/>
          <w:lang w:val="ru-RU"/>
        </w:rPr>
        <w:t>прожаренной, протравленной, пропесоченной камере специальной очистки, а</w:t>
      </w:r>
      <w:r w:rsidRPr="001E329F">
        <w:rPr>
          <w:rFonts w:ascii="Verdana" w:hAnsi="Verdana"/>
          <w:color w:val="000000"/>
          <w:sz w:val="20"/>
        </w:rPr>
        <w:t> </w:t>
      </w:r>
      <w:r w:rsidRPr="001E329F">
        <w:rPr>
          <w:rFonts w:ascii="Verdana" w:hAnsi="Verdana"/>
          <w:color w:val="000000"/>
          <w:sz w:val="20"/>
          <w:lang w:val="ru-RU"/>
        </w:rPr>
        <w:t>вокруг, за</w:t>
      </w:r>
      <w:r w:rsidRPr="001E329F">
        <w:rPr>
          <w:rFonts w:ascii="Verdana" w:hAnsi="Verdana"/>
          <w:color w:val="000000"/>
          <w:sz w:val="20"/>
        </w:rPr>
        <w:t> </w:t>
      </w:r>
      <w:r w:rsidRPr="001E329F">
        <w:rPr>
          <w:rFonts w:ascii="Verdana" w:hAnsi="Verdana"/>
          <w:color w:val="000000"/>
          <w:sz w:val="20"/>
          <w:lang w:val="ru-RU"/>
        </w:rPr>
        <w:t>полиэтиленовым пологом, сновали поднятые по</w:t>
      </w:r>
      <w:r w:rsidRPr="001E329F">
        <w:rPr>
          <w:rFonts w:ascii="Verdana" w:hAnsi="Verdana"/>
          <w:color w:val="000000"/>
          <w:sz w:val="20"/>
        </w:rPr>
        <w:t> </w:t>
      </w:r>
      <w:r w:rsidRPr="001E329F">
        <w:rPr>
          <w:rFonts w:ascii="Verdana" w:hAnsi="Verdana"/>
          <w:color w:val="000000"/>
          <w:sz w:val="20"/>
          <w:lang w:val="ru-RU"/>
        </w:rPr>
        <w:t>тревоге специалисты.</w:t>
      </w:r>
    </w:p>
    <w:p w14:paraId="7D054BB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Ты понимаешь, Зойка?</w:t>
      </w:r>
      <w:r w:rsidRPr="001E329F">
        <w:rPr>
          <w:rFonts w:ascii="Verdana" w:hAnsi="Verdana"/>
          <w:color w:val="000000"/>
          <w:sz w:val="20"/>
        </w:rPr>
        <w:t> </w:t>
      </w:r>
      <w:r w:rsidRPr="001E329F">
        <w:rPr>
          <w:rFonts w:ascii="Verdana" w:hAnsi="Verdana"/>
          <w:color w:val="000000"/>
          <w:sz w:val="20"/>
          <w:lang w:val="ru-RU"/>
        </w:rPr>
        <w:t>— радостно тараторил я.</w:t>
      </w:r>
      <w:r w:rsidRPr="001E329F">
        <w:rPr>
          <w:rFonts w:ascii="Verdana" w:hAnsi="Verdana"/>
          <w:color w:val="000000"/>
          <w:sz w:val="20"/>
        </w:rPr>
        <w:t> </w:t>
      </w:r>
      <w:r w:rsidRPr="001E329F">
        <w:rPr>
          <w:rFonts w:ascii="Verdana" w:hAnsi="Verdana"/>
          <w:color w:val="000000"/>
          <w:sz w:val="20"/>
          <w:lang w:val="ru-RU"/>
        </w:rPr>
        <w:t>— То, что произошло с</w:t>
      </w:r>
      <w:r w:rsidRPr="001E329F">
        <w:rPr>
          <w:rFonts w:ascii="Verdana" w:hAnsi="Verdana"/>
          <w:color w:val="000000"/>
          <w:sz w:val="20"/>
        </w:rPr>
        <w:t> </w:t>
      </w:r>
      <w:r w:rsidRPr="001E329F">
        <w:rPr>
          <w:rFonts w:ascii="Verdana" w:hAnsi="Verdana"/>
          <w:color w:val="000000"/>
          <w:sz w:val="20"/>
          <w:lang w:val="ru-RU"/>
        </w:rPr>
        <w:t>нами в</w:t>
      </w:r>
      <w:r w:rsidRPr="001E329F">
        <w:rPr>
          <w:rFonts w:ascii="Verdana" w:hAnsi="Verdana"/>
          <w:color w:val="000000"/>
          <w:sz w:val="20"/>
        </w:rPr>
        <w:t> </w:t>
      </w:r>
      <w:r w:rsidRPr="001E329F">
        <w:rPr>
          <w:rFonts w:ascii="Verdana" w:hAnsi="Verdana"/>
          <w:color w:val="000000"/>
          <w:sz w:val="20"/>
          <w:lang w:val="ru-RU"/>
        </w:rPr>
        <w:t>пещере</w:t>
      </w:r>
      <w:r w:rsidRPr="001E329F">
        <w:rPr>
          <w:rFonts w:ascii="Verdana" w:hAnsi="Verdana"/>
          <w:color w:val="000000"/>
          <w:sz w:val="20"/>
        </w:rPr>
        <w:t> </w:t>
      </w:r>
      <w:r w:rsidRPr="001E329F">
        <w:rPr>
          <w:rFonts w:ascii="Verdana" w:hAnsi="Verdana"/>
          <w:color w:val="000000"/>
          <w:sz w:val="20"/>
          <w:lang w:val="ru-RU"/>
        </w:rPr>
        <w:t>— это</w:t>
      </w:r>
      <w:r w:rsidRPr="001E329F">
        <w:rPr>
          <w:rFonts w:ascii="Verdana" w:hAnsi="Verdana"/>
          <w:color w:val="000000"/>
          <w:sz w:val="20"/>
        </w:rPr>
        <w:t> </w:t>
      </w:r>
      <w:r w:rsidRPr="001E329F">
        <w:rPr>
          <w:rFonts w:ascii="Verdana" w:hAnsi="Verdana"/>
          <w:color w:val="000000"/>
          <w:sz w:val="20"/>
          <w:lang w:val="ru-RU"/>
        </w:rPr>
        <w:t>же чудо! Мы спасены!</w:t>
      </w:r>
    </w:p>
    <w:p w14:paraId="4F37B14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Она, едва успевшая восстановить способность соображать по-земному, только улыбалась в</w:t>
      </w:r>
      <w:r w:rsidRPr="001E329F">
        <w:rPr>
          <w:rFonts w:ascii="Verdana" w:hAnsi="Verdana"/>
          <w:color w:val="000000"/>
          <w:sz w:val="20"/>
        </w:rPr>
        <w:t> </w:t>
      </w:r>
      <w:r w:rsidRPr="001E329F">
        <w:rPr>
          <w:rFonts w:ascii="Verdana" w:hAnsi="Verdana"/>
          <w:color w:val="000000"/>
          <w:sz w:val="20"/>
          <w:lang w:val="ru-RU"/>
        </w:rPr>
        <w:t>ответ и</w:t>
      </w:r>
      <w:r w:rsidRPr="001E329F">
        <w:rPr>
          <w:rFonts w:ascii="Verdana" w:hAnsi="Verdana"/>
          <w:color w:val="000000"/>
          <w:sz w:val="20"/>
        </w:rPr>
        <w:t> </w:t>
      </w:r>
      <w:r w:rsidRPr="001E329F">
        <w:rPr>
          <w:rFonts w:ascii="Verdana" w:hAnsi="Verdana"/>
          <w:color w:val="000000"/>
          <w:sz w:val="20"/>
          <w:lang w:val="ru-RU"/>
        </w:rPr>
        <w:t>все повторяла:</w:t>
      </w:r>
    </w:p>
    <w:p w14:paraId="269806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Скорей</w:t>
      </w:r>
      <w:r w:rsidRPr="001E329F">
        <w:rPr>
          <w:rFonts w:ascii="Verdana" w:hAnsi="Verdana"/>
          <w:color w:val="000000"/>
          <w:sz w:val="20"/>
        </w:rPr>
        <w:t> </w:t>
      </w:r>
      <w:r w:rsidRPr="001E329F">
        <w:rPr>
          <w:rFonts w:ascii="Verdana" w:hAnsi="Verdana"/>
          <w:color w:val="000000"/>
          <w:sz w:val="20"/>
          <w:lang w:val="ru-RU"/>
        </w:rPr>
        <w:t>бы Пашка возвращался! Вот обрадуется!</w:t>
      </w:r>
    </w:p>
    <w:p w14:paraId="314E4C5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тот момент я даже немного завидовал ее безмятежному настроению. Мое-то возвращение было совсем не</w:t>
      </w:r>
      <w:r w:rsidRPr="001E329F">
        <w:rPr>
          <w:rFonts w:ascii="Verdana" w:hAnsi="Verdana"/>
          <w:color w:val="000000"/>
          <w:sz w:val="20"/>
        </w:rPr>
        <w:t> </w:t>
      </w:r>
      <w:r w:rsidRPr="001E329F">
        <w:rPr>
          <w:rFonts w:ascii="Verdana" w:hAnsi="Verdana"/>
          <w:color w:val="000000"/>
          <w:sz w:val="20"/>
          <w:lang w:val="ru-RU"/>
        </w:rPr>
        <w:t>таким. Зоя испытывала счастье возвращения к</w:t>
      </w:r>
      <w:r w:rsidRPr="001E329F">
        <w:rPr>
          <w:rFonts w:ascii="Verdana" w:hAnsi="Verdana"/>
          <w:color w:val="000000"/>
          <w:sz w:val="20"/>
        </w:rPr>
        <w:t> </w:t>
      </w:r>
      <w:r w:rsidRPr="001E329F">
        <w:rPr>
          <w:rFonts w:ascii="Verdana" w:hAnsi="Verdana"/>
          <w:color w:val="000000"/>
          <w:sz w:val="20"/>
          <w:lang w:val="ru-RU"/>
        </w:rPr>
        <w:t>жизни. Мне пришлось хлебнуть прелестей возвращения к</w:t>
      </w:r>
      <w:r w:rsidRPr="001E329F">
        <w:rPr>
          <w:rFonts w:ascii="Verdana" w:hAnsi="Verdana"/>
          <w:color w:val="000000"/>
          <w:sz w:val="20"/>
        </w:rPr>
        <w:t> </w:t>
      </w:r>
      <w:r w:rsidRPr="001E329F">
        <w:rPr>
          <w:rFonts w:ascii="Verdana" w:hAnsi="Verdana"/>
          <w:color w:val="000000"/>
          <w:sz w:val="20"/>
          <w:lang w:val="ru-RU"/>
        </w:rPr>
        <w:t>смерти... Буйное веселье теперь захлестывало меня, но</w:t>
      </w:r>
      <w:r w:rsidRPr="001E329F">
        <w:rPr>
          <w:rFonts w:ascii="Verdana" w:hAnsi="Verdana"/>
          <w:color w:val="000000"/>
          <w:sz w:val="20"/>
        </w:rPr>
        <w:t> </w:t>
      </w:r>
      <w:r w:rsidRPr="001E329F">
        <w:rPr>
          <w:rFonts w:ascii="Verdana" w:hAnsi="Verdana"/>
          <w:color w:val="000000"/>
          <w:sz w:val="20"/>
          <w:lang w:val="ru-RU"/>
        </w:rPr>
        <w:t>я и</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пытался с</w:t>
      </w:r>
      <w:r w:rsidRPr="001E329F">
        <w:rPr>
          <w:rFonts w:ascii="Verdana" w:hAnsi="Verdana"/>
          <w:color w:val="000000"/>
          <w:sz w:val="20"/>
        </w:rPr>
        <w:t> </w:t>
      </w:r>
      <w:r w:rsidRPr="001E329F">
        <w:rPr>
          <w:rFonts w:ascii="Verdana" w:hAnsi="Verdana"/>
          <w:color w:val="000000"/>
          <w:sz w:val="20"/>
          <w:lang w:val="ru-RU"/>
        </w:rPr>
        <w:t>ним справиться.</w:t>
      </w:r>
    </w:p>
    <w:p w14:paraId="23D2D5A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Полог раздвинулся, от</w:t>
      </w:r>
      <w:r w:rsidRPr="001E329F">
        <w:rPr>
          <w:rFonts w:ascii="Verdana" w:hAnsi="Verdana"/>
          <w:color w:val="000000"/>
          <w:sz w:val="20"/>
        </w:rPr>
        <w:t> </w:t>
      </w:r>
      <w:r w:rsidRPr="001E329F">
        <w:rPr>
          <w:rFonts w:ascii="Verdana" w:hAnsi="Verdana"/>
          <w:color w:val="000000"/>
          <w:sz w:val="20"/>
          <w:lang w:val="ru-RU"/>
        </w:rPr>
        <w:t>него в</w:t>
      </w:r>
      <w:r w:rsidRPr="001E329F">
        <w:rPr>
          <w:rFonts w:ascii="Verdana" w:hAnsi="Verdana"/>
          <w:color w:val="000000"/>
          <w:sz w:val="20"/>
        </w:rPr>
        <w:t> </w:t>
      </w:r>
      <w:r w:rsidRPr="001E329F">
        <w:rPr>
          <w:rFonts w:ascii="Verdana" w:hAnsi="Verdana"/>
          <w:color w:val="000000"/>
          <w:sz w:val="20"/>
          <w:lang w:val="ru-RU"/>
        </w:rPr>
        <w:t>нашу сторону протянулся небольшой коридорчик из</w:t>
      </w:r>
      <w:r w:rsidRPr="001E329F">
        <w:rPr>
          <w:rFonts w:ascii="Verdana" w:hAnsi="Verdana"/>
          <w:color w:val="000000"/>
          <w:sz w:val="20"/>
        </w:rPr>
        <w:t> </w:t>
      </w:r>
      <w:r w:rsidRPr="001E329F">
        <w:rPr>
          <w:rFonts w:ascii="Verdana" w:hAnsi="Verdana"/>
          <w:color w:val="000000"/>
          <w:sz w:val="20"/>
          <w:lang w:val="ru-RU"/>
        </w:rPr>
        <w:t>прозрачного пластика. В</w:t>
      </w:r>
      <w:r w:rsidRPr="001E329F">
        <w:rPr>
          <w:rFonts w:ascii="Verdana" w:hAnsi="Verdana"/>
          <w:color w:val="000000"/>
          <w:sz w:val="20"/>
        </w:rPr>
        <w:t> </w:t>
      </w:r>
      <w:r w:rsidRPr="001E329F">
        <w:rPr>
          <w:rFonts w:ascii="Verdana" w:hAnsi="Verdana"/>
          <w:color w:val="000000"/>
          <w:sz w:val="20"/>
          <w:lang w:val="ru-RU"/>
        </w:rPr>
        <w:t>коридорчик вошел Володя, и</w:t>
      </w:r>
      <w:r w:rsidRPr="001E329F">
        <w:rPr>
          <w:rFonts w:ascii="Verdana" w:hAnsi="Verdana"/>
          <w:color w:val="000000"/>
          <w:sz w:val="20"/>
        </w:rPr>
        <w:t> </w:t>
      </w:r>
      <w:r w:rsidRPr="001E329F">
        <w:rPr>
          <w:rFonts w:ascii="Verdana" w:hAnsi="Verdana"/>
          <w:color w:val="000000"/>
          <w:sz w:val="20"/>
          <w:lang w:val="ru-RU"/>
        </w:rPr>
        <w:t>его голос зазвучал в</w:t>
      </w:r>
      <w:r w:rsidRPr="001E329F">
        <w:rPr>
          <w:rFonts w:ascii="Verdana" w:hAnsi="Verdana"/>
          <w:color w:val="000000"/>
          <w:sz w:val="20"/>
        </w:rPr>
        <w:t> </w:t>
      </w:r>
      <w:r w:rsidRPr="001E329F">
        <w:rPr>
          <w:rFonts w:ascii="Verdana" w:hAnsi="Verdana"/>
          <w:color w:val="000000"/>
          <w:sz w:val="20"/>
          <w:lang w:val="ru-RU"/>
        </w:rPr>
        <w:t>динамике переговорного устройства.</w:t>
      </w:r>
    </w:p>
    <w:p w14:paraId="6A5B6F2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Мы прокачали ситуацию,</w:t>
      </w:r>
      <w:r w:rsidRPr="001E329F">
        <w:rPr>
          <w:rFonts w:ascii="Verdana" w:hAnsi="Verdana"/>
          <w:color w:val="000000"/>
          <w:sz w:val="20"/>
        </w:rPr>
        <w:t> </w:t>
      </w:r>
      <w:r w:rsidRPr="001E329F">
        <w:rPr>
          <w:rFonts w:ascii="Verdana" w:hAnsi="Verdana"/>
          <w:color w:val="000000"/>
          <w:sz w:val="20"/>
          <w:lang w:val="ru-RU"/>
        </w:rPr>
        <w:t>— сказал он.</w:t>
      </w:r>
      <w:r w:rsidRPr="001E329F">
        <w:rPr>
          <w:rFonts w:ascii="Verdana" w:hAnsi="Verdana"/>
          <w:color w:val="000000"/>
          <w:sz w:val="20"/>
        </w:rPr>
        <w:t> </w:t>
      </w:r>
      <w:r w:rsidRPr="001E329F">
        <w:rPr>
          <w:rFonts w:ascii="Verdana" w:hAnsi="Verdana"/>
          <w:color w:val="000000"/>
          <w:sz w:val="20"/>
          <w:lang w:val="ru-RU"/>
        </w:rPr>
        <w:t>— Она была</w:t>
      </w:r>
      <w:r w:rsidRPr="001E329F">
        <w:rPr>
          <w:rFonts w:ascii="Verdana" w:hAnsi="Verdana"/>
          <w:color w:val="000000"/>
          <w:sz w:val="20"/>
        </w:rPr>
        <w:t> </w:t>
      </w:r>
      <w:r w:rsidRPr="001E329F">
        <w:rPr>
          <w:rFonts w:ascii="Verdana" w:hAnsi="Verdana"/>
          <w:color w:val="000000"/>
          <w:sz w:val="20"/>
          <w:lang w:val="ru-RU"/>
        </w:rPr>
        <w:t>бы совершенно необъяснимой, если</w:t>
      </w:r>
      <w:r w:rsidRPr="001E329F">
        <w:rPr>
          <w:rFonts w:ascii="Verdana" w:hAnsi="Verdana"/>
          <w:color w:val="000000"/>
          <w:sz w:val="20"/>
        </w:rPr>
        <w:t> </w:t>
      </w:r>
      <w:r w:rsidRPr="001E329F">
        <w:rPr>
          <w:rFonts w:ascii="Verdana" w:hAnsi="Verdana"/>
          <w:color w:val="000000"/>
          <w:sz w:val="20"/>
          <w:lang w:val="ru-RU"/>
        </w:rPr>
        <w:t>бы в</w:t>
      </w:r>
      <w:r w:rsidRPr="001E329F">
        <w:rPr>
          <w:rFonts w:ascii="Verdana" w:hAnsi="Verdana"/>
          <w:color w:val="000000"/>
          <w:sz w:val="20"/>
        </w:rPr>
        <w:t> </w:t>
      </w:r>
      <w:r w:rsidRPr="001E329F">
        <w:rPr>
          <w:rFonts w:ascii="Verdana" w:hAnsi="Verdana"/>
          <w:color w:val="000000"/>
          <w:sz w:val="20"/>
          <w:lang w:val="ru-RU"/>
        </w:rPr>
        <w:t>протоколах трех подряд теоретических семинаров не</w:t>
      </w:r>
      <w:r w:rsidRPr="001E329F">
        <w:rPr>
          <w:rFonts w:ascii="Verdana" w:hAnsi="Verdana"/>
          <w:color w:val="000000"/>
          <w:sz w:val="20"/>
        </w:rPr>
        <w:t> </w:t>
      </w:r>
      <w:r w:rsidRPr="001E329F">
        <w:rPr>
          <w:rFonts w:ascii="Verdana" w:hAnsi="Verdana"/>
          <w:color w:val="000000"/>
          <w:sz w:val="20"/>
          <w:lang w:val="ru-RU"/>
        </w:rPr>
        <w:t>фигурировало так называемое особое мнение Аркадия Дашкевича...</w:t>
      </w:r>
    </w:p>
    <w:p w14:paraId="50C37B2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вспомнил худого, высокого Дашкевича и</w:t>
      </w:r>
      <w:r w:rsidRPr="001E329F">
        <w:rPr>
          <w:rFonts w:ascii="Verdana" w:hAnsi="Verdana"/>
          <w:color w:val="000000"/>
          <w:sz w:val="20"/>
        </w:rPr>
        <w:t> </w:t>
      </w:r>
      <w:r w:rsidRPr="001E329F">
        <w:rPr>
          <w:rFonts w:ascii="Verdana" w:hAnsi="Verdana"/>
          <w:color w:val="000000"/>
          <w:sz w:val="20"/>
          <w:lang w:val="ru-RU"/>
        </w:rPr>
        <w:t>кивнул. Не</w:t>
      </w:r>
      <w:r w:rsidRPr="001E329F">
        <w:rPr>
          <w:rFonts w:ascii="Verdana" w:hAnsi="Verdana"/>
          <w:color w:val="000000"/>
          <w:sz w:val="20"/>
        </w:rPr>
        <w:t> </w:t>
      </w:r>
      <w:r w:rsidRPr="001E329F">
        <w:rPr>
          <w:rFonts w:ascii="Verdana" w:hAnsi="Verdana"/>
          <w:color w:val="000000"/>
          <w:sz w:val="20"/>
          <w:lang w:val="ru-RU"/>
        </w:rPr>
        <w:t>помню, в</w:t>
      </w:r>
      <w:r w:rsidRPr="001E329F">
        <w:rPr>
          <w:rFonts w:ascii="Verdana" w:hAnsi="Verdana"/>
          <w:color w:val="000000"/>
          <w:sz w:val="20"/>
        </w:rPr>
        <w:t> </w:t>
      </w:r>
      <w:r w:rsidRPr="001E329F">
        <w:rPr>
          <w:rFonts w:ascii="Verdana" w:hAnsi="Verdana"/>
          <w:color w:val="000000"/>
          <w:sz w:val="20"/>
          <w:lang w:val="ru-RU"/>
        </w:rPr>
        <w:t>чем заключалось его особое мнение но</w:t>
      </w:r>
      <w:r w:rsidRPr="001E329F">
        <w:rPr>
          <w:rFonts w:ascii="Verdana" w:hAnsi="Verdana"/>
          <w:color w:val="000000"/>
          <w:sz w:val="20"/>
        </w:rPr>
        <w:t> </w:t>
      </w:r>
      <w:r w:rsidRPr="001E329F">
        <w:rPr>
          <w:rFonts w:ascii="Verdana" w:hAnsi="Verdana"/>
          <w:color w:val="000000"/>
          <w:sz w:val="20"/>
          <w:lang w:val="ru-RU"/>
        </w:rPr>
        <w:t>старик всегда был несговорчив...</w:t>
      </w:r>
    </w:p>
    <w:p w14:paraId="7657DD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Так вот,</w:t>
      </w:r>
      <w:r w:rsidRPr="001E329F">
        <w:rPr>
          <w:rFonts w:ascii="Verdana" w:hAnsi="Verdana"/>
          <w:color w:val="000000"/>
          <w:sz w:val="20"/>
        </w:rPr>
        <w:t> </w:t>
      </w:r>
      <w:r w:rsidRPr="001E329F">
        <w:rPr>
          <w:rFonts w:ascii="Verdana" w:hAnsi="Verdana"/>
          <w:color w:val="000000"/>
          <w:sz w:val="20"/>
          <w:lang w:val="ru-RU"/>
        </w:rPr>
        <w:t>— продолжал Володя.</w:t>
      </w:r>
      <w:r w:rsidRPr="001E329F">
        <w:rPr>
          <w:rFonts w:ascii="Verdana" w:hAnsi="Verdana"/>
          <w:color w:val="000000"/>
          <w:sz w:val="20"/>
        </w:rPr>
        <w:t> </w:t>
      </w:r>
      <w:r w:rsidRPr="001E329F">
        <w:rPr>
          <w:rFonts w:ascii="Verdana" w:hAnsi="Verdana"/>
          <w:color w:val="000000"/>
          <w:sz w:val="20"/>
          <w:lang w:val="ru-RU"/>
        </w:rPr>
        <w:t>— Только это особое мнение позволяет как-то, объяснить то что с</w:t>
      </w:r>
      <w:r w:rsidRPr="001E329F">
        <w:rPr>
          <w:rFonts w:ascii="Verdana" w:hAnsi="Verdana"/>
          <w:color w:val="000000"/>
          <w:sz w:val="20"/>
        </w:rPr>
        <w:t> </w:t>
      </w:r>
      <w:r w:rsidRPr="001E329F">
        <w:rPr>
          <w:rFonts w:ascii="Verdana" w:hAnsi="Verdana"/>
          <w:color w:val="000000"/>
          <w:sz w:val="20"/>
          <w:lang w:val="ru-RU"/>
        </w:rPr>
        <w:t>вами произошло.</w:t>
      </w:r>
    </w:p>
    <w:p w14:paraId="23D3DEA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же с</w:t>
      </w:r>
      <w:r w:rsidRPr="001E329F">
        <w:rPr>
          <w:rFonts w:ascii="Verdana" w:hAnsi="Verdana"/>
          <w:color w:val="000000"/>
          <w:sz w:val="20"/>
        </w:rPr>
        <w:t> </w:t>
      </w:r>
      <w:r w:rsidRPr="001E329F">
        <w:rPr>
          <w:rFonts w:ascii="Verdana" w:hAnsi="Verdana"/>
          <w:color w:val="000000"/>
          <w:sz w:val="20"/>
          <w:lang w:val="ru-RU"/>
        </w:rPr>
        <w:t>нами произошло?</w:t>
      </w:r>
      <w:r w:rsidRPr="001E329F">
        <w:rPr>
          <w:rFonts w:ascii="Verdana" w:hAnsi="Verdana"/>
          <w:color w:val="000000"/>
          <w:sz w:val="20"/>
        </w:rPr>
        <w:t> </w:t>
      </w:r>
      <w:r w:rsidRPr="001E329F">
        <w:rPr>
          <w:rFonts w:ascii="Verdana" w:hAnsi="Verdana"/>
          <w:color w:val="000000"/>
          <w:sz w:val="20"/>
          <w:lang w:val="ru-RU"/>
        </w:rPr>
        <w:t>— спросил</w:t>
      </w:r>
      <w:r w:rsidRPr="001E329F">
        <w:rPr>
          <w:rFonts w:ascii="Verdana" w:hAnsi="Verdana"/>
          <w:color w:val="000000"/>
          <w:sz w:val="20"/>
        </w:rPr>
        <w:t> </w:t>
      </w:r>
      <w:r w:rsidRPr="001E329F">
        <w:rPr>
          <w:rFonts w:ascii="Verdana" w:hAnsi="Verdana"/>
          <w:color w:val="000000"/>
          <w:sz w:val="20"/>
          <w:lang w:val="ru-RU"/>
        </w:rPr>
        <w:t>я.</w:t>
      </w:r>
    </w:p>
    <w:p w14:paraId="12106FA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Вы встретились с</w:t>
      </w:r>
      <w:r w:rsidRPr="001E329F">
        <w:rPr>
          <w:rFonts w:ascii="Verdana" w:hAnsi="Verdana"/>
          <w:color w:val="000000"/>
          <w:sz w:val="20"/>
        </w:rPr>
        <w:t> </w:t>
      </w:r>
      <w:r w:rsidRPr="001E329F">
        <w:rPr>
          <w:rFonts w:ascii="Verdana" w:hAnsi="Verdana"/>
          <w:color w:val="000000"/>
          <w:sz w:val="20"/>
          <w:lang w:val="ru-RU"/>
        </w:rPr>
        <w:t>Корфом.</w:t>
      </w:r>
    </w:p>
    <w:p w14:paraId="1B971C4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рот разинул от</w:t>
      </w:r>
      <w:r w:rsidRPr="001E329F">
        <w:rPr>
          <w:rFonts w:ascii="Verdana" w:hAnsi="Verdana"/>
          <w:color w:val="000000"/>
          <w:sz w:val="20"/>
        </w:rPr>
        <w:t> </w:t>
      </w:r>
      <w:r w:rsidRPr="001E329F">
        <w:rPr>
          <w:rFonts w:ascii="Verdana" w:hAnsi="Verdana"/>
          <w:color w:val="000000"/>
          <w:sz w:val="20"/>
          <w:lang w:val="ru-RU"/>
        </w:rPr>
        <w:t>удивления.</w:t>
      </w:r>
    </w:p>
    <w:p w14:paraId="0F2395E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Как? Ты хочешь сказать, что это светящееся озеро... Эта бурлящая жижа, обгладывающая людей</w:t>
      </w:r>
      <w:r w:rsidRPr="001E329F">
        <w:rPr>
          <w:rFonts w:ascii="Verdana" w:hAnsi="Verdana"/>
          <w:color w:val="000000"/>
          <w:sz w:val="20"/>
        </w:rPr>
        <w:t> </w:t>
      </w:r>
      <w:r w:rsidRPr="001E329F">
        <w:rPr>
          <w:rFonts w:ascii="Verdana" w:hAnsi="Verdana"/>
          <w:color w:val="000000"/>
          <w:sz w:val="20"/>
          <w:lang w:val="ru-RU"/>
        </w:rPr>
        <w:t>— Корф?</w:t>
      </w:r>
    </w:p>
    <w:p w14:paraId="633A597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По-видимому, да. Сам он, конечно, этого не</w:t>
      </w:r>
      <w:r w:rsidRPr="001E329F">
        <w:rPr>
          <w:rFonts w:ascii="Verdana" w:hAnsi="Verdana"/>
          <w:color w:val="000000"/>
          <w:sz w:val="20"/>
        </w:rPr>
        <w:t> </w:t>
      </w:r>
      <w:r w:rsidRPr="001E329F">
        <w:rPr>
          <w:rFonts w:ascii="Verdana" w:hAnsi="Verdana"/>
          <w:color w:val="000000"/>
          <w:sz w:val="20"/>
          <w:lang w:val="ru-RU"/>
        </w:rPr>
        <w:t>осознает, но</w:t>
      </w:r>
      <w:r w:rsidRPr="001E329F">
        <w:rPr>
          <w:rFonts w:ascii="Verdana" w:hAnsi="Verdana"/>
          <w:color w:val="000000"/>
          <w:sz w:val="20"/>
        </w:rPr>
        <w:t> </w:t>
      </w:r>
      <w:r w:rsidRPr="001E329F">
        <w:rPr>
          <w:rFonts w:ascii="Verdana" w:hAnsi="Verdana"/>
          <w:color w:val="000000"/>
          <w:sz w:val="20"/>
          <w:lang w:val="ru-RU"/>
        </w:rPr>
        <w:t>подумай-ка: кто другой так хорошо знал «Нейрон» чтобы суметь сохранить разум, даже потеряв тело? Кто еще мог изобрести способ борьбы с</w:t>
      </w:r>
      <w:r w:rsidRPr="001E329F">
        <w:rPr>
          <w:rFonts w:ascii="Verdana" w:hAnsi="Verdana"/>
          <w:color w:val="000000"/>
          <w:sz w:val="20"/>
        </w:rPr>
        <w:t> </w:t>
      </w:r>
      <w:r w:rsidRPr="001E329F">
        <w:rPr>
          <w:rFonts w:ascii="Verdana" w:hAnsi="Verdana"/>
          <w:color w:val="000000"/>
          <w:sz w:val="20"/>
          <w:lang w:val="ru-RU"/>
        </w:rPr>
        <w:t>покойницким глазом, если не</w:t>
      </w:r>
      <w:r w:rsidRPr="001E329F">
        <w:rPr>
          <w:rFonts w:ascii="Verdana" w:hAnsi="Verdana"/>
          <w:color w:val="000000"/>
          <w:sz w:val="20"/>
        </w:rPr>
        <w:t> </w:t>
      </w:r>
      <w:r w:rsidRPr="001E329F">
        <w:rPr>
          <w:rFonts w:ascii="Verdana" w:hAnsi="Verdana"/>
          <w:color w:val="000000"/>
          <w:sz w:val="20"/>
          <w:lang w:val="ru-RU"/>
        </w:rPr>
        <w:t>Корф, утверждавший что вирус эапущен «Нейроном»?</w:t>
      </w:r>
    </w:p>
    <w:p w14:paraId="5086296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Глущук помолчал странно приглядываясь ко мне. Впрочем, меня это не</w:t>
      </w:r>
      <w:r w:rsidRPr="001E329F">
        <w:rPr>
          <w:rFonts w:ascii="Verdana" w:hAnsi="Verdana"/>
          <w:color w:val="000000"/>
          <w:sz w:val="20"/>
        </w:rPr>
        <w:t> </w:t>
      </w:r>
      <w:r w:rsidRPr="001E329F">
        <w:rPr>
          <w:rFonts w:ascii="Verdana" w:hAnsi="Verdana"/>
          <w:color w:val="000000"/>
          <w:sz w:val="20"/>
          <w:lang w:val="ru-RU"/>
        </w:rPr>
        <w:t>удивляло</w:t>
      </w:r>
      <w:r w:rsidRPr="001E329F">
        <w:rPr>
          <w:rFonts w:ascii="Verdana" w:hAnsi="Verdana"/>
          <w:color w:val="000000"/>
          <w:sz w:val="20"/>
        </w:rPr>
        <w:t> </w:t>
      </w:r>
      <w:r w:rsidRPr="001E329F">
        <w:rPr>
          <w:rFonts w:ascii="Verdana" w:hAnsi="Verdana"/>
          <w:color w:val="000000"/>
          <w:sz w:val="20"/>
          <w:lang w:val="ru-RU"/>
        </w:rPr>
        <w:t>— у</w:t>
      </w:r>
      <w:r w:rsidRPr="001E329F">
        <w:rPr>
          <w:rFonts w:ascii="Verdana" w:hAnsi="Verdana"/>
          <w:color w:val="000000"/>
          <w:sz w:val="20"/>
        </w:rPr>
        <w:t> </w:t>
      </w:r>
      <w:r w:rsidRPr="001E329F">
        <w:rPr>
          <w:rFonts w:ascii="Verdana" w:hAnsi="Verdana"/>
          <w:color w:val="000000"/>
          <w:sz w:val="20"/>
          <w:lang w:val="ru-RU"/>
        </w:rPr>
        <w:t>него-то в</w:t>
      </w:r>
      <w:r w:rsidRPr="001E329F">
        <w:rPr>
          <w:rFonts w:ascii="Verdana" w:hAnsi="Verdana"/>
          <w:color w:val="000000"/>
          <w:sz w:val="20"/>
        </w:rPr>
        <w:t> </w:t>
      </w:r>
      <w:r w:rsidRPr="001E329F">
        <w:rPr>
          <w:rFonts w:ascii="Verdana" w:hAnsi="Verdana"/>
          <w:color w:val="000000"/>
          <w:sz w:val="20"/>
          <w:lang w:val="ru-RU"/>
        </w:rPr>
        <w:t>крови по-прежнему сидел покойницкий глаз.</w:t>
      </w:r>
    </w:p>
    <w:p w14:paraId="45F03195"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насчет обгладывания людей...</w:t>
      </w:r>
      <w:r w:rsidRPr="001E329F">
        <w:rPr>
          <w:rFonts w:ascii="Verdana" w:hAnsi="Verdana"/>
          <w:color w:val="000000"/>
          <w:sz w:val="20"/>
        </w:rPr>
        <w:t> </w:t>
      </w:r>
      <w:r w:rsidRPr="001E329F">
        <w:rPr>
          <w:rFonts w:ascii="Verdana" w:hAnsi="Verdana"/>
          <w:color w:val="000000"/>
          <w:sz w:val="20"/>
          <w:lang w:val="ru-RU"/>
        </w:rPr>
        <w:t>— снова заговорил он.</w:t>
      </w:r>
      <w:r w:rsidRPr="001E329F">
        <w:rPr>
          <w:rFonts w:ascii="Verdana" w:hAnsi="Verdana"/>
          <w:color w:val="000000"/>
          <w:sz w:val="20"/>
        </w:rPr>
        <w:t> </w:t>
      </w:r>
      <w:r w:rsidRPr="001E329F">
        <w:rPr>
          <w:rFonts w:ascii="Verdana" w:hAnsi="Verdana"/>
          <w:color w:val="000000"/>
          <w:sz w:val="20"/>
          <w:lang w:val="ru-RU"/>
        </w:rPr>
        <w:t>— Бакум ведь не</w:t>
      </w:r>
      <w:r w:rsidRPr="001E329F">
        <w:rPr>
          <w:rFonts w:ascii="Verdana" w:hAnsi="Verdana"/>
          <w:color w:val="000000"/>
          <w:sz w:val="20"/>
        </w:rPr>
        <w:t> </w:t>
      </w:r>
      <w:r w:rsidRPr="001E329F">
        <w:rPr>
          <w:rFonts w:ascii="Verdana" w:hAnsi="Verdana"/>
          <w:color w:val="000000"/>
          <w:sz w:val="20"/>
          <w:lang w:val="ru-RU"/>
        </w:rPr>
        <w:t>человек а</w:t>
      </w:r>
      <w:r w:rsidRPr="001E329F">
        <w:rPr>
          <w:rFonts w:ascii="Verdana" w:hAnsi="Verdana"/>
          <w:color w:val="000000"/>
          <w:sz w:val="20"/>
        </w:rPr>
        <w:t> </w:t>
      </w:r>
      <w:r w:rsidRPr="001E329F">
        <w:rPr>
          <w:rFonts w:ascii="Verdana" w:hAnsi="Verdana"/>
          <w:color w:val="000000"/>
          <w:sz w:val="20"/>
          <w:lang w:val="ru-RU"/>
        </w:rPr>
        <w:t>так сказать элемент информационной среды. Он действительно может уничтожаться и</w:t>
      </w:r>
      <w:r w:rsidRPr="001E329F">
        <w:rPr>
          <w:rFonts w:ascii="Verdana" w:hAnsi="Verdana"/>
          <w:color w:val="000000"/>
          <w:sz w:val="20"/>
        </w:rPr>
        <w:t> </w:t>
      </w:r>
      <w:r w:rsidRPr="001E329F">
        <w:rPr>
          <w:rFonts w:ascii="Verdana" w:hAnsi="Verdana"/>
          <w:color w:val="000000"/>
          <w:sz w:val="20"/>
          <w:lang w:val="ru-RU"/>
        </w:rPr>
        <w:t>создаваться по</w:t>
      </w:r>
      <w:r w:rsidRPr="001E329F">
        <w:rPr>
          <w:rFonts w:ascii="Verdana" w:hAnsi="Verdana"/>
          <w:color w:val="000000"/>
          <w:sz w:val="20"/>
        </w:rPr>
        <w:t> </w:t>
      </w:r>
      <w:r w:rsidRPr="001E329F">
        <w:rPr>
          <w:rFonts w:ascii="Verdana" w:hAnsi="Verdana"/>
          <w:color w:val="000000"/>
          <w:sz w:val="20"/>
          <w:lang w:val="ru-RU"/>
        </w:rPr>
        <w:t>мере необходимости. Как постоянная величина, его образ вероятно существует где-нибудь в</w:t>
      </w:r>
      <w:r w:rsidRPr="001E329F">
        <w:rPr>
          <w:rFonts w:ascii="Verdana" w:hAnsi="Verdana"/>
          <w:color w:val="000000"/>
          <w:sz w:val="20"/>
        </w:rPr>
        <w:t> </w:t>
      </w:r>
      <w:r w:rsidRPr="001E329F">
        <w:rPr>
          <w:rFonts w:ascii="Verdana" w:hAnsi="Verdana"/>
          <w:color w:val="000000"/>
          <w:sz w:val="20"/>
          <w:lang w:val="ru-RU"/>
        </w:rPr>
        <w:t>базе данных «Нейрона»... Никого из</w:t>
      </w:r>
      <w:r w:rsidRPr="001E329F">
        <w:rPr>
          <w:rFonts w:ascii="Verdana" w:hAnsi="Verdana"/>
          <w:color w:val="000000"/>
          <w:sz w:val="20"/>
        </w:rPr>
        <w:t> </w:t>
      </w:r>
      <w:r w:rsidRPr="001E329F">
        <w:rPr>
          <w:rFonts w:ascii="Verdana" w:hAnsi="Verdana"/>
          <w:color w:val="000000"/>
          <w:sz w:val="20"/>
          <w:lang w:val="ru-RU"/>
        </w:rPr>
        <w:t>вас Корф не</w:t>
      </w:r>
      <w:r w:rsidRPr="001E329F">
        <w:rPr>
          <w:rFonts w:ascii="Verdana" w:hAnsi="Verdana"/>
          <w:color w:val="000000"/>
          <w:sz w:val="20"/>
        </w:rPr>
        <w:t> </w:t>
      </w:r>
      <w:r w:rsidRPr="001E329F">
        <w:rPr>
          <w:rFonts w:ascii="Verdana" w:hAnsi="Verdana"/>
          <w:color w:val="000000"/>
          <w:sz w:val="20"/>
          <w:lang w:val="ru-RU"/>
        </w:rPr>
        <w:t>собирался растворять в</w:t>
      </w:r>
      <w:r w:rsidRPr="001E329F">
        <w:rPr>
          <w:rFonts w:ascii="Verdana" w:hAnsi="Verdana"/>
          <w:color w:val="000000"/>
          <w:sz w:val="20"/>
        </w:rPr>
        <w:t> </w:t>
      </w:r>
      <w:r w:rsidRPr="001E329F">
        <w:rPr>
          <w:rFonts w:ascii="Verdana" w:hAnsi="Verdana"/>
          <w:color w:val="000000"/>
          <w:sz w:val="20"/>
          <w:lang w:val="ru-RU"/>
        </w:rPr>
        <w:t>себе. Ему наоборот требовалось одно из</w:t>
      </w:r>
      <w:r w:rsidRPr="001E329F">
        <w:rPr>
          <w:rFonts w:ascii="Verdana" w:hAnsi="Verdana"/>
          <w:color w:val="000000"/>
          <w:sz w:val="20"/>
        </w:rPr>
        <w:t> </w:t>
      </w:r>
      <w:r w:rsidRPr="001E329F">
        <w:rPr>
          <w:rFonts w:ascii="Verdana" w:hAnsi="Verdana"/>
          <w:color w:val="000000"/>
          <w:sz w:val="20"/>
          <w:lang w:val="ru-RU"/>
        </w:rPr>
        <w:t>ваших тел, чтобы подселить в</w:t>
      </w:r>
      <w:r w:rsidRPr="001E329F">
        <w:rPr>
          <w:rFonts w:ascii="Verdana" w:hAnsi="Verdana"/>
          <w:color w:val="000000"/>
          <w:sz w:val="20"/>
        </w:rPr>
        <w:t> </w:t>
      </w:r>
      <w:r w:rsidRPr="001E329F">
        <w:rPr>
          <w:rFonts w:ascii="Verdana" w:hAnsi="Verdana"/>
          <w:color w:val="000000"/>
          <w:sz w:val="20"/>
          <w:lang w:val="ru-RU"/>
        </w:rPr>
        <w:t>него свое сознание и</w:t>
      </w:r>
      <w:r w:rsidRPr="001E329F">
        <w:rPr>
          <w:rFonts w:ascii="Verdana" w:hAnsi="Verdana"/>
          <w:color w:val="000000"/>
          <w:sz w:val="20"/>
        </w:rPr>
        <w:t> </w:t>
      </w:r>
      <w:r w:rsidRPr="001E329F">
        <w:rPr>
          <w:rFonts w:ascii="Verdana" w:hAnsi="Verdana"/>
          <w:color w:val="000000"/>
          <w:sz w:val="20"/>
          <w:lang w:val="ru-RU"/>
        </w:rPr>
        <w:t>вернуться сюда. Эх если</w:t>
      </w:r>
      <w:r w:rsidRPr="001E329F">
        <w:rPr>
          <w:rFonts w:ascii="Verdana" w:hAnsi="Verdana"/>
          <w:color w:val="000000"/>
          <w:sz w:val="20"/>
        </w:rPr>
        <w:t> </w:t>
      </w:r>
      <w:r w:rsidRPr="001E329F">
        <w:rPr>
          <w:rFonts w:ascii="Verdana" w:hAnsi="Verdana"/>
          <w:color w:val="000000"/>
          <w:sz w:val="20"/>
          <w:lang w:val="ru-RU"/>
        </w:rPr>
        <w:t>бы это удалось! Мы</w:t>
      </w:r>
      <w:r w:rsidRPr="001E329F">
        <w:rPr>
          <w:rFonts w:ascii="Verdana" w:hAnsi="Verdana"/>
          <w:color w:val="000000"/>
          <w:sz w:val="20"/>
        </w:rPr>
        <w:t> </w:t>
      </w:r>
      <w:r w:rsidRPr="001E329F">
        <w:rPr>
          <w:rFonts w:ascii="Verdana" w:hAnsi="Verdana"/>
          <w:color w:val="000000"/>
          <w:sz w:val="20"/>
          <w:lang w:val="ru-RU"/>
        </w:rPr>
        <w:t>бы разом покончили с</w:t>
      </w:r>
      <w:r w:rsidRPr="001E329F">
        <w:rPr>
          <w:rFonts w:ascii="Verdana" w:hAnsi="Verdana"/>
          <w:color w:val="000000"/>
          <w:sz w:val="20"/>
        </w:rPr>
        <w:t> </w:t>
      </w:r>
      <w:r w:rsidRPr="001E329F">
        <w:rPr>
          <w:rFonts w:ascii="Verdana" w:hAnsi="Verdana"/>
          <w:color w:val="000000"/>
          <w:sz w:val="20"/>
          <w:lang w:val="ru-RU"/>
        </w:rPr>
        <w:t>СВС?..</w:t>
      </w:r>
    </w:p>
    <w:p w14:paraId="2AAB0C0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 и</w:t>
      </w:r>
      <w:r w:rsidRPr="001E329F">
        <w:rPr>
          <w:rFonts w:ascii="Verdana" w:hAnsi="Verdana"/>
          <w:color w:val="000000"/>
          <w:sz w:val="20"/>
        </w:rPr>
        <w:t> </w:t>
      </w:r>
      <w:r w:rsidRPr="001E329F">
        <w:rPr>
          <w:rFonts w:ascii="Verdana" w:hAnsi="Verdana"/>
          <w:color w:val="000000"/>
          <w:sz w:val="20"/>
          <w:lang w:val="ru-RU"/>
        </w:rPr>
        <w:t>что теперь делать?</w:t>
      </w:r>
      <w:r w:rsidRPr="001E329F">
        <w:rPr>
          <w:rFonts w:ascii="Verdana" w:hAnsi="Verdana"/>
          <w:color w:val="000000"/>
          <w:sz w:val="20"/>
        </w:rPr>
        <w:t> </w:t>
      </w:r>
      <w:r w:rsidRPr="001E329F">
        <w:rPr>
          <w:rFonts w:ascii="Verdana" w:hAnsi="Verdana"/>
          <w:color w:val="000000"/>
          <w:sz w:val="20"/>
          <w:lang w:val="ru-RU"/>
        </w:rPr>
        <w:t>— спросила</w:t>
      </w:r>
      <w:r w:rsidRPr="001E329F">
        <w:rPr>
          <w:rFonts w:ascii="Verdana" w:hAnsi="Verdana"/>
          <w:color w:val="000000"/>
          <w:sz w:val="20"/>
        </w:rPr>
        <w:t> </w:t>
      </w:r>
      <w:r w:rsidRPr="001E329F">
        <w:rPr>
          <w:rFonts w:ascii="Verdana" w:hAnsi="Verdana"/>
          <w:color w:val="000000"/>
          <w:sz w:val="20"/>
          <w:lang w:val="ru-RU"/>
        </w:rPr>
        <w:t>Зоя.</w:t>
      </w:r>
    </w:p>
    <w:p w14:paraId="7EFA304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Глущук пожал плечами.</w:t>
      </w:r>
    </w:p>
    <w:p w14:paraId="5F1B00AA"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Будем посылать людей. Может быть, кто-нибудь снова наткнется на</w:t>
      </w:r>
      <w:r w:rsidRPr="001E329F">
        <w:rPr>
          <w:rFonts w:ascii="Verdana" w:hAnsi="Verdana"/>
          <w:color w:val="000000"/>
          <w:sz w:val="20"/>
        </w:rPr>
        <w:t> </w:t>
      </w:r>
      <w:r w:rsidRPr="001E329F">
        <w:rPr>
          <w:rFonts w:ascii="Verdana" w:hAnsi="Verdana"/>
          <w:color w:val="000000"/>
          <w:sz w:val="20"/>
          <w:lang w:val="ru-RU"/>
        </w:rPr>
        <w:t>Корфа... Других способов</w:t>
      </w:r>
      <w:r w:rsidRPr="001E329F">
        <w:rPr>
          <w:rFonts w:ascii="Verdana" w:hAnsi="Verdana"/>
          <w:color w:val="000000"/>
          <w:sz w:val="20"/>
        </w:rPr>
        <w:t> </w:t>
      </w:r>
      <w:r w:rsidRPr="001E329F">
        <w:rPr>
          <w:rFonts w:ascii="Verdana" w:hAnsi="Verdana"/>
          <w:color w:val="000000"/>
          <w:sz w:val="20"/>
          <w:lang w:val="ru-RU"/>
        </w:rPr>
        <w:t>нет.</w:t>
      </w:r>
    </w:p>
    <w:p w14:paraId="29F550C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что касается вас троих... Тут вам самим решать. Если хотите, мы переправим вас в</w:t>
      </w:r>
      <w:r w:rsidRPr="001E329F">
        <w:rPr>
          <w:rFonts w:ascii="Verdana" w:hAnsi="Verdana"/>
          <w:color w:val="000000"/>
          <w:sz w:val="20"/>
        </w:rPr>
        <w:t> </w:t>
      </w:r>
      <w:r w:rsidRPr="001E329F">
        <w:rPr>
          <w:rFonts w:ascii="Verdana" w:hAnsi="Verdana"/>
          <w:color w:val="000000"/>
          <w:sz w:val="20"/>
          <w:lang w:val="ru-RU"/>
        </w:rPr>
        <w:t>город когда вернется сын. 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здесь, на</w:t>
      </w:r>
      <w:r w:rsidRPr="001E329F">
        <w:rPr>
          <w:rFonts w:ascii="Verdana" w:hAnsi="Verdana"/>
          <w:color w:val="000000"/>
          <w:sz w:val="20"/>
        </w:rPr>
        <w:t> </w:t>
      </w:r>
      <w:r w:rsidRPr="001E329F">
        <w:rPr>
          <w:rFonts w:ascii="Verdana" w:hAnsi="Verdana"/>
          <w:color w:val="000000"/>
          <w:sz w:val="20"/>
          <w:lang w:val="ru-RU"/>
        </w:rPr>
        <w:t>Базе будет сделано все чтобы повторное заражение вам не</w:t>
      </w:r>
      <w:r w:rsidRPr="001E329F">
        <w:rPr>
          <w:rFonts w:ascii="Verdana" w:hAnsi="Verdana"/>
          <w:color w:val="000000"/>
          <w:sz w:val="20"/>
        </w:rPr>
        <w:t> </w:t>
      </w:r>
      <w:r w:rsidRPr="001E329F">
        <w:rPr>
          <w:rFonts w:ascii="Verdana" w:hAnsi="Verdana"/>
          <w:color w:val="000000"/>
          <w:sz w:val="20"/>
          <w:lang w:val="ru-RU"/>
        </w:rPr>
        <w:t>грозило. В</w:t>
      </w:r>
      <w:r w:rsidRPr="001E329F">
        <w:rPr>
          <w:rFonts w:ascii="Verdana" w:hAnsi="Verdana"/>
          <w:color w:val="000000"/>
          <w:sz w:val="20"/>
        </w:rPr>
        <w:t> </w:t>
      </w:r>
      <w:r w:rsidRPr="001E329F">
        <w:rPr>
          <w:rFonts w:ascii="Verdana" w:hAnsi="Verdana"/>
          <w:color w:val="000000"/>
          <w:sz w:val="20"/>
          <w:lang w:val="ru-RU"/>
        </w:rPr>
        <w:t>общем как пожелаете. Ну ладно. Мне пора.</w:t>
      </w:r>
      <w:r w:rsidRPr="001E329F">
        <w:rPr>
          <w:rFonts w:ascii="Verdana" w:hAnsi="Verdana"/>
          <w:color w:val="000000"/>
          <w:sz w:val="20"/>
        </w:rPr>
        <w:t> </w:t>
      </w:r>
      <w:r w:rsidRPr="001E329F">
        <w:rPr>
          <w:rFonts w:ascii="Verdana" w:hAnsi="Verdana"/>
          <w:color w:val="000000"/>
          <w:sz w:val="20"/>
          <w:lang w:val="ru-RU"/>
        </w:rPr>
        <w:t>— Володя натянуто улыбнулся.</w:t>
      </w:r>
      <w:r w:rsidRPr="001E329F">
        <w:rPr>
          <w:rFonts w:ascii="Verdana" w:hAnsi="Verdana"/>
          <w:color w:val="000000"/>
          <w:sz w:val="20"/>
        </w:rPr>
        <w:t> </w:t>
      </w:r>
      <w:r w:rsidRPr="001E329F">
        <w:rPr>
          <w:rFonts w:ascii="Verdana" w:hAnsi="Verdana"/>
          <w:color w:val="000000"/>
          <w:sz w:val="20"/>
          <w:lang w:val="ru-RU"/>
        </w:rPr>
        <w:t>— В</w:t>
      </w:r>
      <w:r w:rsidRPr="001E329F">
        <w:rPr>
          <w:rFonts w:ascii="Verdana" w:hAnsi="Verdana"/>
          <w:color w:val="000000"/>
          <w:sz w:val="20"/>
        </w:rPr>
        <w:t> </w:t>
      </w:r>
      <w:r w:rsidRPr="001E329F">
        <w:rPr>
          <w:rFonts w:ascii="Verdana" w:hAnsi="Verdana"/>
          <w:color w:val="000000"/>
          <w:sz w:val="20"/>
          <w:lang w:val="ru-RU"/>
        </w:rPr>
        <w:t>Думе ждут!</w:t>
      </w:r>
    </w:p>
    <w:p w14:paraId="4327AB2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махнул на</w:t>
      </w:r>
      <w:r w:rsidRPr="001E329F">
        <w:rPr>
          <w:rFonts w:ascii="Verdana" w:hAnsi="Verdana"/>
          <w:color w:val="000000"/>
          <w:sz w:val="20"/>
        </w:rPr>
        <w:t> </w:t>
      </w:r>
      <w:r w:rsidRPr="001E329F">
        <w:rPr>
          <w:rFonts w:ascii="Verdana" w:hAnsi="Verdana"/>
          <w:color w:val="000000"/>
          <w:sz w:val="20"/>
          <w:lang w:val="ru-RU"/>
        </w:rPr>
        <w:t>прощание рукой и</w:t>
      </w:r>
      <w:r w:rsidRPr="001E329F">
        <w:rPr>
          <w:rFonts w:ascii="Verdana" w:hAnsi="Verdana"/>
          <w:color w:val="000000"/>
          <w:sz w:val="20"/>
        </w:rPr>
        <w:t> </w:t>
      </w:r>
      <w:r w:rsidRPr="001E329F">
        <w:rPr>
          <w:rFonts w:ascii="Verdana" w:hAnsi="Verdana"/>
          <w:color w:val="000000"/>
          <w:sz w:val="20"/>
          <w:lang w:val="ru-RU"/>
        </w:rPr>
        <w:t>вышел.</w:t>
      </w:r>
    </w:p>
    <w:p w14:paraId="63DE6D2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Что решим?</w:t>
      </w:r>
      <w:r w:rsidRPr="001E329F">
        <w:rPr>
          <w:rFonts w:ascii="Verdana" w:hAnsi="Verdana"/>
          <w:color w:val="000000"/>
          <w:sz w:val="20"/>
        </w:rPr>
        <w:t> </w:t>
      </w:r>
      <w:r w:rsidRPr="001E329F">
        <w:rPr>
          <w:rFonts w:ascii="Verdana" w:hAnsi="Verdana"/>
          <w:color w:val="000000"/>
          <w:sz w:val="20"/>
          <w:lang w:val="ru-RU"/>
        </w:rPr>
        <w:t>— Зоя повернулась ко мне</w:t>
      </w:r>
      <w:r w:rsidRPr="001E329F">
        <w:rPr>
          <w:rFonts w:ascii="Verdana" w:hAnsi="Verdana"/>
          <w:color w:val="000000"/>
          <w:sz w:val="20"/>
        </w:rPr>
        <w:t> </w:t>
      </w:r>
      <w:r w:rsidRPr="001E329F">
        <w:rPr>
          <w:rFonts w:ascii="Verdana" w:hAnsi="Verdana"/>
          <w:color w:val="000000"/>
          <w:sz w:val="20"/>
          <w:lang w:val="ru-RU"/>
        </w:rPr>
        <w:t>— Поедем или останемся? Я</w:t>
      </w:r>
      <w:r w:rsidRPr="001E329F">
        <w:rPr>
          <w:rFonts w:ascii="Verdana" w:hAnsi="Verdana"/>
          <w:color w:val="000000"/>
          <w:sz w:val="20"/>
        </w:rPr>
        <w:t> </w:t>
      </w:r>
      <w:r w:rsidRPr="001E329F">
        <w:rPr>
          <w:rFonts w:ascii="Verdana" w:hAnsi="Verdana"/>
          <w:color w:val="000000"/>
          <w:sz w:val="20"/>
          <w:lang w:val="ru-RU"/>
        </w:rPr>
        <w:t>бы, знаешь лучше уехала. Куда-нибудь вообще подальше. Ах, только</w:t>
      </w:r>
      <w:r w:rsidRPr="001E329F">
        <w:rPr>
          <w:rFonts w:ascii="Verdana" w:hAnsi="Verdana"/>
          <w:color w:val="000000"/>
          <w:sz w:val="20"/>
        </w:rPr>
        <w:t> </w:t>
      </w:r>
      <w:r w:rsidRPr="001E329F">
        <w:rPr>
          <w:rFonts w:ascii="Verdana" w:hAnsi="Verdana"/>
          <w:color w:val="000000"/>
          <w:sz w:val="20"/>
          <w:lang w:val="ru-RU"/>
        </w:rPr>
        <w:t>бы Пашка поскорей возвращался!</w:t>
      </w:r>
    </w:p>
    <w:p w14:paraId="670E7DE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Погоди, погоди!</w:t>
      </w:r>
      <w:r w:rsidRPr="001E329F">
        <w:rPr>
          <w:rFonts w:ascii="Verdana" w:hAnsi="Verdana"/>
          <w:color w:val="000000"/>
          <w:sz w:val="20"/>
        </w:rPr>
        <w:t> </w:t>
      </w:r>
      <w:r w:rsidRPr="001E329F">
        <w:rPr>
          <w:rFonts w:ascii="Verdana" w:hAnsi="Verdana"/>
          <w:color w:val="000000"/>
          <w:sz w:val="20"/>
          <w:lang w:val="ru-RU"/>
        </w:rPr>
        <w:t>— перебил я ее.</w:t>
      </w:r>
      <w:r w:rsidRPr="001E329F">
        <w:rPr>
          <w:rFonts w:ascii="Verdana" w:hAnsi="Verdana"/>
          <w:color w:val="000000"/>
          <w:sz w:val="20"/>
        </w:rPr>
        <w:t> </w:t>
      </w:r>
      <w:r w:rsidRPr="001E329F">
        <w:rPr>
          <w:rFonts w:ascii="Verdana" w:hAnsi="Verdana"/>
          <w:color w:val="000000"/>
          <w:sz w:val="20"/>
          <w:lang w:val="ru-RU"/>
        </w:rPr>
        <w:t>— Дай подумать!..</w:t>
      </w:r>
    </w:p>
    <w:p w14:paraId="3200259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Веселье мое вдруг прошло. Я понял, что для всех нынешних и</w:t>
      </w:r>
      <w:r w:rsidRPr="001E329F">
        <w:rPr>
          <w:rFonts w:ascii="Verdana" w:hAnsi="Verdana"/>
          <w:color w:val="000000"/>
          <w:sz w:val="20"/>
        </w:rPr>
        <w:t> </w:t>
      </w:r>
      <w:r w:rsidRPr="001E329F">
        <w:rPr>
          <w:rFonts w:ascii="Verdana" w:hAnsi="Verdana"/>
          <w:color w:val="000000"/>
          <w:sz w:val="20"/>
          <w:lang w:val="ru-RU"/>
        </w:rPr>
        <w:t>будущих зараженных ситуация ничуть не</w:t>
      </w:r>
      <w:r w:rsidRPr="001E329F">
        <w:rPr>
          <w:rFonts w:ascii="Verdana" w:hAnsi="Verdana"/>
          <w:color w:val="000000"/>
          <w:sz w:val="20"/>
        </w:rPr>
        <w:t> </w:t>
      </w:r>
      <w:r w:rsidRPr="001E329F">
        <w:rPr>
          <w:rFonts w:ascii="Verdana" w:hAnsi="Verdana"/>
          <w:color w:val="000000"/>
          <w:sz w:val="20"/>
          <w:lang w:val="ru-RU"/>
        </w:rPr>
        <w:t>изменилась. Способ борьбы с</w:t>
      </w:r>
      <w:r w:rsidRPr="001E329F">
        <w:rPr>
          <w:rFonts w:ascii="Verdana" w:hAnsi="Verdana"/>
          <w:color w:val="000000"/>
          <w:sz w:val="20"/>
        </w:rPr>
        <w:t> </w:t>
      </w:r>
      <w:r w:rsidRPr="001E329F">
        <w:rPr>
          <w:rFonts w:ascii="Verdana" w:hAnsi="Verdana"/>
          <w:color w:val="000000"/>
          <w:sz w:val="20"/>
          <w:lang w:val="ru-RU"/>
        </w:rPr>
        <w:t>СВС есть, да попробуй до</w:t>
      </w:r>
      <w:r w:rsidRPr="001E329F">
        <w:rPr>
          <w:rFonts w:ascii="Verdana" w:hAnsi="Verdana"/>
          <w:color w:val="000000"/>
          <w:sz w:val="20"/>
        </w:rPr>
        <w:t> </w:t>
      </w:r>
      <w:r w:rsidRPr="001E329F">
        <w:rPr>
          <w:rFonts w:ascii="Verdana" w:hAnsi="Verdana"/>
          <w:color w:val="000000"/>
          <w:sz w:val="20"/>
          <w:lang w:val="ru-RU"/>
        </w:rPr>
        <w:t>него доберись!</w:t>
      </w:r>
    </w:p>
    <w:p w14:paraId="4AAEC73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Что</w:t>
      </w:r>
      <w:r w:rsidRPr="001E329F">
        <w:rPr>
          <w:rFonts w:ascii="Verdana" w:hAnsi="Verdana"/>
          <w:color w:val="000000"/>
          <w:sz w:val="20"/>
        </w:rPr>
        <w:t> </w:t>
      </w:r>
      <w:r w:rsidRPr="001E329F">
        <w:rPr>
          <w:rFonts w:ascii="Verdana" w:hAnsi="Verdana"/>
          <w:color w:val="000000"/>
          <w:sz w:val="20"/>
          <w:lang w:val="ru-RU"/>
        </w:rPr>
        <w:t>же это Глущук говорил? Они собираются посылать в</w:t>
      </w:r>
      <w:r w:rsidRPr="001E329F">
        <w:rPr>
          <w:rFonts w:ascii="Verdana" w:hAnsi="Verdana"/>
          <w:color w:val="000000"/>
          <w:sz w:val="20"/>
        </w:rPr>
        <w:t> </w:t>
      </w:r>
      <w:r w:rsidRPr="001E329F">
        <w:rPr>
          <w:rFonts w:ascii="Verdana" w:hAnsi="Verdana"/>
          <w:color w:val="000000"/>
          <w:sz w:val="20"/>
          <w:lang w:val="ru-RU"/>
        </w:rPr>
        <w:t>«Нейрон» людей на</w:t>
      </w:r>
      <w:r w:rsidRPr="001E329F">
        <w:rPr>
          <w:rFonts w:ascii="Verdana" w:hAnsi="Verdana"/>
          <w:color w:val="000000"/>
          <w:sz w:val="20"/>
        </w:rPr>
        <w:t> </w:t>
      </w:r>
      <w:r w:rsidRPr="001E329F">
        <w:rPr>
          <w:rFonts w:ascii="Verdana" w:hAnsi="Verdana"/>
          <w:color w:val="000000"/>
          <w:sz w:val="20"/>
          <w:lang w:val="ru-RU"/>
        </w:rPr>
        <w:t>поиски Корфа? Но</w:t>
      </w:r>
      <w:r w:rsidRPr="001E329F">
        <w:rPr>
          <w:rFonts w:ascii="Verdana" w:hAnsi="Verdana"/>
          <w:color w:val="000000"/>
          <w:sz w:val="20"/>
        </w:rPr>
        <w:t> </w:t>
      </w:r>
      <w:r w:rsidRPr="001E329F">
        <w:rPr>
          <w:rFonts w:ascii="Verdana" w:hAnsi="Verdana"/>
          <w:color w:val="000000"/>
          <w:sz w:val="20"/>
          <w:lang w:val="ru-RU"/>
        </w:rPr>
        <w:t>едва попав туда, все они забудут и</w:t>
      </w:r>
      <w:r w:rsidRPr="001E329F">
        <w:rPr>
          <w:rFonts w:ascii="Verdana" w:hAnsi="Verdana"/>
          <w:color w:val="000000"/>
          <w:sz w:val="20"/>
        </w:rPr>
        <w:t> </w:t>
      </w:r>
      <w:r w:rsidRPr="001E329F">
        <w:rPr>
          <w:rFonts w:ascii="Verdana" w:hAnsi="Verdana"/>
          <w:color w:val="000000"/>
          <w:sz w:val="20"/>
          <w:lang w:val="ru-RU"/>
        </w:rPr>
        <w:t>про поиски, и</w:t>
      </w:r>
      <w:r w:rsidRPr="001E329F">
        <w:rPr>
          <w:rFonts w:ascii="Verdana" w:hAnsi="Verdana"/>
          <w:color w:val="000000"/>
          <w:sz w:val="20"/>
        </w:rPr>
        <w:t> </w:t>
      </w:r>
      <w:r w:rsidRPr="001E329F">
        <w:rPr>
          <w:rFonts w:ascii="Verdana" w:hAnsi="Verdana"/>
          <w:color w:val="000000"/>
          <w:sz w:val="20"/>
          <w:lang w:val="ru-RU"/>
        </w:rPr>
        <w:t>про Корфа, и</w:t>
      </w:r>
      <w:r w:rsidRPr="001E329F">
        <w:rPr>
          <w:rFonts w:ascii="Verdana" w:hAnsi="Verdana"/>
          <w:color w:val="000000"/>
          <w:sz w:val="20"/>
        </w:rPr>
        <w:t> </w:t>
      </w:r>
      <w:r w:rsidRPr="001E329F">
        <w:rPr>
          <w:rFonts w:ascii="Verdana" w:hAnsi="Verdana"/>
          <w:color w:val="000000"/>
          <w:sz w:val="20"/>
          <w:lang w:val="ru-RU"/>
        </w:rPr>
        <w:t>про мать родную! Хорошо еще, если кто-то из</w:t>
      </w:r>
      <w:r w:rsidRPr="001E329F">
        <w:rPr>
          <w:rFonts w:ascii="Verdana" w:hAnsi="Verdana"/>
          <w:color w:val="000000"/>
          <w:sz w:val="20"/>
        </w:rPr>
        <w:t> </w:t>
      </w:r>
      <w:r w:rsidRPr="001E329F">
        <w:rPr>
          <w:rFonts w:ascii="Verdana" w:hAnsi="Verdana"/>
          <w:color w:val="000000"/>
          <w:sz w:val="20"/>
          <w:lang w:val="ru-RU"/>
        </w:rPr>
        <w:t>них прибьется к</w:t>
      </w:r>
      <w:r w:rsidRPr="001E329F">
        <w:rPr>
          <w:rFonts w:ascii="Verdana" w:hAnsi="Verdana"/>
          <w:color w:val="000000"/>
          <w:sz w:val="20"/>
        </w:rPr>
        <w:t> </w:t>
      </w:r>
      <w:r w:rsidRPr="001E329F">
        <w:rPr>
          <w:rFonts w:ascii="Verdana" w:hAnsi="Verdana"/>
          <w:color w:val="000000"/>
          <w:sz w:val="20"/>
          <w:lang w:val="ru-RU"/>
        </w:rPr>
        <w:t xml:space="preserve">диавардам, </w:t>
      </w:r>
      <w:r w:rsidRPr="001E329F">
        <w:rPr>
          <w:rFonts w:ascii="Verdana" w:hAnsi="Verdana"/>
          <w:color w:val="000000"/>
          <w:sz w:val="20"/>
          <w:lang w:val="ru-RU"/>
        </w:rPr>
        <w:lastRenderedPageBreak/>
        <w:t>но</w:t>
      </w:r>
      <w:r w:rsidRPr="001E329F">
        <w:rPr>
          <w:rFonts w:ascii="Verdana" w:hAnsi="Verdana"/>
          <w:color w:val="000000"/>
          <w:sz w:val="20"/>
        </w:rPr>
        <w:t> </w:t>
      </w: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в</w:t>
      </w:r>
      <w:r w:rsidRPr="001E329F">
        <w:rPr>
          <w:rFonts w:ascii="Verdana" w:hAnsi="Verdana"/>
          <w:color w:val="000000"/>
          <w:sz w:val="20"/>
        </w:rPr>
        <w:t> </w:t>
      </w:r>
      <w:r w:rsidRPr="001E329F">
        <w:rPr>
          <w:rFonts w:ascii="Verdana" w:hAnsi="Verdana"/>
          <w:color w:val="000000"/>
          <w:sz w:val="20"/>
          <w:lang w:val="ru-RU"/>
        </w:rPr>
        <w:t>этом случае могут пройти годы, пока диаварды отыщут остров на</w:t>
      </w:r>
      <w:r w:rsidRPr="001E329F">
        <w:rPr>
          <w:rFonts w:ascii="Verdana" w:hAnsi="Verdana"/>
          <w:color w:val="000000"/>
          <w:sz w:val="20"/>
        </w:rPr>
        <w:t> </w:t>
      </w:r>
      <w:r w:rsidRPr="001E329F">
        <w:rPr>
          <w:rFonts w:ascii="Verdana" w:hAnsi="Verdana"/>
          <w:color w:val="000000"/>
          <w:sz w:val="20"/>
          <w:lang w:val="ru-RU"/>
        </w:rPr>
        <w:t>озере ирманов. Единственный человек, который уже находится на</w:t>
      </w:r>
      <w:r w:rsidRPr="001E329F">
        <w:rPr>
          <w:rFonts w:ascii="Verdana" w:hAnsi="Verdana"/>
          <w:color w:val="000000"/>
          <w:sz w:val="20"/>
        </w:rPr>
        <w:t> </w:t>
      </w:r>
      <w:r w:rsidRPr="001E329F">
        <w:rPr>
          <w:rFonts w:ascii="Verdana" w:hAnsi="Verdana"/>
          <w:color w:val="000000"/>
          <w:sz w:val="20"/>
          <w:lang w:val="ru-RU"/>
        </w:rPr>
        <w:t>острове,</w:t>
      </w:r>
      <w:r w:rsidRPr="001E329F">
        <w:rPr>
          <w:rFonts w:ascii="Verdana" w:hAnsi="Verdana"/>
          <w:color w:val="000000"/>
          <w:sz w:val="20"/>
        </w:rPr>
        <w:t> </w:t>
      </w:r>
      <w:r w:rsidRPr="001E329F">
        <w:rPr>
          <w:rFonts w:ascii="Verdana" w:hAnsi="Verdana"/>
          <w:color w:val="000000"/>
          <w:sz w:val="20"/>
          <w:lang w:val="ru-RU"/>
        </w:rPr>
        <w:t>— Пашка. А</w:t>
      </w:r>
      <w:r w:rsidRPr="001E329F">
        <w:rPr>
          <w:rFonts w:ascii="Verdana" w:hAnsi="Verdana"/>
          <w:color w:val="000000"/>
          <w:sz w:val="20"/>
        </w:rPr>
        <w:t> </w:t>
      </w:r>
      <w:r w:rsidRPr="001E329F">
        <w:rPr>
          <w:rFonts w:ascii="Verdana" w:hAnsi="Verdana"/>
          <w:color w:val="000000"/>
          <w:sz w:val="20"/>
          <w:lang w:val="ru-RU"/>
        </w:rPr>
        <w:t>что это значит?</w:t>
      </w:r>
    </w:p>
    <w:p w14:paraId="2E1CFC52"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схватился за</w:t>
      </w:r>
      <w:r w:rsidRPr="001E329F">
        <w:rPr>
          <w:rFonts w:ascii="Verdana" w:hAnsi="Verdana"/>
          <w:color w:val="000000"/>
          <w:sz w:val="20"/>
        </w:rPr>
        <w:t> </w:t>
      </w:r>
      <w:r w:rsidRPr="001E329F">
        <w:rPr>
          <w:rFonts w:ascii="Verdana" w:hAnsi="Verdana"/>
          <w:color w:val="000000"/>
          <w:sz w:val="20"/>
          <w:lang w:val="ru-RU"/>
        </w:rPr>
        <w:t>голову. Беспощадная правда открылась мне вдруг. Пашка, мой сын Пашка ни в</w:t>
      </w:r>
      <w:r w:rsidRPr="001E329F">
        <w:rPr>
          <w:rFonts w:ascii="Verdana" w:hAnsi="Verdana"/>
          <w:color w:val="000000"/>
          <w:sz w:val="20"/>
        </w:rPr>
        <w:t> </w:t>
      </w:r>
      <w:r w:rsidRPr="001E329F">
        <w:rPr>
          <w:rFonts w:ascii="Verdana" w:hAnsi="Verdana"/>
          <w:color w:val="000000"/>
          <w:sz w:val="20"/>
          <w:lang w:val="ru-RU"/>
        </w:rPr>
        <w:t>коем случае не</w:t>
      </w:r>
      <w:r w:rsidRPr="001E329F">
        <w:rPr>
          <w:rFonts w:ascii="Verdana" w:hAnsi="Verdana"/>
          <w:color w:val="000000"/>
          <w:sz w:val="20"/>
        </w:rPr>
        <w:t> </w:t>
      </w:r>
      <w:r w:rsidRPr="001E329F">
        <w:rPr>
          <w:rFonts w:ascii="Verdana" w:hAnsi="Verdana"/>
          <w:color w:val="000000"/>
          <w:sz w:val="20"/>
          <w:lang w:val="ru-RU"/>
        </w:rPr>
        <w:t>должен возвращаться!</w:t>
      </w:r>
    </w:p>
    <w:p w14:paraId="290894E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Может быть, позже. Когда-нибудь, но</w:t>
      </w:r>
      <w:r w:rsidRPr="001E329F">
        <w:rPr>
          <w:rFonts w:ascii="Verdana" w:hAnsi="Verdana"/>
          <w:color w:val="000000"/>
          <w:sz w:val="20"/>
        </w:rPr>
        <w:t> </w:t>
      </w:r>
      <w:r w:rsidRPr="001E329F">
        <w:rPr>
          <w:rFonts w:ascii="Verdana" w:hAnsi="Verdana"/>
          <w:color w:val="000000"/>
          <w:sz w:val="20"/>
          <w:lang w:val="ru-RU"/>
        </w:rPr>
        <w:t>не</w:t>
      </w:r>
      <w:r w:rsidRPr="001E329F">
        <w:rPr>
          <w:rFonts w:ascii="Verdana" w:hAnsi="Verdana"/>
          <w:color w:val="000000"/>
          <w:sz w:val="20"/>
        </w:rPr>
        <w:t> </w:t>
      </w:r>
      <w:r w:rsidRPr="001E329F">
        <w:rPr>
          <w:rFonts w:ascii="Verdana" w:hAnsi="Verdana"/>
          <w:color w:val="000000"/>
          <w:sz w:val="20"/>
          <w:lang w:val="ru-RU"/>
        </w:rPr>
        <w:t>сейчас!</w:t>
      </w:r>
    </w:p>
    <w:p w14:paraId="4944535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Потому что только он может пойти к</w:t>
      </w:r>
      <w:r w:rsidRPr="001E329F">
        <w:rPr>
          <w:rFonts w:ascii="Verdana" w:hAnsi="Verdana"/>
          <w:color w:val="000000"/>
          <w:sz w:val="20"/>
        </w:rPr>
        <w:t> </w:t>
      </w:r>
      <w:r w:rsidRPr="001E329F">
        <w:rPr>
          <w:rFonts w:ascii="Verdana" w:hAnsi="Verdana"/>
          <w:color w:val="000000"/>
          <w:sz w:val="20"/>
          <w:lang w:val="ru-RU"/>
        </w:rPr>
        <w:t>Корфу и</w:t>
      </w:r>
      <w:r w:rsidRPr="001E329F">
        <w:rPr>
          <w:rFonts w:ascii="Verdana" w:hAnsi="Verdana"/>
          <w:color w:val="000000"/>
          <w:sz w:val="20"/>
        </w:rPr>
        <w:t> </w:t>
      </w:r>
      <w:r w:rsidRPr="001E329F">
        <w:rPr>
          <w:rFonts w:ascii="Verdana" w:hAnsi="Verdana"/>
          <w:color w:val="000000"/>
          <w:sz w:val="20"/>
          <w:lang w:val="ru-RU"/>
        </w:rPr>
        <w:t>дать ему возможность действовать. Только он может спасти диавардов от</w:t>
      </w:r>
      <w:r w:rsidRPr="001E329F">
        <w:rPr>
          <w:rFonts w:ascii="Verdana" w:hAnsi="Verdana"/>
          <w:color w:val="000000"/>
          <w:sz w:val="20"/>
        </w:rPr>
        <w:t> </w:t>
      </w:r>
      <w:r w:rsidRPr="001E329F">
        <w:rPr>
          <w:rFonts w:ascii="Verdana" w:hAnsi="Verdana"/>
          <w:color w:val="000000"/>
          <w:sz w:val="20"/>
          <w:lang w:val="ru-RU"/>
        </w:rPr>
        <w:t>их проклятья, а</w:t>
      </w:r>
      <w:r w:rsidRPr="001E329F">
        <w:rPr>
          <w:rFonts w:ascii="Verdana" w:hAnsi="Verdana"/>
          <w:color w:val="000000"/>
          <w:sz w:val="20"/>
        </w:rPr>
        <w:t> </w:t>
      </w:r>
      <w:r w:rsidRPr="001E329F">
        <w:rPr>
          <w:rFonts w:ascii="Verdana" w:hAnsi="Verdana"/>
          <w:color w:val="000000"/>
          <w:sz w:val="20"/>
          <w:lang w:val="ru-RU"/>
        </w:rPr>
        <w:t>Землю</w:t>
      </w:r>
      <w:r w:rsidRPr="001E329F">
        <w:rPr>
          <w:rFonts w:ascii="Verdana" w:hAnsi="Verdana"/>
          <w:color w:val="000000"/>
          <w:sz w:val="20"/>
        </w:rPr>
        <w:t> </w:t>
      </w:r>
      <w:r w:rsidRPr="001E329F">
        <w:rPr>
          <w:rFonts w:ascii="Verdana" w:hAnsi="Verdana"/>
          <w:color w:val="000000"/>
          <w:sz w:val="20"/>
          <w:lang w:val="ru-RU"/>
        </w:rPr>
        <w:t>— от</w:t>
      </w:r>
      <w:r w:rsidRPr="001E329F">
        <w:rPr>
          <w:rFonts w:ascii="Verdana" w:hAnsi="Verdana"/>
          <w:color w:val="000000"/>
          <w:sz w:val="20"/>
        </w:rPr>
        <w:t> </w:t>
      </w:r>
      <w:r w:rsidRPr="001E329F">
        <w:rPr>
          <w:rFonts w:ascii="Verdana" w:hAnsi="Verdana"/>
          <w:color w:val="000000"/>
          <w:sz w:val="20"/>
          <w:lang w:val="ru-RU"/>
        </w:rPr>
        <w:t>покойницкого глаза. Только</w:t>
      </w:r>
      <w:r w:rsidRPr="001E329F">
        <w:rPr>
          <w:rFonts w:ascii="Verdana" w:hAnsi="Verdana"/>
          <w:color w:val="000000"/>
          <w:sz w:val="20"/>
        </w:rPr>
        <w:t> </w:t>
      </w:r>
      <w:r w:rsidRPr="001E329F">
        <w:rPr>
          <w:rFonts w:ascii="Verdana" w:hAnsi="Verdana"/>
          <w:color w:val="000000"/>
          <w:sz w:val="20"/>
          <w:lang w:val="ru-RU"/>
        </w:rPr>
        <w:t>он.</w:t>
      </w:r>
    </w:p>
    <w:p w14:paraId="5D3DA451"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испуганно смотрела на</w:t>
      </w:r>
      <w:r w:rsidRPr="001E329F">
        <w:rPr>
          <w:rFonts w:ascii="Verdana" w:hAnsi="Verdana"/>
          <w:color w:val="000000"/>
          <w:sz w:val="20"/>
        </w:rPr>
        <w:t> </w:t>
      </w:r>
      <w:r w:rsidRPr="001E329F">
        <w:rPr>
          <w:rFonts w:ascii="Verdana" w:hAnsi="Verdana"/>
          <w:color w:val="000000"/>
          <w:sz w:val="20"/>
          <w:lang w:val="ru-RU"/>
        </w:rPr>
        <w:t>меня и</w:t>
      </w:r>
      <w:r w:rsidRPr="001E329F">
        <w:rPr>
          <w:rFonts w:ascii="Verdana" w:hAnsi="Verdana"/>
          <w:color w:val="000000"/>
          <w:sz w:val="20"/>
        </w:rPr>
        <w:t> </w:t>
      </w:r>
      <w:r w:rsidRPr="001E329F">
        <w:rPr>
          <w:rFonts w:ascii="Verdana" w:hAnsi="Verdana"/>
          <w:color w:val="000000"/>
          <w:sz w:val="20"/>
          <w:lang w:val="ru-RU"/>
        </w:rPr>
        <w:t>что-то спрашивала, но</w:t>
      </w:r>
      <w:r w:rsidRPr="001E329F">
        <w:rPr>
          <w:rFonts w:ascii="Verdana" w:hAnsi="Verdana"/>
          <w:color w:val="000000"/>
          <w:sz w:val="20"/>
        </w:rPr>
        <w:t> </w:t>
      </w:r>
      <w:r w:rsidRPr="001E329F">
        <w:rPr>
          <w:rFonts w:ascii="Verdana" w:hAnsi="Verdana"/>
          <w:color w:val="000000"/>
          <w:sz w:val="20"/>
          <w:lang w:val="ru-RU"/>
        </w:rPr>
        <w:t>я не</w:t>
      </w:r>
      <w:r w:rsidRPr="001E329F">
        <w:rPr>
          <w:rFonts w:ascii="Verdana" w:hAnsi="Verdana"/>
          <w:color w:val="000000"/>
          <w:sz w:val="20"/>
        </w:rPr>
        <w:t> </w:t>
      </w:r>
      <w:r w:rsidRPr="001E329F">
        <w:rPr>
          <w:rFonts w:ascii="Verdana" w:hAnsi="Verdana"/>
          <w:color w:val="000000"/>
          <w:sz w:val="20"/>
          <w:lang w:val="ru-RU"/>
        </w:rPr>
        <w:t>слышал слов.</w:t>
      </w:r>
    </w:p>
    <w:p w14:paraId="20D5995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Как сообщить ему, думал я. Как? Сам он не</w:t>
      </w:r>
      <w:r w:rsidRPr="001E329F">
        <w:rPr>
          <w:rFonts w:ascii="Verdana" w:hAnsi="Verdana"/>
          <w:color w:val="000000"/>
          <w:sz w:val="20"/>
        </w:rPr>
        <w:t> </w:t>
      </w:r>
      <w:r w:rsidRPr="001E329F">
        <w:rPr>
          <w:rFonts w:ascii="Verdana" w:hAnsi="Verdana"/>
          <w:color w:val="000000"/>
          <w:sz w:val="20"/>
          <w:lang w:val="ru-RU"/>
        </w:rPr>
        <w:t>догадается, нет. Какое там! Он боится этого светящегося озера сильнее, чем Посланника Колдуна. Как пробраться туда, к</w:t>
      </w:r>
      <w:r w:rsidRPr="001E329F">
        <w:rPr>
          <w:rFonts w:ascii="Verdana" w:hAnsi="Verdana"/>
          <w:color w:val="000000"/>
          <w:sz w:val="20"/>
        </w:rPr>
        <w:t> </w:t>
      </w:r>
      <w:r w:rsidRPr="001E329F">
        <w:rPr>
          <w:rFonts w:ascii="Verdana" w:hAnsi="Verdana"/>
          <w:color w:val="000000"/>
          <w:sz w:val="20"/>
          <w:lang w:val="ru-RU"/>
        </w:rPr>
        <w:t>нему, ничего при этом не</w:t>
      </w:r>
      <w:r w:rsidRPr="001E329F">
        <w:rPr>
          <w:rFonts w:ascii="Verdana" w:hAnsi="Verdana"/>
          <w:color w:val="000000"/>
          <w:sz w:val="20"/>
        </w:rPr>
        <w:t> </w:t>
      </w:r>
      <w:r w:rsidRPr="001E329F">
        <w:rPr>
          <w:rFonts w:ascii="Verdana" w:hAnsi="Verdana"/>
          <w:color w:val="000000"/>
          <w:sz w:val="20"/>
          <w:lang w:val="ru-RU"/>
        </w:rPr>
        <w:t>забыв? Хоть несколько слов! Хоть намек подать! Он ведь умница парень, он поймет!</w:t>
      </w:r>
    </w:p>
    <w:p w14:paraId="3D69216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И</w:t>
      </w:r>
      <w:r w:rsidRPr="001E329F">
        <w:rPr>
          <w:rFonts w:ascii="Verdana" w:hAnsi="Verdana"/>
          <w:color w:val="000000"/>
          <w:sz w:val="20"/>
        </w:rPr>
        <w:t> </w:t>
      </w:r>
      <w:r w:rsidRPr="001E329F">
        <w:rPr>
          <w:rFonts w:ascii="Verdana" w:hAnsi="Verdana"/>
          <w:color w:val="000000"/>
          <w:sz w:val="20"/>
          <w:lang w:val="ru-RU"/>
        </w:rPr>
        <w:t>вдруг решение пришло. В</w:t>
      </w:r>
      <w:r w:rsidRPr="001E329F">
        <w:rPr>
          <w:rFonts w:ascii="Verdana" w:hAnsi="Verdana"/>
          <w:color w:val="000000"/>
          <w:sz w:val="20"/>
        </w:rPr>
        <w:t> </w:t>
      </w:r>
      <w:r w:rsidRPr="001E329F">
        <w:rPr>
          <w:rFonts w:ascii="Verdana" w:hAnsi="Verdana"/>
          <w:color w:val="000000"/>
          <w:sz w:val="20"/>
          <w:lang w:val="ru-RU"/>
        </w:rPr>
        <w:t>первую минуту, когда перед глазами возник скрюченный труп на</w:t>
      </w:r>
      <w:r w:rsidRPr="001E329F">
        <w:rPr>
          <w:rFonts w:ascii="Verdana" w:hAnsi="Verdana"/>
          <w:color w:val="000000"/>
          <w:sz w:val="20"/>
        </w:rPr>
        <w:t> </w:t>
      </w:r>
      <w:r w:rsidRPr="001E329F">
        <w:rPr>
          <w:rFonts w:ascii="Verdana" w:hAnsi="Verdana"/>
          <w:color w:val="000000"/>
          <w:sz w:val="20"/>
          <w:lang w:val="ru-RU"/>
        </w:rPr>
        <w:t>полу пещеры, я в</w:t>
      </w:r>
      <w:r w:rsidRPr="001E329F">
        <w:rPr>
          <w:rFonts w:ascii="Verdana" w:hAnsi="Verdana"/>
          <w:color w:val="000000"/>
          <w:sz w:val="20"/>
        </w:rPr>
        <w:t> </w:t>
      </w:r>
      <w:r w:rsidRPr="001E329F">
        <w:rPr>
          <w:rFonts w:ascii="Verdana" w:hAnsi="Verdana"/>
          <w:color w:val="000000"/>
          <w:sz w:val="20"/>
          <w:lang w:val="ru-RU"/>
        </w:rPr>
        <w:t>ужасе чуть не</w:t>
      </w:r>
      <w:r w:rsidRPr="001E329F">
        <w:rPr>
          <w:rFonts w:ascii="Verdana" w:hAnsi="Verdana"/>
          <w:color w:val="000000"/>
          <w:sz w:val="20"/>
        </w:rPr>
        <w:t> </w:t>
      </w:r>
      <w:r w:rsidRPr="001E329F">
        <w:rPr>
          <w:rFonts w:ascii="Verdana" w:hAnsi="Verdana"/>
          <w:color w:val="000000"/>
          <w:sz w:val="20"/>
          <w:lang w:val="ru-RU"/>
        </w:rPr>
        <w:t>закричал. Да что</w:t>
      </w:r>
      <w:r w:rsidRPr="001E329F">
        <w:rPr>
          <w:rFonts w:ascii="Verdana" w:hAnsi="Verdana"/>
          <w:color w:val="000000"/>
          <w:sz w:val="20"/>
        </w:rPr>
        <w:t> </w:t>
      </w:r>
      <w:r w:rsidRPr="001E329F">
        <w:rPr>
          <w:rFonts w:ascii="Verdana" w:hAnsi="Verdana"/>
          <w:color w:val="000000"/>
          <w:sz w:val="20"/>
          <w:lang w:val="ru-RU"/>
        </w:rPr>
        <w:t>же это мне в</w:t>
      </w:r>
      <w:r w:rsidRPr="001E329F">
        <w:rPr>
          <w:rFonts w:ascii="Verdana" w:hAnsi="Verdana"/>
          <w:color w:val="000000"/>
          <w:sz w:val="20"/>
        </w:rPr>
        <w:t> </w:t>
      </w:r>
      <w:r w:rsidRPr="001E329F">
        <w:rPr>
          <w:rFonts w:ascii="Verdana" w:hAnsi="Verdana"/>
          <w:color w:val="000000"/>
          <w:sz w:val="20"/>
          <w:lang w:val="ru-RU"/>
        </w:rPr>
        <w:t>голову-то ударило?! Неужели решусь на</w:t>
      </w:r>
      <w:r w:rsidRPr="001E329F">
        <w:rPr>
          <w:rFonts w:ascii="Verdana" w:hAnsi="Verdana"/>
          <w:color w:val="000000"/>
          <w:sz w:val="20"/>
        </w:rPr>
        <w:t> </w:t>
      </w:r>
      <w:r w:rsidRPr="001E329F">
        <w:rPr>
          <w:rFonts w:ascii="Verdana" w:hAnsi="Verdana"/>
          <w:color w:val="000000"/>
          <w:sz w:val="20"/>
          <w:lang w:val="ru-RU"/>
        </w:rPr>
        <w:t>такое?! Господи! Да минет меня чаша</w:t>
      </w:r>
      <w:r w:rsidRPr="001E329F">
        <w:rPr>
          <w:rFonts w:ascii="Verdana" w:hAnsi="Verdana"/>
          <w:color w:val="000000"/>
          <w:sz w:val="20"/>
        </w:rPr>
        <w:t> </w:t>
      </w:r>
      <w:r w:rsidRPr="001E329F">
        <w:rPr>
          <w:rFonts w:ascii="Verdana" w:hAnsi="Verdana"/>
          <w:color w:val="000000"/>
          <w:sz w:val="20"/>
          <w:lang w:val="ru-RU"/>
        </w:rPr>
        <w:t>сия!</w:t>
      </w:r>
    </w:p>
    <w:p w14:paraId="05337B7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Но</w:t>
      </w:r>
      <w:r w:rsidRPr="001E329F">
        <w:rPr>
          <w:rFonts w:ascii="Verdana" w:hAnsi="Verdana"/>
          <w:color w:val="000000"/>
          <w:sz w:val="20"/>
        </w:rPr>
        <w:t> </w:t>
      </w:r>
      <w:r w:rsidRPr="001E329F">
        <w:rPr>
          <w:rFonts w:ascii="Verdana" w:hAnsi="Verdana"/>
          <w:color w:val="000000"/>
          <w:sz w:val="20"/>
          <w:lang w:val="ru-RU"/>
        </w:rPr>
        <w:t>я уже решился.</w:t>
      </w:r>
    </w:p>
    <w:p w14:paraId="231407D4"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Чтобы покинуть камеру, мне пришлось напялить на</w:t>
      </w:r>
      <w:r w:rsidRPr="001E329F">
        <w:rPr>
          <w:rFonts w:ascii="Verdana" w:hAnsi="Verdana"/>
          <w:color w:val="000000"/>
          <w:sz w:val="20"/>
        </w:rPr>
        <w:t> </w:t>
      </w:r>
      <w:r w:rsidRPr="001E329F">
        <w:rPr>
          <w:rFonts w:ascii="Verdana" w:hAnsi="Verdana"/>
          <w:color w:val="000000"/>
          <w:sz w:val="20"/>
          <w:lang w:val="ru-RU"/>
        </w:rPr>
        <w:t>себя специальный защитный костюм, иначе</w:t>
      </w:r>
      <w:r w:rsidRPr="001E329F">
        <w:rPr>
          <w:rFonts w:ascii="Verdana" w:hAnsi="Verdana"/>
          <w:color w:val="000000"/>
          <w:sz w:val="20"/>
        </w:rPr>
        <w:t> </w:t>
      </w:r>
      <w:r w:rsidRPr="001E329F">
        <w:rPr>
          <w:rFonts w:ascii="Verdana" w:hAnsi="Verdana"/>
          <w:color w:val="000000"/>
          <w:sz w:val="20"/>
          <w:lang w:val="ru-RU"/>
        </w:rPr>
        <w:t>бы меня просто не</w:t>
      </w:r>
      <w:r w:rsidRPr="001E329F">
        <w:rPr>
          <w:rFonts w:ascii="Verdana" w:hAnsi="Verdana"/>
          <w:color w:val="000000"/>
          <w:sz w:val="20"/>
        </w:rPr>
        <w:t> </w:t>
      </w:r>
      <w:r w:rsidRPr="001E329F">
        <w:rPr>
          <w:rFonts w:ascii="Verdana" w:hAnsi="Verdana"/>
          <w:color w:val="000000"/>
          <w:sz w:val="20"/>
          <w:lang w:val="ru-RU"/>
        </w:rPr>
        <w:t>выпустили.</w:t>
      </w:r>
    </w:p>
    <w:p w14:paraId="527D1F1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Зоя подумала, что я сошел с</w:t>
      </w:r>
      <w:r w:rsidRPr="001E329F">
        <w:rPr>
          <w:rFonts w:ascii="Verdana" w:hAnsi="Verdana"/>
          <w:color w:val="000000"/>
          <w:sz w:val="20"/>
        </w:rPr>
        <w:t> </w:t>
      </w:r>
      <w:r w:rsidRPr="001E329F">
        <w:rPr>
          <w:rFonts w:ascii="Verdana" w:hAnsi="Verdana"/>
          <w:color w:val="000000"/>
          <w:sz w:val="20"/>
          <w:lang w:val="ru-RU"/>
        </w:rPr>
        <w:t>ума, пришлось некоторое время ее успокаивать. Когда я шел по</w:t>
      </w:r>
      <w:r w:rsidRPr="001E329F">
        <w:rPr>
          <w:rFonts w:ascii="Verdana" w:hAnsi="Verdana"/>
          <w:color w:val="000000"/>
          <w:sz w:val="20"/>
        </w:rPr>
        <w:t> </w:t>
      </w:r>
      <w:r w:rsidRPr="001E329F">
        <w:rPr>
          <w:rFonts w:ascii="Verdana" w:hAnsi="Verdana"/>
          <w:color w:val="000000"/>
          <w:sz w:val="20"/>
          <w:lang w:val="ru-RU"/>
        </w:rPr>
        <w:t>коридору к</w:t>
      </w:r>
      <w:r w:rsidRPr="001E329F">
        <w:rPr>
          <w:rFonts w:ascii="Verdana" w:hAnsi="Verdana"/>
          <w:color w:val="000000"/>
          <w:sz w:val="20"/>
        </w:rPr>
        <w:t> </w:t>
      </w:r>
      <w:r w:rsidRPr="001E329F">
        <w:rPr>
          <w:rFonts w:ascii="Verdana" w:hAnsi="Verdana"/>
          <w:color w:val="000000"/>
          <w:sz w:val="20"/>
          <w:lang w:val="ru-RU"/>
        </w:rPr>
        <w:t>пультовой, у</w:t>
      </w:r>
      <w:r w:rsidRPr="001E329F">
        <w:rPr>
          <w:rFonts w:ascii="Verdana" w:hAnsi="Verdana"/>
          <w:color w:val="000000"/>
          <w:sz w:val="20"/>
        </w:rPr>
        <w:t> </w:t>
      </w:r>
      <w:r w:rsidRPr="001E329F">
        <w:rPr>
          <w:rFonts w:ascii="Verdana" w:hAnsi="Verdana"/>
          <w:color w:val="000000"/>
          <w:sz w:val="20"/>
          <w:lang w:val="ru-RU"/>
        </w:rPr>
        <w:t>меня дрожали колени. Не</w:t>
      </w:r>
      <w:r w:rsidRPr="001E329F">
        <w:rPr>
          <w:rFonts w:ascii="Verdana" w:hAnsi="Verdana"/>
          <w:color w:val="000000"/>
          <w:sz w:val="20"/>
        </w:rPr>
        <w:t> </w:t>
      </w:r>
      <w:r w:rsidRPr="001E329F">
        <w:rPr>
          <w:rFonts w:ascii="Verdana" w:hAnsi="Verdana"/>
          <w:color w:val="000000"/>
          <w:sz w:val="20"/>
          <w:lang w:val="ru-RU"/>
        </w:rPr>
        <w:t>от</w:t>
      </w:r>
      <w:r w:rsidRPr="001E329F">
        <w:rPr>
          <w:rFonts w:ascii="Verdana" w:hAnsi="Verdana"/>
          <w:color w:val="000000"/>
          <w:sz w:val="20"/>
        </w:rPr>
        <w:t> </w:t>
      </w:r>
      <w:r w:rsidRPr="001E329F">
        <w:rPr>
          <w:rFonts w:ascii="Verdana" w:hAnsi="Verdana"/>
          <w:color w:val="000000"/>
          <w:sz w:val="20"/>
          <w:lang w:val="ru-RU"/>
        </w:rPr>
        <w:t>страха. Я боялся только одного</w:t>
      </w:r>
      <w:r w:rsidRPr="001E329F">
        <w:rPr>
          <w:rFonts w:ascii="Verdana" w:hAnsi="Verdana"/>
          <w:color w:val="000000"/>
          <w:sz w:val="20"/>
        </w:rPr>
        <w:t> </w:t>
      </w:r>
      <w:r w:rsidRPr="001E329F">
        <w:rPr>
          <w:rFonts w:ascii="Verdana" w:hAnsi="Verdana"/>
          <w:color w:val="000000"/>
          <w:sz w:val="20"/>
          <w:lang w:val="ru-RU"/>
        </w:rPr>
        <w:t>— опоздать.</w:t>
      </w:r>
    </w:p>
    <w:p w14:paraId="251D9AD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За</w:t>
      </w:r>
      <w:r w:rsidRPr="001E329F">
        <w:rPr>
          <w:rFonts w:ascii="Verdana" w:hAnsi="Verdana"/>
          <w:color w:val="000000"/>
          <w:sz w:val="20"/>
        </w:rPr>
        <w:t> </w:t>
      </w:r>
      <w:r w:rsidRPr="001E329F">
        <w:rPr>
          <w:rFonts w:ascii="Verdana" w:hAnsi="Verdana"/>
          <w:color w:val="000000"/>
          <w:sz w:val="20"/>
          <w:lang w:val="ru-RU"/>
        </w:rPr>
        <w:t>пультом сидел Ефим. Он лишь мельком глянул на</w:t>
      </w:r>
      <w:r w:rsidRPr="001E329F">
        <w:rPr>
          <w:rFonts w:ascii="Verdana" w:hAnsi="Verdana"/>
          <w:color w:val="000000"/>
          <w:sz w:val="20"/>
        </w:rPr>
        <w:t> </w:t>
      </w:r>
      <w:r w:rsidRPr="001E329F">
        <w:rPr>
          <w:rFonts w:ascii="Verdana" w:hAnsi="Verdana"/>
          <w:color w:val="000000"/>
          <w:sz w:val="20"/>
          <w:lang w:val="ru-RU"/>
        </w:rPr>
        <w:t>меня и</w:t>
      </w:r>
      <w:r w:rsidRPr="001E329F">
        <w:rPr>
          <w:rFonts w:ascii="Verdana" w:hAnsi="Verdana"/>
          <w:color w:val="000000"/>
          <w:sz w:val="20"/>
        </w:rPr>
        <w:t> </w:t>
      </w:r>
      <w:r w:rsidRPr="001E329F">
        <w:rPr>
          <w:rFonts w:ascii="Verdana" w:hAnsi="Verdana"/>
          <w:color w:val="000000"/>
          <w:sz w:val="20"/>
          <w:lang w:val="ru-RU"/>
        </w:rPr>
        <w:t>снова уткнулся в</w:t>
      </w:r>
      <w:r w:rsidRPr="001E329F">
        <w:rPr>
          <w:rFonts w:ascii="Verdana" w:hAnsi="Verdana"/>
          <w:color w:val="000000"/>
          <w:sz w:val="20"/>
        </w:rPr>
        <w:t> </w:t>
      </w:r>
      <w:r w:rsidRPr="001E329F">
        <w:rPr>
          <w:rFonts w:ascii="Verdana" w:hAnsi="Verdana"/>
          <w:color w:val="000000"/>
          <w:sz w:val="20"/>
          <w:lang w:val="ru-RU"/>
        </w:rPr>
        <w:t>приборы.</w:t>
      </w:r>
    </w:p>
    <w:p w14:paraId="7BCA8890"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Смотри, Пашка твой появился. Пока стоит на</w:t>
      </w:r>
      <w:r w:rsidRPr="001E329F">
        <w:rPr>
          <w:rFonts w:ascii="Verdana" w:hAnsi="Verdana"/>
          <w:color w:val="000000"/>
          <w:sz w:val="20"/>
        </w:rPr>
        <w:t> </w:t>
      </w:r>
      <w:r w:rsidRPr="001E329F">
        <w:rPr>
          <w:rFonts w:ascii="Verdana" w:hAnsi="Verdana"/>
          <w:color w:val="000000"/>
          <w:sz w:val="20"/>
          <w:lang w:val="ru-RU"/>
        </w:rPr>
        <w:t>месте...</w:t>
      </w:r>
    </w:p>
    <w:p w14:paraId="23E607AE"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Готовь порт,</w:t>
      </w:r>
      <w:r w:rsidRPr="001E329F">
        <w:rPr>
          <w:rFonts w:ascii="Verdana" w:hAnsi="Verdana"/>
          <w:color w:val="000000"/>
          <w:sz w:val="20"/>
        </w:rPr>
        <w:t> </w:t>
      </w:r>
      <w:r w:rsidRPr="001E329F">
        <w:rPr>
          <w:rFonts w:ascii="Verdana" w:hAnsi="Verdana"/>
          <w:color w:val="000000"/>
          <w:sz w:val="20"/>
          <w:lang w:val="ru-RU"/>
        </w:rPr>
        <w:t>— сказал</w:t>
      </w:r>
      <w:r w:rsidRPr="001E329F">
        <w:rPr>
          <w:rFonts w:ascii="Verdana" w:hAnsi="Verdana"/>
          <w:color w:val="000000"/>
          <w:sz w:val="20"/>
        </w:rPr>
        <w:t> </w:t>
      </w:r>
      <w:r w:rsidRPr="001E329F">
        <w:rPr>
          <w:rFonts w:ascii="Verdana" w:hAnsi="Verdana"/>
          <w:color w:val="000000"/>
          <w:sz w:val="20"/>
          <w:lang w:val="ru-RU"/>
        </w:rPr>
        <w:t>я.</w:t>
      </w:r>
    </w:p>
    <w:p w14:paraId="4AC1725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Для кого?</w:t>
      </w:r>
      <w:r w:rsidRPr="001E329F">
        <w:rPr>
          <w:rFonts w:ascii="Verdana" w:hAnsi="Verdana"/>
          <w:color w:val="000000"/>
          <w:sz w:val="20"/>
        </w:rPr>
        <w:t> </w:t>
      </w:r>
      <w:r w:rsidRPr="001E329F">
        <w:rPr>
          <w:rFonts w:ascii="Verdana" w:hAnsi="Verdana"/>
          <w:color w:val="000000"/>
          <w:sz w:val="20"/>
          <w:lang w:val="ru-RU"/>
        </w:rPr>
        <w:t>— не</w:t>
      </w:r>
      <w:r w:rsidRPr="001E329F">
        <w:rPr>
          <w:rFonts w:ascii="Verdana" w:hAnsi="Verdana"/>
          <w:color w:val="000000"/>
          <w:sz w:val="20"/>
        </w:rPr>
        <w:t> </w:t>
      </w:r>
      <w:r w:rsidRPr="001E329F">
        <w:rPr>
          <w:rFonts w:ascii="Verdana" w:hAnsi="Verdana"/>
          <w:color w:val="000000"/>
          <w:sz w:val="20"/>
          <w:lang w:val="ru-RU"/>
        </w:rPr>
        <w:t>понял Ефим.</w:t>
      </w:r>
    </w:p>
    <w:p w14:paraId="7A4CE63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Для меня.</w:t>
      </w:r>
    </w:p>
    <w:p w14:paraId="7328F86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Он, наконец, повернулся и</w:t>
      </w:r>
      <w:r w:rsidRPr="001E329F">
        <w:rPr>
          <w:rFonts w:ascii="Verdana" w:hAnsi="Verdana"/>
          <w:color w:val="000000"/>
          <w:sz w:val="20"/>
        </w:rPr>
        <w:t> </w:t>
      </w:r>
      <w:r w:rsidRPr="001E329F">
        <w:rPr>
          <w:rFonts w:ascii="Verdana" w:hAnsi="Verdana"/>
          <w:color w:val="000000"/>
          <w:sz w:val="20"/>
          <w:lang w:val="ru-RU"/>
        </w:rPr>
        <w:t>недоуменно поднял бровь.</w:t>
      </w:r>
    </w:p>
    <w:p w14:paraId="05CDEC8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Смысл?</w:t>
      </w:r>
    </w:p>
    <w:p w14:paraId="47F77C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Дурак!</w:t>
      </w:r>
      <w:r w:rsidRPr="001E329F">
        <w:rPr>
          <w:rFonts w:ascii="Verdana" w:hAnsi="Verdana"/>
          <w:color w:val="000000"/>
          <w:sz w:val="20"/>
        </w:rPr>
        <w:t> </w:t>
      </w:r>
      <w:r w:rsidRPr="001E329F">
        <w:rPr>
          <w:rFonts w:ascii="Verdana" w:hAnsi="Verdana"/>
          <w:color w:val="000000"/>
          <w:sz w:val="20"/>
          <w:lang w:val="ru-RU"/>
        </w:rPr>
        <w:t>— заорал я.</w:t>
      </w:r>
      <w:r w:rsidRPr="001E329F">
        <w:rPr>
          <w:rFonts w:ascii="Verdana" w:hAnsi="Verdana"/>
          <w:color w:val="000000"/>
          <w:sz w:val="20"/>
        </w:rPr>
        <w:t> </w:t>
      </w:r>
      <w:r w:rsidRPr="001E329F">
        <w:rPr>
          <w:rFonts w:ascii="Verdana" w:hAnsi="Verdana"/>
          <w:color w:val="000000"/>
          <w:sz w:val="20"/>
          <w:lang w:val="ru-RU"/>
        </w:rPr>
        <w:t>— Витькин порт готовь! Уйдет!</w:t>
      </w:r>
    </w:p>
    <w:p w14:paraId="7C6511E9"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Постепенно до</w:t>
      </w:r>
      <w:r w:rsidRPr="001E329F">
        <w:rPr>
          <w:rFonts w:ascii="Verdana" w:hAnsi="Verdana"/>
          <w:color w:val="000000"/>
          <w:sz w:val="20"/>
        </w:rPr>
        <w:t> </w:t>
      </w:r>
      <w:r w:rsidRPr="001E329F">
        <w:rPr>
          <w:rFonts w:ascii="Verdana" w:hAnsi="Verdana"/>
          <w:color w:val="000000"/>
          <w:sz w:val="20"/>
          <w:lang w:val="ru-RU"/>
        </w:rPr>
        <w:t>него начало доходить.</w:t>
      </w:r>
    </w:p>
    <w:p w14:paraId="4C6CFFDF"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Олег, ты чего?</w:t>
      </w:r>
      <w:r w:rsidRPr="001E329F">
        <w:rPr>
          <w:rFonts w:ascii="Verdana" w:hAnsi="Verdana"/>
          <w:color w:val="000000"/>
          <w:sz w:val="20"/>
        </w:rPr>
        <w:t> </w:t>
      </w:r>
      <w:r w:rsidRPr="001E329F">
        <w:rPr>
          <w:rFonts w:ascii="Verdana" w:hAnsi="Verdana"/>
          <w:color w:val="000000"/>
          <w:sz w:val="20"/>
          <w:lang w:val="ru-RU"/>
        </w:rPr>
        <w:t>— прошептал он, серея лицом.</w:t>
      </w:r>
      <w:r w:rsidRPr="001E329F">
        <w:rPr>
          <w:rFonts w:ascii="Verdana" w:hAnsi="Verdana"/>
          <w:color w:val="000000"/>
          <w:sz w:val="20"/>
        </w:rPr>
        <w:t> </w:t>
      </w:r>
      <w:r w:rsidRPr="001E329F">
        <w:rPr>
          <w:rFonts w:ascii="Verdana" w:hAnsi="Verdana"/>
          <w:color w:val="000000"/>
          <w:sz w:val="20"/>
          <w:lang w:val="ru-RU"/>
        </w:rPr>
        <w:t>— Ты брось, что еще выдумал... Это ведь смерть!</w:t>
      </w:r>
    </w:p>
    <w:p w14:paraId="0CA0DAF7"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Тебя не</w:t>
      </w:r>
      <w:r w:rsidRPr="001E329F">
        <w:rPr>
          <w:rFonts w:ascii="Verdana" w:hAnsi="Verdana"/>
          <w:color w:val="000000"/>
          <w:sz w:val="20"/>
        </w:rPr>
        <w:t> </w:t>
      </w:r>
      <w:r w:rsidRPr="001E329F">
        <w:rPr>
          <w:rFonts w:ascii="Verdana" w:hAnsi="Verdana"/>
          <w:color w:val="000000"/>
          <w:sz w:val="20"/>
          <w:lang w:val="ru-RU"/>
        </w:rPr>
        <w:t>спросил!</w:t>
      </w:r>
      <w:r w:rsidRPr="001E329F">
        <w:rPr>
          <w:rFonts w:ascii="Verdana" w:hAnsi="Verdana"/>
          <w:color w:val="000000"/>
          <w:sz w:val="20"/>
        </w:rPr>
        <w:t> </w:t>
      </w:r>
      <w:r w:rsidRPr="001E329F">
        <w:rPr>
          <w:rFonts w:ascii="Verdana" w:hAnsi="Verdana"/>
          <w:color w:val="000000"/>
          <w:sz w:val="20"/>
          <w:lang w:val="ru-RU"/>
        </w:rPr>
        <w:t>— Я направился к</w:t>
      </w:r>
      <w:r w:rsidRPr="001E329F">
        <w:rPr>
          <w:rFonts w:ascii="Verdana" w:hAnsi="Verdana"/>
          <w:color w:val="000000"/>
          <w:sz w:val="20"/>
        </w:rPr>
        <w:t> </w:t>
      </w:r>
      <w:r w:rsidRPr="001E329F">
        <w:rPr>
          <w:rFonts w:ascii="Verdana" w:hAnsi="Verdana"/>
          <w:color w:val="000000"/>
          <w:sz w:val="20"/>
          <w:lang w:val="ru-RU"/>
        </w:rPr>
        <w:t>дальнему саркофагу и</w:t>
      </w:r>
      <w:r w:rsidRPr="001E329F">
        <w:rPr>
          <w:rFonts w:ascii="Verdana" w:hAnsi="Verdana"/>
          <w:color w:val="000000"/>
          <w:sz w:val="20"/>
        </w:rPr>
        <w:t> </w:t>
      </w:r>
      <w:r w:rsidRPr="001E329F">
        <w:rPr>
          <w:rFonts w:ascii="Verdana" w:hAnsi="Verdana"/>
          <w:color w:val="000000"/>
          <w:sz w:val="20"/>
          <w:lang w:val="ru-RU"/>
        </w:rPr>
        <w:t>тут только заметил Володю.</w:t>
      </w:r>
      <w:r w:rsidRPr="001E329F">
        <w:rPr>
          <w:rFonts w:ascii="Verdana" w:hAnsi="Verdana"/>
          <w:color w:val="000000"/>
          <w:sz w:val="20"/>
        </w:rPr>
        <w:t> </w:t>
      </w:r>
      <w:r w:rsidRPr="001E329F">
        <w:rPr>
          <w:rFonts w:ascii="Verdana" w:hAnsi="Verdana"/>
          <w:color w:val="000000"/>
          <w:sz w:val="20"/>
          <w:lang w:val="ru-RU"/>
        </w:rPr>
        <w:t>— Попробуйте выдернуть меня минут через пять...</w:t>
      </w:r>
    </w:p>
    <w:p w14:paraId="11FCFE1D"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Глущук молча кивнул.</w:t>
      </w:r>
    </w:p>
    <w:p w14:paraId="31AD63D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Олег!</w:t>
      </w:r>
      <w:r w:rsidRPr="001E329F">
        <w:rPr>
          <w:rFonts w:ascii="Verdana" w:hAnsi="Verdana"/>
          <w:color w:val="000000"/>
          <w:sz w:val="20"/>
        </w:rPr>
        <w:t> </w:t>
      </w:r>
      <w:r w:rsidRPr="001E329F">
        <w:rPr>
          <w:rFonts w:ascii="Verdana" w:hAnsi="Verdana"/>
          <w:color w:val="000000"/>
          <w:sz w:val="20"/>
          <w:lang w:val="ru-RU"/>
        </w:rPr>
        <w:t>— позвал Зарецкий,</w:t>
      </w:r>
      <w:r w:rsidRPr="001E329F">
        <w:rPr>
          <w:rFonts w:ascii="Verdana" w:hAnsi="Verdana"/>
          <w:color w:val="000000"/>
          <w:sz w:val="20"/>
        </w:rPr>
        <w:t> </w:t>
      </w:r>
      <w:r w:rsidRPr="001E329F">
        <w:rPr>
          <w:rFonts w:ascii="Verdana" w:hAnsi="Verdana"/>
          <w:color w:val="000000"/>
          <w:sz w:val="20"/>
          <w:lang w:val="ru-RU"/>
        </w:rPr>
        <w:t>— может, лучше я? Мне все равно...</w:t>
      </w:r>
    </w:p>
    <w:p w14:paraId="63DC2FFB"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на</w:t>
      </w:r>
      <w:r w:rsidRPr="001E329F">
        <w:rPr>
          <w:rFonts w:ascii="Verdana" w:hAnsi="Verdana"/>
          <w:color w:val="000000"/>
          <w:sz w:val="20"/>
        </w:rPr>
        <w:t> </w:t>
      </w:r>
      <w:r w:rsidRPr="001E329F">
        <w:rPr>
          <w:rFonts w:ascii="Verdana" w:hAnsi="Verdana"/>
          <w:color w:val="000000"/>
          <w:sz w:val="20"/>
          <w:lang w:val="ru-RU"/>
        </w:rPr>
        <w:t>ходу обернулся и</w:t>
      </w:r>
      <w:r w:rsidRPr="001E329F">
        <w:rPr>
          <w:rFonts w:ascii="Verdana" w:hAnsi="Verdana"/>
          <w:color w:val="000000"/>
          <w:sz w:val="20"/>
        </w:rPr>
        <w:t> </w:t>
      </w:r>
      <w:r w:rsidRPr="001E329F">
        <w:rPr>
          <w:rFonts w:ascii="Verdana" w:hAnsi="Verdana"/>
          <w:color w:val="000000"/>
          <w:sz w:val="20"/>
          <w:lang w:val="ru-RU"/>
        </w:rPr>
        <w:t>подмигнул ему с</w:t>
      </w:r>
      <w:r w:rsidRPr="001E329F">
        <w:rPr>
          <w:rFonts w:ascii="Verdana" w:hAnsi="Verdana"/>
          <w:color w:val="000000"/>
          <w:sz w:val="20"/>
        </w:rPr>
        <w:t> </w:t>
      </w:r>
      <w:r w:rsidRPr="001E329F">
        <w:rPr>
          <w:rFonts w:ascii="Verdana" w:hAnsi="Verdana"/>
          <w:color w:val="000000"/>
          <w:sz w:val="20"/>
          <w:lang w:val="ru-RU"/>
        </w:rPr>
        <w:t>ехидной улыбкой.</w:t>
      </w:r>
    </w:p>
    <w:p w14:paraId="11299A36"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А</w:t>
      </w:r>
      <w:r w:rsidRPr="001E329F">
        <w:rPr>
          <w:rFonts w:ascii="Verdana" w:hAnsi="Verdana"/>
          <w:color w:val="000000"/>
          <w:sz w:val="20"/>
        </w:rPr>
        <w:t> </w:t>
      </w:r>
      <w:r w:rsidRPr="001E329F">
        <w:rPr>
          <w:rFonts w:ascii="Verdana" w:hAnsi="Verdana"/>
          <w:color w:val="000000"/>
          <w:sz w:val="20"/>
          <w:lang w:val="ru-RU"/>
        </w:rPr>
        <w:t>ты, кроме русского, какие-нибудь языки знаешь?</w:t>
      </w:r>
    </w:p>
    <w:p w14:paraId="040DBDEC"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Володя помог мне устроиться в</w:t>
      </w:r>
      <w:r w:rsidRPr="001E329F">
        <w:rPr>
          <w:rFonts w:ascii="Verdana" w:hAnsi="Verdana"/>
          <w:color w:val="000000"/>
          <w:sz w:val="20"/>
        </w:rPr>
        <w:t> </w:t>
      </w:r>
      <w:r w:rsidRPr="001E329F">
        <w:rPr>
          <w:rFonts w:ascii="Verdana" w:hAnsi="Verdana"/>
          <w:color w:val="000000"/>
          <w:sz w:val="20"/>
          <w:lang w:val="ru-RU"/>
        </w:rPr>
        <w:t>саркофаге и</w:t>
      </w:r>
      <w:r w:rsidRPr="001E329F">
        <w:rPr>
          <w:rFonts w:ascii="Verdana" w:hAnsi="Verdana"/>
          <w:color w:val="000000"/>
          <w:sz w:val="20"/>
        </w:rPr>
        <w:t> </w:t>
      </w:r>
      <w:r w:rsidRPr="001E329F">
        <w:rPr>
          <w:rFonts w:ascii="Verdana" w:hAnsi="Verdana"/>
          <w:color w:val="000000"/>
          <w:sz w:val="20"/>
          <w:lang w:val="ru-RU"/>
        </w:rPr>
        <w:t>подсоединить провода. Внешне он был совершенно спокоен, лишь немного дрожали руки.</w:t>
      </w:r>
    </w:p>
    <w:p w14:paraId="1E3BB1F8"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w:t>
      </w:r>
      <w:r w:rsidRPr="001E329F">
        <w:rPr>
          <w:rFonts w:ascii="Verdana" w:hAnsi="Verdana"/>
          <w:color w:val="000000"/>
          <w:sz w:val="20"/>
        </w:rPr>
        <w:t> </w:t>
      </w:r>
      <w:r w:rsidRPr="001E329F">
        <w:rPr>
          <w:rFonts w:ascii="Verdana" w:hAnsi="Verdana"/>
          <w:color w:val="000000"/>
          <w:sz w:val="20"/>
          <w:lang w:val="ru-RU"/>
        </w:rPr>
        <w:t>Ну,</w:t>
      </w:r>
      <w:r w:rsidRPr="001E329F">
        <w:rPr>
          <w:rFonts w:ascii="Verdana" w:hAnsi="Verdana"/>
          <w:color w:val="000000"/>
          <w:sz w:val="20"/>
        </w:rPr>
        <w:t> </w:t>
      </w:r>
      <w:r w:rsidRPr="001E329F">
        <w:rPr>
          <w:rFonts w:ascii="Verdana" w:hAnsi="Verdana"/>
          <w:color w:val="000000"/>
          <w:sz w:val="20"/>
          <w:lang w:val="ru-RU"/>
        </w:rPr>
        <w:t>— сказал он перед тем, как захлопнуть крышку саркофага,</w:t>
      </w:r>
      <w:r w:rsidRPr="001E329F">
        <w:rPr>
          <w:rFonts w:ascii="Verdana" w:hAnsi="Verdana"/>
          <w:color w:val="000000"/>
          <w:sz w:val="20"/>
        </w:rPr>
        <w:t> </w:t>
      </w:r>
      <w:r w:rsidRPr="001E329F">
        <w:rPr>
          <w:rFonts w:ascii="Verdana" w:hAnsi="Verdana"/>
          <w:color w:val="000000"/>
          <w:sz w:val="20"/>
          <w:lang w:val="ru-RU"/>
        </w:rPr>
        <w:t>— ни пуха, ни пера...</w:t>
      </w:r>
    </w:p>
    <w:p w14:paraId="73274983" w14:textId="77777777" w:rsidR="00090DB9" w:rsidRPr="001E329F"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Я послал его к</w:t>
      </w:r>
      <w:r w:rsidRPr="001E329F">
        <w:rPr>
          <w:rFonts w:ascii="Verdana" w:hAnsi="Verdana"/>
          <w:color w:val="000000"/>
          <w:sz w:val="20"/>
        </w:rPr>
        <w:t> </w:t>
      </w:r>
      <w:r w:rsidRPr="001E329F">
        <w:rPr>
          <w:rFonts w:ascii="Verdana" w:hAnsi="Verdana"/>
          <w:color w:val="000000"/>
          <w:sz w:val="20"/>
          <w:lang w:val="ru-RU"/>
        </w:rPr>
        <w:t>черту и</w:t>
      </w:r>
      <w:r w:rsidRPr="001E329F">
        <w:rPr>
          <w:rFonts w:ascii="Verdana" w:hAnsi="Verdana"/>
          <w:color w:val="000000"/>
          <w:sz w:val="20"/>
        </w:rPr>
        <w:t> </w:t>
      </w:r>
      <w:r w:rsidRPr="001E329F">
        <w:rPr>
          <w:rFonts w:ascii="Verdana" w:hAnsi="Verdana"/>
          <w:color w:val="000000"/>
          <w:sz w:val="20"/>
          <w:lang w:val="ru-RU"/>
        </w:rPr>
        <w:t>закрыл глаза. Все мои мысли сосредоточились на</w:t>
      </w:r>
      <w:r w:rsidRPr="001E329F">
        <w:rPr>
          <w:rFonts w:ascii="Verdana" w:hAnsi="Verdana"/>
          <w:color w:val="000000"/>
          <w:sz w:val="20"/>
        </w:rPr>
        <w:t> </w:t>
      </w:r>
      <w:r w:rsidRPr="001E329F">
        <w:rPr>
          <w:rFonts w:ascii="Verdana" w:hAnsi="Verdana"/>
          <w:color w:val="000000"/>
          <w:sz w:val="20"/>
          <w:lang w:val="ru-RU"/>
        </w:rPr>
        <w:t>Пашке. На</w:t>
      </w:r>
      <w:r w:rsidRPr="001E329F">
        <w:rPr>
          <w:rFonts w:ascii="Verdana" w:hAnsi="Verdana"/>
          <w:color w:val="000000"/>
          <w:sz w:val="20"/>
        </w:rPr>
        <w:t> </w:t>
      </w:r>
      <w:r w:rsidRPr="001E329F">
        <w:rPr>
          <w:rFonts w:ascii="Verdana" w:hAnsi="Verdana"/>
          <w:color w:val="000000"/>
          <w:sz w:val="20"/>
          <w:lang w:val="ru-RU"/>
        </w:rPr>
        <w:t>моем Кидо.</w:t>
      </w:r>
    </w:p>
    <w:p w14:paraId="2A9D20D4" w14:textId="453C1F4D" w:rsidR="00700D63" w:rsidRPr="00C15AD0" w:rsidRDefault="00090DB9" w:rsidP="001E329F">
      <w:pPr>
        <w:suppressAutoHyphens/>
        <w:spacing w:after="0" w:line="240" w:lineRule="auto"/>
        <w:ind w:firstLine="283"/>
        <w:jc w:val="both"/>
        <w:rPr>
          <w:rFonts w:ascii="Verdana" w:hAnsi="Verdana"/>
          <w:color w:val="000000"/>
          <w:sz w:val="20"/>
          <w:lang w:val="ru-RU"/>
        </w:rPr>
      </w:pPr>
      <w:r w:rsidRPr="001E329F">
        <w:rPr>
          <w:rFonts w:ascii="Verdana" w:hAnsi="Verdana"/>
          <w:color w:val="000000"/>
          <w:sz w:val="20"/>
          <w:lang w:val="ru-RU"/>
        </w:rPr>
        <w:t>Главное</w:t>
      </w:r>
      <w:r w:rsidRPr="001E329F">
        <w:rPr>
          <w:rFonts w:ascii="Verdana" w:hAnsi="Verdana"/>
          <w:color w:val="000000"/>
          <w:sz w:val="20"/>
        </w:rPr>
        <w:t> </w:t>
      </w:r>
      <w:r w:rsidRPr="001E329F">
        <w:rPr>
          <w:rFonts w:ascii="Verdana" w:hAnsi="Verdana"/>
          <w:color w:val="000000"/>
          <w:sz w:val="20"/>
          <w:lang w:val="ru-RU"/>
        </w:rPr>
        <w:t>— успеть сказать несколько слов, думал я. Он ведь у</w:t>
      </w:r>
      <w:r w:rsidRPr="001E329F">
        <w:rPr>
          <w:rFonts w:ascii="Verdana" w:hAnsi="Verdana"/>
          <w:color w:val="000000"/>
          <w:sz w:val="20"/>
        </w:rPr>
        <w:t> </w:t>
      </w:r>
      <w:r w:rsidRPr="001E329F">
        <w:rPr>
          <w:rFonts w:ascii="Verdana" w:hAnsi="Verdana"/>
          <w:color w:val="000000"/>
          <w:sz w:val="20"/>
          <w:lang w:val="ru-RU"/>
        </w:rPr>
        <w:t>меня умница, он поймет...</w:t>
      </w:r>
    </w:p>
    <w:sectPr w:rsidR="00700D63" w:rsidRPr="00C15AD0" w:rsidSect="00904F6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665E3" w14:textId="77777777" w:rsidR="00F95962" w:rsidRDefault="00F95962" w:rsidP="001E329F">
      <w:pPr>
        <w:spacing w:after="0" w:line="240" w:lineRule="auto"/>
      </w:pPr>
      <w:r>
        <w:separator/>
      </w:r>
    </w:p>
  </w:endnote>
  <w:endnote w:type="continuationSeparator" w:id="0">
    <w:p w14:paraId="3D6B817B" w14:textId="77777777" w:rsidR="00F95962" w:rsidRDefault="00F95962" w:rsidP="001E3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62AF" w14:textId="77777777" w:rsidR="001E329F" w:rsidRDefault="001E329F" w:rsidP="007658B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A456D5" w14:textId="77777777" w:rsidR="001E329F" w:rsidRDefault="001E329F" w:rsidP="001E32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C64A" w14:textId="4B204707" w:rsidR="001E329F" w:rsidRPr="00904F6C" w:rsidRDefault="00904F6C" w:rsidP="001E329F">
    <w:pPr>
      <w:pStyle w:val="Footer"/>
      <w:ind w:right="360"/>
      <w:rPr>
        <w:rFonts w:ascii="Arial" w:hAnsi="Arial" w:cs="Arial"/>
        <w:color w:val="999999"/>
        <w:sz w:val="20"/>
        <w:lang w:val="ru-RU"/>
      </w:rPr>
    </w:pPr>
    <w:r w:rsidRPr="00904F6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A6FB" w14:textId="77777777" w:rsidR="001E329F" w:rsidRDefault="001E3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5049" w14:textId="77777777" w:rsidR="00F95962" w:rsidRDefault="00F95962" w:rsidP="001E329F">
      <w:pPr>
        <w:spacing w:after="0" w:line="240" w:lineRule="auto"/>
      </w:pPr>
      <w:r>
        <w:separator/>
      </w:r>
    </w:p>
  </w:footnote>
  <w:footnote w:type="continuationSeparator" w:id="0">
    <w:p w14:paraId="0298C8F6" w14:textId="77777777" w:rsidR="00F95962" w:rsidRDefault="00F95962" w:rsidP="001E32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3B5A" w14:textId="77777777" w:rsidR="001E329F" w:rsidRDefault="001E3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987B" w14:textId="7BB16637" w:rsidR="001E329F" w:rsidRPr="00904F6C" w:rsidRDefault="00904F6C" w:rsidP="001E329F">
    <w:pPr>
      <w:pStyle w:val="Header"/>
      <w:rPr>
        <w:rFonts w:ascii="Arial" w:hAnsi="Arial" w:cs="Arial"/>
        <w:color w:val="999999"/>
        <w:sz w:val="20"/>
        <w:lang w:val="ru-RU"/>
      </w:rPr>
    </w:pPr>
    <w:r w:rsidRPr="00904F6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563D" w14:textId="77777777" w:rsidR="001E329F" w:rsidRDefault="001E3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0DB9"/>
    <w:rsid w:val="0015074B"/>
    <w:rsid w:val="001E329F"/>
    <w:rsid w:val="0029639D"/>
    <w:rsid w:val="00326F90"/>
    <w:rsid w:val="003C6922"/>
    <w:rsid w:val="00700D63"/>
    <w:rsid w:val="00904F6C"/>
    <w:rsid w:val="00AA1D8D"/>
    <w:rsid w:val="00B47730"/>
    <w:rsid w:val="00C15AD0"/>
    <w:rsid w:val="00CB0664"/>
    <w:rsid w:val="00F9596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9F0E37"/>
  <w14:defaultImageDpi w14:val="300"/>
  <w15:docId w15:val="{14BD94F3-9F4E-4C17-B67D-D8F46F5B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090DB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rsid w:val="00090DB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rsid w:val="00090DB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rsid w:val="00090DB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rsid w:val="00090DB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rsid w:val="00090DB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rsid w:val="00090DB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rsid w:val="00090DB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rsid w:val="00090DB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rsid w:val="00090DB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rsid w:val="00090DB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rsid w:val="00090DB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rsid w:val="00090DB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character" w:styleId="PageNumber">
    <w:name w:val="page number"/>
    <w:basedOn w:val="DefaultParagraphFont"/>
    <w:uiPriority w:val="99"/>
    <w:semiHidden/>
    <w:unhideWhenUsed/>
    <w:rsid w:val="00090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49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23281</Words>
  <Characters>129681</Characters>
  <Application>Microsoft Office Word</Application>
  <DocSecurity>0</DocSecurity>
  <Lines>2542</Lines>
  <Paragraphs>1150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151812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Проклятие диавардов</dc:title>
  <dc:subject/>
  <dc:creator>Александр Бачило</dc:creator>
  <cp:keywords/>
  <dc:description/>
  <cp:lastModifiedBy>Andrey Piskunov</cp:lastModifiedBy>
  <cp:revision>7</cp:revision>
  <dcterms:created xsi:type="dcterms:W3CDTF">2013-12-23T23:15:00Z</dcterms:created>
  <dcterms:modified xsi:type="dcterms:W3CDTF">2025-08-19T04:34:00Z</dcterms:modified>
  <cp:category/>
</cp:coreProperties>
</file>